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C9C2A4" w:rsidR="001E41F3" w:rsidRDefault="001E41F3">
      <w:pPr>
        <w:pStyle w:val="CRCoverPage"/>
        <w:tabs>
          <w:tab w:val="right" w:pos="9639"/>
        </w:tabs>
        <w:spacing w:after="0"/>
        <w:rPr>
          <w:b/>
          <w:i/>
          <w:noProof/>
          <w:sz w:val="28"/>
        </w:rPr>
      </w:pPr>
      <w:r>
        <w:rPr>
          <w:b/>
          <w:noProof/>
          <w:sz w:val="24"/>
        </w:rPr>
        <w:t>3GPP TSG-</w:t>
      </w:r>
      <w:r w:rsidR="00471A34">
        <w:fldChar w:fldCharType="begin"/>
      </w:r>
      <w:r w:rsidR="00471A34">
        <w:instrText xml:space="preserve"> DOCPROPERTY  TSG/WGRef  \* MERGEFORMAT </w:instrText>
      </w:r>
      <w:r w:rsidR="00471A34">
        <w:fldChar w:fldCharType="separate"/>
      </w:r>
      <w:r w:rsidR="003609EF">
        <w:rPr>
          <w:b/>
          <w:noProof/>
          <w:sz w:val="24"/>
        </w:rPr>
        <w:t>SA5</w:t>
      </w:r>
      <w:r w:rsidR="00471A34">
        <w:rPr>
          <w:b/>
          <w:noProof/>
          <w:sz w:val="24"/>
        </w:rPr>
        <w:fldChar w:fldCharType="end"/>
      </w:r>
      <w:r w:rsidR="00C66BA2">
        <w:rPr>
          <w:b/>
          <w:noProof/>
          <w:sz w:val="24"/>
        </w:rPr>
        <w:t xml:space="preserve"> </w:t>
      </w:r>
      <w:r>
        <w:rPr>
          <w:b/>
          <w:noProof/>
          <w:sz w:val="24"/>
        </w:rPr>
        <w:t>Meeting #</w:t>
      </w:r>
      <w:r w:rsidR="00471A34">
        <w:fldChar w:fldCharType="begin"/>
      </w:r>
      <w:r w:rsidR="00471A34">
        <w:instrText xml:space="preserve"> DOCPROPERTY  MtgSeq  \* MERGEFORMAT </w:instrText>
      </w:r>
      <w:r w:rsidR="00471A34">
        <w:fldChar w:fldCharType="separate"/>
      </w:r>
      <w:r w:rsidR="00EB09B7" w:rsidRPr="00EB09B7">
        <w:rPr>
          <w:b/>
          <w:noProof/>
          <w:sz w:val="24"/>
        </w:rPr>
        <w:t>150</w:t>
      </w:r>
      <w:r w:rsidR="00471A34">
        <w:rPr>
          <w:b/>
          <w:noProof/>
          <w:sz w:val="24"/>
        </w:rPr>
        <w:fldChar w:fldCharType="end"/>
      </w:r>
      <w:r w:rsidR="00471A34">
        <w:fldChar w:fldCharType="begin"/>
      </w:r>
      <w:r w:rsidR="00471A34">
        <w:instrText xml:space="preserve"> DOCPROPERTY  MtgTitle  \* MERGEFORMAT </w:instrText>
      </w:r>
      <w:r w:rsidR="00471A34">
        <w:fldChar w:fldCharType="separate"/>
      </w:r>
      <w:r w:rsidR="00471A34">
        <w:fldChar w:fldCharType="end"/>
      </w:r>
      <w:r>
        <w:rPr>
          <w:b/>
          <w:i/>
          <w:noProof/>
          <w:sz w:val="28"/>
        </w:rPr>
        <w:tab/>
      </w:r>
      <w:r w:rsidR="00471A34">
        <w:fldChar w:fldCharType="begin"/>
      </w:r>
      <w:r w:rsidR="00471A34">
        <w:instrText xml:space="preserve"> DOCPROPERTY  Tdoc#  \* MERGEFORMAT </w:instrText>
      </w:r>
      <w:r w:rsidR="00471A34">
        <w:fldChar w:fldCharType="separate"/>
      </w:r>
      <w:r w:rsidR="00E13F3D" w:rsidRPr="00E13F3D">
        <w:rPr>
          <w:b/>
          <w:i/>
          <w:noProof/>
          <w:sz w:val="28"/>
        </w:rPr>
        <w:t>S5-235</w:t>
      </w:r>
      <w:r w:rsidR="00471A34">
        <w:rPr>
          <w:b/>
          <w:i/>
          <w:noProof/>
          <w:sz w:val="28"/>
        </w:rPr>
        <w:t>68</w:t>
      </w:r>
      <w:r w:rsidR="00E13F3D" w:rsidRPr="00E13F3D">
        <w:rPr>
          <w:b/>
          <w:i/>
          <w:noProof/>
          <w:sz w:val="28"/>
        </w:rPr>
        <w:t>2</w:t>
      </w:r>
      <w:r w:rsidR="00471A34">
        <w:rPr>
          <w:b/>
          <w:i/>
          <w:noProof/>
          <w:sz w:val="28"/>
        </w:rPr>
        <w:fldChar w:fldCharType="end"/>
      </w:r>
    </w:p>
    <w:p w14:paraId="7CB45193" w14:textId="77777777" w:rsidR="001E41F3" w:rsidRDefault="00471A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1A3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1A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D4705" w:rsidR="001E41F3" w:rsidRPr="00410371" w:rsidRDefault="00F10C29"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1A3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F4F96" w:rsidR="00F25D98" w:rsidRDefault="00566F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FE5C8" w:rsidR="00F25D98" w:rsidRDefault="00566FA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71A34">
            <w:pPr>
              <w:pStyle w:val="CRCoverPage"/>
              <w:spacing w:after="0"/>
              <w:ind w:left="100"/>
              <w:rPr>
                <w:noProof/>
              </w:rPr>
            </w:pPr>
            <w:r>
              <w:fldChar w:fldCharType="begin"/>
            </w:r>
            <w:r>
              <w:instrText xml:space="preserve"> DOCPROPERTY  CrTitle  \* MERGEFORMAT </w:instrText>
            </w:r>
            <w:r>
              <w:fldChar w:fldCharType="separate"/>
            </w:r>
            <w:r w:rsidR="002640DD">
              <w:t>TS28.541 Rel16 fix small inconsistent issues in stage2, typo in stage 2 and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71A3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DE071" w:rsidR="001E41F3" w:rsidRDefault="00566FA2" w:rsidP="00547111">
            <w:pPr>
              <w:pStyle w:val="CRCoverPage"/>
              <w:spacing w:after="0"/>
              <w:ind w:left="100"/>
              <w:rPr>
                <w:noProof/>
              </w:rPr>
            </w:pPr>
            <w:r>
              <w:t>S5</w:t>
            </w:r>
            <w:r w:rsidR="00471A34">
              <w:fldChar w:fldCharType="begin"/>
            </w:r>
            <w:r w:rsidR="00471A34">
              <w:instrText xml:space="preserve"> DOCPROPERTY  SourceIfTsg  \* MERGEFORMAT </w:instrText>
            </w:r>
            <w:r w:rsidR="00471A34">
              <w:fldChar w:fldCharType="separate"/>
            </w:r>
            <w:r w:rsidR="00471A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1A3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71A34">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1A3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1A3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6FA2" w14:paraId="1256F52C" w14:textId="77777777" w:rsidTr="00547111">
        <w:tc>
          <w:tcPr>
            <w:tcW w:w="2694" w:type="dxa"/>
            <w:gridSpan w:val="2"/>
            <w:tcBorders>
              <w:top w:val="single" w:sz="4" w:space="0" w:color="auto"/>
              <w:left w:val="single" w:sz="4" w:space="0" w:color="auto"/>
            </w:tcBorders>
          </w:tcPr>
          <w:p w14:paraId="52C87DB0" w14:textId="77777777" w:rsidR="00566FA2" w:rsidRDefault="00566FA2" w:rsidP="00566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1CD11" w14:textId="488A9712" w:rsidR="0093433C" w:rsidRDefault="0093433C" w:rsidP="00566FA2">
            <w:pPr>
              <w:pStyle w:val="CRCoverPage"/>
              <w:spacing w:after="0"/>
              <w:ind w:left="100"/>
              <w:rPr>
                <w:lang w:eastAsia="zh-CN"/>
              </w:rPr>
            </w:pPr>
            <w:r>
              <w:rPr>
                <w:rFonts w:hint="eastAsia"/>
                <w:lang w:eastAsia="zh-CN"/>
              </w:rPr>
              <w:t>A</w:t>
            </w:r>
            <w:r>
              <w:rPr>
                <w:lang w:eastAsia="zh-CN"/>
              </w:rPr>
              <w:t xml:space="preserve"> few stage 2/3 issues observered:</w:t>
            </w:r>
          </w:p>
          <w:p w14:paraId="2BFC0014" w14:textId="4815A0AC" w:rsidR="0093433C" w:rsidRDefault="0093433C" w:rsidP="0093433C">
            <w:pPr>
              <w:pStyle w:val="CRCoverPage"/>
              <w:numPr>
                <w:ilvl w:val="0"/>
                <w:numId w:val="48"/>
              </w:numPr>
              <w:spacing w:after="0"/>
              <w:rPr>
                <w:lang w:eastAsia="zh-CN"/>
              </w:rPr>
            </w:pPr>
            <w:r>
              <w:rPr>
                <w:rFonts w:hint="eastAsia"/>
                <w:lang w:eastAsia="zh-CN"/>
              </w:rPr>
              <w:t>C</w:t>
            </w:r>
            <w:r>
              <w:rPr>
                <w:lang w:eastAsia="zh-CN"/>
              </w:rPr>
              <w:t>overageArea in ServiceProfile defined with multiplicity as *, but stage 3 implemented as single value.</w:t>
            </w:r>
          </w:p>
          <w:p w14:paraId="708AA7DE" w14:textId="28A85216" w:rsidR="00566FA2" w:rsidRDefault="00566FA2" w:rsidP="0093433C">
            <w:pPr>
              <w:pStyle w:val="CRCoverPage"/>
              <w:numPr>
                <w:ilvl w:val="0"/>
                <w:numId w:val="48"/>
              </w:numPr>
              <w:spacing w:after="0"/>
              <w:rPr>
                <w:noProof/>
              </w:rPr>
            </w:pPr>
            <w:r w:rsidRPr="002E0D11">
              <w:rPr>
                <w:rFonts w:hint="eastAsia"/>
              </w:rPr>
              <w:t>And</w:t>
            </w:r>
            <w:r>
              <w:t xml:space="preserve"> there are a few typo</w:t>
            </w:r>
            <w:r w:rsidR="00A9427C">
              <w:t>s</w:t>
            </w:r>
            <w:r>
              <w:t xml:space="preserve"> in stage 2 and 3.</w:t>
            </w:r>
          </w:p>
        </w:tc>
      </w:tr>
      <w:tr w:rsidR="00566FA2" w14:paraId="4CA74D09" w14:textId="77777777" w:rsidTr="00547111">
        <w:tc>
          <w:tcPr>
            <w:tcW w:w="2694" w:type="dxa"/>
            <w:gridSpan w:val="2"/>
            <w:tcBorders>
              <w:left w:val="single" w:sz="4" w:space="0" w:color="auto"/>
            </w:tcBorders>
          </w:tcPr>
          <w:p w14:paraId="2D0866D6" w14:textId="77777777" w:rsidR="00566FA2" w:rsidRDefault="00566FA2" w:rsidP="00566FA2">
            <w:pPr>
              <w:pStyle w:val="CRCoverPage"/>
              <w:spacing w:after="0"/>
              <w:rPr>
                <w:b/>
                <w:i/>
                <w:noProof/>
                <w:sz w:val="8"/>
                <w:szCs w:val="8"/>
              </w:rPr>
            </w:pPr>
          </w:p>
        </w:tc>
        <w:tc>
          <w:tcPr>
            <w:tcW w:w="6946" w:type="dxa"/>
            <w:gridSpan w:val="9"/>
            <w:tcBorders>
              <w:right w:val="single" w:sz="4" w:space="0" w:color="auto"/>
            </w:tcBorders>
          </w:tcPr>
          <w:p w14:paraId="365DEF04" w14:textId="77777777" w:rsidR="00566FA2" w:rsidRPr="00A9427C" w:rsidRDefault="00566FA2" w:rsidP="00566FA2">
            <w:pPr>
              <w:pStyle w:val="CRCoverPage"/>
              <w:spacing w:after="0"/>
              <w:rPr>
                <w:noProof/>
                <w:sz w:val="8"/>
                <w:szCs w:val="8"/>
              </w:rPr>
            </w:pPr>
          </w:p>
        </w:tc>
      </w:tr>
      <w:tr w:rsidR="00566FA2" w14:paraId="21016551" w14:textId="77777777" w:rsidTr="00547111">
        <w:tc>
          <w:tcPr>
            <w:tcW w:w="2694" w:type="dxa"/>
            <w:gridSpan w:val="2"/>
            <w:tcBorders>
              <w:left w:val="single" w:sz="4" w:space="0" w:color="auto"/>
            </w:tcBorders>
          </w:tcPr>
          <w:p w14:paraId="49433147" w14:textId="77777777" w:rsidR="00566FA2" w:rsidRDefault="00566FA2" w:rsidP="00566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16714" w14:textId="622479A4" w:rsidR="00566FA2" w:rsidRDefault="0093433C" w:rsidP="00566FA2">
            <w:pPr>
              <w:pStyle w:val="CRCoverPage"/>
              <w:spacing w:after="0"/>
              <w:ind w:left="100"/>
            </w:pPr>
            <w:r>
              <w:rPr>
                <w:noProof/>
              </w:rPr>
              <w:t>Fix the inconsistent stage 2/3.</w:t>
            </w:r>
          </w:p>
          <w:p w14:paraId="31C656EC" w14:textId="712F5F5D" w:rsidR="00566FA2" w:rsidRDefault="00566FA2" w:rsidP="00566FA2">
            <w:pPr>
              <w:pStyle w:val="CRCoverPage"/>
              <w:spacing w:after="0"/>
              <w:ind w:left="100"/>
              <w:rPr>
                <w:noProof/>
              </w:rPr>
            </w:pPr>
            <w:r>
              <w:rPr>
                <w:rFonts w:hint="eastAsia"/>
                <w:lang w:eastAsia="zh-CN"/>
              </w:rPr>
              <w:t>F</w:t>
            </w:r>
            <w:r>
              <w:rPr>
                <w:lang w:eastAsia="zh-CN"/>
              </w:rPr>
              <w:t>ix typo</w:t>
            </w:r>
            <w:r w:rsidR="004E0806">
              <w:rPr>
                <w:rFonts w:hint="eastAsia"/>
                <w:lang w:eastAsia="zh-CN"/>
              </w:rPr>
              <w:t>s</w:t>
            </w:r>
            <w:r>
              <w:rPr>
                <w:lang w:eastAsia="zh-CN"/>
              </w:rPr>
              <w:t>.</w:t>
            </w:r>
          </w:p>
        </w:tc>
      </w:tr>
      <w:tr w:rsidR="00566FA2" w14:paraId="1F886379" w14:textId="77777777" w:rsidTr="00547111">
        <w:tc>
          <w:tcPr>
            <w:tcW w:w="2694" w:type="dxa"/>
            <w:gridSpan w:val="2"/>
            <w:tcBorders>
              <w:left w:val="single" w:sz="4" w:space="0" w:color="auto"/>
            </w:tcBorders>
          </w:tcPr>
          <w:p w14:paraId="4D989623" w14:textId="77777777" w:rsidR="00566FA2" w:rsidRDefault="00566FA2" w:rsidP="00566FA2">
            <w:pPr>
              <w:pStyle w:val="CRCoverPage"/>
              <w:spacing w:after="0"/>
              <w:rPr>
                <w:b/>
                <w:i/>
                <w:noProof/>
                <w:sz w:val="8"/>
                <w:szCs w:val="8"/>
              </w:rPr>
            </w:pPr>
          </w:p>
        </w:tc>
        <w:tc>
          <w:tcPr>
            <w:tcW w:w="6946" w:type="dxa"/>
            <w:gridSpan w:val="9"/>
            <w:tcBorders>
              <w:right w:val="single" w:sz="4" w:space="0" w:color="auto"/>
            </w:tcBorders>
          </w:tcPr>
          <w:p w14:paraId="71C4A204" w14:textId="77777777" w:rsidR="00566FA2" w:rsidRDefault="00566FA2" w:rsidP="00566FA2">
            <w:pPr>
              <w:pStyle w:val="CRCoverPage"/>
              <w:spacing w:after="0"/>
              <w:rPr>
                <w:noProof/>
                <w:sz w:val="8"/>
                <w:szCs w:val="8"/>
              </w:rPr>
            </w:pPr>
          </w:p>
        </w:tc>
      </w:tr>
      <w:tr w:rsidR="00566FA2" w14:paraId="678D7BF9" w14:textId="77777777" w:rsidTr="00547111">
        <w:tc>
          <w:tcPr>
            <w:tcW w:w="2694" w:type="dxa"/>
            <w:gridSpan w:val="2"/>
            <w:tcBorders>
              <w:left w:val="single" w:sz="4" w:space="0" w:color="auto"/>
              <w:bottom w:val="single" w:sz="4" w:space="0" w:color="auto"/>
            </w:tcBorders>
          </w:tcPr>
          <w:p w14:paraId="4E5CE1B6" w14:textId="77777777" w:rsidR="00566FA2" w:rsidRDefault="00566FA2" w:rsidP="00566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A28EE" w:rsidR="00566FA2" w:rsidRDefault="00566FA2" w:rsidP="00566FA2">
            <w:pPr>
              <w:pStyle w:val="CRCoverPage"/>
              <w:spacing w:after="0"/>
              <w:ind w:left="100"/>
              <w:rPr>
                <w:noProof/>
              </w:rPr>
            </w:pPr>
            <w:r>
              <w:rPr>
                <w:noProof/>
              </w:rPr>
              <w:t>wrong specification leads to incorrect implementation.</w:t>
            </w:r>
          </w:p>
        </w:tc>
      </w:tr>
      <w:tr w:rsidR="00566FA2" w14:paraId="034AF533" w14:textId="77777777" w:rsidTr="00547111">
        <w:tc>
          <w:tcPr>
            <w:tcW w:w="2694" w:type="dxa"/>
            <w:gridSpan w:val="2"/>
          </w:tcPr>
          <w:p w14:paraId="39D9EB5B" w14:textId="77777777" w:rsidR="00566FA2" w:rsidRDefault="00566FA2" w:rsidP="00566FA2">
            <w:pPr>
              <w:pStyle w:val="CRCoverPage"/>
              <w:spacing w:after="0"/>
              <w:rPr>
                <w:b/>
                <w:i/>
                <w:noProof/>
                <w:sz w:val="8"/>
                <w:szCs w:val="8"/>
              </w:rPr>
            </w:pPr>
          </w:p>
        </w:tc>
        <w:tc>
          <w:tcPr>
            <w:tcW w:w="6946" w:type="dxa"/>
            <w:gridSpan w:val="9"/>
          </w:tcPr>
          <w:p w14:paraId="7826CB1C" w14:textId="77777777" w:rsidR="00566FA2" w:rsidRDefault="00566FA2" w:rsidP="00566FA2">
            <w:pPr>
              <w:pStyle w:val="CRCoverPage"/>
              <w:spacing w:after="0"/>
              <w:rPr>
                <w:noProof/>
                <w:sz w:val="8"/>
                <w:szCs w:val="8"/>
              </w:rPr>
            </w:pPr>
          </w:p>
        </w:tc>
      </w:tr>
      <w:tr w:rsidR="00566FA2" w14:paraId="6A17D7AC" w14:textId="77777777" w:rsidTr="00547111">
        <w:tc>
          <w:tcPr>
            <w:tcW w:w="2694" w:type="dxa"/>
            <w:gridSpan w:val="2"/>
            <w:tcBorders>
              <w:top w:val="single" w:sz="4" w:space="0" w:color="auto"/>
              <w:left w:val="single" w:sz="4" w:space="0" w:color="auto"/>
            </w:tcBorders>
          </w:tcPr>
          <w:p w14:paraId="6DAD5B19" w14:textId="77777777" w:rsidR="00566FA2" w:rsidRDefault="00566FA2" w:rsidP="00566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0F467" w:rsidR="00566FA2" w:rsidRDefault="00566FA2" w:rsidP="00566FA2">
            <w:pPr>
              <w:pStyle w:val="CRCoverPage"/>
              <w:spacing w:after="0"/>
              <w:ind w:left="100"/>
              <w:rPr>
                <w:noProof/>
              </w:rPr>
            </w:pPr>
            <w:r>
              <w:rPr>
                <w:noProof/>
                <w:lang w:eastAsia="zh-CN"/>
              </w:rPr>
              <w:t xml:space="preserve"> 4.3.59.2, 4.4.1, D.4.3, G.4.3</w:t>
            </w:r>
            <w:r w:rsidR="004F62A3">
              <w:rPr>
                <w:noProof/>
                <w:lang w:eastAsia="zh-CN"/>
              </w:rPr>
              <w:t>, J.4.3</w:t>
            </w:r>
          </w:p>
        </w:tc>
      </w:tr>
      <w:tr w:rsidR="00566FA2" w14:paraId="56E1E6C3" w14:textId="77777777" w:rsidTr="00547111">
        <w:tc>
          <w:tcPr>
            <w:tcW w:w="2694" w:type="dxa"/>
            <w:gridSpan w:val="2"/>
            <w:tcBorders>
              <w:left w:val="single" w:sz="4" w:space="0" w:color="auto"/>
            </w:tcBorders>
          </w:tcPr>
          <w:p w14:paraId="2FB9DE77" w14:textId="77777777" w:rsidR="00566FA2" w:rsidRDefault="00566FA2" w:rsidP="00566FA2">
            <w:pPr>
              <w:pStyle w:val="CRCoverPage"/>
              <w:spacing w:after="0"/>
              <w:rPr>
                <w:b/>
                <w:i/>
                <w:noProof/>
                <w:sz w:val="8"/>
                <w:szCs w:val="8"/>
              </w:rPr>
            </w:pPr>
          </w:p>
        </w:tc>
        <w:tc>
          <w:tcPr>
            <w:tcW w:w="6946" w:type="dxa"/>
            <w:gridSpan w:val="9"/>
            <w:tcBorders>
              <w:right w:val="single" w:sz="4" w:space="0" w:color="auto"/>
            </w:tcBorders>
          </w:tcPr>
          <w:p w14:paraId="0898542D" w14:textId="77777777" w:rsidR="00566FA2" w:rsidRDefault="00566FA2" w:rsidP="00566FA2">
            <w:pPr>
              <w:pStyle w:val="CRCoverPage"/>
              <w:spacing w:after="0"/>
              <w:rPr>
                <w:noProof/>
                <w:sz w:val="8"/>
                <w:szCs w:val="8"/>
              </w:rPr>
            </w:pPr>
          </w:p>
        </w:tc>
      </w:tr>
      <w:tr w:rsidR="00566FA2" w14:paraId="76F95A8B" w14:textId="77777777" w:rsidTr="00547111">
        <w:tc>
          <w:tcPr>
            <w:tcW w:w="2694" w:type="dxa"/>
            <w:gridSpan w:val="2"/>
            <w:tcBorders>
              <w:left w:val="single" w:sz="4" w:space="0" w:color="auto"/>
            </w:tcBorders>
          </w:tcPr>
          <w:p w14:paraId="335EAB52" w14:textId="77777777" w:rsidR="00566FA2" w:rsidRDefault="00566FA2" w:rsidP="00566F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6FA2" w:rsidRDefault="00566FA2" w:rsidP="00566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6FA2" w:rsidRDefault="00566FA2" w:rsidP="00566FA2">
            <w:pPr>
              <w:pStyle w:val="CRCoverPage"/>
              <w:spacing w:after="0"/>
              <w:jc w:val="center"/>
              <w:rPr>
                <w:b/>
                <w:caps/>
                <w:noProof/>
              </w:rPr>
            </w:pPr>
            <w:r>
              <w:rPr>
                <w:b/>
                <w:caps/>
                <w:noProof/>
              </w:rPr>
              <w:t>N</w:t>
            </w:r>
          </w:p>
        </w:tc>
        <w:tc>
          <w:tcPr>
            <w:tcW w:w="2977" w:type="dxa"/>
            <w:gridSpan w:val="4"/>
          </w:tcPr>
          <w:p w14:paraId="304CCBCB" w14:textId="77777777" w:rsidR="00566FA2" w:rsidRDefault="00566FA2" w:rsidP="00566F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6FA2" w:rsidRDefault="00566FA2" w:rsidP="00566FA2">
            <w:pPr>
              <w:pStyle w:val="CRCoverPage"/>
              <w:spacing w:after="0"/>
              <w:ind w:left="99"/>
              <w:rPr>
                <w:noProof/>
              </w:rPr>
            </w:pPr>
          </w:p>
        </w:tc>
      </w:tr>
      <w:tr w:rsidR="00566FA2" w14:paraId="34ACE2EB" w14:textId="77777777" w:rsidTr="00547111">
        <w:tc>
          <w:tcPr>
            <w:tcW w:w="2694" w:type="dxa"/>
            <w:gridSpan w:val="2"/>
            <w:tcBorders>
              <w:left w:val="single" w:sz="4" w:space="0" w:color="auto"/>
            </w:tcBorders>
          </w:tcPr>
          <w:p w14:paraId="571382F3" w14:textId="77777777" w:rsidR="00566FA2" w:rsidRDefault="00566FA2" w:rsidP="00566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6FA2" w:rsidRDefault="00566FA2" w:rsidP="00566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A7A16" w:rsidR="00566FA2" w:rsidRDefault="00471A34" w:rsidP="00566FA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66FA2" w:rsidRDefault="00566FA2" w:rsidP="00566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6FA2" w:rsidRDefault="00566FA2" w:rsidP="00566FA2">
            <w:pPr>
              <w:pStyle w:val="CRCoverPage"/>
              <w:spacing w:after="0"/>
              <w:ind w:left="99"/>
              <w:rPr>
                <w:noProof/>
              </w:rPr>
            </w:pPr>
            <w:r>
              <w:rPr>
                <w:noProof/>
              </w:rPr>
              <w:t xml:space="preserve">TS/TR ... CR ... </w:t>
            </w:r>
          </w:p>
        </w:tc>
      </w:tr>
      <w:tr w:rsidR="00566FA2" w14:paraId="446DDBAC" w14:textId="77777777" w:rsidTr="00547111">
        <w:tc>
          <w:tcPr>
            <w:tcW w:w="2694" w:type="dxa"/>
            <w:gridSpan w:val="2"/>
            <w:tcBorders>
              <w:left w:val="single" w:sz="4" w:space="0" w:color="auto"/>
            </w:tcBorders>
          </w:tcPr>
          <w:p w14:paraId="678A1AA6" w14:textId="77777777" w:rsidR="00566FA2" w:rsidRDefault="00566FA2" w:rsidP="00566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6FA2" w:rsidRDefault="00566FA2" w:rsidP="00566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CA61F4" w:rsidR="00566FA2" w:rsidRDefault="00471A34" w:rsidP="00566FA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66FA2" w:rsidRDefault="00566FA2" w:rsidP="00566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6FA2" w:rsidRDefault="00566FA2" w:rsidP="00566FA2">
            <w:pPr>
              <w:pStyle w:val="CRCoverPage"/>
              <w:spacing w:after="0"/>
              <w:ind w:left="99"/>
              <w:rPr>
                <w:noProof/>
              </w:rPr>
            </w:pPr>
            <w:r>
              <w:rPr>
                <w:noProof/>
              </w:rPr>
              <w:t xml:space="preserve">TS/TR ... CR ... </w:t>
            </w:r>
          </w:p>
        </w:tc>
      </w:tr>
      <w:tr w:rsidR="00566FA2" w14:paraId="55C714D2" w14:textId="77777777" w:rsidTr="00547111">
        <w:tc>
          <w:tcPr>
            <w:tcW w:w="2694" w:type="dxa"/>
            <w:gridSpan w:val="2"/>
            <w:tcBorders>
              <w:left w:val="single" w:sz="4" w:space="0" w:color="auto"/>
            </w:tcBorders>
          </w:tcPr>
          <w:p w14:paraId="45913E62" w14:textId="77777777" w:rsidR="00566FA2" w:rsidRDefault="00566FA2" w:rsidP="00566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6FA2" w:rsidRDefault="00566FA2" w:rsidP="00566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CA950" w:rsidR="00566FA2" w:rsidRDefault="00471A34" w:rsidP="00566FA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66FA2" w:rsidRDefault="00566FA2" w:rsidP="00566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6FA2" w:rsidRDefault="00566FA2" w:rsidP="00566FA2">
            <w:pPr>
              <w:pStyle w:val="CRCoverPage"/>
              <w:spacing w:after="0"/>
              <w:ind w:left="99"/>
              <w:rPr>
                <w:noProof/>
              </w:rPr>
            </w:pPr>
            <w:r>
              <w:rPr>
                <w:noProof/>
              </w:rPr>
              <w:t xml:space="preserve">TS/TR ... CR ... </w:t>
            </w:r>
          </w:p>
        </w:tc>
      </w:tr>
      <w:tr w:rsidR="00566FA2" w14:paraId="60DF82CC" w14:textId="77777777" w:rsidTr="008863B9">
        <w:tc>
          <w:tcPr>
            <w:tcW w:w="2694" w:type="dxa"/>
            <w:gridSpan w:val="2"/>
            <w:tcBorders>
              <w:left w:val="single" w:sz="4" w:space="0" w:color="auto"/>
            </w:tcBorders>
          </w:tcPr>
          <w:p w14:paraId="517696CD" w14:textId="77777777" w:rsidR="00566FA2" w:rsidRDefault="00566FA2" w:rsidP="00566FA2">
            <w:pPr>
              <w:pStyle w:val="CRCoverPage"/>
              <w:spacing w:after="0"/>
              <w:rPr>
                <w:b/>
                <w:i/>
                <w:noProof/>
              </w:rPr>
            </w:pPr>
          </w:p>
        </w:tc>
        <w:tc>
          <w:tcPr>
            <w:tcW w:w="6946" w:type="dxa"/>
            <w:gridSpan w:val="9"/>
            <w:tcBorders>
              <w:right w:val="single" w:sz="4" w:space="0" w:color="auto"/>
            </w:tcBorders>
          </w:tcPr>
          <w:p w14:paraId="4D84207F" w14:textId="77777777" w:rsidR="00566FA2" w:rsidRDefault="00566FA2" w:rsidP="00566FA2">
            <w:pPr>
              <w:pStyle w:val="CRCoverPage"/>
              <w:spacing w:after="0"/>
              <w:rPr>
                <w:noProof/>
              </w:rPr>
            </w:pPr>
          </w:p>
        </w:tc>
      </w:tr>
      <w:tr w:rsidR="00566FA2" w14:paraId="556B87B6" w14:textId="77777777" w:rsidTr="008863B9">
        <w:tc>
          <w:tcPr>
            <w:tcW w:w="2694" w:type="dxa"/>
            <w:gridSpan w:val="2"/>
            <w:tcBorders>
              <w:left w:val="single" w:sz="4" w:space="0" w:color="auto"/>
              <w:bottom w:val="single" w:sz="4" w:space="0" w:color="auto"/>
            </w:tcBorders>
          </w:tcPr>
          <w:p w14:paraId="79A9C411" w14:textId="77777777" w:rsidR="00566FA2" w:rsidRDefault="00566FA2" w:rsidP="00566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15B78A" w:rsidR="00566FA2" w:rsidRDefault="00337ED9" w:rsidP="00566FA2">
            <w:pPr>
              <w:pStyle w:val="CRCoverPage"/>
              <w:spacing w:after="0"/>
              <w:ind w:left="100"/>
              <w:rPr>
                <w:noProof/>
              </w:rPr>
            </w:pPr>
            <w:r>
              <w:rPr>
                <w:rFonts w:hint="eastAsia"/>
                <w:noProof/>
                <w:lang w:eastAsia="zh-CN"/>
              </w:rPr>
              <w:t>Forge</w:t>
            </w:r>
            <w:r>
              <w:rPr>
                <w:noProof/>
              </w:rPr>
              <w:t xml:space="preserve"> link: </w:t>
            </w:r>
            <w:r w:rsidRPr="00337ED9">
              <w:rPr>
                <w:noProof/>
              </w:rPr>
              <w:t>https://forge.3gpp.org/rep/sa5/MnS/-/tree/TS28.541_Rel16_CR0971_fix_small_inconsistent_issues_in_stage2,_typo_in_stage_2_and_3</w:t>
            </w:r>
          </w:p>
        </w:tc>
      </w:tr>
      <w:tr w:rsidR="00566FA2" w:rsidRPr="008863B9" w14:paraId="45BFE792" w14:textId="77777777" w:rsidTr="008863B9">
        <w:tc>
          <w:tcPr>
            <w:tcW w:w="2694" w:type="dxa"/>
            <w:gridSpan w:val="2"/>
            <w:tcBorders>
              <w:top w:val="single" w:sz="4" w:space="0" w:color="auto"/>
              <w:bottom w:val="single" w:sz="4" w:space="0" w:color="auto"/>
            </w:tcBorders>
          </w:tcPr>
          <w:p w14:paraId="194242DD" w14:textId="77777777" w:rsidR="00566FA2" w:rsidRPr="008863B9" w:rsidRDefault="00566FA2" w:rsidP="00566F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6FA2" w:rsidRPr="008863B9" w:rsidRDefault="00566FA2" w:rsidP="00566FA2">
            <w:pPr>
              <w:pStyle w:val="CRCoverPage"/>
              <w:spacing w:after="0"/>
              <w:ind w:left="100"/>
              <w:rPr>
                <w:noProof/>
                <w:sz w:val="8"/>
                <w:szCs w:val="8"/>
              </w:rPr>
            </w:pPr>
          </w:p>
        </w:tc>
      </w:tr>
      <w:tr w:rsidR="00566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6FA2" w:rsidRDefault="00566FA2" w:rsidP="00566F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C48477" w:rsidR="00566FA2" w:rsidRDefault="00471A34" w:rsidP="00566FA2">
            <w:pPr>
              <w:pStyle w:val="CRCoverPage"/>
              <w:spacing w:after="0"/>
              <w:ind w:left="100"/>
              <w:rPr>
                <w:noProof/>
              </w:rPr>
            </w:pPr>
            <w:r w:rsidRPr="00471A34">
              <w:rPr>
                <w:noProof/>
              </w:rPr>
              <w:t>S5-235682 is revision of S5-235227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7621C0" w14:textId="77777777" w:rsidR="00566FA2" w:rsidRPr="00215D3C" w:rsidRDefault="00566FA2" w:rsidP="00566FA2"/>
    <w:p w14:paraId="65F9643E" w14:textId="77777777" w:rsidR="00566FA2" w:rsidRDefault="00566FA2" w:rsidP="00566FA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66FA2" w14:paraId="083DECA8"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B877FC8" w14:textId="77777777" w:rsidR="00566FA2" w:rsidRDefault="00566FA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4CAF25A8" w14:textId="77777777" w:rsidR="00566FA2" w:rsidRPr="00EF21D2" w:rsidRDefault="00566FA2" w:rsidP="00566FA2">
      <w:pPr>
        <w:pStyle w:val="Heading4"/>
      </w:pPr>
      <w:r w:rsidRPr="00EF21D2">
        <w:rPr>
          <w:rFonts w:hint="eastAsia"/>
          <w:lang w:eastAsia="zh-CN"/>
        </w:rPr>
        <w:t>4</w:t>
      </w:r>
      <w:r w:rsidRPr="00EF21D2">
        <w:t>.3.59.2</w:t>
      </w:r>
      <w:r w:rsidRPr="00EF21D2">
        <w:tab/>
        <w:t>Attributes</w:t>
      </w:r>
    </w:p>
    <w:p w14:paraId="76448AE6" w14:textId="77777777" w:rsidR="00566FA2" w:rsidRPr="00EF21D2" w:rsidRDefault="00566FA2" w:rsidP="00566FA2">
      <w:r w:rsidRPr="00EF21D2">
        <w:t xml:space="preserve">The </w:t>
      </w:r>
      <w:r w:rsidRPr="00EF21D2">
        <w:rPr>
          <w:rFonts w:ascii="Courier New" w:hAnsi="Courier New"/>
          <w:lang w:eastAsia="zh-CN"/>
        </w:rPr>
        <w:t>DRACHOptimizationFunction</w:t>
      </w:r>
      <w:r w:rsidRPr="00EF21D2">
        <w:t xml:space="preserv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6"/>
        <w:gridCol w:w="993"/>
        <w:gridCol w:w="1326"/>
        <w:gridCol w:w="1134"/>
        <w:gridCol w:w="1134"/>
        <w:gridCol w:w="1385"/>
      </w:tblGrid>
      <w:tr w:rsidR="00566FA2" w:rsidRPr="00EF21D2" w14:paraId="55320692" w14:textId="77777777" w:rsidTr="00937859">
        <w:trPr>
          <w:cantSplit/>
          <w:jc w:val="center"/>
        </w:trPr>
        <w:tc>
          <w:tcPr>
            <w:tcW w:w="3136" w:type="dxa"/>
            <w:shd w:val="pct10" w:color="auto" w:fill="FFFFFF"/>
          </w:tcPr>
          <w:p w14:paraId="3E9196D6" w14:textId="77777777" w:rsidR="00566FA2" w:rsidRPr="00EF21D2" w:rsidRDefault="00566FA2" w:rsidP="00937859">
            <w:pPr>
              <w:pStyle w:val="TAH"/>
            </w:pPr>
            <w:r w:rsidRPr="00EF21D2">
              <w:t>Attribute name</w:t>
            </w:r>
          </w:p>
        </w:tc>
        <w:tc>
          <w:tcPr>
            <w:tcW w:w="993" w:type="dxa"/>
            <w:shd w:val="pct10" w:color="auto" w:fill="FFFFFF"/>
          </w:tcPr>
          <w:p w14:paraId="72545E30" w14:textId="77777777" w:rsidR="00566FA2" w:rsidRPr="00EF21D2" w:rsidRDefault="00566FA2" w:rsidP="00937859">
            <w:pPr>
              <w:pStyle w:val="TAH"/>
            </w:pPr>
            <w:r w:rsidRPr="00EF21D2">
              <w:t>S</w:t>
            </w:r>
          </w:p>
        </w:tc>
        <w:tc>
          <w:tcPr>
            <w:tcW w:w="1326" w:type="dxa"/>
            <w:shd w:val="pct10" w:color="auto" w:fill="FFFFFF"/>
          </w:tcPr>
          <w:p w14:paraId="29AE5E76" w14:textId="77777777" w:rsidR="00566FA2" w:rsidRPr="00EF21D2" w:rsidRDefault="00566FA2" w:rsidP="00937859">
            <w:pPr>
              <w:pStyle w:val="TAH"/>
            </w:pPr>
            <w:r w:rsidRPr="00EF21D2">
              <w:t>isReadable</w:t>
            </w:r>
          </w:p>
        </w:tc>
        <w:tc>
          <w:tcPr>
            <w:tcW w:w="1134" w:type="dxa"/>
            <w:shd w:val="pct10" w:color="auto" w:fill="FFFFFF"/>
          </w:tcPr>
          <w:p w14:paraId="216A94A2" w14:textId="77777777" w:rsidR="00566FA2" w:rsidRPr="00EF21D2" w:rsidRDefault="00566FA2" w:rsidP="00937859">
            <w:pPr>
              <w:pStyle w:val="TAH"/>
            </w:pPr>
            <w:r w:rsidRPr="00EF21D2">
              <w:t>isWritable</w:t>
            </w:r>
          </w:p>
        </w:tc>
        <w:tc>
          <w:tcPr>
            <w:tcW w:w="1134" w:type="dxa"/>
            <w:shd w:val="pct10" w:color="auto" w:fill="FFFFFF"/>
          </w:tcPr>
          <w:p w14:paraId="10D4D46F" w14:textId="77777777" w:rsidR="00566FA2" w:rsidRPr="00EF21D2" w:rsidRDefault="00566FA2" w:rsidP="00937859">
            <w:pPr>
              <w:pStyle w:val="TAH"/>
            </w:pPr>
            <w:r w:rsidRPr="00EF21D2">
              <w:rPr>
                <w:rFonts w:cs="Arial"/>
                <w:bCs/>
                <w:szCs w:val="18"/>
              </w:rPr>
              <w:t>isInvariant</w:t>
            </w:r>
          </w:p>
        </w:tc>
        <w:tc>
          <w:tcPr>
            <w:tcW w:w="1385" w:type="dxa"/>
            <w:shd w:val="pct10" w:color="auto" w:fill="FFFFFF"/>
          </w:tcPr>
          <w:p w14:paraId="4FE66809" w14:textId="77777777" w:rsidR="00566FA2" w:rsidRPr="00EF21D2" w:rsidRDefault="00566FA2" w:rsidP="00937859">
            <w:pPr>
              <w:pStyle w:val="TAH"/>
            </w:pPr>
            <w:r w:rsidRPr="00EF21D2">
              <w:t>isNotifyable</w:t>
            </w:r>
          </w:p>
        </w:tc>
      </w:tr>
      <w:tr w:rsidR="00566FA2" w:rsidRPr="00EF21D2" w14:paraId="3A73C2E1" w14:textId="77777777" w:rsidTr="00937859">
        <w:trPr>
          <w:cantSplit/>
          <w:jc w:val="center"/>
        </w:trPr>
        <w:tc>
          <w:tcPr>
            <w:tcW w:w="3136" w:type="dxa"/>
          </w:tcPr>
          <w:p w14:paraId="7B32FF0E" w14:textId="77777777" w:rsidR="00566FA2" w:rsidRPr="00EF21D2" w:rsidRDefault="00566FA2" w:rsidP="00937859">
            <w:pPr>
              <w:pStyle w:val="TAL"/>
              <w:rPr>
                <w:rFonts w:ascii="Courier New" w:hAnsi="Courier New" w:cs="Courier New"/>
              </w:rPr>
            </w:pPr>
            <w:r w:rsidRPr="00EF21D2">
              <w:rPr>
                <w:rFonts w:ascii="Courier New" w:hAnsi="Courier New" w:cs="Courier New"/>
                <w:snapToGrid w:val="0"/>
                <w:lang w:eastAsia="zh-CN"/>
              </w:rPr>
              <w:t>ueAccPro</w:t>
            </w:r>
            <w:ins w:id="1"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
        </w:tc>
        <w:tc>
          <w:tcPr>
            <w:tcW w:w="993" w:type="dxa"/>
          </w:tcPr>
          <w:p w14:paraId="6E6FAB21" w14:textId="77777777" w:rsidR="00566FA2" w:rsidRPr="00EF21D2" w:rsidRDefault="00566FA2" w:rsidP="00937859">
            <w:pPr>
              <w:pStyle w:val="TAL"/>
              <w:jc w:val="center"/>
            </w:pPr>
            <w:r w:rsidRPr="00EF21D2">
              <w:rPr>
                <w:rFonts w:hint="eastAsia"/>
              </w:rPr>
              <w:t>M</w:t>
            </w:r>
          </w:p>
        </w:tc>
        <w:tc>
          <w:tcPr>
            <w:tcW w:w="1326" w:type="dxa"/>
          </w:tcPr>
          <w:p w14:paraId="4D04F252" w14:textId="77777777" w:rsidR="00566FA2" w:rsidRPr="00EF21D2" w:rsidRDefault="00566FA2" w:rsidP="00937859">
            <w:pPr>
              <w:pStyle w:val="TAL"/>
              <w:jc w:val="center"/>
            </w:pPr>
            <w:r w:rsidRPr="00EF21D2">
              <w:t>T</w:t>
            </w:r>
          </w:p>
        </w:tc>
        <w:tc>
          <w:tcPr>
            <w:tcW w:w="1134" w:type="dxa"/>
          </w:tcPr>
          <w:p w14:paraId="51D10BD4" w14:textId="77777777" w:rsidR="00566FA2" w:rsidRPr="00EF21D2" w:rsidRDefault="00566FA2" w:rsidP="00937859">
            <w:pPr>
              <w:pStyle w:val="TAL"/>
              <w:jc w:val="center"/>
            </w:pPr>
            <w:r w:rsidRPr="00EF21D2">
              <w:t>T</w:t>
            </w:r>
          </w:p>
        </w:tc>
        <w:tc>
          <w:tcPr>
            <w:tcW w:w="1134" w:type="dxa"/>
          </w:tcPr>
          <w:p w14:paraId="5BBFAE43" w14:textId="77777777" w:rsidR="00566FA2" w:rsidRPr="00EF21D2" w:rsidRDefault="00566FA2" w:rsidP="00937859">
            <w:pPr>
              <w:pStyle w:val="TAL"/>
              <w:jc w:val="center"/>
              <w:rPr>
                <w:lang w:eastAsia="zh-CN"/>
              </w:rPr>
            </w:pPr>
            <w:r w:rsidRPr="00EF21D2">
              <w:rPr>
                <w:rFonts w:hint="eastAsia"/>
                <w:lang w:eastAsia="zh-CN"/>
              </w:rPr>
              <w:t>F</w:t>
            </w:r>
          </w:p>
        </w:tc>
        <w:tc>
          <w:tcPr>
            <w:tcW w:w="1385" w:type="dxa"/>
          </w:tcPr>
          <w:p w14:paraId="638D2FE8" w14:textId="77777777" w:rsidR="00566FA2" w:rsidRPr="00EF21D2" w:rsidRDefault="00566FA2" w:rsidP="00937859">
            <w:pPr>
              <w:pStyle w:val="TAL"/>
              <w:jc w:val="center"/>
            </w:pPr>
            <w:r w:rsidRPr="00EF21D2">
              <w:t>T</w:t>
            </w:r>
          </w:p>
        </w:tc>
      </w:tr>
      <w:tr w:rsidR="00566FA2" w:rsidRPr="00EF21D2" w14:paraId="6065ACED" w14:textId="77777777" w:rsidTr="00937859">
        <w:trPr>
          <w:cantSplit/>
          <w:jc w:val="center"/>
        </w:trPr>
        <w:tc>
          <w:tcPr>
            <w:tcW w:w="3136" w:type="dxa"/>
          </w:tcPr>
          <w:p w14:paraId="0608054A" w14:textId="77777777" w:rsidR="00566FA2" w:rsidRPr="00EF21D2" w:rsidRDefault="00566FA2" w:rsidP="00937859">
            <w:pPr>
              <w:pStyle w:val="TAL"/>
              <w:rPr>
                <w:rFonts w:ascii="Courier New" w:hAnsi="Courier New" w:cs="Courier New"/>
                <w:snapToGrid w:val="0"/>
                <w:lang w:eastAsia="zh-CN"/>
              </w:rPr>
            </w:pPr>
            <w:r w:rsidRPr="00EF21D2">
              <w:rPr>
                <w:rFonts w:ascii="Courier New" w:hAnsi="Courier New" w:cs="Courier New"/>
                <w:snapToGrid w:val="0"/>
                <w:lang w:eastAsia="zh-CN"/>
              </w:rPr>
              <w:t>ueAccDelayPro</w:t>
            </w:r>
            <w:ins w:id="2"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
        </w:tc>
        <w:tc>
          <w:tcPr>
            <w:tcW w:w="993" w:type="dxa"/>
          </w:tcPr>
          <w:p w14:paraId="7CBF894C" w14:textId="77777777" w:rsidR="00566FA2" w:rsidRPr="00EF21D2" w:rsidRDefault="00566FA2" w:rsidP="00937859">
            <w:pPr>
              <w:pStyle w:val="TAL"/>
              <w:jc w:val="center"/>
            </w:pPr>
            <w:r w:rsidRPr="00EF21D2">
              <w:rPr>
                <w:rFonts w:hint="eastAsia"/>
              </w:rPr>
              <w:t>M</w:t>
            </w:r>
          </w:p>
        </w:tc>
        <w:tc>
          <w:tcPr>
            <w:tcW w:w="1326" w:type="dxa"/>
          </w:tcPr>
          <w:p w14:paraId="5B032943" w14:textId="77777777" w:rsidR="00566FA2" w:rsidRPr="00EF21D2" w:rsidRDefault="00566FA2" w:rsidP="00937859">
            <w:pPr>
              <w:pStyle w:val="TAL"/>
              <w:jc w:val="center"/>
            </w:pPr>
            <w:r w:rsidRPr="00EF21D2">
              <w:t>T</w:t>
            </w:r>
          </w:p>
        </w:tc>
        <w:tc>
          <w:tcPr>
            <w:tcW w:w="1134" w:type="dxa"/>
          </w:tcPr>
          <w:p w14:paraId="2352C489" w14:textId="77777777" w:rsidR="00566FA2" w:rsidRPr="00EF21D2" w:rsidRDefault="00566FA2" w:rsidP="00937859">
            <w:pPr>
              <w:pStyle w:val="TAL"/>
              <w:jc w:val="center"/>
            </w:pPr>
            <w:r w:rsidRPr="00EF21D2">
              <w:t>T</w:t>
            </w:r>
          </w:p>
        </w:tc>
        <w:tc>
          <w:tcPr>
            <w:tcW w:w="1134" w:type="dxa"/>
          </w:tcPr>
          <w:p w14:paraId="394A8367" w14:textId="77777777" w:rsidR="00566FA2" w:rsidRPr="00EF21D2" w:rsidRDefault="00566FA2" w:rsidP="00937859">
            <w:pPr>
              <w:pStyle w:val="TAL"/>
              <w:jc w:val="center"/>
              <w:rPr>
                <w:lang w:eastAsia="zh-CN"/>
              </w:rPr>
            </w:pPr>
            <w:r w:rsidRPr="00EF21D2">
              <w:rPr>
                <w:lang w:eastAsia="zh-CN"/>
              </w:rPr>
              <w:t>F</w:t>
            </w:r>
          </w:p>
        </w:tc>
        <w:tc>
          <w:tcPr>
            <w:tcW w:w="1385" w:type="dxa"/>
          </w:tcPr>
          <w:p w14:paraId="7A9FD2C4" w14:textId="77777777" w:rsidR="00566FA2" w:rsidRPr="00EF21D2" w:rsidRDefault="00566FA2" w:rsidP="00937859">
            <w:pPr>
              <w:pStyle w:val="TAL"/>
              <w:jc w:val="center"/>
              <w:rPr>
                <w:lang w:eastAsia="zh-CN"/>
              </w:rPr>
            </w:pPr>
            <w:r w:rsidRPr="00EF21D2">
              <w:t>T</w:t>
            </w:r>
          </w:p>
        </w:tc>
      </w:tr>
      <w:tr w:rsidR="00566FA2" w:rsidRPr="00EF21D2" w14:paraId="3B986AA2" w14:textId="77777777" w:rsidTr="00937859">
        <w:trPr>
          <w:cantSplit/>
          <w:jc w:val="center"/>
        </w:trPr>
        <w:tc>
          <w:tcPr>
            <w:tcW w:w="3136" w:type="dxa"/>
          </w:tcPr>
          <w:p w14:paraId="37A7E687" w14:textId="77777777" w:rsidR="00566FA2" w:rsidRPr="00EF21D2" w:rsidRDefault="00566FA2" w:rsidP="00937859">
            <w:pPr>
              <w:pStyle w:val="TAL"/>
              <w:rPr>
                <w:rFonts w:ascii="Courier New" w:hAnsi="Courier New"/>
                <w:lang w:eastAsia="zh-CN"/>
              </w:rPr>
            </w:pPr>
            <w:r w:rsidRPr="00EF21D2">
              <w:rPr>
                <w:rFonts w:ascii="Courier" w:hAnsi="Courier"/>
                <w:lang w:eastAsia="zh-CN"/>
              </w:rPr>
              <w:t>drachOptimizationControl</w:t>
            </w:r>
          </w:p>
        </w:tc>
        <w:tc>
          <w:tcPr>
            <w:tcW w:w="993" w:type="dxa"/>
          </w:tcPr>
          <w:p w14:paraId="3F438822" w14:textId="77777777" w:rsidR="00566FA2" w:rsidRPr="00EF21D2" w:rsidRDefault="00566FA2" w:rsidP="00937859">
            <w:pPr>
              <w:pStyle w:val="TAL"/>
              <w:jc w:val="center"/>
            </w:pPr>
            <w:r w:rsidRPr="00EF21D2">
              <w:rPr>
                <w:lang w:eastAsia="zh-CN"/>
              </w:rPr>
              <w:t>M</w:t>
            </w:r>
          </w:p>
        </w:tc>
        <w:tc>
          <w:tcPr>
            <w:tcW w:w="1326" w:type="dxa"/>
          </w:tcPr>
          <w:p w14:paraId="1CCA57F2" w14:textId="77777777" w:rsidR="00566FA2" w:rsidRPr="00EF21D2" w:rsidRDefault="00566FA2" w:rsidP="00937859">
            <w:pPr>
              <w:pStyle w:val="TAL"/>
              <w:jc w:val="center"/>
            </w:pPr>
            <w:r w:rsidRPr="00EF21D2">
              <w:t>T</w:t>
            </w:r>
          </w:p>
        </w:tc>
        <w:tc>
          <w:tcPr>
            <w:tcW w:w="1134" w:type="dxa"/>
          </w:tcPr>
          <w:p w14:paraId="199C9F5B" w14:textId="77777777" w:rsidR="00566FA2" w:rsidRPr="00EF21D2" w:rsidRDefault="00566FA2" w:rsidP="00937859">
            <w:pPr>
              <w:pStyle w:val="TAL"/>
              <w:jc w:val="center"/>
            </w:pPr>
            <w:r w:rsidRPr="00EF21D2">
              <w:t>T</w:t>
            </w:r>
          </w:p>
        </w:tc>
        <w:tc>
          <w:tcPr>
            <w:tcW w:w="1134" w:type="dxa"/>
          </w:tcPr>
          <w:p w14:paraId="289A21A1" w14:textId="77777777" w:rsidR="00566FA2" w:rsidRPr="00EF21D2" w:rsidRDefault="00566FA2" w:rsidP="00937859">
            <w:pPr>
              <w:pStyle w:val="TAL"/>
              <w:jc w:val="center"/>
              <w:rPr>
                <w:lang w:eastAsia="zh-CN"/>
              </w:rPr>
            </w:pPr>
            <w:r w:rsidRPr="00EF21D2">
              <w:rPr>
                <w:lang w:eastAsia="zh-CN"/>
              </w:rPr>
              <w:t>F</w:t>
            </w:r>
          </w:p>
        </w:tc>
        <w:tc>
          <w:tcPr>
            <w:tcW w:w="1385" w:type="dxa"/>
          </w:tcPr>
          <w:p w14:paraId="3C08E07A" w14:textId="77777777" w:rsidR="00566FA2" w:rsidRPr="00EF21D2" w:rsidRDefault="00566FA2" w:rsidP="00937859">
            <w:pPr>
              <w:pStyle w:val="TAL"/>
              <w:jc w:val="center"/>
            </w:pPr>
            <w:r w:rsidRPr="00EF21D2">
              <w:t>T</w:t>
            </w:r>
          </w:p>
        </w:tc>
      </w:tr>
    </w:tbl>
    <w:p w14:paraId="613F992C" w14:textId="77777777" w:rsidR="00566FA2" w:rsidRDefault="00566FA2" w:rsidP="00566FA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66FA2" w14:paraId="4E086EBB"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FE42265" w14:textId="77777777" w:rsidR="00566FA2" w:rsidRDefault="00566FA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48CE74F" w14:textId="77777777" w:rsidR="00566FA2" w:rsidRPr="00EF21D2" w:rsidRDefault="00566FA2" w:rsidP="00566FA2">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566FA2" w:rsidRPr="00EF21D2" w14:paraId="6C165BB0" w14:textId="77777777" w:rsidTr="00937859">
        <w:trPr>
          <w:cantSplit/>
          <w:tblHeader/>
          <w:jc w:val="center"/>
        </w:trPr>
        <w:tc>
          <w:tcPr>
            <w:tcW w:w="1897" w:type="dxa"/>
            <w:shd w:val="clear" w:color="auto" w:fill="E0E0E0"/>
          </w:tcPr>
          <w:p w14:paraId="1C928057" w14:textId="77777777" w:rsidR="00566FA2" w:rsidRPr="00EF21D2" w:rsidRDefault="00566FA2" w:rsidP="00937859">
            <w:pPr>
              <w:pStyle w:val="TAH"/>
            </w:pPr>
            <w:r w:rsidRPr="00EF21D2">
              <w:lastRenderedPageBreak/>
              <w:t>Attribute Name</w:t>
            </w:r>
          </w:p>
        </w:tc>
        <w:tc>
          <w:tcPr>
            <w:tcW w:w="5441" w:type="dxa"/>
            <w:shd w:val="clear" w:color="auto" w:fill="E0E0E0"/>
          </w:tcPr>
          <w:p w14:paraId="3B525DC0" w14:textId="77777777" w:rsidR="00566FA2" w:rsidRPr="00EF21D2" w:rsidRDefault="00566FA2" w:rsidP="00937859">
            <w:pPr>
              <w:pStyle w:val="TAH"/>
            </w:pPr>
            <w:r w:rsidRPr="00EF21D2">
              <w:t>Documentation and Allowed Values</w:t>
            </w:r>
          </w:p>
        </w:tc>
        <w:tc>
          <w:tcPr>
            <w:tcW w:w="2497" w:type="dxa"/>
            <w:shd w:val="clear" w:color="auto" w:fill="E0E0E0"/>
          </w:tcPr>
          <w:p w14:paraId="61E367EA" w14:textId="77777777" w:rsidR="00566FA2" w:rsidRPr="00EF21D2" w:rsidRDefault="00566FA2" w:rsidP="00937859">
            <w:pPr>
              <w:pStyle w:val="TAH"/>
            </w:pPr>
            <w:r w:rsidRPr="00EF21D2">
              <w:rPr>
                <w:rFonts w:cs="Arial"/>
                <w:szCs w:val="18"/>
              </w:rPr>
              <w:t>Properties</w:t>
            </w:r>
          </w:p>
        </w:tc>
      </w:tr>
      <w:tr w:rsidR="00566FA2" w:rsidRPr="00EF21D2" w14:paraId="6C7668FD" w14:textId="77777777" w:rsidTr="00937859">
        <w:trPr>
          <w:cantSplit/>
          <w:jc w:val="center"/>
        </w:trPr>
        <w:tc>
          <w:tcPr>
            <w:tcW w:w="1897" w:type="dxa"/>
          </w:tcPr>
          <w:p w14:paraId="30C86D6B" w14:textId="77777777" w:rsidR="00566FA2" w:rsidRPr="00EF21D2" w:rsidRDefault="00566FA2" w:rsidP="00937859">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141A6CBA" w14:textId="77777777" w:rsidR="00566FA2" w:rsidRPr="00EF21D2" w:rsidRDefault="00566FA2" w:rsidP="00937859">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54C9E0A7" w14:textId="77777777" w:rsidR="00566FA2" w:rsidRPr="00EF21D2" w:rsidRDefault="00566FA2" w:rsidP="00937859">
            <w:pPr>
              <w:pStyle w:val="TAL"/>
              <w:rPr>
                <w:color w:val="000000"/>
              </w:rPr>
            </w:pPr>
          </w:p>
          <w:p w14:paraId="5FBC52A3" w14:textId="77777777" w:rsidR="00566FA2" w:rsidRPr="00EF21D2" w:rsidRDefault="00566FA2" w:rsidP="00937859">
            <w:pPr>
              <w:pStyle w:val="TAL"/>
            </w:pPr>
            <w:r w:rsidRPr="00EF21D2">
              <w:t xml:space="preserve">allowedValues: LOCKED, SHUTTING DOWN, UNLOCKED. </w:t>
            </w:r>
          </w:p>
          <w:p w14:paraId="56BB2D9A" w14:textId="77777777" w:rsidR="00566FA2" w:rsidRPr="00EF21D2" w:rsidRDefault="00566FA2" w:rsidP="00937859">
            <w:pPr>
              <w:pStyle w:val="TAL"/>
            </w:pPr>
            <w:r w:rsidRPr="00EF21D2">
              <w:t>The meaning of these values is as defined in ITU</w:t>
            </w:r>
            <w:r w:rsidRPr="00EF21D2">
              <w:noBreakHyphen/>
              <w:t>T Recommendation X.731 [18].</w:t>
            </w:r>
          </w:p>
          <w:p w14:paraId="65D1467C" w14:textId="77777777" w:rsidR="00566FA2" w:rsidRPr="00EF21D2" w:rsidRDefault="00566FA2" w:rsidP="00937859">
            <w:pPr>
              <w:pStyle w:val="TAL"/>
            </w:pPr>
          </w:p>
          <w:p w14:paraId="2889DF36" w14:textId="77777777" w:rsidR="00566FA2" w:rsidRPr="00EF21D2" w:rsidRDefault="00566FA2" w:rsidP="00937859">
            <w:pPr>
              <w:pStyle w:val="TAL"/>
            </w:pPr>
            <w:r w:rsidRPr="00EF21D2">
              <w:t>See Annex A for Relation between the "Pre-operation state of the gNB-DU Cell" and administrative state relevant in case of 2-split and 3-split deployment scenarios.</w:t>
            </w:r>
          </w:p>
          <w:p w14:paraId="4C44DE21" w14:textId="77777777" w:rsidR="00566FA2" w:rsidRPr="00EF21D2" w:rsidRDefault="00566FA2" w:rsidP="00937859">
            <w:pPr>
              <w:pStyle w:val="TAL"/>
            </w:pPr>
          </w:p>
        </w:tc>
        <w:tc>
          <w:tcPr>
            <w:tcW w:w="2497" w:type="dxa"/>
          </w:tcPr>
          <w:p w14:paraId="090A64B8" w14:textId="77777777" w:rsidR="00566FA2" w:rsidRPr="00EF21D2" w:rsidRDefault="00566FA2" w:rsidP="00937859">
            <w:pPr>
              <w:pStyle w:val="TAL"/>
            </w:pPr>
            <w:r w:rsidRPr="00EF21D2">
              <w:t>type: ENUM</w:t>
            </w:r>
          </w:p>
          <w:p w14:paraId="6EC69A51" w14:textId="77777777" w:rsidR="00566FA2" w:rsidRPr="00EF21D2" w:rsidRDefault="00566FA2" w:rsidP="00937859">
            <w:pPr>
              <w:pStyle w:val="TAL"/>
            </w:pPr>
            <w:r w:rsidRPr="00EF21D2">
              <w:t>multiplicity: 1</w:t>
            </w:r>
          </w:p>
          <w:p w14:paraId="541B0D76" w14:textId="77777777" w:rsidR="00566FA2" w:rsidRPr="00EF21D2" w:rsidRDefault="00566FA2" w:rsidP="00937859">
            <w:pPr>
              <w:pStyle w:val="TAL"/>
            </w:pPr>
            <w:r w:rsidRPr="00EF21D2">
              <w:t>isOrdered: N/A</w:t>
            </w:r>
          </w:p>
          <w:p w14:paraId="2CE04168" w14:textId="77777777" w:rsidR="00566FA2" w:rsidRPr="00EF21D2" w:rsidRDefault="00566FA2" w:rsidP="00937859">
            <w:pPr>
              <w:pStyle w:val="TAL"/>
            </w:pPr>
            <w:r w:rsidRPr="00EF21D2">
              <w:t>isUnique: N/A</w:t>
            </w:r>
          </w:p>
          <w:p w14:paraId="323A0EF2" w14:textId="77777777" w:rsidR="00566FA2" w:rsidRPr="00EF21D2" w:rsidRDefault="00566FA2" w:rsidP="00937859">
            <w:pPr>
              <w:pStyle w:val="TAL"/>
            </w:pPr>
            <w:r w:rsidRPr="00EF21D2">
              <w:t>defaultValue: LOCKED</w:t>
            </w:r>
          </w:p>
          <w:p w14:paraId="785C1D6C" w14:textId="77777777" w:rsidR="00566FA2" w:rsidRPr="00EF21D2" w:rsidRDefault="00566FA2" w:rsidP="00937859">
            <w:pPr>
              <w:pStyle w:val="TAL"/>
            </w:pPr>
            <w:r w:rsidRPr="00EF21D2">
              <w:t>isNullable: False</w:t>
            </w:r>
          </w:p>
          <w:p w14:paraId="00E1AB54" w14:textId="77777777" w:rsidR="00566FA2" w:rsidRPr="00EF21D2" w:rsidRDefault="00566FA2" w:rsidP="00937859">
            <w:pPr>
              <w:pStyle w:val="TAL"/>
            </w:pPr>
          </w:p>
        </w:tc>
      </w:tr>
      <w:tr w:rsidR="00566FA2" w:rsidRPr="00EF21D2" w14:paraId="055F93E9" w14:textId="77777777" w:rsidTr="00937859">
        <w:trPr>
          <w:cantSplit/>
          <w:jc w:val="center"/>
        </w:trPr>
        <w:tc>
          <w:tcPr>
            <w:tcW w:w="1897" w:type="dxa"/>
          </w:tcPr>
          <w:p w14:paraId="15A6A9F3" w14:textId="77777777" w:rsidR="00566FA2" w:rsidRPr="00EF21D2" w:rsidDel="00E2354A" w:rsidRDefault="00566FA2" w:rsidP="00937859">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35D28DD8" w14:textId="77777777" w:rsidR="00566FA2" w:rsidRPr="00EF21D2" w:rsidRDefault="00566FA2" w:rsidP="00937859">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699864A5" w14:textId="77777777" w:rsidR="00566FA2" w:rsidRPr="00EF21D2" w:rsidRDefault="00566FA2" w:rsidP="00937859">
            <w:pPr>
              <w:pStyle w:val="TAL"/>
            </w:pPr>
          </w:p>
          <w:p w14:paraId="1659EB3B" w14:textId="77777777" w:rsidR="00566FA2" w:rsidRPr="00EF21D2" w:rsidRDefault="00566FA2" w:rsidP="00937859">
            <w:pPr>
              <w:pStyle w:val="TAL"/>
            </w:pPr>
            <w:r w:rsidRPr="00EF21D2">
              <w:t>allowedValues: ENABLED, DISABLED.</w:t>
            </w:r>
          </w:p>
        </w:tc>
        <w:tc>
          <w:tcPr>
            <w:tcW w:w="2497" w:type="dxa"/>
          </w:tcPr>
          <w:p w14:paraId="12A1EF62" w14:textId="77777777" w:rsidR="00566FA2" w:rsidRPr="00EF21D2" w:rsidRDefault="00566FA2" w:rsidP="00937859">
            <w:pPr>
              <w:pStyle w:val="TAL"/>
              <w:rPr>
                <w:rFonts w:cs="Arial"/>
                <w:szCs w:val="18"/>
              </w:rPr>
            </w:pPr>
            <w:r w:rsidRPr="00EF21D2">
              <w:rPr>
                <w:rFonts w:cs="Arial"/>
                <w:szCs w:val="18"/>
              </w:rPr>
              <w:t>type: ENUM</w:t>
            </w:r>
          </w:p>
          <w:p w14:paraId="696937E0" w14:textId="77777777" w:rsidR="00566FA2" w:rsidRPr="00EF21D2" w:rsidRDefault="00566FA2" w:rsidP="00937859">
            <w:pPr>
              <w:pStyle w:val="TAL"/>
              <w:rPr>
                <w:rFonts w:cs="Arial"/>
                <w:szCs w:val="18"/>
              </w:rPr>
            </w:pPr>
            <w:r w:rsidRPr="00EF21D2">
              <w:rPr>
                <w:rFonts w:cs="Arial"/>
                <w:szCs w:val="18"/>
              </w:rPr>
              <w:t>multiplicity: 1</w:t>
            </w:r>
          </w:p>
          <w:p w14:paraId="04916BD6" w14:textId="77777777" w:rsidR="00566FA2" w:rsidRPr="00EF21D2" w:rsidRDefault="00566FA2" w:rsidP="00937859">
            <w:pPr>
              <w:pStyle w:val="TAL"/>
              <w:rPr>
                <w:rFonts w:cs="Arial"/>
                <w:szCs w:val="18"/>
              </w:rPr>
            </w:pPr>
            <w:r w:rsidRPr="00EF21D2">
              <w:rPr>
                <w:rFonts w:cs="Arial"/>
                <w:szCs w:val="18"/>
              </w:rPr>
              <w:t>isOrdered: N/A</w:t>
            </w:r>
          </w:p>
          <w:p w14:paraId="59E2B3F4" w14:textId="77777777" w:rsidR="00566FA2" w:rsidRPr="00EF21D2" w:rsidRDefault="00566FA2" w:rsidP="00937859">
            <w:pPr>
              <w:pStyle w:val="TAL"/>
              <w:rPr>
                <w:rFonts w:cs="Arial"/>
                <w:szCs w:val="18"/>
              </w:rPr>
            </w:pPr>
            <w:r w:rsidRPr="00EF21D2">
              <w:rPr>
                <w:rFonts w:cs="Arial"/>
                <w:szCs w:val="18"/>
              </w:rPr>
              <w:t>isUnique: N/A</w:t>
            </w:r>
          </w:p>
          <w:p w14:paraId="691E6EDB" w14:textId="77777777" w:rsidR="00566FA2" w:rsidRPr="00EF21D2" w:rsidRDefault="00566FA2" w:rsidP="00937859">
            <w:pPr>
              <w:pStyle w:val="TAL"/>
              <w:rPr>
                <w:rFonts w:cs="Arial"/>
                <w:szCs w:val="18"/>
              </w:rPr>
            </w:pPr>
            <w:r w:rsidRPr="00EF21D2">
              <w:rPr>
                <w:rFonts w:cs="Arial"/>
                <w:szCs w:val="18"/>
              </w:rPr>
              <w:t xml:space="preserve">defaultValue: None </w:t>
            </w:r>
          </w:p>
          <w:p w14:paraId="4F8FB1E2" w14:textId="77777777" w:rsidR="00566FA2" w:rsidRPr="00EF21D2" w:rsidRDefault="00566FA2" w:rsidP="00937859">
            <w:pPr>
              <w:pStyle w:val="TAL"/>
              <w:rPr>
                <w:rFonts w:cs="Arial"/>
                <w:szCs w:val="18"/>
              </w:rPr>
            </w:pPr>
            <w:r w:rsidRPr="00EF21D2">
              <w:rPr>
                <w:rFonts w:cs="Arial"/>
                <w:szCs w:val="18"/>
              </w:rPr>
              <w:t>isNullable: False</w:t>
            </w:r>
          </w:p>
          <w:p w14:paraId="56A7FB46" w14:textId="77777777" w:rsidR="00566FA2" w:rsidRPr="00EF21D2" w:rsidRDefault="00566FA2" w:rsidP="00937859">
            <w:pPr>
              <w:pStyle w:val="TAL"/>
            </w:pPr>
          </w:p>
        </w:tc>
      </w:tr>
      <w:tr w:rsidR="00566FA2" w:rsidRPr="00EF21D2" w14:paraId="322F2D00" w14:textId="77777777" w:rsidTr="00937859">
        <w:trPr>
          <w:cantSplit/>
          <w:jc w:val="center"/>
        </w:trPr>
        <w:tc>
          <w:tcPr>
            <w:tcW w:w="1897" w:type="dxa"/>
          </w:tcPr>
          <w:p w14:paraId="3EB9FF34" w14:textId="77777777" w:rsidR="00566FA2" w:rsidRPr="00EF21D2" w:rsidDel="00E2354A" w:rsidRDefault="00566FA2" w:rsidP="00937859">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00803228" w14:textId="77777777" w:rsidR="00566FA2" w:rsidRPr="00EF21D2" w:rsidRDefault="00566FA2" w:rsidP="00937859">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5110C7DA" w14:textId="77777777" w:rsidR="00566FA2" w:rsidRPr="00EF21D2" w:rsidRDefault="00566FA2" w:rsidP="00937859">
            <w:pPr>
              <w:pStyle w:val="TAL"/>
            </w:pPr>
          </w:p>
          <w:p w14:paraId="0BCFCD31" w14:textId="77777777" w:rsidR="00566FA2" w:rsidRPr="00EF21D2" w:rsidRDefault="00566FA2" w:rsidP="00937859">
            <w:pPr>
              <w:pStyle w:val="TAL"/>
            </w:pPr>
            <w:r w:rsidRPr="00EF21D2">
              <w:t>The Inactive and Active definitions are in accordance with TS 38.401 [4]:</w:t>
            </w:r>
          </w:p>
          <w:p w14:paraId="3DFF8B52" w14:textId="77777777" w:rsidR="00566FA2" w:rsidRPr="00EF21D2" w:rsidRDefault="00566FA2" w:rsidP="00937859">
            <w:pPr>
              <w:pStyle w:val="TAL"/>
            </w:pPr>
            <w:r w:rsidRPr="00EF21D2">
              <w:t xml:space="preserve">"Inactive: the cell is known by both the gNB-DU and the gNB-CU. The cell </w:t>
            </w:r>
            <w:r w:rsidRPr="001F77D2">
              <w:t>shall</w:t>
            </w:r>
            <w:r w:rsidRPr="00EF21D2">
              <w:t xml:space="preserve"> not serve UEs;</w:t>
            </w:r>
          </w:p>
          <w:p w14:paraId="0F909D50" w14:textId="77777777" w:rsidR="00566FA2" w:rsidRPr="00EF21D2" w:rsidRDefault="00566FA2" w:rsidP="00937859">
            <w:pPr>
              <w:pStyle w:val="TAL"/>
            </w:pPr>
            <w:r w:rsidRPr="00EF21D2">
              <w:t>Active: the cell is known by both the gNB-DU and the gNB-CU. The cell should be able to serve UEs."</w:t>
            </w:r>
          </w:p>
          <w:p w14:paraId="39EFB558" w14:textId="77777777" w:rsidR="00566FA2" w:rsidRPr="00EF21D2" w:rsidRDefault="00566FA2" w:rsidP="00937859">
            <w:pPr>
              <w:pStyle w:val="TAL"/>
            </w:pPr>
          </w:p>
          <w:p w14:paraId="3C0CBC0C" w14:textId="77777777" w:rsidR="00566FA2" w:rsidRPr="00EF21D2" w:rsidRDefault="00566FA2" w:rsidP="00937859">
            <w:pPr>
              <w:pStyle w:val="TAL"/>
            </w:pPr>
            <w:r w:rsidRPr="00EF21D2">
              <w:t>"allowedValues: IDLE, INACTIVE, ACTIVE.</w:t>
            </w:r>
          </w:p>
          <w:p w14:paraId="4F96F259" w14:textId="77777777" w:rsidR="00566FA2" w:rsidRPr="00EF21D2" w:rsidRDefault="00566FA2" w:rsidP="00937859">
            <w:pPr>
              <w:pStyle w:val="TAL"/>
            </w:pPr>
          </w:p>
        </w:tc>
        <w:tc>
          <w:tcPr>
            <w:tcW w:w="2497" w:type="dxa"/>
          </w:tcPr>
          <w:p w14:paraId="6CDC1FF0" w14:textId="77777777" w:rsidR="00566FA2" w:rsidRPr="00EF21D2" w:rsidRDefault="00566FA2" w:rsidP="00937859">
            <w:pPr>
              <w:pStyle w:val="TAL"/>
              <w:rPr>
                <w:rFonts w:cs="Arial"/>
                <w:szCs w:val="18"/>
              </w:rPr>
            </w:pPr>
            <w:r w:rsidRPr="00EF21D2">
              <w:rPr>
                <w:rFonts w:cs="Arial"/>
                <w:szCs w:val="18"/>
              </w:rPr>
              <w:t>type: ENUM</w:t>
            </w:r>
          </w:p>
          <w:p w14:paraId="53C231B2" w14:textId="77777777" w:rsidR="00566FA2" w:rsidRPr="00EF21D2" w:rsidRDefault="00566FA2" w:rsidP="00937859">
            <w:pPr>
              <w:pStyle w:val="TAL"/>
              <w:rPr>
                <w:rFonts w:cs="Arial"/>
                <w:szCs w:val="18"/>
              </w:rPr>
            </w:pPr>
            <w:r w:rsidRPr="00EF21D2">
              <w:rPr>
                <w:rFonts w:cs="Arial"/>
                <w:szCs w:val="18"/>
              </w:rPr>
              <w:t>multiplicity: 1</w:t>
            </w:r>
          </w:p>
          <w:p w14:paraId="5BF96F13" w14:textId="77777777" w:rsidR="00566FA2" w:rsidRPr="00EF21D2" w:rsidRDefault="00566FA2" w:rsidP="00937859">
            <w:pPr>
              <w:pStyle w:val="TAL"/>
              <w:rPr>
                <w:rFonts w:cs="Arial"/>
                <w:szCs w:val="18"/>
              </w:rPr>
            </w:pPr>
            <w:r w:rsidRPr="00EF21D2">
              <w:rPr>
                <w:rFonts w:cs="Arial"/>
                <w:szCs w:val="18"/>
              </w:rPr>
              <w:t>isOrdered: N/A</w:t>
            </w:r>
          </w:p>
          <w:p w14:paraId="0B271DF2" w14:textId="77777777" w:rsidR="00566FA2" w:rsidRPr="00EF21D2" w:rsidRDefault="00566FA2" w:rsidP="00937859">
            <w:pPr>
              <w:pStyle w:val="TAL"/>
              <w:rPr>
                <w:rFonts w:cs="Arial"/>
                <w:szCs w:val="18"/>
              </w:rPr>
            </w:pPr>
            <w:r w:rsidRPr="00EF21D2">
              <w:rPr>
                <w:rFonts w:cs="Arial"/>
                <w:szCs w:val="18"/>
              </w:rPr>
              <w:t>isUnique: N/A</w:t>
            </w:r>
          </w:p>
          <w:p w14:paraId="76B491EC" w14:textId="77777777" w:rsidR="00566FA2" w:rsidRPr="00EF21D2" w:rsidRDefault="00566FA2" w:rsidP="00937859">
            <w:pPr>
              <w:pStyle w:val="TAL"/>
              <w:rPr>
                <w:rFonts w:cs="Arial"/>
                <w:szCs w:val="18"/>
              </w:rPr>
            </w:pPr>
            <w:r w:rsidRPr="00EF21D2">
              <w:rPr>
                <w:rFonts w:cs="Arial"/>
                <w:szCs w:val="18"/>
              </w:rPr>
              <w:t>defaultValue: None</w:t>
            </w:r>
          </w:p>
          <w:p w14:paraId="084EEFBE" w14:textId="77777777" w:rsidR="00566FA2" w:rsidRPr="00EF21D2" w:rsidRDefault="00566FA2" w:rsidP="00937859">
            <w:pPr>
              <w:pStyle w:val="TAL"/>
              <w:rPr>
                <w:rFonts w:cs="Arial"/>
                <w:szCs w:val="18"/>
              </w:rPr>
            </w:pPr>
            <w:r w:rsidRPr="00EF21D2">
              <w:rPr>
                <w:rFonts w:cs="Arial"/>
                <w:szCs w:val="18"/>
              </w:rPr>
              <w:t>isNullable: False</w:t>
            </w:r>
          </w:p>
          <w:p w14:paraId="574FF9CE" w14:textId="77777777" w:rsidR="00566FA2" w:rsidRPr="00EF21D2" w:rsidRDefault="00566FA2" w:rsidP="00937859">
            <w:pPr>
              <w:pStyle w:val="TAL"/>
            </w:pPr>
          </w:p>
        </w:tc>
      </w:tr>
      <w:tr w:rsidR="00566FA2" w:rsidRPr="00EF21D2" w14:paraId="39EF381D" w14:textId="77777777" w:rsidTr="00937859">
        <w:trPr>
          <w:cantSplit/>
          <w:jc w:val="center"/>
        </w:trPr>
        <w:tc>
          <w:tcPr>
            <w:tcW w:w="1897" w:type="dxa"/>
          </w:tcPr>
          <w:p w14:paraId="56DE38AF" w14:textId="77777777" w:rsidR="00566FA2" w:rsidRPr="00EF21D2" w:rsidRDefault="00566FA2" w:rsidP="00937859">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263169B1" w14:textId="77777777" w:rsidR="00566FA2" w:rsidRPr="00EF21D2" w:rsidRDefault="00566FA2" w:rsidP="00937859">
            <w:pPr>
              <w:pStyle w:val="TAL"/>
            </w:pPr>
            <w:r w:rsidRPr="00EF21D2">
              <w:t>NR Absolute Radio Frequency Channel Number (NR-ARFCN) for downlink</w:t>
            </w:r>
          </w:p>
          <w:p w14:paraId="50B07627" w14:textId="77777777" w:rsidR="00566FA2" w:rsidRPr="00EF21D2" w:rsidRDefault="00566FA2" w:rsidP="00937859">
            <w:pPr>
              <w:pStyle w:val="TAL"/>
            </w:pPr>
          </w:p>
          <w:p w14:paraId="1CB1A19E" w14:textId="77777777" w:rsidR="00566FA2" w:rsidRPr="00EF21D2" w:rsidRDefault="00566FA2"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591F001" w14:textId="77777777" w:rsidR="00566FA2" w:rsidRPr="00EF21D2" w:rsidRDefault="00566FA2"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AB14CC0" w14:textId="77777777" w:rsidR="00566FA2" w:rsidRPr="00EF21D2" w:rsidRDefault="00566FA2" w:rsidP="00937859">
            <w:pPr>
              <w:pStyle w:val="TAL"/>
            </w:pPr>
          </w:p>
        </w:tc>
        <w:tc>
          <w:tcPr>
            <w:tcW w:w="2497" w:type="dxa"/>
          </w:tcPr>
          <w:p w14:paraId="6EDA3B49" w14:textId="77777777" w:rsidR="00566FA2" w:rsidRPr="00EF21D2" w:rsidRDefault="00566FA2" w:rsidP="00937859">
            <w:pPr>
              <w:pStyle w:val="TAL"/>
              <w:rPr>
                <w:lang w:eastAsia="zh-CN"/>
              </w:rPr>
            </w:pPr>
            <w:r w:rsidRPr="00EF21D2">
              <w:t xml:space="preserve">type: </w:t>
            </w:r>
            <w:r w:rsidRPr="00EF21D2">
              <w:rPr>
                <w:rFonts w:hint="eastAsia"/>
                <w:lang w:eastAsia="zh-CN"/>
              </w:rPr>
              <w:t>Integer</w:t>
            </w:r>
          </w:p>
          <w:p w14:paraId="4521620B" w14:textId="77777777" w:rsidR="00566FA2" w:rsidRPr="00EF21D2" w:rsidRDefault="00566FA2" w:rsidP="00937859">
            <w:pPr>
              <w:pStyle w:val="TAL"/>
            </w:pPr>
            <w:r w:rsidRPr="00EF21D2">
              <w:t>multiplicity: 1</w:t>
            </w:r>
          </w:p>
          <w:p w14:paraId="2CBB2A05" w14:textId="77777777" w:rsidR="00566FA2" w:rsidRPr="00EF21D2" w:rsidRDefault="00566FA2" w:rsidP="00937859">
            <w:pPr>
              <w:pStyle w:val="TAL"/>
            </w:pPr>
            <w:r w:rsidRPr="00EF21D2">
              <w:t>isOrdered: N/A</w:t>
            </w:r>
          </w:p>
          <w:p w14:paraId="2347DC7B" w14:textId="77777777" w:rsidR="00566FA2" w:rsidRPr="00EF21D2" w:rsidRDefault="00566FA2" w:rsidP="00937859">
            <w:pPr>
              <w:pStyle w:val="TAL"/>
            </w:pPr>
            <w:r w:rsidRPr="00EF21D2">
              <w:t>isUnique: N/A</w:t>
            </w:r>
          </w:p>
          <w:p w14:paraId="16E22C49" w14:textId="77777777" w:rsidR="00566FA2" w:rsidRPr="00EF21D2" w:rsidRDefault="00566FA2" w:rsidP="00937859">
            <w:pPr>
              <w:pStyle w:val="TAL"/>
            </w:pPr>
            <w:r w:rsidRPr="00EF21D2">
              <w:t>defaultValue: None</w:t>
            </w:r>
          </w:p>
          <w:p w14:paraId="7DC99893" w14:textId="77777777" w:rsidR="00566FA2" w:rsidRPr="00EF21D2" w:rsidRDefault="00566FA2" w:rsidP="00937859">
            <w:pPr>
              <w:pStyle w:val="TAL"/>
              <w:rPr>
                <w:rFonts w:cs="Arial"/>
                <w:szCs w:val="18"/>
              </w:rPr>
            </w:pPr>
            <w:r w:rsidRPr="00EF21D2">
              <w:rPr>
                <w:rFonts w:cs="Arial"/>
                <w:szCs w:val="18"/>
              </w:rPr>
              <w:t>isNullable: False</w:t>
            </w:r>
          </w:p>
        </w:tc>
      </w:tr>
      <w:tr w:rsidR="00566FA2" w:rsidRPr="00EF21D2" w14:paraId="03E460BC" w14:textId="77777777" w:rsidTr="00937859">
        <w:trPr>
          <w:cantSplit/>
          <w:jc w:val="center"/>
        </w:trPr>
        <w:tc>
          <w:tcPr>
            <w:tcW w:w="1897" w:type="dxa"/>
          </w:tcPr>
          <w:p w14:paraId="29487BFD" w14:textId="77777777" w:rsidR="00566FA2" w:rsidRPr="00EF21D2" w:rsidRDefault="00566FA2" w:rsidP="00937859">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5CC96F60" w14:textId="77777777" w:rsidR="00566FA2" w:rsidRPr="00EF21D2" w:rsidRDefault="00566FA2" w:rsidP="00937859">
            <w:pPr>
              <w:pStyle w:val="TAL"/>
            </w:pPr>
            <w:r w:rsidRPr="00EF21D2">
              <w:t>NR Absolute Radio Frequency Channel Number (NR-ARFCN) for uplink</w:t>
            </w:r>
          </w:p>
          <w:p w14:paraId="36C2A73E" w14:textId="77777777" w:rsidR="00566FA2" w:rsidRPr="00EF21D2" w:rsidRDefault="00566FA2" w:rsidP="00937859">
            <w:pPr>
              <w:pStyle w:val="TAL"/>
            </w:pPr>
          </w:p>
          <w:p w14:paraId="6496C88B" w14:textId="77777777" w:rsidR="00566FA2" w:rsidRPr="00EF21D2" w:rsidRDefault="00566FA2"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798603B" w14:textId="77777777" w:rsidR="00566FA2" w:rsidRPr="00EF21D2" w:rsidRDefault="00566FA2"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7BB061D7" w14:textId="77777777" w:rsidR="00566FA2" w:rsidRPr="00EF21D2" w:rsidRDefault="00566FA2" w:rsidP="00937859">
            <w:pPr>
              <w:pStyle w:val="TAL"/>
            </w:pPr>
          </w:p>
        </w:tc>
        <w:tc>
          <w:tcPr>
            <w:tcW w:w="2497" w:type="dxa"/>
          </w:tcPr>
          <w:p w14:paraId="38A66DF7" w14:textId="77777777" w:rsidR="00566FA2" w:rsidRPr="00EF21D2" w:rsidRDefault="00566FA2" w:rsidP="00937859">
            <w:pPr>
              <w:pStyle w:val="TAL"/>
              <w:rPr>
                <w:lang w:eastAsia="zh-CN"/>
              </w:rPr>
            </w:pPr>
            <w:r w:rsidRPr="00EF21D2">
              <w:t xml:space="preserve">type: </w:t>
            </w:r>
            <w:r w:rsidRPr="00EF21D2">
              <w:rPr>
                <w:rFonts w:hint="eastAsia"/>
                <w:lang w:eastAsia="zh-CN"/>
              </w:rPr>
              <w:t>Integer</w:t>
            </w:r>
          </w:p>
          <w:p w14:paraId="63D5761E" w14:textId="77777777" w:rsidR="00566FA2" w:rsidRPr="00EF21D2" w:rsidRDefault="00566FA2" w:rsidP="00937859">
            <w:pPr>
              <w:pStyle w:val="TAL"/>
            </w:pPr>
            <w:r w:rsidRPr="00EF21D2">
              <w:t>multiplicity: 1</w:t>
            </w:r>
          </w:p>
          <w:p w14:paraId="0F21517D" w14:textId="77777777" w:rsidR="00566FA2" w:rsidRPr="00EF21D2" w:rsidRDefault="00566FA2" w:rsidP="00937859">
            <w:pPr>
              <w:pStyle w:val="TAL"/>
            </w:pPr>
            <w:r w:rsidRPr="00EF21D2">
              <w:t>isOrdered: N/A</w:t>
            </w:r>
          </w:p>
          <w:p w14:paraId="0C3FF42B" w14:textId="77777777" w:rsidR="00566FA2" w:rsidRPr="00EF21D2" w:rsidRDefault="00566FA2" w:rsidP="00937859">
            <w:pPr>
              <w:pStyle w:val="TAL"/>
            </w:pPr>
            <w:r w:rsidRPr="00EF21D2">
              <w:t>isUnique: N/A</w:t>
            </w:r>
          </w:p>
          <w:p w14:paraId="0C86BB3D" w14:textId="77777777" w:rsidR="00566FA2" w:rsidRPr="00EF21D2" w:rsidRDefault="00566FA2" w:rsidP="00937859">
            <w:pPr>
              <w:pStyle w:val="TAL"/>
            </w:pPr>
            <w:r w:rsidRPr="00EF21D2">
              <w:t>defaultValue: None</w:t>
            </w:r>
          </w:p>
          <w:p w14:paraId="27C9CDAE" w14:textId="77777777" w:rsidR="00566FA2" w:rsidRPr="00EF21D2" w:rsidRDefault="00566FA2" w:rsidP="00937859">
            <w:pPr>
              <w:pStyle w:val="TAL"/>
              <w:rPr>
                <w:rFonts w:cs="Arial"/>
                <w:szCs w:val="18"/>
              </w:rPr>
            </w:pPr>
            <w:r w:rsidRPr="00EF21D2">
              <w:rPr>
                <w:rFonts w:cs="Arial"/>
                <w:szCs w:val="18"/>
              </w:rPr>
              <w:t>isNullable: False</w:t>
            </w:r>
          </w:p>
        </w:tc>
      </w:tr>
      <w:tr w:rsidR="00566FA2" w:rsidRPr="00EF21D2" w14:paraId="18732635" w14:textId="77777777" w:rsidTr="00937859">
        <w:trPr>
          <w:cantSplit/>
          <w:jc w:val="center"/>
        </w:trPr>
        <w:tc>
          <w:tcPr>
            <w:tcW w:w="1897" w:type="dxa"/>
          </w:tcPr>
          <w:p w14:paraId="6B5FBB93" w14:textId="77777777" w:rsidR="00566FA2" w:rsidRPr="00EF21D2" w:rsidRDefault="00566FA2" w:rsidP="00937859">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52ABE7D8" w14:textId="77777777" w:rsidR="00566FA2" w:rsidRPr="00EF21D2" w:rsidRDefault="00566FA2" w:rsidP="00937859">
            <w:pPr>
              <w:pStyle w:val="TAL"/>
            </w:pPr>
            <w:r w:rsidRPr="00EF21D2">
              <w:t>NR Absolute Radio Frequency Channel Number (NR-ARFCN) for supplementary uplink</w:t>
            </w:r>
          </w:p>
          <w:p w14:paraId="27EA239C" w14:textId="77777777" w:rsidR="00566FA2" w:rsidRPr="00EF21D2" w:rsidRDefault="00566FA2" w:rsidP="00937859">
            <w:pPr>
              <w:pStyle w:val="TAL"/>
            </w:pPr>
          </w:p>
          <w:p w14:paraId="5C64DEDA" w14:textId="77777777" w:rsidR="00566FA2" w:rsidRPr="00EF21D2" w:rsidRDefault="00566FA2"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4C64077" w14:textId="77777777" w:rsidR="00566FA2" w:rsidRPr="00EF21D2" w:rsidRDefault="00566FA2"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64A3E4F4" w14:textId="77777777" w:rsidR="00566FA2" w:rsidRPr="00EF21D2" w:rsidRDefault="00566FA2" w:rsidP="00937859">
            <w:pPr>
              <w:pStyle w:val="TAL"/>
            </w:pPr>
          </w:p>
        </w:tc>
        <w:tc>
          <w:tcPr>
            <w:tcW w:w="2497" w:type="dxa"/>
          </w:tcPr>
          <w:p w14:paraId="7E9348AB" w14:textId="77777777" w:rsidR="00566FA2" w:rsidRPr="00EF21D2" w:rsidRDefault="00566FA2" w:rsidP="00937859">
            <w:pPr>
              <w:pStyle w:val="TAL"/>
              <w:rPr>
                <w:lang w:eastAsia="zh-CN"/>
              </w:rPr>
            </w:pPr>
            <w:r w:rsidRPr="00EF21D2">
              <w:t xml:space="preserve">type: </w:t>
            </w:r>
            <w:r w:rsidRPr="00EF21D2">
              <w:rPr>
                <w:rFonts w:hint="eastAsia"/>
                <w:lang w:eastAsia="zh-CN"/>
              </w:rPr>
              <w:t>Integer</w:t>
            </w:r>
          </w:p>
          <w:p w14:paraId="7357B4C4" w14:textId="77777777" w:rsidR="00566FA2" w:rsidRPr="00EF21D2" w:rsidRDefault="00566FA2" w:rsidP="00937859">
            <w:pPr>
              <w:pStyle w:val="TAL"/>
            </w:pPr>
            <w:r w:rsidRPr="00EF21D2">
              <w:t>multiplicity: 1</w:t>
            </w:r>
          </w:p>
          <w:p w14:paraId="06BEABBB" w14:textId="77777777" w:rsidR="00566FA2" w:rsidRPr="00EF21D2" w:rsidRDefault="00566FA2" w:rsidP="00937859">
            <w:pPr>
              <w:pStyle w:val="TAL"/>
            </w:pPr>
            <w:r w:rsidRPr="00EF21D2">
              <w:t>isOrdered: N/A</w:t>
            </w:r>
          </w:p>
          <w:p w14:paraId="5BCEE765" w14:textId="77777777" w:rsidR="00566FA2" w:rsidRPr="00EF21D2" w:rsidRDefault="00566FA2" w:rsidP="00937859">
            <w:pPr>
              <w:pStyle w:val="TAL"/>
            </w:pPr>
            <w:r w:rsidRPr="00EF21D2">
              <w:t>isUnique: N/A</w:t>
            </w:r>
          </w:p>
          <w:p w14:paraId="2B8FEBF4" w14:textId="77777777" w:rsidR="00566FA2" w:rsidRPr="00EF21D2" w:rsidRDefault="00566FA2" w:rsidP="00937859">
            <w:pPr>
              <w:pStyle w:val="TAL"/>
            </w:pPr>
            <w:r w:rsidRPr="00EF21D2">
              <w:t>defaultValue: None</w:t>
            </w:r>
          </w:p>
          <w:p w14:paraId="4B5BB673" w14:textId="77777777" w:rsidR="00566FA2" w:rsidRPr="00EF21D2" w:rsidRDefault="00566FA2" w:rsidP="00937859">
            <w:pPr>
              <w:pStyle w:val="TAL"/>
              <w:rPr>
                <w:rFonts w:cs="Arial"/>
                <w:szCs w:val="18"/>
              </w:rPr>
            </w:pPr>
            <w:r w:rsidRPr="00EF21D2">
              <w:rPr>
                <w:rFonts w:cs="Arial"/>
                <w:szCs w:val="18"/>
              </w:rPr>
              <w:t>isNullable: False</w:t>
            </w:r>
          </w:p>
        </w:tc>
      </w:tr>
      <w:tr w:rsidR="00566FA2" w:rsidRPr="00EF21D2" w14:paraId="317611DF" w14:textId="77777777" w:rsidTr="00937859">
        <w:trPr>
          <w:cantSplit/>
          <w:jc w:val="center"/>
        </w:trPr>
        <w:tc>
          <w:tcPr>
            <w:tcW w:w="1897" w:type="dxa"/>
          </w:tcPr>
          <w:p w14:paraId="148D7D39"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1309AF81" w14:textId="77777777" w:rsidR="00566FA2" w:rsidRPr="00EF21D2" w:rsidRDefault="00566FA2" w:rsidP="00937859">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59E9963" w14:textId="77777777" w:rsidR="00566FA2" w:rsidRPr="00EF21D2" w:rsidRDefault="00566FA2" w:rsidP="00937859">
            <w:pPr>
              <w:pStyle w:val="TAL"/>
              <w:keepNext w:val="0"/>
              <w:keepLines w:val="0"/>
              <w:rPr>
                <w:color w:val="000000"/>
              </w:rPr>
            </w:pPr>
          </w:p>
          <w:p w14:paraId="606F6DA3" w14:textId="77777777" w:rsidR="00566FA2" w:rsidRPr="00EF21D2" w:rsidRDefault="00566FA2" w:rsidP="00937859">
            <w:pPr>
              <w:pStyle w:val="TAL"/>
              <w:keepNext w:val="0"/>
              <w:keepLines w:val="0"/>
              <w:rPr>
                <w:color w:val="000000"/>
              </w:rPr>
            </w:pPr>
            <w:r w:rsidRPr="00EF21D2">
              <w:rPr>
                <w:color w:val="000000"/>
              </w:rPr>
              <w:t>allowedValues: [-1800 ..1800] 0.1 degree</w:t>
            </w:r>
          </w:p>
          <w:p w14:paraId="2DCDFE07" w14:textId="77777777" w:rsidR="00566FA2" w:rsidRPr="00EF21D2" w:rsidRDefault="00566FA2" w:rsidP="00937859">
            <w:pPr>
              <w:pStyle w:val="TAL"/>
              <w:keepNext w:val="0"/>
              <w:keepLines w:val="0"/>
            </w:pPr>
          </w:p>
        </w:tc>
        <w:tc>
          <w:tcPr>
            <w:tcW w:w="2497" w:type="dxa"/>
          </w:tcPr>
          <w:p w14:paraId="52971707" w14:textId="77777777" w:rsidR="00566FA2" w:rsidRPr="00EF21D2" w:rsidRDefault="00566FA2" w:rsidP="00937859">
            <w:pPr>
              <w:pStyle w:val="TAL"/>
              <w:keepNext w:val="0"/>
              <w:keepLines w:val="0"/>
              <w:rPr>
                <w:color w:val="000000"/>
              </w:rPr>
            </w:pPr>
            <w:r w:rsidRPr="00EF21D2">
              <w:rPr>
                <w:color w:val="000000"/>
              </w:rPr>
              <w:t>type: Integer</w:t>
            </w:r>
          </w:p>
          <w:p w14:paraId="095B4223" w14:textId="77777777" w:rsidR="00566FA2" w:rsidRPr="00EF21D2" w:rsidRDefault="00566FA2" w:rsidP="00937859">
            <w:pPr>
              <w:pStyle w:val="TAL"/>
              <w:keepNext w:val="0"/>
              <w:keepLines w:val="0"/>
              <w:rPr>
                <w:color w:val="000000"/>
              </w:rPr>
            </w:pPr>
            <w:r w:rsidRPr="00EF21D2">
              <w:rPr>
                <w:color w:val="000000"/>
              </w:rPr>
              <w:t>multiplicity: 1</w:t>
            </w:r>
          </w:p>
          <w:p w14:paraId="0D04DCFC" w14:textId="77777777" w:rsidR="00566FA2" w:rsidRPr="00EF21D2" w:rsidRDefault="00566FA2" w:rsidP="00937859">
            <w:pPr>
              <w:pStyle w:val="TAL"/>
              <w:keepNext w:val="0"/>
              <w:keepLines w:val="0"/>
              <w:rPr>
                <w:color w:val="000000"/>
              </w:rPr>
            </w:pPr>
            <w:r w:rsidRPr="00EF21D2">
              <w:rPr>
                <w:color w:val="000000"/>
              </w:rPr>
              <w:t>isOrdered: N/A</w:t>
            </w:r>
          </w:p>
          <w:p w14:paraId="0E9E5FBB" w14:textId="77777777" w:rsidR="00566FA2" w:rsidRPr="00EF21D2" w:rsidRDefault="00566FA2" w:rsidP="00937859">
            <w:pPr>
              <w:pStyle w:val="TAL"/>
              <w:keepNext w:val="0"/>
              <w:keepLines w:val="0"/>
              <w:rPr>
                <w:color w:val="000000"/>
              </w:rPr>
            </w:pPr>
            <w:r w:rsidRPr="00EF21D2">
              <w:rPr>
                <w:color w:val="000000"/>
              </w:rPr>
              <w:t>isUnique: N/A</w:t>
            </w:r>
          </w:p>
          <w:p w14:paraId="6CCB348A" w14:textId="77777777" w:rsidR="00566FA2" w:rsidRPr="00EF21D2" w:rsidRDefault="00566FA2" w:rsidP="00937859">
            <w:pPr>
              <w:pStyle w:val="TAL"/>
              <w:keepNext w:val="0"/>
              <w:keepLines w:val="0"/>
              <w:rPr>
                <w:color w:val="000000"/>
              </w:rPr>
            </w:pPr>
            <w:r w:rsidRPr="00EF21D2">
              <w:rPr>
                <w:color w:val="000000"/>
              </w:rPr>
              <w:t>defaultValue: Null</w:t>
            </w:r>
          </w:p>
          <w:p w14:paraId="4AAB8765" w14:textId="77777777" w:rsidR="00566FA2" w:rsidRPr="00EF21D2" w:rsidRDefault="00566FA2" w:rsidP="00937859">
            <w:pPr>
              <w:pStyle w:val="TAL"/>
              <w:keepNext w:val="0"/>
              <w:keepLines w:val="0"/>
            </w:pPr>
            <w:r w:rsidRPr="00EF21D2">
              <w:rPr>
                <w:color w:val="000000"/>
              </w:rPr>
              <w:t>isNullable: True</w:t>
            </w:r>
          </w:p>
        </w:tc>
      </w:tr>
      <w:tr w:rsidR="00566FA2" w:rsidRPr="00EF21D2" w14:paraId="6D54E759" w14:textId="77777777" w:rsidTr="00937859">
        <w:trPr>
          <w:cantSplit/>
          <w:jc w:val="center"/>
        </w:trPr>
        <w:tc>
          <w:tcPr>
            <w:tcW w:w="1897" w:type="dxa"/>
          </w:tcPr>
          <w:p w14:paraId="19986C3C"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077CF392" w14:textId="77777777" w:rsidR="00566FA2" w:rsidRPr="00EF21D2" w:rsidRDefault="00566FA2" w:rsidP="00937859">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5F98DD3D" w14:textId="77777777" w:rsidR="00566FA2" w:rsidRPr="00EF21D2" w:rsidRDefault="00566FA2" w:rsidP="00937859">
            <w:pPr>
              <w:pStyle w:val="TAL"/>
              <w:keepNext w:val="0"/>
              <w:keepLines w:val="0"/>
              <w:rPr>
                <w:color w:val="000000"/>
              </w:rPr>
            </w:pPr>
          </w:p>
          <w:p w14:paraId="066C45A8" w14:textId="77777777" w:rsidR="00566FA2" w:rsidRPr="00EF21D2" w:rsidRDefault="00566FA2" w:rsidP="00937859">
            <w:pPr>
              <w:pStyle w:val="TAL"/>
              <w:keepNext w:val="0"/>
              <w:keepLines w:val="0"/>
              <w:rPr>
                <w:color w:val="000000"/>
              </w:rPr>
            </w:pPr>
            <w:r w:rsidRPr="00EF21D2">
              <w:rPr>
                <w:color w:val="000000"/>
              </w:rPr>
              <w:t>allowedValues: [0..3599] 0.1 degree</w:t>
            </w:r>
          </w:p>
          <w:p w14:paraId="02B8DF01" w14:textId="77777777" w:rsidR="00566FA2" w:rsidRPr="00EF21D2" w:rsidRDefault="00566FA2" w:rsidP="00937859">
            <w:pPr>
              <w:pStyle w:val="TAL"/>
              <w:keepNext w:val="0"/>
              <w:keepLines w:val="0"/>
            </w:pPr>
          </w:p>
        </w:tc>
        <w:tc>
          <w:tcPr>
            <w:tcW w:w="2497" w:type="dxa"/>
          </w:tcPr>
          <w:p w14:paraId="094FD9D8" w14:textId="77777777" w:rsidR="00566FA2" w:rsidRPr="00EF21D2" w:rsidRDefault="00566FA2" w:rsidP="00937859">
            <w:pPr>
              <w:pStyle w:val="TAL"/>
              <w:keepNext w:val="0"/>
              <w:keepLines w:val="0"/>
              <w:rPr>
                <w:color w:val="000000"/>
              </w:rPr>
            </w:pPr>
            <w:r w:rsidRPr="00EF21D2">
              <w:rPr>
                <w:color w:val="000000"/>
              </w:rPr>
              <w:t>type: Integer</w:t>
            </w:r>
          </w:p>
          <w:p w14:paraId="5764FAF4" w14:textId="77777777" w:rsidR="00566FA2" w:rsidRPr="00EF21D2" w:rsidRDefault="00566FA2" w:rsidP="00937859">
            <w:pPr>
              <w:pStyle w:val="TAL"/>
              <w:keepNext w:val="0"/>
              <w:keepLines w:val="0"/>
              <w:rPr>
                <w:color w:val="000000"/>
              </w:rPr>
            </w:pPr>
            <w:r w:rsidRPr="00EF21D2">
              <w:rPr>
                <w:color w:val="000000"/>
              </w:rPr>
              <w:t>multiplicity: 1</w:t>
            </w:r>
          </w:p>
          <w:p w14:paraId="57FC380C" w14:textId="77777777" w:rsidR="00566FA2" w:rsidRPr="00EF21D2" w:rsidRDefault="00566FA2" w:rsidP="00937859">
            <w:pPr>
              <w:pStyle w:val="TAL"/>
              <w:keepNext w:val="0"/>
              <w:keepLines w:val="0"/>
              <w:rPr>
                <w:color w:val="000000"/>
              </w:rPr>
            </w:pPr>
            <w:r w:rsidRPr="00EF21D2">
              <w:rPr>
                <w:color w:val="000000"/>
              </w:rPr>
              <w:t>isOrdered: N/A</w:t>
            </w:r>
          </w:p>
          <w:p w14:paraId="01FF17FA" w14:textId="77777777" w:rsidR="00566FA2" w:rsidRPr="00EF21D2" w:rsidRDefault="00566FA2" w:rsidP="00937859">
            <w:pPr>
              <w:pStyle w:val="TAL"/>
              <w:keepNext w:val="0"/>
              <w:keepLines w:val="0"/>
              <w:rPr>
                <w:color w:val="000000"/>
              </w:rPr>
            </w:pPr>
            <w:r w:rsidRPr="00EF21D2">
              <w:rPr>
                <w:color w:val="000000"/>
              </w:rPr>
              <w:t>isUnique: N/A</w:t>
            </w:r>
          </w:p>
          <w:p w14:paraId="32478FB6" w14:textId="77777777" w:rsidR="00566FA2" w:rsidRPr="00EF21D2" w:rsidRDefault="00566FA2" w:rsidP="00937859">
            <w:pPr>
              <w:pStyle w:val="TAL"/>
              <w:keepNext w:val="0"/>
              <w:keepLines w:val="0"/>
              <w:rPr>
                <w:color w:val="000000"/>
              </w:rPr>
            </w:pPr>
            <w:r w:rsidRPr="00EF21D2">
              <w:rPr>
                <w:color w:val="000000"/>
              </w:rPr>
              <w:t>defaultValue: Null</w:t>
            </w:r>
          </w:p>
          <w:p w14:paraId="7E61144E" w14:textId="77777777" w:rsidR="00566FA2" w:rsidRPr="00EF21D2" w:rsidRDefault="00566FA2" w:rsidP="00937859">
            <w:pPr>
              <w:pStyle w:val="TAL"/>
              <w:keepNext w:val="0"/>
              <w:keepLines w:val="0"/>
            </w:pPr>
            <w:r w:rsidRPr="00EF21D2">
              <w:rPr>
                <w:color w:val="000000"/>
              </w:rPr>
              <w:t>isNullable: True</w:t>
            </w:r>
          </w:p>
        </w:tc>
      </w:tr>
      <w:tr w:rsidR="00566FA2" w:rsidRPr="00EF21D2" w14:paraId="10A5D373" w14:textId="77777777" w:rsidTr="00937859">
        <w:trPr>
          <w:cantSplit/>
          <w:jc w:val="center"/>
        </w:trPr>
        <w:tc>
          <w:tcPr>
            <w:tcW w:w="1897" w:type="dxa"/>
          </w:tcPr>
          <w:p w14:paraId="6D3C3AA3"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3AA2826A"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Index of the beam.</w:t>
            </w:r>
          </w:p>
          <w:p w14:paraId="0771F87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3A550262" w14:textId="77777777" w:rsidR="00566FA2" w:rsidRPr="00EF21D2" w:rsidRDefault="00566FA2" w:rsidP="00937859">
            <w:pPr>
              <w:pStyle w:val="TAL"/>
              <w:keepNext w:val="0"/>
              <w:keepLines w:val="0"/>
              <w:rPr>
                <w:rFonts w:cs="Arial"/>
                <w:szCs w:val="18"/>
                <w:lang w:eastAsia="zh-CN"/>
              </w:rPr>
            </w:pPr>
          </w:p>
          <w:p w14:paraId="6A4942B0" w14:textId="77777777" w:rsidR="00566FA2" w:rsidRPr="00EF21D2" w:rsidRDefault="00566FA2" w:rsidP="00937859">
            <w:pPr>
              <w:pStyle w:val="TAL"/>
              <w:keepNext w:val="0"/>
              <w:keepLines w:val="0"/>
            </w:pPr>
          </w:p>
        </w:tc>
        <w:tc>
          <w:tcPr>
            <w:tcW w:w="2497" w:type="dxa"/>
          </w:tcPr>
          <w:p w14:paraId="17905905" w14:textId="77777777" w:rsidR="00566FA2" w:rsidRPr="00EF21D2" w:rsidRDefault="00566FA2" w:rsidP="00937859">
            <w:pPr>
              <w:pStyle w:val="TAL"/>
              <w:keepNext w:val="0"/>
              <w:keepLines w:val="0"/>
              <w:rPr>
                <w:color w:val="000000"/>
              </w:rPr>
            </w:pPr>
            <w:r w:rsidRPr="00EF21D2">
              <w:rPr>
                <w:color w:val="000000"/>
              </w:rPr>
              <w:t>type: Integer</w:t>
            </w:r>
          </w:p>
          <w:p w14:paraId="17B3CAB1" w14:textId="77777777" w:rsidR="00566FA2" w:rsidRPr="00EF21D2" w:rsidRDefault="00566FA2" w:rsidP="00937859">
            <w:pPr>
              <w:pStyle w:val="TAL"/>
              <w:keepNext w:val="0"/>
              <w:keepLines w:val="0"/>
              <w:rPr>
                <w:color w:val="000000"/>
              </w:rPr>
            </w:pPr>
            <w:r w:rsidRPr="00EF21D2">
              <w:rPr>
                <w:color w:val="000000"/>
              </w:rPr>
              <w:t>multiplicity: 1</w:t>
            </w:r>
          </w:p>
          <w:p w14:paraId="6773B2C7" w14:textId="77777777" w:rsidR="00566FA2" w:rsidRPr="00EF21D2" w:rsidRDefault="00566FA2" w:rsidP="00937859">
            <w:pPr>
              <w:pStyle w:val="TAL"/>
              <w:keepNext w:val="0"/>
              <w:keepLines w:val="0"/>
              <w:rPr>
                <w:color w:val="000000"/>
              </w:rPr>
            </w:pPr>
            <w:r w:rsidRPr="00EF21D2">
              <w:rPr>
                <w:color w:val="000000"/>
              </w:rPr>
              <w:t>isOrdered: N/A</w:t>
            </w:r>
          </w:p>
          <w:p w14:paraId="5C9E6B43" w14:textId="77777777" w:rsidR="00566FA2" w:rsidRPr="00EF21D2" w:rsidRDefault="00566FA2" w:rsidP="00937859">
            <w:pPr>
              <w:pStyle w:val="TAL"/>
              <w:keepNext w:val="0"/>
              <w:keepLines w:val="0"/>
              <w:rPr>
                <w:color w:val="000000"/>
              </w:rPr>
            </w:pPr>
            <w:r w:rsidRPr="00EF21D2">
              <w:rPr>
                <w:color w:val="000000"/>
              </w:rPr>
              <w:t>isUnique: N/A</w:t>
            </w:r>
          </w:p>
          <w:p w14:paraId="4485C38E" w14:textId="77777777" w:rsidR="00566FA2" w:rsidRPr="00EF21D2" w:rsidRDefault="00566FA2" w:rsidP="00937859">
            <w:pPr>
              <w:pStyle w:val="TAL"/>
              <w:keepNext w:val="0"/>
              <w:keepLines w:val="0"/>
              <w:rPr>
                <w:color w:val="000000"/>
              </w:rPr>
            </w:pPr>
            <w:r w:rsidRPr="00EF21D2">
              <w:rPr>
                <w:color w:val="000000"/>
              </w:rPr>
              <w:t>defaultValue: Null</w:t>
            </w:r>
          </w:p>
          <w:p w14:paraId="5AABECBC" w14:textId="77777777" w:rsidR="00566FA2" w:rsidRPr="00EF21D2" w:rsidRDefault="00566FA2" w:rsidP="00937859">
            <w:pPr>
              <w:pStyle w:val="TAL"/>
              <w:keepNext w:val="0"/>
              <w:keepLines w:val="0"/>
            </w:pPr>
            <w:r w:rsidRPr="00EF21D2">
              <w:rPr>
                <w:color w:val="000000"/>
              </w:rPr>
              <w:t>isNullable: True</w:t>
            </w:r>
          </w:p>
        </w:tc>
      </w:tr>
      <w:tr w:rsidR="00566FA2" w:rsidRPr="00EF21D2" w14:paraId="7EA4BEC6" w14:textId="77777777" w:rsidTr="00937859">
        <w:trPr>
          <w:cantSplit/>
          <w:jc w:val="center"/>
        </w:trPr>
        <w:tc>
          <w:tcPr>
            <w:tcW w:w="1897" w:type="dxa"/>
          </w:tcPr>
          <w:p w14:paraId="44AD8C83"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50F45E19" w14:textId="77777777" w:rsidR="00566FA2" w:rsidRPr="00EF21D2" w:rsidRDefault="00566FA2" w:rsidP="00937859">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49CABD1F" w14:textId="77777777" w:rsidR="00566FA2" w:rsidRPr="00EF21D2" w:rsidRDefault="00566FA2" w:rsidP="00937859">
            <w:pPr>
              <w:pStyle w:val="TAL"/>
              <w:keepNext w:val="0"/>
              <w:keepLines w:val="0"/>
              <w:rPr>
                <w:color w:val="000000"/>
              </w:rPr>
            </w:pPr>
          </w:p>
          <w:p w14:paraId="01C63884" w14:textId="77777777" w:rsidR="00566FA2" w:rsidRPr="00EF21D2" w:rsidRDefault="00566FA2" w:rsidP="00937859">
            <w:pPr>
              <w:pStyle w:val="TAL"/>
              <w:keepNext w:val="0"/>
              <w:keepLines w:val="0"/>
              <w:rPr>
                <w:color w:val="000000"/>
              </w:rPr>
            </w:pPr>
            <w:r w:rsidRPr="00EF21D2">
              <w:rPr>
                <w:color w:val="000000"/>
              </w:rPr>
              <w:t>allowedValues: [-900..900] 0.1 degree</w:t>
            </w:r>
          </w:p>
          <w:p w14:paraId="2C72C2CC" w14:textId="77777777" w:rsidR="00566FA2" w:rsidRPr="00EF21D2" w:rsidRDefault="00566FA2" w:rsidP="00937859">
            <w:pPr>
              <w:pStyle w:val="TAL"/>
              <w:keepNext w:val="0"/>
              <w:keepLines w:val="0"/>
            </w:pPr>
          </w:p>
        </w:tc>
        <w:tc>
          <w:tcPr>
            <w:tcW w:w="2497" w:type="dxa"/>
          </w:tcPr>
          <w:p w14:paraId="49A7D158" w14:textId="77777777" w:rsidR="00566FA2" w:rsidRPr="00EF21D2" w:rsidRDefault="00566FA2" w:rsidP="00937859">
            <w:pPr>
              <w:pStyle w:val="TAL"/>
              <w:keepNext w:val="0"/>
              <w:keepLines w:val="0"/>
              <w:rPr>
                <w:color w:val="000000"/>
              </w:rPr>
            </w:pPr>
            <w:r w:rsidRPr="00EF21D2">
              <w:rPr>
                <w:color w:val="000000"/>
              </w:rPr>
              <w:t>type: Integer</w:t>
            </w:r>
          </w:p>
          <w:p w14:paraId="46170784" w14:textId="77777777" w:rsidR="00566FA2" w:rsidRPr="00EF21D2" w:rsidRDefault="00566FA2" w:rsidP="00937859">
            <w:pPr>
              <w:pStyle w:val="TAL"/>
              <w:keepNext w:val="0"/>
              <w:keepLines w:val="0"/>
              <w:rPr>
                <w:color w:val="000000"/>
              </w:rPr>
            </w:pPr>
            <w:r w:rsidRPr="00EF21D2">
              <w:rPr>
                <w:color w:val="000000"/>
              </w:rPr>
              <w:t>multiplicity: 1</w:t>
            </w:r>
          </w:p>
          <w:p w14:paraId="7C883807" w14:textId="77777777" w:rsidR="00566FA2" w:rsidRPr="00EF21D2" w:rsidRDefault="00566FA2" w:rsidP="00937859">
            <w:pPr>
              <w:pStyle w:val="TAL"/>
              <w:keepNext w:val="0"/>
              <w:keepLines w:val="0"/>
              <w:rPr>
                <w:color w:val="000000"/>
              </w:rPr>
            </w:pPr>
            <w:r w:rsidRPr="00EF21D2">
              <w:rPr>
                <w:color w:val="000000"/>
              </w:rPr>
              <w:t>isOrdered: N/A</w:t>
            </w:r>
          </w:p>
          <w:p w14:paraId="10DA6606" w14:textId="77777777" w:rsidR="00566FA2" w:rsidRPr="00EF21D2" w:rsidRDefault="00566FA2" w:rsidP="00937859">
            <w:pPr>
              <w:pStyle w:val="TAL"/>
              <w:keepNext w:val="0"/>
              <w:keepLines w:val="0"/>
              <w:rPr>
                <w:color w:val="000000"/>
              </w:rPr>
            </w:pPr>
            <w:r w:rsidRPr="00EF21D2">
              <w:rPr>
                <w:color w:val="000000"/>
              </w:rPr>
              <w:t>isUnique: N/A</w:t>
            </w:r>
          </w:p>
          <w:p w14:paraId="2588A2DD" w14:textId="77777777" w:rsidR="00566FA2" w:rsidRPr="00EF21D2" w:rsidRDefault="00566FA2" w:rsidP="00937859">
            <w:pPr>
              <w:pStyle w:val="TAL"/>
              <w:keepNext w:val="0"/>
              <w:keepLines w:val="0"/>
              <w:rPr>
                <w:color w:val="000000"/>
              </w:rPr>
            </w:pPr>
            <w:r w:rsidRPr="00EF21D2">
              <w:rPr>
                <w:color w:val="000000"/>
              </w:rPr>
              <w:t>defaultValue: Null</w:t>
            </w:r>
          </w:p>
          <w:p w14:paraId="05DCB1FC" w14:textId="77777777" w:rsidR="00566FA2" w:rsidRPr="00EF21D2" w:rsidRDefault="00566FA2" w:rsidP="00937859">
            <w:pPr>
              <w:pStyle w:val="TAL"/>
              <w:keepNext w:val="0"/>
              <w:keepLines w:val="0"/>
            </w:pPr>
            <w:r w:rsidRPr="00EF21D2">
              <w:rPr>
                <w:color w:val="000000"/>
              </w:rPr>
              <w:t>isNullable: True</w:t>
            </w:r>
          </w:p>
        </w:tc>
      </w:tr>
      <w:tr w:rsidR="00566FA2" w:rsidRPr="00EF21D2" w14:paraId="48F04668" w14:textId="77777777" w:rsidTr="00937859">
        <w:trPr>
          <w:cantSplit/>
          <w:jc w:val="center"/>
        </w:trPr>
        <w:tc>
          <w:tcPr>
            <w:tcW w:w="1897" w:type="dxa"/>
          </w:tcPr>
          <w:p w14:paraId="1137B4E8"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2123EF3E" w14:textId="77777777" w:rsidR="00566FA2" w:rsidRPr="00EF21D2" w:rsidRDefault="00566FA2" w:rsidP="00937859">
            <w:pPr>
              <w:pStyle w:val="TAL"/>
              <w:keepNext w:val="0"/>
              <w:keepLines w:val="0"/>
              <w:rPr>
                <w:rFonts w:cs="Arial"/>
                <w:szCs w:val="18"/>
                <w:lang w:eastAsia="zh-CN"/>
              </w:rPr>
            </w:pPr>
            <w:r w:rsidRPr="00EF21D2">
              <w:rPr>
                <w:rFonts w:cs="Arial" w:hint="eastAsia"/>
                <w:szCs w:val="18"/>
                <w:lang w:eastAsia="zh-CN"/>
              </w:rPr>
              <w:t xml:space="preserve">The type of the beam. </w:t>
            </w:r>
          </w:p>
          <w:p w14:paraId="7A9DD185" w14:textId="77777777" w:rsidR="00566FA2" w:rsidRPr="00EF21D2" w:rsidRDefault="00566FA2" w:rsidP="00937859">
            <w:pPr>
              <w:pStyle w:val="TAL"/>
              <w:keepNext w:val="0"/>
              <w:keepLines w:val="0"/>
            </w:pPr>
            <w:r w:rsidRPr="00EF21D2">
              <w:t>allowedValues: "SSB-BEAM"</w:t>
            </w:r>
          </w:p>
          <w:p w14:paraId="137BDDC5" w14:textId="77777777" w:rsidR="00566FA2" w:rsidRPr="00EF21D2" w:rsidRDefault="00566FA2" w:rsidP="00937859">
            <w:pPr>
              <w:pStyle w:val="TAL"/>
              <w:keepNext w:val="0"/>
              <w:keepLines w:val="0"/>
            </w:pPr>
          </w:p>
        </w:tc>
        <w:tc>
          <w:tcPr>
            <w:tcW w:w="2497" w:type="dxa"/>
          </w:tcPr>
          <w:p w14:paraId="11F78B30" w14:textId="77777777" w:rsidR="00566FA2" w:rsidRPr="00EF21D2" w:rsidRDefault="00566FA2" w:rsidP="00937859">
            <w:pPr>
              <w:pStyle w:val="TAL"/>
              <w:keepNext w:val="0"/>
              <w:keepLines w:val="0"/>
              <w:rPr>
                <w:color w:val="000000"/>
              </w:rPr>
            </w:pPr>
            <w:r w:rsidRPr="00EF21D2">
              <w:rPr>
                <w:color w:val="000000"/>
              </w:rPr>
              <w:t>type: string</w:t>
            </w:r>
          </w:p>
          <w:p w14:paraId="60A361E3" w14:textId="77777777" w:rsidR="00566FA2" w:rsidRPr="00EF21D2" w:rsidRDefault="00566FA2" w:rsidP="00937859">
            <w:pPr>
              <w:pStyle w:val="TAL"/>
              <w:keepNext w:val="0"/>
              <w:keepLines w:val="0"/>
              <w:rPr>
                <w:color w:val="000000"/>
              </w:rPr>
            </w:pPr>
            <w:r w:rsidRPr="00EF21D2">
              <w:rPr>
                <w:color w:val="000000"/>
              </w:rPr>
              <w:t>multiplicity: 0..1</w:t>
            </w:r>
          </w:p>
          <w:p w14:paraId="76EF3D2B" w14:textId="77777777" w:rsidR="00566FA2" w:rsidRPr="00EF21D2" w:rsidRDefault="00566FA2" w:rsidP="00937859">
            <w:pPr>
              <w:pStyle w:val="TAL"/>
              <w:keepNext w:val="0"/>
              <w:keepLines w:val="0"/>
              <w:rPr>
                <w:color w:val="000000"/>
              </w:rPr>
            </w:pPr>
            <w:r w:rsidRPr="00EF21D2">
              <w:rPr>
                <w:color w:val="000000"/>
              </w:rPr>
              <w:t>isOrdered: N/A</w:t>
            </w:r>
          </w:p>
          <w:p w14:paraId="530A968D" w14:textId="77777777" w:rsidR="00566FA2" w:rsidRPr="00EF21D2" w:rsidRDefault="00566FA2" w:rsidP="00937859">
            <w:pPr>
              <w:pStyle w:val="TAL"/>
              <w:keepNext w:val="0"/>
              <w:keepLines w:val="0"/>
              <w:rPr>
                <w:color w:val="000000"/>
              </w:rPr>
            </w:pPr>
            <w:r w:rsidRPr="00EF21D2">
              <w:rPr>
                <w:color w:val="000000"/>
              </w:rPr>
              <w:t>isUnique: N/A</w:t>
            </w:r>
          </w:p>
          <w:p w14:paraId="583E89D8" w14:textId="77777777" w:rsidR="00566FA2" w:rsidRPr="00EF21D2" w:rsidRDefault="00566FA2" w:rsidP="00937859">
            <w:pPr>
              <w:pStyle w:val="TAL"/>
              <w:keepNext w:val="0"/>
              <w:keepLines w:val="0"/>
              <w:rPr>
                <w:color w:val="000000"/>
              </w:rPr>
            </w:pPr>
            <w:r w:rsidRPr="00EF21D2">
              <w:rPr>
                <w:color w:val="000000"/>
              </w:rPr>
              <w:t>defaultValue: Null</w:t>
            </w:r>
          </w:p>
          <w:p w14:paraId="723B0F83" w14:textId="77777777" w:rsidR="00566FA2" w:rsidRPr="00EF21D2" w:rsidRDefault="00566FA2" w:rsidP="00937859">
            <w:pPr>
              <w:pStyle w:val="TAL"/>
              <w:keepNext w:val="0"/>
              <w:keepLines w:val="0"/>
              <w:rPr>
                <w:color w:val="000000"/>
              </w:rPr>
            </w:pPr>
            <w:r w:rsidRPr="00EF21D2">
              <w:rPr>
                <w:color w:val="000000"/>
              </w:rPr>
              <w:t>isNullable: True</w:t>
            </w:r>
          </w:p>
          <w:p w14:paraId="5ECF11F1" w14:textId="77777777" w:rsidR="00566FA2" w:rsidRPr="00EF21D2" w:rsidRDefault="00566FA2" w:rsidP="00937859">
            <w:pPr>
              <w:pStyle w:val="TAL"/>
              <w:keepNext w:val="0"/>
              <w:keepLines w:val="0"/>
            </w:pPr>
          </w:p>
        </w:tc>
      </w:tr>
      <w:tr w:rsidR="00566FA2" w:rsidRPr="00EF21D2" w14:paraId="0C74F243" w14:textId="77777777" w:rsidTr="00937859">
        <w:trPr>
          <w:cantSplit/>
          <w:jc w:val="center"/>
        </w:trPr>
        <w:tc>
          <w:tcPr>
            <w:tcW w:w="1897" w:type="dxa"/>
          </w:tcPr>
          <w:p w14:paraId="44C9E749"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10BABDC1" w14:textId="77777777" w:rsidR="00566FA2" w:rsidRPr="00EF21D2" w:rsidRDefault="00566FA2" w:rsidP="00937859">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670E4D9B" w14:textId="77777777" w:rsidR="00566FA2" w:rsidRPr="00EF21D2" w:rsidRDefault="00566FA2" w:rsidP="00937859">
            <w:pPr>
              <w:pStyle w:val="TAL"/>
              <w:keepNext w:val="0"/>
              <w:keepLines w:val="0"/>
              <w:rPr>
                <w:color w:val="000000"/>
              </w:rPr>
            </w:pPr>
          </w:p>
          <w:p w14:paraId="2AC431DD" w14:textId="77777777" w:rsidR="00566FA2" w:rsidRPr="00EF21D2" w:rsidRDefault="00566FA2" w:rsidP="00937859">
            <w:pPr>
              <w:pStyle w:val="TAL"/>
              <w:keepNext w:val="0"/>
              <w:keepLines w:val="0"/>
              <w:rPr>
                <w:color w:val="000000"/>
              </w:rPr>
            </w:pPr>
            <w:r w:rsidRPr="00EF21D2">
              <w:rPr>
                <w:color w:val="000000"/>
              </w:rPr>
              <w:t>allowedValues: [0...1800] 0.1 degree</w:t>
            </w:r>
          </w:p>
          <w:p w14:paraId="43B9BD1B" w14:textId="77777777" w:rsidR="00566FA2" w:rsidRPr="00EF21D2" w:rsidRDefault="00566FA2" w:rsidP="00937859">
            <w:pPr>
              <w:pStyle w:val="TAL"/>
              <w:keepNext w:val="0"/>
              <w:keepLines w:val="0"/>
            </w:pPr>
          </w:p>
        </w:tc>
        <w:tc>
          <w:tcPr>
            <w:tcW w:w="2497" w:type="dxa"/>
          </w:tcPr>
          <w:p w14:paraId="47989C22" w14:textId="77777777" w:rsidR="00566FA2" w:rsidRPr="00EF21D2" w:rsidRDefault="00566FA2" w:rsidP="00937859">
            <w:pPr>
              <w:pStyle w:val="TAL"/>
              <w:keepNext w:val="0"/>
              <w:keepLines w:val="0"/>
              <w:rPr>
                <w:color w:val="000000"/>
              </w:rPr>
            </w:pPr>
            <w:r w:rsidRPr="00EF21D2">
              <w:rPr>
                <w:color w:val="000000"/>
              </w:rPr>
              <w:t>type: Integer</w:t>
            </w:r>
          </w:p>
          <w:p w14:paraId="44AAB0B3" w14:textId="77777777" w:rsidR="00566FA2" w:rsidRPr="00EF21D2" w:rsidRDefault="00566FA2" w:rsidP="00937859">
            <w:pPr>
              <w:pStyle w:val="TAL"/>
              <w:keepNext w:val="0"/>
              <w:keepLines w:val="0"/>
              <w:rPr>
                <w:color w:val="000000"/>
              </w:rPr>
            </w:pPr>
            <w:r w:rsidRPr="00EF21D2">
              <w:rPr>
                <w:color w:val="000000"/>
              </w:rPr>
              <w:t>multiplicity: 1</w:t>
            </w:r>
          </w:p>
          <w:p w14:paraId="63498F87" w14:textId="77777777" w:rsidR="00566FA2" w:rsidRPr="00EF21D2" w:rsidRDefault="00566FA2" w:rsidP="00937859">
            <w:pPr>
              <w:pStyle w:val="TAL"/>
              <w:keepNext w:val="0"/>
              <w:keepLines w:val="0"/>
              <w:rPr>
                <w:color w:val="000000"/>
              </w:rPr>
            </w:pPr>
            <w:r w:rsidRPr="00EF21D2">
              <w:rPr>
                <w:color w:val="000000"/>
              </w:rPr>
              <w:t>isOrdered: N/A</w:t>
            </w:r>
          </w:p>
          <w:p w14:paraId="18141958" w14:textId="77777777" w:rsidR="00566FA2" w:rsidRPr="00EF21D2" w:rsidRDefault="00566FA2" w:rsidP="00937859">
            <w:pPr>
              <w:pStyle w:val="TAL"/>
              <w:keepNext w:val="0"/>
              <w:keepLines w:val="0"/>
              <w:rPr>
                <w:color w:val="000000"/>
              </w:rPr>
            </w:pPr>
            <w:r w:rsidRPr="00EF21D2">
              <w:rPr>
                <w:color w:val="000000"/>
              </w:rPr>
              <w:t>isUnique: N/A</w:t>
            </w:r>
          </w:p>
          <w:p w14:paraId="561CFCA4" w14:textId="77777777" w:rsidR="00566FA2" w:rsidRPr="00EF21D2" w:rsidRDefault="00566FA2" w:rsidP="00937859">
            <w:pPr>
              <w:pStyle w:val="TAL"/>
              <w:keepNext w:val="0"/>
              <w:keepLines w:val="0"/>
              <w:rPr>
                <w:color w:val="000000"/>
              </w:rPr>
            </w:pPr>
            <w:r w:rsidRPr="00EF21D2">
              <w:rPr>
                <w:color w:val="000000"/>
              </w:rPr>
              <w:t>defaultValue: Null</w:t>
            </w:r>
          </w:p>
          <w:p w14:paraId="3114F7D8" w14:textId="77777777" w:rsidR="00566FA2" w:rsidRPr="00EF21D2" w:rsidRDefault="00566FA2" w:rsidP="00937859">
            <w:pPr>
              <w:pStyle w:val="TAL"/>
              <w:keepNext w:val="0"/>
              <w:keepLines w:val="0"/>
            </w:pPr>
            <w:r w:rsidRPr="00EF21D2">
              <w:rPr>
                <w:color w:val="000000"/>
              </w:rPr>
              <w:t>isNullable: True</w:t>
            </w:r>
          </w:p>
        </w:tc>
      </w:tr>
      <w:tr w:rsidR="00566FA2" w:rsidRPr="00EF21D2" w14:paraId="0FC9EDC4" w14:textId="77777777" w:rsidTr="00937859">
        <w:trPr>
          <w:cantSplit/>
          <w:jc w:val="center"/>
        </w:trPr>
        <w:tc>
          <w:tcPr>
            <w:tcW w:w="1897" w:type="dxa"/>
          </w:tcPr>
          <w:p w14:paraId="7D7EB12E" w14:textId="77777777" w:rsidR="00566FA2" w:rsidRPr="00EF21D2" w:rsidRDefault="00566FA2" w:rsidP="00937859">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00601E70" w14:textId="77777777" w:rsidR="00566FA2" w:rsidRPr="00EF21D2" w:rsidRDefault="00566FA2" w:rsidP="00937859">
            <w:pPr>
              <w:pStyle w:val="TAL"/>
              <w:keepNext w:val="0"/>
              <w:keepLines w:val="0"/>
              <w:rPr>
                <w:rFonts w:ascii="Courier New" w:hAnsi="Courier New" w:cs="Courier New"/>
                <w:bCs/>
                <w:color w:val="333333"/>
                <w:szCs w:val="18"/>
              </w:rPr>
            </w:pPr>
          </w:p>
        </w:tc>
        <w:tc>
          <w:tcPr>
            <w:tcW w:w="5441" w:type="dxa"/>
          </w:tcPr>
          <w:p w14:paraId="027C5162" w14:textId="77777777" w:rsidR="00566FA2" w:rsidRPr="00EF21D2" w:rsidRDefault="00566FA2"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764AD3E6" w14:textId="77777777" w:rsidR="00566FA2" w:rsidRPr="00EF21D2" w:rsidRDefault="00566FA2" w:rsidP="00937859">
            <w:pPr>
              <w:pStyle w:val="TAL"/>
              <w:keepNext w:val="0"/>
              <w:keepLines w:val="0"/>
              <w:rPr>
                <w:rStyle w:val="normaltextrun1"/>
                <w:rFonts w:cs="Arial"/>
                <w:color w:val="181818"/>
                <w:spacing w:val="-6"/>
                <w:position w:val="2"/>
                <w:szCs w:val="18"/>
              </w:rPr>
            </w:pPr>
          </w:p>
          <w:p w14:paraId="2FB008B8" w14:textId="77777777" w:rsidR="00566FA2" w:rsidRPr="00EF21D2" w:rsidRDefault="00566FA2" w:rsidP="00937859">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F4B3D4F" w14:textId="77777777" w:rsidR="00566FA2" w:rsidRPr="00EF21D2" w:rsidRDefault="00566FA2" w:rsidP="00937859">
            <w:pPr>
              <w:pStyle w:val="TAL"/>
              <w:keepNext w:val="0"/>
              <w:keepLines w:val="0"/>
            </w:pPr>
            <w:r w:rsidRPr="00EF21D2">
              <w:rPr>
                <w:rStyle w:val="normaltextrun1"/>
                <w:rFonts w:cs="Arial"/>
                <w:szCs w:val="18"/>
              </w:rPr>
              <w:t>See BS Channel BW in 3GPP TS 38.104 [12], subclause 5.3.</w:t>
            </w:r>
          </w:p>
        </w:tc>
        <w:tc>
          <w:tcPr>
            <w:tcW w:w="2497" w:type="dxa"/>
          </w:tcPr>
          <w:p w14:paraId="547BB798"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Integer</w:t>
            </w:r>
          </w:p>
          <w:p w14:paraId="293F2F64" w14:textId="77777777" w:rsidR="00566FA2" w:rsidRPr="00EF21D2" w:rsidRDefault="00566FA2" w:rsidP="00937859">
            <w:pPr>
              <w:pStyle w:val="TAL"/>
              <w:keepNext w:val="0"/>
              <w:keepLines w:val="0"/>
            </w:pPr>
            <w:r w:rsidRPr="00EF21D2">
              <w:t>multiplicity: 1</w:t>
            </w:r>
          </w:p>
          <w:p w14:paraId="7809DBC0" w14:textId="77777777" w:rsidR="00566FA2" w:rsidRPr="00EF21D2" w:rsidRDefault="00566FA2" w:rsidP="00937859">
            <w:pPr>
              <w:pStyle w:val="TAL"/>
              <w:keepNext w:val="0"/>
              <w:keepLines w:val="0"/>
            </w:pPr>
            <w:r w:rsidRPr="00EF21D2">
              <w:t>isOrdered: N/A</w:t>
            </w:r>
          </w:p>
          <w:p w14:paraId="2D405F72" w14:textId="77777777" w:rsidR="00566FA2" w:rsidRPr="00EF21D2" w:rsidRDefault="00566FA2" w:rsidP="00937859">
            <w:pPr>
              <w:pStyle w:val="TAL"/>
              <w:keepNext w:val="0"/>
              <w:keepLines w:val="0"/>
            </w:pPr>
            <w:r w:rsidRPr="00EF21D2">
              <w:t>isUnique: N/A</w:t>
            </w:r>
          </w:p>
          <w:p w14:paraId="199A5449" w14:textId="77777777" w:rsidR="00566FA2" w:rsidRPr="00EF21D2" w:rsidRDefault="00566FA2" w:rsidP="00937859">
            <w:pPr>
              <w:pStyle w:val="TAL"/>
              <w:keepNext w:val="0"/>
              <w:keepLines w:val="0"/>
            </w:pPr>
            <w:r w:rsidRPr="00EF21D2">
              <w:t>defaultValue: None</w:t>
            </w:r>
          </w:p>
          <w:p w14:paraId="50A02D04"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2BEBCAA5" w14:textId="77777777" w:rsidR="00566FA2" w:rsidRPr="00EF21D2" w:rsidRDefault="00566FA2" w:rsidP="00937859">
            <w:pPr>
              <w:pStyle w:val="TAL"/>
              <w:keepNext w:val="0"/>
              <w:keepLines w:val="0"/>
            </w:pPr>
          </w:p>
        </w:tc>
      </w:tr>
      <w:tr w:rsidR="00566FA2" w:rsidRPr="00EF21D2" w14:paraId="5D8F6FBA" w14:textId="77777777" w:rsidTr="00937859">
        <w:trPr>
          <w:cantSplit/>
          <w:jc w:val="center"/>
        </w:trPr>
        <w:tc>
          <w:tcPr>
            <w:tcW w:w="1897" w:type="dxa"/>
          </w:tcPr>
          <w:p w14:paraId="50B3392A" w14:textId="77777777" w:rsidR="00566FA2" w:rsidRPr="00EF21D2" w:rsidRDefault="00566FA2" w:rsidP="00937859">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06A4EC9C" w14:textId="77777777" w:rsidR="00566FA2" w:rsidRPr="00EF21D2" w:rsidRDefault="00566FA2" w:rsidP="00937859">
            <w:pPr>
              <w:pStyle w:val="TAL"/>
              <w:keepNext w:val="0"/>
              <w:keepLines w:val="0"/>
              <w:rPr>
                <w:rStyle w:val="spellingerror"/>
                <w:rFonts w:ascii="Courier New" w:hAnsi="Courier New" w:cs="Courier New"/>
                <w:color w:val="181818"/>
                <w:spacing w:val="-6"/>
                <w:position w:val="2"/>
                <w:szCs w:val="18"/>
              </w:rPr>
            </w:pPr>
          </w:p>
        </w:tc>
        <w:tc>
          <w:tcPr>
            <w:tcW w:w="5441" w:type="dxa"/>
          </w:tcPr>
          <w:p w14:paraId="0015C2D1" w14:textId="77777777" w:rsidR="00566FA2" w:rsidRPr="00EF21D2" w:rsidRDefault="00566FA2"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5DDF6A7F" w14:textId="77777777" w:rsidR="00566FA2" w:rsidRPr="00EF21D2" w:rsidRDefault="00566FA2" w:rsidP="00937859">
            <w:pPr>
              <w:pStyle w:val="TAL"/>
              <w:keepNext w:val="0"/>
              <w:keepLines w:val="0"/>
              <w:rPr>
                <w:rStyle w:val="normaltextrun1"/>
                <w:rFonts w:cs="Arial"/>
                <w:color w:val="181818"/>
                <w:spacing w:val="-6"/>
                <w:position w:val="2"/>
                <w:szCs w:val="18"/>
              </w:rPr>
            </w:pPr>
          </w:p>
          <w:p w14:paraId="5F05682C" w14:textId="77777777" w:rsidR="00566FA2" w:rsidRPr="00EF21D2" w:rsidDel="00DC5A5C" w:rsidRDefault="00566FA2" w:rsidP="00937859">
            <w:pPr>
              <w:pStyle w:val="TAL"/>
              <w:keepNext w:val="0"/>
              <w:keepLines w:val="0"/>
            </w:pPr>
            <w:r w:rsidRPr="00EF21D2">
              <w:t>allowedValues:</w:t>
            </w:r>
          </w:p>
          <w:p w14:paraId="6D7A45E2" w14:textId="77777777" w:rsidR="00566FA2" w:rsidRPr="00EF21D2" w:rsidRDefault="00566FA2" w:rsidP="00937859">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06D7F082"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Integer</w:t>
            </w:r>
          </w:p>
          <w:p w14:paraId="25325304" w14:textId="77777777" w:rsidR="00566FA2" w:rsidRPr="00EF21D2" w:rsidRDefault="00566FA2" w:rsidP="00937859">
            <w:pPr>
              <w:pStyle w:val="TAL"/>
              <w:keepNext w:val="0"/>
              <w:keepLines w:val="0"/>
            </w:pPr>
            <w:r w:rsidRPr="00EF21D2">
              <w:t>multiplicity: 1</w:t>
            </w:r>
          </w:p>
          <w:p w14:paraId="16A7853D" w14:textId="77777777" w:rsidR="00566FA2" w:rsidRPr="00EF21D2" w:rsidRDefault="00566FA2" w:rsidP="00937859">
            <w:pPr>
              <w:pStyle w:val="TAL"/>
              <w:keepNext w:val="0"/>
              <w:keepLines w:val="0"/>
            </w:pPr>
            <w:r w:rsidRPr="00EF21D2">
              <w:t>isOrdered: N/A</w:t>
            </w:r>
          </w:p>
          <w:p w14:paraId="33AF4542" w14:textId="77777777" w:rsidR="00566FA2" w:rsidRPr="00EF21D2" w:rsidRDefault="00566FA2" w:rsidP="00937859">
            <w:pPr>
              <w:pStyle w:val="TAL"/>
              <w:keepNext w:val="0"/>
              <w:keepLines w:val="0"/>
            </w:pPr>
            <w:r w:rsidRPr="00EF21D2">
              <w:t>isUnique: N/A</w:t>
            </w:r>
          </w:p>
          <w:p w14:paraId="6600D57B" w14:textId="77777777" w:rsidR="00566FA2" w:rsidRPr="00EF21D2" w:rsidRDefault="00566FA2" w:rsidP="00937859">
            <w:pPr>
              <w:pStyle w:val="TAL"/>
              <w:keepNext w:val="0"/>
              <w:keepLines w:val="0"/>
            </w:pPr>
            <w:r w:rsidRPr="00EF21D2">
              <w:t>defaultValue: None</w:t>
            </w:r>
          </w:p>
          <w:p w14:paraId="490ACE16"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3E910C3E" w14:textId="77777777" w:rsidR="00566FA2" w:rsidRPr="00EF21D2" w:rsidRDefault="00566FA2" w:rsidP="00937859">
            <w:pPr>
              <w:pStyle w:val="TAL"/>
              <w:keepNext w:val="0"/>
              <w:keepLines w:val="0"/>
            </w:pPr>
          </w:p>
        </w:tc>
      </w:tr>
      <w:tr w:rsidR="00566FA2" w:rsidRPr="00EF21D2" w14:paraId="4F22B805" w14:textId="77777777" w:rsidTr="00937859">
        <w:trPr>
          <w:cantSplit/>
          <w:jc w:val="center"/>
        </w:trPr>
        <w:tc>
          <w:tcPr>
            <w:tcW w:w="1897" w:type="dxa"/>
          </w:tcPr>
          <w:p w14:paraId="62BE1E2A" w14:textId="77777777" w:rsidR="00566FA2" w:rsidRPr="00EF21D2" w:rsidRDefault="00566FA2" w:rsidP="00937859">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32982B2B" w14:textId="77777777" w:rsidR="00566FA2" w:rsidRPr="00EF21D2" w:rsidRDefault="00566FA2" w:rsidP="00937859">
            <w:pPr>
              <w:pStyle w:val="TAL"/>
              <w:keepNext w:val="0"/>
              <w:keepLines w:val="0"/>
              <w:rPr>
                <w:rStyle w:val="spellingerror"/>
                <w:rFonts w:ascii="Courier New" w:hAnsi="Courier New" w:cs="Courier New"/>
                <w:color w:val="181818"/>
                <w:spacing w:val="-6"/>
                <w:position w:val="2"/>
                <w:szCs w:val="18"/>
              </w:rPr>
            </w:pPr>
          </w:p>
        </w:tc>
        <w:tc>
          <w:tcPr>
            <w:tcW w:w="5441" w:type="dxa"/>
          </w:tcPr>
          <w:p w14:paraId="12BCD868" w14:textId="77777777" w:rsidR="00566FA2" w:rsidRPr="00EF21D2" w:rsidRDefault="00566FA2"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71C6C1B4" w14:textId="77777777" w:rsidR="00566FA2" w:rsidRPr="00EF21D2" w:rsidRDefault="00566FA2" w:rsidP="00937859">
            <w:pPr>
              <w:pStyle w:val="TAL"/>
              <w:keepNext w:val="0"/>
              <w:keepLines w:val="0"/>
              <w:rPr>
                <w:rStyle w:val="normaltextrun1"/>
                <w:rFonts w:cs="Arial"/>
                <w:color w:val="181818"/>
                <w:spacing w:val="-6"/>
                <w:position w:val="2"/>
                <w:szCs w:val="18"/>
              </w:rPr>
            </w:pPr>
          </w:p>
          <w:p w14:paraId="710211DF" w14:textId="77777777" w:rsidR="00566FA2" w:rsidRPr="00EF21D2" w:rsidDel="009C3CE7" w:rsidRDefault="00566FA2" w:rsidP="00937859">
            <w:pPr>
              <w:pStyle w:val="TAL"/>
              <w:keepNext w:val="0"/>
              <w:keepLines w:val="0"/>
            </w:pPr>
            <w:r w:rsidRPr="00EF21D2">
              <w:t>allowedValues:</w:t>
            </w:r>
          </w:p>
          <w:p w14:paraId="77747F09" w14:textId="77777777" w:rsidR="00566FA2" w:rsidRPr="00EF21D2" w:rsidRDefault="00566FA2" w:rsidP="00937859">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4B3A732E"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Integer</w:t>
            </w:r>
          </w:p>
          <w:p w14:paraId="1C618FBE" w14:textId="77777777" w:rsidR="00566FA2" w:rsidRPr="00EF21D2" w:rsidRDefault="00566FA2" w:rsidP="00937859">
            <w:pPr>
              <w:pStyle w:val="TAL"/>
              <w:keepNext w:val="0"/>
              <w:keepLines w:val="0"/>
            </w:pPr>
            <w:r w:rsidRPr="00EF21D2">
              <w:t>multiplicity: 1</w:t>
            </w:r>
          </w:p>
          <w:p w14:paraId="65D4324E" w14:textId="77777777" w:rsidR="00566FA2" w:rsidRPr="00EF21D2" w:rsidRDefault="00566FA2" w:rsidP="00937859">
            <w:pPr>
              <w:pStyle w:val="TAL"/>
              <w:keepNext w:val="0"/>
              <w:keepLines w:val="0"/>
            </w:pPr>
            <w:r w:rsidRPr="00EF21D2">
              <w:t>isOrdered: N/A</w:t>
            </w:r>
          </w:p>
          <w:p w14:paraId="189AC2B7" w14:textId="77777777" w:rsidR="00566FA2" w:rsidRPr="00EF21D2" w:rsidRDefault="00566FA2" w:rsidP="00937859">
            <w:pPr>
              <w:pStyle w:val="TAL"/>
              <w:keepNext w:val="0"/>
              <w:keepLines w:val="0"/>
            </w:pPr>
            <w:r w:rsidRPr="00EF21D2">
              <w:t>isUnique: N/A</w:t>
            </w:r>
          </w:p>
          <w:p w14:paraId="042C9AEF" w14:textId="77777777" w:rsidR="00566FA2" w:rsidRPr="00EF21D2" w:rsidRDefault="00566FA2" w:rsidP="00937859">
            <w:pPr>
              <w:pStyle w:val="TAL"/>
              <w:keepNext w:val="0"/>
              <w:keepLines w:val="0"/>
            </w:pPr>
            <w:r w:rsidRPr="00EF21D2">
              <w:t>defaultValue: None</w:t>
            </w:r>
          </w:p>
          <w:p w14:paraId="3E407BFF"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4AE1AFD1" w14:textId="77777777" w:rsidR="00566FA2" w:rsidRPr="00EF21D2" w:rsidRDefault="00566FA2" w:rsidP="00937859">
            <w:pPr>
              <w:pStyle w:val="TAL"/>
              <w:keepNext w:val="0"/>
              <w:keepLines w:val="0"/>
            </w:pPr>
          </w:p>
        </w:tc>
      </w:tr>
      <w:tr w:rsidR="00566FA2" w:rsidRPr="00EF21D2" w14:paraId="6684F381" w14:textId="77777777" w:rsidTr="00937859">
        <w:trPr>
          <w:cantSplit/>
          <w:jc w:val="center"/>
        </w:trPr>
        <w:tc>
          <w:tcPr>
            <w:tcW w:w="1897" w:type="dxa"/>
          </w:tcPr>
          <w:p w14:paraId="01FA8285"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026DCE9C" w14:textId="77777777" w:rsidR="00566FA2" w:rsidRPr="00EF21D2" w:rsidRDefault="00566FA2" w:rsidP="00937859">
            <w:pPr>
              <w:pStyle w:val="TAL"/>
              <w:keepNext w:val="0"/>
              <w:keepLines w:val="0"/>
            </w:pPr>
            <w:r w:rsidRPr="00EF21D2">
              <w:t>This is the maximum transmission power in milliwatts (mW) at the antenna port for all downlink channels, used simultaneously in a cell, added together.</w:t>
            </w:r>
          </w:p>
          <w:p w14:paraId="499BE32E" w14:textId="77777777" w:rsidR="00566FA2" w:rsidRPr="00EF21D2" w:rsidRDefault="00566FA2" w:rsidP="00937859">
            <w:pPr>
              <w:pStyle w:val="TAL"/>
              <w:keepNext w:val="0"/>
              <w:keepLines w:val="0"/>
            </w:pPr>
          </w:p>
          <w:p w14:paraId="7C674880" w14:textId="77777777" w:rsidR="00566FA2" w:rsidRPr="00EF21D2" w:rsidDel="009C3CE7" w:rsidRDefault="00566FA2" w:rsidP="00937859">
            <w:pPr>
              <w:pStyle w:val="TAL"/>
              <w:keepNext w:val="0"/>
              <w:keepLines w:val="0"/>
            </w:pPr>
            <w:r w:rsidRPr="00EF21D2">
              <w:t>allowedValues: N/A</w:t>
            </w:r>
          </w:p>
          <w:p w14:paraId="2155452C" w14:textId="77777777" w:rsidR="00566FA2" w:rsidRPr="00EF21D2" w:rsidRDefault="00566FA2" w:rsidP="00937859">
            <w:pPr>
              <w:pStyle w:val="TAL"/>
              <w:keepNext w:val="0"/>
              <w:keepLines w:val="0"/>
              <w:rPr>
                <w:color w:val="000000"/>
              </w:rPr>
            </w:pPr>
          </w:p>
        </w:tc>
        <w:tc>
          <w:tcPr>
            <w:tcW w:w="2497" w:type="dxa"/>
          </w:tcPr>
          <w:p w14:paraId="5F4B6766"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Integer</w:t>
            </w:r>
          </w:p>
          <w:p w14:paraId="6ACA99A8" w14:textId="77777777" w:rsidR="00566FA2" w:rsidRPr="00EF21D2" w:rsidRDefault="00566FA2" w:rsidP="00937859">
            <w:pPr>
              <w:pStyle w:val="TAL"/>
              <w:keepNext w:val="0"/>
              <w:keepLines w:val="0"/>
            </w:pPr>
            <w:r w:rsidRPr="00EF21D2">
              <w:t>multiplicity: 1</w:t>
            </w:r>
          </w:p>
          <w:p w14:paraId="7975A78E" w14:textId="77777777" w:rsidR="00566FA2" w:rsidRPr="00EF21D2" w:rsidRDefault="00566FA2" w:rsidP="00937859">
            <w:pPr>
              <w:pStyle w:val="TAL"/>
              <w:keepNext w:val="0"/>
              <w:keepLines w:val="0"/>
            </w:pPr>
            <w:r w:rsidRPr="00EF21D2">
              <w:t>isOrdered: N/A</w:t>
            </w:r>
          </w:p>
          <w:p w14:paraId="31A9F796" w14:textId="77777777" w:rsidR="00566FA2" w:rsidRPr="00EF21D2" w:rsidRDefault="00566FA2" w:rsidP="00937859">
            <w:pPr>
              <w:pStyle w:val="TAL"/>
              <w:keepNext w:val="0"/>
              <w:keepLines w:val="0"/>
            </w:pPr>
            <w:r w:rsidRPr="00EF21D2">
              <w:t>isUnique: N/A</w:t>
            </w:r>
          </w:p>
          <w:p w14:paraId="608BF8DA" w14:textId="77777777" w:rsidR="00566FA2" w:rsidRPr="00EF21D2" w:rsidRDefault="00566FA2" w:rsidP="00937859">
            <w:pPr>
              <w:pStyle w:val="TAL"/>
              <w:keepNext w:val="0"/>
              <w:keepLines w:val="0"/>
            </w:pPr>
            <w:r w:rsidRPr="00EF21D2">
              <w:t>defaultValue: None</w:t>
            </w:r>
          </w:p>
          <w:p w14:paraId="74D6A858"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6A054069" w14:textId="77777777" w:rsidR="00566FA2" w:rsidRPr="00EF21D2" w:rsidRDefault="00566FA2" w:rsidP="00937859">
            <w:pPr>
              <w:pStyle w:val="TAL"/>
              <w:keepNext w:val="0"/>
              <w:keepLines w:val="0"/>
            </w:pPr>
          </w:p>
        </w:tc>
      </w:tr>
      <w:tr w:rsidR="00566FA2" w:rsidRPr="00EF21D2" w14:paraId="7D695BC6" w14:textId="77777777" w:rsidTr="00937859">
        <w:trPr>
          <w:cantSplit/>
          <w:jc w:val="center"/>
        </w:trPr>
        <w:tc>
          <w:tcPr>
            <w:tcW w:w="1897" w:type="dxa"/>
          </w:tcPr>
          <w:p w14:paraId="157E8344"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317E94A8" w14:textId="77777777" w:rsidR="00566FA2" w:rsidRPr="00EF21D2" w:rsidRDefault="00566FA2" w:rsidP="00937859">
            <w:pPr>
              <w:pStyle w:val="TAL"/>
              <w:keepNext w:val="0"/>
              <w:keepLines w:val="0"/>
            </w:pPr>
            <w:r w:rsidRPr="00EF21D2">
              <w:t>This is the maximum emitted isotroptic radiated power (EIRP) in dBm for all downlink channels, used simultaneously in a cell, added together [12].</w:t>
            </w:r>
          </w:p>
          <w:p w14:paraId="6019B969" w14:textId="77777777" w:rsidR="00566FA2" w:rsidRPr="00EF21D2" w:rsidRDefault="00566FA2" w:rsidP="00937859">
            <w:pPr>
              <w:pStyle w:val="TAL"/>
              <w:keepNext w:val="0"/>
              <w:keepLines w:val="0"/>
            </w:pPr>
            <w:r w:rsidRPr="00EF21D2">
              <w:t>allowedValues: N/A</w:t>
            </w:r>
          </w:p>
        </w:tc>
        <w:tc>
          <w:tcPr>
            <w:tcW w:w="2497" w:type="dxa"/>
          </w:tcPr>
          <w:p w14:paraId="55EADCD1"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Integer</w:t>
            </w:r>
          </w:p>
          <w:p w14:paraId="2E261871" w14:textId="77777777" w:rsidR="00566FA2" w:rsidRPr="00EF21D2" w:rsidRDefault="00566FA2" w:rsidP="00937859">
            <w:pPr>
              <w:pStyle w:val="TAL"/>
              <w:keepNext w:val="0"/>
              <w:keepLines w:val="0"/>
            </w:pPr>
            <w:r w:rsidRPr="00EF21D2">
              <w:t>multiplicity: 1</w:t>
            </w:r>
          </w:p>
          <w:p w14:paraId="06846AB7" w14:textId="77777777" w:rsidR="00566FA2" w:rsidRPr="00EF21D2" w:rsidRDefault="00566FA2" w:rsidP="00937859">
            <w:pPr>
              <w:pStyle w:val="TAL"/>
              <w:keepNext w:val="0"/>
              <w:keepLines w:val="0"/>
            </w:pPr>
            <w:r w:rsidRPr="00EF21D2">
              <w:t>isOrdered: N/A</w:t>
            </w:r>
          </w:p>
          <w:p w14:paraId="20FEA2C8" w14:textId="77777777" w:rsidR="00566FA2" w:rsidRPr="00EF21D2" w:rsidRDefault="00566FA2" w:rsidP="00937859">
            <w:pPr>
              <w:pStyle w:val="TAL"/>
              <w:keepNext w:val="0"/>
              <w:keepLines w:val="0"/>
            </w:pPr>
            <w:r w:rsidRPr="00EF21D2">
              <w:t>isUnique: N/A</w:t>
            </w:r>
          </w:p>
          <w:p w14:paraId="63B7A440" w14:textId="77777777" w:rsidR="00566FA2" w:rsidRPr="00EF21D2" w:rsidRDefault="00566FA2" w:rsidP="00937859">
            <w:pPr>
              <w:pStyle w:val="TAL"/>
              <w:keepNext w:val="0"/>
              <w:keepLines w:val="0"/>
            </w:pPr>
            <w:r w:rsidRPr="00EF21D2">
              <w:t>defaultValue: None</w:t>
            </w:r>
          </w:p>
          <w:p w14:paraId="1725240A"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06E43F9F" w14:textId="77777777" w:rsidR="00566FA2" w:rsidRPr="00EF21D2" w:rsidRDefault="00566FA2" w:rsidP="00937859">
            <w:pPr>
              <w:pStyle w:val="TAL"/>
              <w:keepNext w:val="0"/>
              <w:keepLines w:val="0"/>
            </w:pPr>
          </w:p>
        </w:tc>
      </w:tr>
      <w:tr w:rsidR="00566FA2" w:rsidRPr="00EF21D2" w14:paraId="56334F1A" w14:textId="77777777" w:rsidTr="00937859">
        <w:trPr>
          <w:cantSplit/>
          <w:jc w:val="center"/>
        </w:trPr>
        <w:tc>
          <w:tcPr>
            <w:tcW w:w="1897" w:type="dxa"/>
          </w:tcPr>
          <w:p w14:paraId="4DF2B0CB"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72752AF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13FD5F88" w14:textId="77777777" w:rsidR="00566FA2" w:rsidRPr="00EF21D2" w:rsidRDefault="00566FA2" w:rsidP="00937859">
            <w:pPr>
              <w:pStyle w:val="TAL"/>
              <w:keepNext w:val="0"/>
              <w:keepLines w:val="0"/>
            </w:pPr>
            <w:r w:rsidRPr="00EF21D2">
              <w:t>allowedValues: 0 : 65535</w:t>
            </w:r>
          </w:p>
          <w:p w14:paraId="7A46A12B" w14:textId="77777777" w:rsidR="00566FA2" w:rsidRPr="00EF21D2" w:rsidRDefault="00566FA2" w:rsidP="00937859">
            <w:pPr>
              <w:pStyle w:val="TAL"/>
              <w:keepNext w:val="0"/>
              <w:keepLines w:val="0"/>
            </w:pPr>
          </w:p>
          <w:p w14:paraId="02A1FABE" w14:textId="77777777" w:rsidR="00566FA2" w:rsidRPr="00EF21D2" w:rsidRDefault="00566FA2" w:rsidP="00937859">
            <w:pPr>
              <w:pStyle w:val="TAL"/>
              <w:keepNext w:val="0"/>
              <w:keepLines w:val="0"/>
            </w:pPr>
          </w:p>
        </w:tc>
        <w:tc>
          <w:tcPr>
            <w:tcW w:w="2497" w:type="dxa"/>
          </w:tcPr>
          <w:p w14:paraId="1B1CF1EA" w14:textId="77777777" w:rsidR="00566FA2" w:rsidRPr="00EF21D2" w:rsidRDefault="00566FA2" w:rsidP="00937859">
            <w:pPr>
              <w:pStyle w:val="TAL"/>
              <w:keepNext w:val="0"/>
              <w:keepLines w:val="0"/>
              <w:rPr>
                <w:color w:val="000000"/>
              </w:rPr>
            </w:pPr>
            <w:r w:rsidRPr="00EF21D2">
              <w:rPr>
                <w:color w:val="000000"/>
              </w:rPr>
              <w:t>type: Integer</w:t>
            </w:r>
          </w:p>
          <w:p w14:paraId="40795BE7" w14:textId="77777777" w:rsidR="00566FA2" w:rsidRPr="00EF21D2" w:rsidRDefault="00566FA2" w:rsidP="00937859">
            <w:pPr>
              <w:pStyle w:val="TAL"/>
              <w:keepNext w:val="0"/>
              <w:keepLines w:val="0"/>
              <w:rPr>
                <w:color w:val="000000"/>
              </w:rPr>
            </w:pPr>
            <w:r w:rsidRPr="00EF21D2">
              <w:rPr>
                <w:color w:val="000000"/>
              </w:rPr>
              <w:t>multiplicity: 1</w:t>
            </w:r>
          </w:p>
          <w:p w14:paraId="0AC778C0" w14:textId="77777777" w:rsidR="00566FA2" w:rsidRPr="00EF21D2" w:rsidRDefault="00566FA2" w:rsidP="00937859">
            <w:pPr>
              <w:pStyle w:val="TAL"/>
              <w:keepNext w:val="0"/>
              <w:keepLines w:val="0"/>
              <w:rPr>
                <w:color w:val="000000"/>
              </w:rPr>
            </w:pPr>
            <w:r w:rsidRPr="00EF21D2">
              <w:rPr>
                <w:color w:val="000000"/>
              </w:rPr>
              <w:t>isOrdered: N/A</w:t>
            </w:r>
          </w:p>
          <w:p w14:paraId="21700A56" w14:textId="77777777" w:rsidR="00566FA2" w:rsidRPr="00EF21D2" w:rsidRDefault="00566FA2" w:rsidP="00937859">
            <w:pPr>
              <w:pStyle w:val="TAL"/>
              <w:keepNext w:val="0"/>
              <w:keepLines w:val="0"/>
              <w:rPr>
                <w:color w:val="000000"/>
              </w:rPr>
            </w:pPr>
            <w:r w:rsidRPr="00EF21D2">
              <w:rPr>
                <w:color w:val="000000"/>
              </w:rPr>
              <w:t>isUnique: N/A</w:t>
            </w:r>
          </w:p>
          <w:p w14:paraId="62493BA3" w14:textId="77777777" w:rsidR="00566FA2" w:rsidRPr="00EF21D2" w:rsidRDefault="00566FA2" w:rsidP="00937859">
            <w:pPr>
              <w:pStyle w:val="TAL"/>
              <w:keepNext w:val="0"/>
              <w:keepLines w:val="0"/>
              <w:rPr>
                <w:color w:val="000000"/>
              </w:rPr>
            </w:pPr>
            <w:r w:rsidRPr="00EF21D2">
              <w:rPr>
                <w:color w:val="000000"/>
              </w:rPr>
              <w:t>defaultValue: None</w:t>
            </w:r>
          </w:p>
          <w:p w14:paraId="2E81D779" w14:textId="77777777" w:rsidR="00566FA2" w:rsidRPr="00EF21D2" w:rsidRDefault="00566FA2" w:rsidP="00937859">
            <w:pPr>
              <w:pStyle w:val="TAL"/>
              <w:keepNext w:val="0"/>
              <w:keepLines w:val="0"/>
              <w:rPr>
                <w:color w:val="000000"/>
              </w:rPr>
            </w:pPr>
            <w:r w:rsidRPr="00EF21D2">
              <w:rPr>
                <w:color w:val="000000"/>
              </w:rPr>
              <w:t>isNullable: False</w:t>
            </w:r>
          </w:p>
          <w:p w14:paraId="46340F14" w14:textId="77777777" w:rsidR="00566FA2" w:rsidRPr="00EF21D2" w:rsidRDefault="00566FA2" w:rsidP="00937859">
            <w:pPr>
              <w:pStyle w:val="TAL"/>
              <w:keepNext w:val="0"/>
              <w:keepLines w:val="0"/>
            </w:pPr>
          </w:p>
        </w:tc>
      </w:tr>
      <w:tr w:rsidR="00566FA2" w:rsidRPr="00EF21D2" w14:paraId="2725EB74" w14:textId="77777777" w:rsidTr="00937859">
        <w:trPr>
          <w:cantSplit/>
          <w:jc w:val="center"/>
        </w:trPr>
        <w:tc>
          <w:tcPr>
            <w:tcW w:w="1897" w:type="dxa"/>
          </w:tcPr>
          <w:p w14:paraId="096E7450" w14:textId="77777777" w:rsidR="00566FA2" w:rsidRPr="00EF21D2" w:rsidRDefault="00566FA2" w:rsidP="00937859">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6D70C8B2" w14:textId="77777777" w:rsidR="00566FA2" w:rsidRPr="00EF21D2" w:rsidRDefault="00566FA2" w:rsidP="00937859">
            <w:pPr>
              <w:pStyle w:val="TAL"/>
              <w:keepNext w:val="0"/>
              <w:keepLines w:val="0"/>
              <w:rPr>
                <w:rFonts w:ascii="Courier New" w:hAnsi="Courier New" w:cs="Courier New"/>
                <w:color w:val="000000"/>
                <w:szCs w:val="18"/>
              </w:rPr>
            </w:pPr>
          </w:p>
        </w:tc>
        <w:tc>
          <w:tcPr>
            <w:tcW w:w="5441" w:type="dxa"/>
          </w:tcPr>
          <w:p w14:paraId="1AD0583E" w14:textId="77777777" w:rsidR="00566FA2" w:rsidRPr="00EF21D2" w:rsidRDefault="00566FA2" w:rsidP="00937859">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45D5F480" w14:textId="77777777" w:rsidR="00566FA2" w:rsidRPr="00EF21D2" w:rsidRDefault="00566FA2" w:rsidP="00937859">
            <w:pPr>
              <w:pStyle w:val="TAL"/>
              <w:keepNext w:val="0"/>
              <w:keepLines w:val="0"/>
              <w:rPr>
                <w:rFonts w:eastAsia="Arial" w:cs="Arial"/>
                <w:color w:val="000000"/>
                <w:szCs w:val="18"/>
              </w:rPr>
            </w:pPr>
          </w:p>
          <w:p w14:paraId="3C11B242" w14:textId="77777777" w:rsidR="00566FA2" w:rsidRPr="00EF21D2" w:rsidRDefault="00566FA2" w:rsidP="00937859">
            <w:pPr>
              <w:pStyle w:val="TAL"/>
              <w:keepNext w:val="0"/>
              <w:keepLines w:val="0"/>
            </w:pPr>
            <w:r w:rsidRPr="00EF21D2">
              <w:t>allowedValues: [-900..900] 0.1 degree</w:t>
            </w:r>
          </w:p>
        </w:tc>
        <w:tc>
          <w:tcPr>
            <w:tcW w:w="2497" w:type="dxa"/>
          </w:tcPr>
          <w:p w14:paraId="0DF06D10" w14:textId="77777777" w:rsidR="00566FA2" w:rsidRPr="00EF21D2" w:rsidRDefault="00566FA2" w:rsidP="00937859">
            <w:pPr>
              <w:pStyle w:val="TAL"/>
              <w:keepNext w:val="0"/>
              <w:keepLines w:val="0"/>
              <w:rPr>
                <w:color w:val="000000"/>
              </w:rPr>
            </w:pPr>
            <w:r w:rsidRPr="00EF21D2">
              <w:rPr>
                <w:color w:val="000000"/>
              </w:rPr>
              <w:t>type: Integer</w:t>
            </w:r>
          </w:p>
          <w:p w14:paraId="5B94C58B" w14:textId="77777777" w:rsidR="00566FA2" w:rsidRPr="00EF21D2" w:rsidRDefault="00566FA2" w:rsidP="00937859">
            <w:pPr>
              <w:pStyle w:val="TAL"/>
              <w:keepNext w:val="0"/>
              <w:keepLines w:val="0"/>
              <w:rPr>
                <w:color w:val="000000"/>
              </w:rPr>
            </w:pPr>
            <w:r w:rsidRPr="00EF21D2">
              <w:rPr>
                <w:color w:val="000000"/>
              </w:rPr>
              <w:t>multiplicity: 1</w:t>
            </w:r>
          </w:p>
          <w:p w14:paraId="756B5151" w14:textId="77777777" w:rsidR="00566FA2" w:rsidRPr="00EF21D2" w:rsidRDefault="00566FA2" w:rsidP="00937859">
            <w:pPr>
              <w:pStyle w:val="TAL"/>
              <w:keepNext w:val="0"/>
              <w:keepLines w:val="0"/>
              <w:rPr>
                <w:color w:val="000000"/>
              </w:rPr>
            </w:pPr>
            <w:r w:rsidRPr="00EF21D2">
              <w:rPr>
                <w:color w:val="000000"/>
              </w:rPr>
              <w:t>isOrdered: N/A</w:t>
            </w:r>
          </w:p>
          <w:p w14:paraId="311B78E1" w14:textId="77777777" w:rsidR="00566FA2" w:rsidRPr="00EF21D2" w:rsidRDefault="00566FA2" w:rsidP="00937859">
            <w:pPr>
              <w:pStyle w:val="TAL"/>
              <w:keepNext w:val="0"/>
              <w:keepLines w:val="0"/>
              <w:rPr>
                <w:color w:val="000000"/>
              </w:rPr>
            </w:pPr>
            <w:r w:rsidRPr="00EF21D2">
              <w:rPr>
                <w:color w:val="000000"/>
              </w:rPr>
              <w:t>isUnique: N/A</w:t>
            </w:r>
          </w:p>
          <w:p w14:paraId="05F90B4F" w14:textId="77777777" w:rsidR="00566FA2" w:rsidRPr="00EF21D2" w:rsidRDefault="00566FA2" w:rsidP="00937859">
            <w:pPr>
              <w:pStyle w:val="TAL"/>
              <w:keepNext w:val="0"/>
              <w:keepLines w:val="0"/>
              <w:rPr>
                <w:color w:val="000000"/>
              </w:rPr>
            </w:pPr>
            <w:r w:rsidRPr="00EF21D2">
              <w:rPr>
                <w:color w:val="000000"/>
              </w:rPr>
              <w:t>defaultValue: None</w:t>
            </w:r>
          </w:p>
          <w:p w14:paraId="3E3398B0" w14:textId="77777777" w:rsidR="00566FA2" w:rsidRPr="00EF21D2" w:rsidRDefault="00566FA2" w:rsidP="00937859">
            <w:pPr>
              <w:pStyle w:val="TAL"/>
              <w:keepNext w:val="0"/>
              <w:keepLines w:val="0"/>
              <w:rPr>
                <w:color w:val="000000"/>
              </w:rPr>
            </w:pPr>
            <w:r w:rsidRPr="00EF21D2">
              <w:rPr>
                <w:color w:val="000000"/>
              </w:rPr>
              <w:t>isNullable: False</w:t>
            </w:r>
          </w:p>
          <w:p w14:paraId="5C755A3F" w14:textId="77777777" w:rsidR="00566FA2" w:rsidRPr="00EF21D2" w:rsidRDefault="00566FA2" w:rsidP="00937859">
            <w:pPr>
              <w:pStyle w:val="TAL"/>
              <w:keepNext w:val="0"/>
              <w:keepLines w:val="0"/>
            </w:pPr>
          </w:p>
          <w:p w14:paraId="1D141993" w14:textId="77777777" w:rsidR="00566FA2" w:rsidRPr="00EF21D2" w:rsidRDefault="00566FA2" w:rsidP="00937859">
            <w:pPr>
              <w:pStyle w:val="TAL"/>
              <w:keepNext w:val="0"/>
              <w:keepLines w:val="0"/>
            </w:pPr>
          </w:p>
        </w:tc>
      </w:tr>
      <w:tr w:rsidR="00566FA2" w:rsidRPr="00EF21D2" w14:paraId="7117E0C9" w14:textId="77777777" w:rsidTr="00937859">
        <w:trPr>
          <w:cantSplit/>
          <w:jc w:val="center"/>
        </w:trPr>
        <w:tc>
          <w:tcPr>
            <w:tcW w:w="1897" w:type="dxa"/>
          </w:tcPr>
          <w:p w14:paraId="74C68CD1" w14:textId="77777777" w:rsidR="00566FA2" w:rsidRPr="00EF21D2" w:rsidRDefault="00566FA2" w:rsidP="00937859">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0015194D" w14:textId="77777777" w:rsidR="00566FA2" w:rsidRPr="00EF21D2" w:rsidRDefault="00566FA2" w:rsidP="00937859">
            <w:pPr>
              <w:pStyle w:val="TAL"/>
              <w:keepNext w:val="0"/>
              <w:keepLines w:val="0"/>
              <w:rPr>
                <w:rFonts w:ascii="Courier New" w:hAnsi="Courier New" w:cs="Courier New"/>
                <w:color w:val="000000"/>
                <w:szCs w:val="18"/>
              </w:rPr>
            </w:pPr>
          </w:p>
        </w:tc>
        <w:tc>
          <w:tcPr>
            <w:tcW w:w="5441" w:type="dxa"/>
          </w:tcPr>
          <w:p w14:paraId="44785DB0" w14:textId="77777777" w:rsidR="00566FA2" w:rsidRPr="00EF21D2" w:rsidRDefault="00566FA2" w:rsidP="00937859">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58AF040D" w14:textId="77777777" w:rsidR="00566FA2" w:rsidRPr="00EF21D2" w:rsidRDefault="00566FA2" w:rsidP="00937859">
            <w:pPr>
              <w:pStyle w:val="TAL"/>
              <w:keepNext w:val="0"/>
              <w:keepLines w:val="0"/>
              <w:rPr>
                <w:color w:val="000000"/>
              </w:rPr>
            </w:pPr>
          </w:p>
          <w:p w14:paraId="4D3B4967" w14:textId="77777777" w:rsidR="00566FA2" w:rsidRPr="00EF21D2" w:rsidRDefault="00566FA2" w:rsidP="00937859">
            <w:pPr>
              <w:pStyle w:val="TAL"/>
              <w:keepNext w:val="0"/>
              <w:keepLines w:val="0"/>
              <w:rPr>
                <w:color w:val="000000"/>
              </w:rPr>
            </w:pPr>
            <w:r w:rsidRPr="00EF21D2">
              <w:rPr>
                <w:color w:val="000000"/>
              </w:rPr>
              <w:t>allowedValues: [-1800 ..1800] 0.1 degree</w:t>
            </w:r>
          </w:p>
          <w:p w14:paraId="767BD6B9" w14:textId="77777777" w:rsidR="00566FA2" w:rsidRPr="00EF21D2" w:rsidRDefault="00566FA2" w:rsidP="00937859">
            <w:pPr>
              <w:pStyle w:val="TAL"/>
              <w:keepNext w:val="0"/>
              <w:keepLines w:val="0"/>
            </w:pPr>
          </w:p>
        </w:tc>
        <w:tc>
          <w:tcPr>
            <w:tcW w:w="2497" w:type="dxa"/>
          </w:tcPr>
          <w:p w14:paraId="07E95D0A" w14:textId="77777777" w:rsidR="00566FA2" w:rsidRPr="00EF21D2" w:rsidRDefault="00566FA2" w:rsidP="00937859">
            <w:pPr>
              <w:pStyle w:val="TAL"/>
              <w:keepNext w:val="0"/>
              <w:keepLines w:val="0"/>
              <w:rPr>
                <w:color w:val="000000"/>
              </w:rPr>
            </w:pPr>
            <w:r w:rsidRPr="00EF21D2">
              <w:rPr>
                <w:color w:val="000000"/>
              </w:rPr>
              <w:t>type: Integer</w:t>
            </w:r>
          </w:p>
          <w:p w14:paraId="1EA2F66B" w14:textId="77777777" w:rsidR="00566FA2" w:rsidRPr="00EF21D2" w:rsidRDefault="00566FA2" w:rsidP="00937859">
            <w:pPr>
              <w:pStyle w:val="TAL"/>
              <w:keepNext w:val="0"/>
              <w:keepLines w:val="0"/>
              <w:rPr>
                <w:color w:val="000000"/>
              </w:rPr>
            </w:pPr>
            <w:r w:rsidRPr="00EF21D2">
              <w:rPr>
                <w:color w:val="000000"/>
              </w:rPr>
              <w:t>multiplicity: 1</w:t>
            </w:r>
          </w:p>
          <w:p w14:paraId="6CD419AC" w14:textId="77777777" w:rsidR="00566FA2" w:rsidRPr="00EF21D2" w:rsidRDefault="00566FA2" w:rsidP="00937859">
            <w:pPr>
              <w:pStyle w:val="TAL"/>
              <w:keepNext w:val="0"/>
              <w:keepLines w:val="0"/>
              <w:rPr>
                <w:color w:val="000000"/>
              </w:rPr>
            </w:pPr>
            <w:r w:rsidRPr="00EF21D2">
              <w:rPr>
                <w:color w:val="000000"/>
              </w:rPr>
              <w:t>isOrdered: N/A</w:t>
            </w:r>
          </w:p>
          <w:p w14:paraId="1FE9BB2C" w14:textId="77777777" w:rsidR="00566FA2" w:rsidRPr="00EF21D2" w:rsidRDefault="00566FA2" w:rsidP="00937859">
            <w:pPr>
              <w:pStyle w:val="TAL"/>
              <w:keepNext w:val="0"/>
              <w:keepLines w:val="0"/>
              <w:rPr>
                <w:color w:val="000000"/>
              </w:rPr>
            </w:pPr>
            <w:r w:rsidRPr="00EF21D2">
              <w:rPr>
                <w:color w:val="000000"/>
              </w:rPr>
              <w:t>isUnique: N/A</w:t>
            </w:r>
          </w:p>
          <w:p w14:paraId="64BE38CF" w14:textId="77777777" w:rsidR="00566FA2" w:rsidRPr="00EF21D2" w:rsidRDefault="00566FA2" w:rsidP="00937859">
            <w:pPr>
              <w:pStyle w:val="TAL"/>
              <w:keepNext w:val="0"/>
              <w:keepLines w:val="0"/>
              <w:rPr>
                <w:color w:val="000000"/>
              </w:rPr>
            </w:pPr>
            <w:r w:rsidRPr="00EF21D2">
              <w:rPr>
                <w:color w:val="000000"/>
              </w:rPr>
              <w:t>defaultValue: None</w:t>
            </w:r>
          </w:p>
          <w:p w14:paraId="70965562" w14:textId="77777777" w:rsidR="00566FA2" w:rsidRPr="00EF21D2" w:rsidRDefault="00566FA2" w:rsidP="00937859">
            <w:pPr>
              <w:pStyle w:val="TAL"/>
              <w:keepNext w:val="0"/>
              <w:keepLines w:val="0"/>
              <w:rPr>
                <w:color w:val="000000"/>
              </w:rPr>
            </w:pPr>
            <w:r w:rsidRPr="00EF21D2">
              <w:rPr>
                <w:color w:val="000000"/>
              </w:rPr>
              <w:t>isNullable: False</w:t>
            </w:r>
          </w:p>
          <w:p w14:paraId="525677ED" w14:textId="77777777" w:rsidR="00566FA2" w:rsidRPr="00EF21D2" w:rsidRDefault="00566FA2" w:rsidP="00937859">
            <w:pPr>
              <w:pStyle w:val="TAL"/>
              <w:keepNext w:val="0"/>
              <w:keepLines w:val="0"/>
            </w:pPr>
          </w:p>
          <w:p w14:paraId="5A43AB85" w14:textId="77777777" w:rsidR="00566FA2" w:rsidRPr="00EF21D2" w:rsidRDefault="00566FA2" w:rsidP="00937859">
            <w:pPr>
              <w:pStyle w:val="TAL"/>
              <w:keepNext w:val="0"/>
              <w:keepLines w:val="0"/>
            </w:pPr>
          </w:p>
        </w:tc>
      </w:tr>
      <w:tr w:rsidR="00566FA2" w:rsidRPr="00EF21D2" w14:paraId="1BAEC62B" w14:textId="77777777" w:rsidTr="00937859">
        <w:trPr>
          <w:cantSplit/>
          <w:jc w:val="center"/>
        </w:trPr>
        <w:tc>
          <w:tcPr>
            <w:tcW w:w="1897" w:type="dxa"/>
          </w:tcPr>
          <w:p w14:paraId="3C176632"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68B86AA5" w14:textId="77777777" w:rsidR="00566FA2" w:rsidRPr="00EF21D2" w:rsidRDefault="00566FA2" w:rsidP="00937859">
            <w:pPr>
              <w:pStyle w:val="TAL"/>
              <w:keepNext w:val="0"/>
              <w:keepLines w:val="0"/>
            </w:pPr>
            <w:r w:rsidRPr="00EF21D2">
              <w:t>Cyclic prefix as defined in 3GPP TS 38.211 [32], subclause 4.2.</w:t>
            </w:r>
          </w:p>
          <w:p w14:paraId="05E03E05" w14:textId="77777777" w:rsidR="00566FA2" w:rsidRPr="00EF21D2" w:rsidRDefault="00566FA2" w:rsidP="00937859">
            <w:pPr>
              <w:pStyle w:val="TAL"/>
              <w:keepNext w:val="0"/>
              <w:keepLines w:val="0"/>
            </w:pPr>
          </w:p>
          <w:p w14:paraId="06B805E2" w14:textId="77777777" w:rsidR="00566FA2" w:rsidRPr="00EF21D2" w:rsidDel="009C3CE7" w:rsidRDefault="00566FA2" w:rsidP="00937859">
            <w:pPr>
              <w:pStyle w:val="TAL"/>
              <w:keepNext w:val="0"/>
              <w:keepLines w:val="0"/>
            </w:pPr>
            <w:r w:rsidRPr="00EF21D2">
              <w:t>allowedValues:</w:t>
            </w:r>
          </w:p>
          <w:p w14:paraId="5CC66E31" w14:textId="77777777" w:rsidR="00566FA2" w:rsidRPr="00EF21D2" w:rsidRDefault="00566FA2" w:rsidP="00937859">
            <w:pPr>
              <w:pStyle w:val="TAL"/>
              <w:keepNext w:val="0"/>
              <w:keepLines w:val="0"/>
            </w:pPr>
            <w:r w:rsidRPr="00EF21D2">
              <w:t xml:space="preserve"> NORMAL, EXTENDED.</w:t>
            </w:r>
          </w:p>
        </w:tc>
        <w:tc>
          <w:tcPr>
            <w:tcW w:w="2497" w:type="dxa"/>
          </w:tcPr>
          <w:p w14:paraId="437E2564" w14:textId="77777777" w:rsidR="00566FA2" w:rsidRPr="00EF21D2" w:rsidRDefault="00566FA2" w:rsidP="00937859">
            <w:pPr>
              <w:pStyle w:val="TAL"/>
              <w:keepNext w:val="0"/>
              <w:keepLines w:val="0"/>
            </w:pPr>
            <w:r w:rsidRPr="00EF21D2">
              <w:t>type: ENUM</w:t>
            </w:r>
          </w:p>
          <w:p w14:paraId="596D5421" w14:textId="77777777" w:rsidR="00566FA2" w:rsidRPr="00EF21D2" w:rsidRDefault="00566FA2" w:rsidP="00937859">
            <w:pPr>
              <w:pStyle w:val="TAL"/>
              <w:keepNext w:val="0"/>
              <w:keepLines w:val="0"/>
            </w:pPr>
            <w:r w:rsidRPr="00EF21D2">
              <w:t>multiplicity: 1</w:t>
            </w:r>
          </w:p>
          <w:p w14:paraId="524157EB" w14:textId="77777777" w:rsidR="00566FA2" w:rsidRPr="00EF21D2" w:rsidRDefault="00566FA2" w:rsidP="00937859">
            <w:pPr>
              <w:pStyle w:val="TAL"/>
              <w:keepNext w:val="0"/>
              <w:keepLines w:val="0"/>
            </w:pPr>
            <w:r w:rsidRPr="00EF21D2">
              <w:t>isOrdered: N/A</w:t>
            </w:r>
          </w:p>
          <w:p w14:paraId="2FD6BBB9" w14:textId="77777777" w:rsidR="00566FA2" w:rsidRPr="00EF21D2" w:rsidRDefault="00566FA2" w:rsidP="00937859">
            <w:pPr>
              <w:pStyle w:val="TAL"/>
              <w:keepNext w:val="0"/>
              <w:keepLines w:val="0"/>
            </w:pPr>
            <w:r w:rsidRPr="00EF21D2">
              <w:t>isUnique: N/A</w:t>
            </w:r>
          </w:p>
          <w:p w14:paraId="5BEC6A84" w14:textId="77777777" w:rsidR="00566FA2" w:rsidRPr="00EF21D2" w:rsidRDefault="00566FA2" w:rsidP="00937859">
            <w:pPr>
              <w:pStyle w:val="TAL"/>
              <w:keepNext w:val="0"/>
              <w:keepLines w:val="0"/>
            </w:pPr>
            <w:r w:rsidRPr="00EF21D2">
              <w:t>defaultValue: None</w:t>
            </w:r>
          </w:p>
          <w:p w14:paraId="17BF40A4"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1F1FA2A1" w14:textId="77777777" w:rsidR="00566FA2" w:rsidRPr="00EF21D2" w:rsidRDefault="00566FA2" w:rsidP="00937859">
            <w:pPr>
              <w:pStyle w:val="TAL"/>
              <w:keepNext w:val="0"/>
              <w:keepLines w:val="0"/>
            </w:pPr>
          </w:p>
        </w:tc>
      </w:tr>
      <w:tr w:rsidR="00566FA2" w:rsidRPr="00EF21D2" w14:paraId="4F9645F4" w14:textId="77777777" w:rsidTr="00937859">
        <w:trPr>
          <w:cantSplit/>
          <w:jc w:val="center"/>
        </w:trPr>
        <w:tc>
          <w:tcPr>
            <w:tcW w:w="1897" w:type="dxa"/>
          </w:tcPr>
          <w:p w14:paraId="1AF524A2" w14:textId="77777777" w:rsidR="00566FA2" w:rsidRPr="00EF21D2" w:rsidRDefault="00566FA2" w:rsidP="00937859">
            <w:pPr>
              <w:pStyle w:val="TAL"/>
              <w:keepNext w:val="0"/>
              <w:keepLines w:val="0"/>
              <w:rPr>
                <w:rFonts w:ascii="Courier New" w:hAnsi="Courier New" w:cs="Courier New"/>
              </w:rPr>
            </w:pPr>
            <w:bookmarkStart w:id="3" w:name="localEndPoint"/>
            <w:r w:rsidRPr="00EF21D2">
              <w:rPr>
                <w:rFonts w:ascii="Courier New" w:hAnsi="Courier New" w:cs="Courier New"/>
              </w:rPr>
              <w:t>local</w:t>
            </w:r>
            <w:bookmarkEnd w:id="3"/>
            <w:r w:rsidRPr="00EF21D2">
              <w:rPr>
                <w:rFonts w:ascii="Courier New" w:hAnsi="Courier New" w:cs="Courier New"/>
              </w:rPr>
              <w:t xml:space="preserve">Address </w:t>
            </w:r>
          </w:p>
          <w:p w14:paraId="498B197E" w14:textId="77777777" w:rsidR="00566FA2" w:rsidRPr="00EF21D2" w:rsidRDefault="00566FA2" w:rsidP="00937859">
            <w:pPr>
              <w:pStyle w:val="TAL"/>
              <w:keepNext w:val="0"/>
              <w:keepLines w:val="0"/>
              <w:rPr>
                <w:rFonts w:ascii="Courier New" w:hAnsi="Courier New" w:cs="Courier New"/>
              </w:rPr>
            </w:pPr>
          </w:p>
        </w:tc>
        <w:tc>
          <w:tcPr>
            <w:tcW w:w="5441" w:type="dxa"/>
          </w:tcPr>
          <w:p w14:paraId="785DCAEA" w14:textId="77777777" w:rsidR="00566FA2" w:rsidRPr="00EF21D2" w:rsidRDefault="00566FA2" w:rsidP="00937859">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413E7289" w14:textId="77777777" w:rsidR="00566FA2" w:rsidRPr="00EF21D2" w:rsidRDefault="00566FA2" w:rsidP="00937859">
            <w:pPr>
              <w:pStyle w:val="TAL"/>
              <w:keepNext w:val="0"/>
              <w:keepLines w:val="0"/>
              <w:rPr>
                <w:color w:val="000000"/>
              </w:rPr>
            </w:pPr>
          </w:p>
          <w:p w14:paraId="13BCD19B" w14:textId="77777777" w:rsidR="00566FA2" w:rsidRPr="00EF21D2" w:rsidRDefault="00566FA2" w:rsidP="00937859">
            <w:pPr>
              <w:pStyle w:val="TAL"/>
              <w:keepNext w:val="0"/>
              <w:keepLines w:val="0"/>
              <w:rPr>
                <w:color w:val="000000"/>
              </w:rPr>
            </w:pPr>
            <w:r w:rsidRPr="00EF21D2">
              <w:t>The AddressWithVlan &lt;dataType&gt; is defined in clause 4.3.64.</w:t>
            </w:r>
          </w:p>
          <w:p w14:paraId="4DC1E6FF" w14:textId="77777777" w:rsidR="00566FA2" w:rsidRPr="00EF21D2" w:rsidRDefault="00566FA2" w:rsidP="00937859">
            <w:pPr>
              <w:pStyle w:val="TAL"/>
              <w:keepNext w:val="0"/>
              <w:keepLines w:val="0"/>
              <w:rPr>
                <w:color w:val="000000"/>
              </w:rPr>
            </w:pPr>
          </w:p>
        </w:tc>
        <w:tc>
          <w:tcPr>
            <w:tcW w:w="2497" w:type="dxa"/>
          </w:tcPr>
          <w:p w14:paraId="22C7AD9D" w14:textId="77777777" w:rsidR="00566FA2" w:rsidRPr="00EF21D2" w:rsidRDefault="00566FA2" w:rsidP="00937859">
            <w:pPr>
              <w:pStyle w:val="TAL"/>
              <w:keepNext w:val="0"/>
              <w:keepLines w:val="0"/>
            </w:pPr>
            <w:r w:rsidRPr="00EF21D2">
              <w:t xml:space="preserve">type: </w:t>
            </w:r>
            <w:r w:rsidRPr="00EF21D2">
              <w:rPr>
                <w:rFonts w:eastAsia="等线" w:cs="Arial"/>
              </w:rPr>
              <w:t>AddressWithVlan</w:t>
            </w:r>
          </w:p>
          <w:p w14:paraId="615C25DE" w14:textId="77777777" w:rsidR="00566FA2" w:rsidRPr="00EF21D2" w:rsidRDefault="00566FA2" w:rsidP="00937859">
            <w:pPr>
              <w:pStyle w:val="TAL"/>
              <w:keepNext w:val="0"/>
              <w:keepLines w:val="0"/>
            </w:pPr>
            <w:r w:rsidRPr="00EF21D2">
              <w:t xml:space="preserve">multiplicity: </w:t>
            </w:r>
            <w:r w:rsidRPr="00EF21D2">
              <w:rPr>
                <w:rFonts w:eastAsia="等线" w:cs="Arial"/>
              </w:rPr>
              <w:t>1</w:t>
            </w:r>
          </w:p>
          <w:p w14:paraId="27259A94" w14:textId="77777777" w:rsidR="00566FA2" w:rsidRPr="00EF21D2" w:rsidRDefault="00566FA2" w:rsidP="00937859">
            <w:pPr>
              <w:pStyle w:val="TAL"/>
              <w:keepNext w:val="0"/>
              <w:keepLines w:val="0"/>
            </w:pPr>
            <w:r w:rsidRPr="00EF21D2">
              <w:t xml:space="preserve">isOrdered: </w:t>
            </w:r>
            <w:r w:rsidRPr="00BD7989">
              <w:rPr>
                <w:rFonts w:eastAsia="等线" w:cs="Arial"/>
              </w:rPr>
              <w:t>N/A</w:t>
            </w:r>
          </w:p>
          <w:p w14:paraId="68A7ECF1" w14:textId="77777777" w:rsidR="00566FA2" w:rsidRPr="00EF21D2" w:rsidRDefault="00566FA2" w:rsidP="00937859">
            <w:pPr>
              <w:pStyle w:val="TAL"/>
              <w:keepNext w:val="0"/>
              <w:keepLines w:val="0"/>
            </w:pPr>
            <w:r w:rsidRPr="00EF21D2">
              <w:t>isUnique: N/A</w:t>
            </w:r>
          </w:p>
          <w:p w14:paraId="0D39B6D7" w14:textId="77777777" w:rsidR="00566FA2" w:rsidRPr="00EF21D2" w:rsidRDefault="00566FA2" w:rsidP="00937859">
            <w:pPr>
              <w:pStyle w:val="TAL"/>
              <w:keepNext w:val="0"/>
              <w:keepLines w:val="0"/>
            </w:pPr>
            <w:r w:rsidRPr="00EF21D2">
              <w:t>defaultValue: None</w:t>
            </w:r>
          </w:p>
          <w:p w14:paraId="7A280F0C" w14:textId="77777777" w:rsidR="00566FA2" w:rsidRPr="00EF21D2" w:rsidRDefault="00566FA2" w:rsidP="00937859">
            <w:pPr>
              <w:pStyle w:val="TAL"/>
              <w:keepNext w:val="0"/>
              <w:keepLines w:val="0"/>
            </w:pPr>
            <w:r w:rsidRPr="00EF21D2">
              <w:t>isNullable: False</w:t>
            </w:r>
          </w:p>
          <w:p w14:paraId="6DD6415C" w14:textId="77777777" w:rsidR="00566FA2" w:rsidRPr="00EF21D2" w:rsidRDefault="00566FA2" w:rsidP="00937859">
            <w:pPr>
              <w:pStyle w:val="TAL"/>
              <w:keepNext w:val="0"/>
              <w:keepLines w:val="0"/>
            </w:pPr>
          </w:p>
        </w:tc>
      </w:tr>
      <w:tr w:rsidR="00566FA2" w:rsidRPr="00EF21D2" w14:paraId="24E9A610" w14:textId="77777777" w:rsidTr="00937859">
        <w:trPr>
          <w:cantSplit/>
          <w:jc w:val="center"/>
        </w:trPr>
        <w:tc>
          <w:tcPr>
            <w:tcW w:w="1897" w:type="dxa"/>
          </w:tcPr>
          <w:p w14:paraId="53069242" w14:textId="77777777" w:rsidR="00566FA2" w:rsidRPr="00EF21D2" w:rsidRDefault="00566FA2" w:rsidP="00937859">
            <w:pPr>
              <w:pStyle w:val="TAL"/>
              <w:keepNext w:val="0"/>
              <w:keepLines w:val="0"/>
              <w:rPr>
                <w:rFonts w:ascii="Courier New" w:hAnsi="Courier New" w:cs="Courier New"/>
              </w:rPr>
            </w:pPr>
            <w:r w:rsidRPr="00EF21D2">
              <w:rPr>
                <w:rFonts w:ascii="Courier New" w:eastAsia="等线" w:hAnsi="Courier New" w:cs="Courier New"/>
                <w:lang w:eastAsia="zh-CN"/>
              </w:rPr>
              <w:t>AddressWithVlan.iPaddress</w:t>
            </w:r>
          </w:p>
        </w:tc>
        <w:tc>
          <w:tcPr>
            <w:tcW w:w="5441" w:type="dxa"/>
          </w:tcPr>
          <w:p w14:paraId="3E25C80A" w14:textId="77777777" w:rsidR="00566FA2" w:rsidRPr="00EF21D2" w:rsidRDefault="00566FA2" w:rsidP="00937859">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4A780E36" w14:textId="77777777" w:rsidR="00566FA2" w:rsidRPr="00EF21D2" w:rsidRDefault="00566FA2" w:rsidP="00937859">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7AC5FAA4" w14:textId="77777777" w:rsidR="00566FA2" w:rsidRPr="00EF21D2" w:rsidRDefault="00566FA2" w:rsidP="00937859">
            <w:pPr>
              <w:pStyle w:val="TAL"/>
              <w:keepNext w:val="0"/>
              <w:keepLines w:val="0"/>
              <w:rPr>
                <w:rFonts w:eastAsia="等线" w:cs="Arial"/>
              </w:rPr>
            </w:pPr>
            <w:r w:rsidRPr="00EF21D2">
              <w:rPr>
                <w:rFonts w:eastAsia="等线" w:cs="Arial"/>
              </w:rPr>
              <w:t>type: String</w:t>
            </w:r>
          </w:p>
          <w:p w14:paraId="182D5B4B" w14:textId="77777777" w:rsidR="00566FA2" w:rsidRPr="00EF21D2" w:rsidRDefault="00566FA2" w:rsidP="00937859">
            <w:pPr>
              <w:pStyle w:val="TAL"/>
              <w:keepNext w:val="0"/>
              <w:keepLines w:val="0"/>
              <w:rPr>
                <w:rFonts w:eastAsia="等线" w:cs="Arial"/>
              </w:rPr>
            </w:pPr>
            <w:r w:rsidRPr="00EF21D2">
              <w:rPr>
                <w:rFonts w:eastAsia="等线" w:cs="Arial"/>
              </w:rPr>
              <w:t>multiplicity: 1</w:t>
            </w:r>
          </w:p>
          <w:p w14:paraId="1F140D83" w14:textId="77777777" w:rsidR="00566FA2" w:rsidRPr="00EF21D2" w:rsidRDefault="00566FA2" w:rsidP="00937859">
            <w:pPr>
              <w:pStyle w:val="TAL"/>
              <w:keepNext w:val="0"/>
              <w:keepLines w:val="0"/>
              <w:rPr>
                <w:rFonts w:eastAsia="等线" w:cs="Arial"/>
              </w:rPr>
            </w:pPr>
            <w:r w:rsidRPr="00EF21D2">
              <w:rPr>
                <w:rFonts w:eastAsia="等线" w:cs="Arial"/>
              </w:rPr>
              <w:t>isOrdered: N/A</w:t>
            </w:r>
          </w:p>
          <w:p w14:paraId="5F571615" w14:textId="77777777" w:rsidR="00566FA2" w:rsidRPr="00EF21D2" w:rsidRDefault="00566FA2" w:rsidP="00937859">
            <w:pPr>
              <w:pStyle w:val="TAL"/>
              <w:keepNext w:val="0"/>
              <w:keepLines w:val="0"/>
              <w:rPr>
                <w:rFonts w:eastAsia="等线" w:cs="Arial"/>
              </w:rPr>
            </w:pPr>
            <w:r w:rsidRPr="00EF21D2">
              <w:rPr>
                <w:rFonts w:eastAsia="等线" w:cs="Arial"/>
              </w:rPr>
              <w:t>isUnique: N/A</w:t>
            </w:r>
          </w:p>
          <w:p w14:paraId="2AF70603" w14:textId="77777777" w:rsidR="00566FA2" w:rsidRPr="00EF21D2" w:rsidRDefault="00566FA2" w:rsidP="00937859">
            <w:pPr>
              <w:pStyle w:val="TAL"/>
              <w:keepNext w:val="0"/>
              <w:keepLines w:val="0"/>
              <w:rPr>
                <w:rFonts w:eastAsia="等线" w:cs="Arial"/>
              </w:rPr>
            </w:pPr>
            <w:r w:rsidRPr="00EF21D2">
              <w:rPr>
                <w:rFonts w:eastAsia="等线" w:cs="Arial"/>
              </w:rPr>
              <w:t>defaultValue: None</w:t>
            </w:r>
          </w:p>
          <w:p w14:paraId="61AE6785" w14:textId="77777777" w:rsidR="00566FA2" w:rsidRPr="00EF21D2" w:rsidRDefault="00566FA2" w:rsidP="009378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7AC64FA0" w14:textId="77777777" w:rsidR="00566FA2" w:rsidRPr="00EF21D2" w:rsidRDefault="00566FA2" w:rsidP="00937859">
            <w:pPr>
              <w:pStyle w:val="TAL"/>
              <w:keepNext w:val="0"/>
              <w:keepLines w:val="0"/>
            </w:pPr>
          </w:p>
        </w:tc>
      </w:tr>
      <w:tr w:rsidR="00566FA2" w:rsidRPr="00EF21D2" w14:paraId="0D4982DB" w14:textId="77777777" w:rsidTr="00937859">
        <w:trPr>
          <w:cantSplit/>
          <w:jc w:val="center"/>
        </w:trPr>
        <w:tc>
          <w:tcPr>
            <w:tcW w:w="1897" w:type="dxa"/>
          </w:tcPr>
          <w:p w14:paraId="32946DE2" w14:textId="77777777" w:rsidR="00566FA2" w:rsidRPr="00EF21D2" w:rsidRDefault="00566FA2" w:rsidP="00937859">
            <w:pPr>
              <w:pStyle w:val="TAL"/>
              <w:keepNext w:val="0"/>
              <w:keepLines w:val="0"/>
              <w:rPr>
                <w:rFonts w:ascii="Courier New" w:hAnsi="Courier New" w:cs="Courier New"/>
              </w:rPr>
            </w:pPr>
            <w:r w:rsidRPr="00EF21D2">
              <w:rPr>
                <w:rFonts w:ascii="Courier New" w:eastAsia="等线" w:hAnsi="Courier New" w:cs="Courier New"/>
                <w:lang w:eastAsia="zh-CN"/>
              </w:rPr>
              <w:t>AddressWithVlan.</w:t>
            </w:r>
            <w:r w:rsidRPr="00EF21D2">
              <w:rPr>
                <w:rFonts w:ascii="Courier New" w:eastAsia="等线" w:hAnsi="Courier New" w:cs="Courier New" w:hint="eastAsia"/>
                <w:lang w:eastAsia="zh-CN"/>
              </w:rPr>
              <w:t xml:space="preserve"> v</w:t>
            </w:r>
            <w:r w:rsidRPr="00EF21D2">
              <w:rPr>
                <w:rFonts w:ascii="Courier New" w:eastAsia="等线" w:hAnsi="Courier New" w:cs="Courier New"/>
                <w:lang w:eastAsia="zh-CN"/>
              </w:rPr>
              <w:t>lanId</w:t>
            </w:r>
          </w:p>
        </w:tc>
        <w:tc>
          <w:tcPr>
            <w:tcW w:w="5441" w:type="dxa"/>
          </w:tcPr>
          <w:p w14:paraId="0348482E" w14:textId="77777777" w:rsidR="00566FA2" w:rsidRPr="00EF21D2" w:rsidRDefault="00566FA2" w:rsidP="00937859">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0705AE5C" w14:textId="77777777" w:rsidR="00566FA2" w:rsidRPr="00EF21D2" w:rsidRDefault="00566FA2" w:rsidP="00937859">
            <w:pPr>
              <w:pStyle w:val="TAL"/>
              <w:keepNext w:val="0"/>
              <w:keepLines w:val="0"/>
              <w:rPr>
                <w:color w:val="000000"/>
              </w:rPr>
            </w:pPr>
          </w:p>
        </w:tc>
        <w:tc>
          <w:tcPr>
            <w:tcW w:w="2497" w:type="dxa"/>
          </w:tcPr>
          <w:p w14:paraId="7FFEA1E3" w14:textId="77777777" w:rsidR="00566FA2" w:rsidRPr="00EF21D2" w:rsidRDefault="00566FA2" w:rsidP="00937859">
            <w:pPr>
              <w:pStyle w:val="TAL"/>
              <w:keepNext w:val="0"/>
              <w:keepLines w:val="0"/>
              <w:rPr>
                <w:rFonts w:eastAsia="等线" w:cs="Arial"/>
              </w:rPr>
            </w:pPr>
            <w:r w:rsidRPr="00EF21D2">
              <w:rPr>
                <w:rFonts w:eastAsia="等线" w:cs="Arial"/>
              </w:rPr>
              <w:t>type: String</w:t>
            </w:r>
          </w:p>
          <w:p w14:paraId="66958793" w14:textId="77777777" w:rsidR="00566FA2" w:rsidRPr="00EF21D2" w:rsidRDefault="00566FA2" w:rsidP="00937859">
            <w:pPr>
              <w:pStyle w:val="TAL"/>
              <w:keepNext w:val="0"/>
              <w:keepLines w:val="0"/>
              <w:rPr>
                <w:rFonts w:eastAsia="等线" w:cs="Arial"/>
              </w:rPr>
            </w:pPr>
            <w:r w:rsidRPr="00EF21D2">
              <w:rPr>
                <w:rFonts w:eastAsia="等线" w:cs="Arial"/>
              </w:rPr>
              <w:t>multiplicity: 1</w:t>
            </w:r>
          </w:p>
          <w:p w14:paraId="117F08B8" w14:textId="77777777" w:rsidR="00566FA2" w:rsidRPr="00EF21D2" w:rsidRDefault="00566FA2" w:rsidP="00937859">
            <w:pPr>
              <w:pStyle w:val="TAL"/>
              <w:keepNext w:val="0"/>
              <w:keepLines w:val="0"/>
              <w:rPr>
                <w:rFonts w:eastAsia="等线" w:cs="Arial"/>
              </w:rPr>
            </w:pPr>
            <w:r w:rsidRPr="00EF21D2">
              <w:rPr>
                <w:rFonts w:eastAsia="等线" w:cs="Arial"/>
              </w:rPr>
              <w:t>isOrdered: N/A</w:t>
            </w:r>
          </w:p>
          <w:p w14:paraId="517E270D" w14:textId="77777777" w:rsidR="00566FA2" w:rsidRPr="00EF21D2" w:rsidRDefault="00566FA2" w:rsidP="00937859">
            <w:pPr>
              <w:pStyle w:val="TAL"/>
              <w:keepNext w:val="0"/>
              <w:keepLines w:val="0"/>
              <w:rPr>
                <w:rFonts w:eastAsia="等线" w:cs="Arial"/>
              </w:rPr>
            </w:pPr>
            <w:r w:rsidRPr="00EF21D2">
              <w:rPr>
                <w:rFonts w:eastAsia="等线" w:cs="Arial"/>
              </w:rPr>
              <w:t>isUnique: N/A</w:t>
            </w:r>
          </w:p>
          <w:p w14:paraId="6FACFE01" w14:textId="77777777" w:rsidR="00566FA2" w:rsidRPr="00EF21D2" w:rsidRDefault="00566FA2" w:rsidP="00937859">
            <w:pPr>
              <w:pStyle w:val="TAL"/>
              <w:keepNext w:val="0"/>
              <w:keepLines w:val="0"/>
              <w:rPr>
                <w:rFonts w:eastAsia="等线" w:cs="Arial"/>
              </w:rPr>
            </w:pPr>
            <w:r w:rsidRPr="00EF21D2">
              <w:rPr>
                <w:rFonts w:eastAsia="等线" w:cs="Arial"/>
              </w:rPr>
              <w:t>defaultValue: None</w:t>
            </w:r>
          </w:p>
          <w:p w14:paraId="5A9955DC" w14:textId="77777777" w:rsidR="00566FA2" w:rsidRPr="00EF21D2" w:rsidRDefault="00566FA2" w:rsidP="009378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477FCF89" w14:textId="77777777" w:rsidR="00566FA2" w:rsidRPr="00EF21D2" w:rsidRDefault="00566FA2" w:rsidP="00937859">
            <w:pPr>
              <w:pStyle w:val="TAL"/>
              <w:keepNext w:val="0"/>
              <w:keepLines w:val="0"/>
            </w:pPr>
          </w:p>
        </w:tc>
      </w:tr>
      <w:tr w:rsidR="00566FA2" w:rsidRPr="00EF21D2" w14:paraId="6FA26FE2" w14:textId="77777777" w:rsidTr="00937859">
        <w:trPr>
          <w:cantSplit/>
          <w:jc w:val="center"/>
        </w:trPr>
        <w:tc>
          <w:tcPr>
            <w:tcW w:w="1897" w:type="dxa"/>
          </w:tcPr>
          <w:p w14:paraId="582DB4FE" w14:textId="77777777" w:rsidR="00566FA2" w:rsidRPr="00EF21D2" w:rsidRDefault="00566FA2" w:rsidP="00937859">
            <w:pPr>
              <w:pStyle w:val="TAL"/>
              <w:keepNext w:val="0"/>
              <w:keepLines w:val="0"/>
              <w:rPr>
                <w:rFonts w:ascii="Courier New" w:hAnsi="Courier New" w:cs="Courier New"/>
              </w:rPr>
            </w:pPr>
            <w:bookmarkStart w:id="4" w:name="remoteEndPoint"/>
            <w:r w:rsidRPr="00EF21D2">
              <w:rPr>
                <w:rFonts w:ascii="Courier New" w:hAnsi="Courier New" w:cs="Courier New"/>
              </w:rPr>
              <w:t>remote</w:t>
            </w:r>
            <w:bookmarkEnd w:id="4"/>
            <w:r w:rsidRPr="00EF21D2">
              <w:rPr>
                <w:rFonts w:ascii="Courier New" w:hAnsi="Courier New" w:cs="Courier New"/>
              </w:rPr>
              <w:t>Address</w:t>
            </w:r>
          </w:p>
        </w:tc>
        <w:tc>
          <w:tcPr>
            <w:tcW w:w="5441" w:type="dxa"/>
          </w:tcPr>
          <w:p w14:paraId="6C855F45" w14:textId="77777777" w:rsidR="00566FA2" w:rsidRPr="00EF21D2" w:rsidRDefault="00566FA2" w:rsidP="00937859">
            <w:pPr>
              <w:pStyle w:val="TAL"/>
              <w:keepNext w:val="0"/>
              <w:keepLines w:val="0"/>
              <w:rPr>
                <w:color w:val="000000"/>
              </w:rPr>
            </w:pPr>
            <w:r w:rsidRPr="00EF21D2">
              <w:rPr>
                <w:color w:val="000000"/>
              </w:rPr>
              <w:t>Remote address including IP address used for initialization of the underlying transport.</w:t>
            </w:r>
          </w:p>
          <w:p w14:paraId="53A4C297" w14:textId="77777777" w:rsidR="00566FA2" w:rsidRPr="00EF21D2" w:rsidRDefault="00566FA2" w:rsidP="00937859">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72CA03AD" w14:textId="77777777" w:rsidR="00566FA2" w:rsidRPr="00EF21D2" w:rsidRDefault="00566FA2" w:rsidP="00937859">
            <w:pPr>
              <w:pStyle w:val="TAL"/>
              <w:keepNext w:val="0"/>
              <w:keepLines w:val="0"/>
              <w:rPr>
                <w:color w:val="000000"/>
              </w:rPr>
            </w:pPr>
          </w:p>
          <w:p w14:paraId="4AFC0878" w14:textId="77777777" w:rsidR="00566FA2" w:rsidRPr="00EF21D2" w:rsidRDefault="00566FA2" w:rsidP="00937859">
            <w:pPr>
              <w:pStyle w:val="TAL"/>
              <w:keepNext w:val="0"/>
              <w:keepLines w:val="0"/>
              <w:rPr>
                <w:lang w:eastAsia="zh-CN"/>
              </w:rPr>
            </w:pPr>
          </w:p>
        </w:tc>
        <w:tc>
          <w:tcPr>
            <w:tcW w:w="2497" w:type="dxa"/>
          </w:tcPr>
          <w:p w14:paraId="41DDD0EA" w14:textId="77777777" w:rsidR="00566FA2" w:rsidRPr="00EF21D2" w:rsidRDefault="00566FA2" w:rsidP="00937859">
            <w:pPr>
              <w:pStyle w:val="TAL"/>
              <w:keepNext w:val="0"/>
              <w:keepLines w:val="0"/>
            </w:pPr>
            <w:r w:rsidRPr="00EF21D2">
              <w:t>type: String</w:t>
            </w:r>
          </w:p>
          <w:p w14:paraId="75A47B5E" w14:textId="77777777" w:rsidR="00566FA2" w:rsidRPr="00EF21D2" w:rsidRDefault="00566FA2" w:rsidP="00937859">
            <w:pPr>
              <w:pStyle w:val="TAL"/>
              <w:keepNext w:val="0"/>
              <w:keepLines w:val="0"/>
            </w:pPr>
            <w:r w:rsidRPr="00EF21D2">
              <w:t>multiplicity: 1</w:t>
            </w:r>
          </w:p>
          <w:p w14:paraId="421DC799" w14:textId="77777777" w:rsidR="00566FA2" w:rsidRPr="00EF21D2" w:rsidRDefault="00566FA2" w:rsidP="00937859">
            <w:pPr>
              <w:pStyle w:val="TAL"/>
              <w:keepNext w:val="0"/>
              <w:keepLines w:val="0"/>
            </w:pPr>
            <w:r w:rsidRPr="00EF21D2">
              <w:t>isOrdered: N/A</w:t>
            </w:r>
          </w:p>
          <w:p w14:paraId="0B7F1B91" w14:textId="77777777" w:rsidR="00566FA2" w:rsidRPr="00EF21D2" w:rsidRDefault="00566FA2" w:rsidP="00937859">
            <w:pPr>
              <w:pStyle w:val="TAL"/>
              <w:keepNext w:val="0"/>
              <w:keepLines w:val="0"/>
            </w:pPr>
            <w:r w:rsidRPr="00EF21D2">
              <w:t>isUnique: N/A</w:t>
            </w:r>
          </w:p>
          <w:p w14:paraId="26513B21" w14:textId="77777777" w:rsidR="00566FA2" w:rsidRPr="00EF21D2" w:rsidRDefault="00566FA2" w:rsidP="00937859">
            <w:pPr>
              <w:pStyle w:val="TAL"/>
              <w:keepNext w:val="0"/>
              <w:keepLines w:val="0"/>
            </w:pPr>
            <w:r w:rsidRPr="00EF21D2">
              <w:t>defaultValue: None</w:t>
            </w:r>
          </w:p>
          <w:p w14:paraId="15563656" w14:textId="77777777" w:rsidR="00566FA2" w:rsidRPr="00EF21D2" w:rsidRDefault="00566FA2" w:rsidP="00937859">
            <w:pPr>
              <w:pStyle w:val="TAL"/>
              <w:keepNext w:val="0"/>
              <w:keepLines w:val="0"/>
            </w:pPr>
            <w:r w:rsidRPr="00EF21D2">
              <w:t>isNullable: False</w:t>
            </w:r>
          </w:p>
          <w:p w14:paraId="276F3073" w14:textId="77777777" w:rsidR="00566FA2" w:rsidRPr="00EF21D2" w:rsidRDefault="00566FA2" w:rsidP="00937859">
            <w:pPr>
              <w:pStyle w:val="TAL"/>
              <w:keepNext w:val="0"/>
              <w:keepLines w:val="0"/>
            </w:pPr>
          </w:p>
        </w:tc>
      </w:tr>
      <w:tr w:rsidR="00566FA2" w:rsidRPr="00EF21D2" w14:paraId="5208FB68" w14:textId="77777777" w:rsidTr="00937859">
        <w:trPr>
          <w:cantSplit/>
          <w:jc w:val="center"/>
        </w:trPr>
        <w:tc>
          <w:tcPr>
            <w:tcW w:w="1897" w:type="dxa"/>
          </w:tcPr>
          <w:p w14:paraId="45AB3593"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543327A3" w14:textId="77777777" w:rsidR="00566FA2" w:rsidRPr="00EF21D2" w:rsidRDefault="00566FA2" w:rsidP="00937859">
            <w:pPr>
              <w:pStyle w:val="TAL"/>
              <w:keepNext w:val="0"/>
              <w:keepLines w:val="0"/>
            </w:pPr>
            <w:r w:rsidRPr="00EF21D2">
              <w:t>It identifies a gNB within a PLMN. The gNB ID is part of the NR Cell Identifier (NCI) of the gNB cells.</w:t>
            </w:r>
          </w:p>
          <w:p w14:paraId="49846CE2" w14:textId="77777777" w:rsidR="00566FA2" w:rsidRPr="00EF21D2" w:rsidRDefault="00566FA2" w:rsidP="00937859">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7851FDAE" w14:textId="77777777" w:rsidR="00566FA2" w:rsidRPr="00EF21D2" w:rsidRDefault="00566FA2" w:rsidP="00937859">
            <w:pPr>
              <w:pStyle w:val="TAL"/>
              <w:keepNext w:val="0"/>
              <w:keepLines w:val="0"/>
              <w:rPr>
                <w:lang w:eastAsia="zh-CN"/>
              </w:rPr>
            </w:pPr>
          </w:p>
          <w:p w14:paraId="7C7DE568" w14:textId="77777777" w:rsidR="00566FA2" w:rsidRPr="00EF21D2" w:rsidRDefault="00566FA2" w:rsidP="00937859">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04D6C7E3" w14:textId="77777777" w:rsidR="00566FA2" w:rsidRPr="00EF21D2" w:rsidRDefault="00566FA2" w:rsidP="00937859">
            <w:pPr>
              <w:pStyle w:val="TAL"/>
              <w:keepNext w:val="0"/>
              <w:keepLines w:val="0"/>
              <w:rPr>
                <w:lang w:eastAsia="zh-CN"/>
              </w:rPr>
            </w:pPr>
          </w:p>
        </w:tc>
        <w:tc>
          <w:tcPr>
            <w:tcW w:w="2497" w:type="dxa"/>
          </w:tcPr>
          <w:p w14:paraId="3EBF01BE" w14:textId="77777777" w:rsidR="00566FA2" w:rsidRPr="00EF21D2" w:rsidRDefault="00566FA2" w:rsidP="00937859">
            <w:pPr>
              <w:pStyle w:val="TAL"/>
              <w:keepNext w:val="0"/>
              <w:keepLines w:val="0"/>
            </w:pPr>
            <w:r w:rsidRPr="00EF21D2">
              <w:t>type: Integer</w:t>
            </w:r>
          </w:p>
          <w:p w14:paraId="40B2AB4B" w14:textId="77777777" w:rsidR="00566FA2" w:rsidRPr="00EF21D2" w:rsidRDefault="00566FA2" w:rsidP="00937859">
            <w:pPr>
              <w:pStyle w:val="TAL"/>
              <w:keepNext w:val="0"/>
              <w:keepLines w:val="0"/>
            </w:pPr>
            <w:r w:rsidRPr="00EF21D2">
              <w:t>multiplicity: 1</w:t>
            </w:r>
          </w:p>
          <w:p w14:paraId="21622AD9" w14:textId="77777777" w:rsidR="00566FA2" w:rsidRPr="00EF21D2" w:rsidRDefault="00566FA2" w:rsidP="00937859">
            <w:pPr>
              <w:pStyle w:val="TAL"/>
              <w:keepNext w:val="0"/>
              <w:keepLines w:val="0"/>
            </w:pPr>
            <w:r w:rsidRPr="00EF21D2">
              <w:t>isOrdered: N/A</w:t>
            </w:r>
          </w:p>
          <w:p w14:paraId="4E128F10" w14:textId="77777777" w:rsidR="00566FA2" w:rsidRPr="00EF21D2" w:rsidRDefault="00566FA2" w:rsidP="00937859">
            <w:pPr>
              <w:pStyle w:val="TAL"/>
              <w:keepNext w:val="0"/>
              <w:keepLines w:val="0"/>
            </w:pPr>
            <w:r w:rsidRPr="00EF21D2">
              <w:t>isUnique: N/A</w:t>
            </w:r>
          </w:p>
          <w:p w14:paraId="3907368C" w14:textId="77777777" w:rsidR="00566FA2" w:rsidRPr="00EF21D2" w:rsidRDefault="00566FA2" w:rsidP="00937859">
            <w:pPr>
              <w:pStyle w:val="TAL"/>
              <w:keepNext w:val="0"/>
              <w:keepLines w:val="0"/>
            </w:pPr>
            <w:r w:rsidRPr="00EF21D2">
              <w:t>defaultValue: None</w:t>
            </w:r>
          </w:p>
          <w:p w14:paraId="64C47B9D" w14:textId="77777777" w:rsidR="00566FA2" w:rsidRPr="00EF21D2" w:rsidRDefault="00566FA2" w:rsidP="00937859">
            <w:pPr>
              <w:pStyle w:val="TAL"/>
              <w:keepNext w:val="0"/>
              <w:keepLines w:val="0"/>
            </w:pPr>
            <w:r w:rsidRPr="00EF21D2">
              <w:t>isNullable: False</w:t>
            </w:r>
          </w:p>
          <w:p w14:paraId="60C71F4F" w14:textId="77777777" w:rsidR="00566FA2" w:rsidRPr="00EF21D2" w:rsidRDefault="00566FA2" w:rsidP="00937859">
            <w:pPr>
              <w:pStyle w:val="TAL"/>
              <w:keepNext w:val="0"/>
              <w:keepLines w:val="0"/>
              <w:rPr>
                <w:rFonts w:cs="Arial"/>
              </w:rPr>
            </w:pPr>
          </w:p>
        </w:tc>
      </w:tr>
      <w:tr w:rsidR="00566FA2" w:rsidRPr="00EF21D2" w14:paraId="01295F58" w14:textId="77777777" w:rsidTr="00937859">
        <w:trPr>
          <w:cantSplit/>
          <w:jc w:val="center"/>
        </w:trPr>
        <w:tc>
          <w:tcPr>
            <w:tcW w:w="1897" w:type="dxa"/>
          </w:tcPr>
          <w:p w14:paraId="3DA1993A"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7B8014BE" w14:textId="77777777" w:rsidR="00566FA2" w:rsidRPr="00EF21D2" w:rsidRDefault="00566FA2" w:rsidP="00937859">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7BA8B295" w14:textId="77777777" w:rsidR="00566FA2" w:rsidRPr="00EF21D2" w:rsidRDefault="00566FA2" w:rsidP="00937859">
            <w:pPr>
              <w:pStyle w:val="TAL"/>
              <w:keepNext w:val="0"/>
              <w:keepLines w:val="0"/>
              <w:rPr>
                <w:lang w:eastAsia="ja-JP"/>
              </w:rPr>
            </w:pPr>
            <w:r w:rsidRPr="00EF21D2">
              <w:br/>
            </w:r>
            <w:r w:rsidRPr="00EF21D2">
              <w:rPr>
                <w:lang w:eastAsia="zh-CN"/>
              </w:rPr>
              <w:t>allowedValues: 22 .. 32.</w:t>
            </w:r>
          </w:p>
        </w:tc>
        <w:tc>
          <w:tcPr>
            <w:tcW w:w="2497" w:type="dxa"/>
          </w:tcPr>
          <w:p w14:paraId="11D7FE2F" w14:textId="77777777" w:rsidR="00566FA2" w:rsidRPr="00EF21D2" w:rsidRDefault="00566FA2" w:rsidP="00937859">
            <w:pPr>
              <w:pStyle w:val="TAL"/>
              <w:keepNext w:val="0"/>
              <w:keepLines w:val="0"/>
            </w:pPr>
            <w:r w:rsidRPr="00EF21D2">
              <w:t>type: Integer</w:t>
            </w:r>
          </w:p>
          <w:p w14:paraId="263F14E3" w14:textId="77777777" w:rsidR="00566FA2" w:rsidRPr="00EF21D2" w:rsidRDefault="00566FA2" w:rsidP="00937859">
            <w:pPr>
              <w:pStyle w:val="TAL"/>
              <w:keepNext w:val="0"/>
              <w:keepLines w:val="0"/>
            </w:pPr>
            <w:r w:rsidRPr="00EF21D2">
              <w:t>multiplicity: 1</w:t>
            </w:r>
          </w:p>
          <w:p w14:paraId="5D110AB3" w14:textId="77777777" w:rsidR="00566FA2" w:rsidRPr="00EF21D2" w:rsidRDefault="00566FA2" w:rsidP="00937859">
            <w:pPr>
              <w:pStyle w:val="TAL"/>
              <w:keepNext w:val="0"/>
              <w:keepLines w:val="0"/>
            </w:pPr>
            <w:r w:rsidRPr="00EF21D2">
              <w:t>isOrdered: N/A</w:t>
            </w:r>
          </w:p>
          <w:p w14:paraId="71D464BE" w14:textId="77777777" w:rsidR="00566FA2" w:rsidRPr="00EF21D2" w:rsidRDefault="00566FA2" w:rsidP="00937859">
            <w:pPr>
              <w:pStyle w:val="TAL"/>
              <w:keepNext w:val="0"/>
              <w:keepLines w:val="0"/>
            </w:pPr>
            <w:r w:rsidRPr="00EF21D2">
              <w:t>isUnique: N/A</w:t>
            </w:r>
          </w:p>
          <w:p w14:paraId="7C29C68E" w14:textId="77777777" w:rsidR="00566FA2" w:rsidRPr="00EF21D2" w:rsidRDefault="00566FA2" w:rsidP="00937859">
            <w:pPr>
              <w:pStyle w:val="TAL"/>
              <w:keepNext w:val="0"/>
              <w:keepLines w:val="0"/>
            </w:pPr>
            <w:r w:rsidRPr="00EF21D2">
              <w:t>defaultValue: None</w:t>
            </w:r>
          </w:p>
          <w:p w14:paraId="69B32766" w14:textId="77777777" w:rsidR="00566FA2" w:rsidRPr="00EF21D2" w:rsidRDefault="00566FA2" w:rsidP="00937859">
            <w:pPr>
              <w:pStyle w:val="TAL"/>
              <w:keepNext w:val="0"/>
              <w:keepLines w:val="0"/>
            </w:pPr>
            <w:r w:rsidRPr="00EF21D2">
              <w:t>isNullable: False</w:t>
            </w:r>
          </w:p>
          <w:p w14:paraId="18FB70F6" w14:textId="77777777" w:rsidR="00566FA2" w:rsidRPr="00EF21D2" w:rsidRDefault="00566FA2" w:rsidP="00937859">
            <w:pPr>
              <w:pStyle w:val="TAL"/>
              <w:keepNext w:val="0"/>
              <w:keepLines w:val="0"/>
            </w:pPr>
          </w:p>
        </w:tc>
      </w:tr>
      <w:tr w:rsidR="00566FA2" w:rsidRPr="00EF21D2" w14:paraId="7317DC53" w14:textId="77777777" w:rsidTr="00937859">
        <w:trPr>
          <w:cantSplit/>
          <w:jc w:val="center"/>
        </w:trPr>
        <w:tc>
          <w:tcPr>
            <w:tcW w:w="1897" w:type="dxa"/>
          </w:tcPr>
          <w:p w14:paraId="2B3B5B82"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1F3247F9" w14:textId="77777777" w:rsidR="00566FA2" w:rsidRPr="00EF21D2" w:rsidRDefault="00566FA2" w:rsidP="00937859">
            <w:pPr>
              <w:pStyle w:val="TAL"/>
              <w:keepNext w:val="0"/>
              <w:keepLines w:val="0"/>
            </w:pPr>
            <w:r w:rsidRPr="00EF21D2">
              <w:rPr>
                <w:lang w:eastAsia="ja-JP"/>
              </w:rPr>
              <w:t>It uniquely identifies the DU at least within a gNB-CU. See '</w:t>
            </w:r>
            <w:r w:rsidRPr="00EF21D2">
              <w:t>gNB-DU ID' in subclause 9.3.1.9 of 3GPP TS 38.473 [8].</w:t>
            </w:r>
          </w:p>
          <w:p w14:paraId="66FFCDD8" w14:textId="77777777" w:rsidR="00566FA2" w:rsidRPr="00EF21D2" w:rsidRDefault="00566FA2" w:rsidP="00937859">
            <w:pPr>
              <w:pStyle w:val="TAL"/>
              <w:keepNext w:val="0"/>
              <w:keepLines w:val="0"/>
            </w:pPr>
          </w:p>
          <w:p w14:paraId="7E88CA5E" w14:textId="77777777" w:rsidR="00566FA2" w:rsidRPr="00EF21D2" w:rsidRDefault="00566FA2" w:rsidP="00937859">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60C87A13" w14:textId="77777777" w:rsidR="00566FA2" w:rsidRPr="00EF21D2" w:rsidRDefault="00566FA2" w:rsidP="00937859">
            <w:pPr>
              <w:pStyle w:val="TAL"/>
              <w:keepNext w:val="0"/>
              <w:keepLines w:val="0"/>
            </w:pPr>
            <w:r w:rsidRPr="00EF21D2">
              <w:t>type: Integer</w:t>
            </w:r>
          </w:p>
          <w:p w14:paraId="0600038C" w14:textId="77777777" w:rsidR="00566FA2" w:rsidRPr="00EF21D2" w:rsidRDefault="00566FA2" w:rsidP="00937859">
            <w:pPr>
              <w:pStyle w:val="TAL"/>
              <w:keepNext w:val="0"/>
              <w:keepLines w:val="0"/>
            </w:pPr>
            <w:r w:rsidRPr="00EF21D2">
              <w:t>multiplicity: 1</w:t>
            </w:r>
          </w:p>
          <w:p w14:paraId="4994C0C4" w14:textId="77777777" w:rsidR="00566FA2" w:rsidRPr="00EF21D2" w:rsidRDefault="00566FA2" w:rsidP="00937859">
            <w:pPr>
              <w:pStyle w:val="TAL"/>
              <w:keepNext w:val="0"/>
              <w:keepLines w:val="0"/>
            </w:pPr>
            <w:r w:rsidRPr="00EF21D2">
              <w:t>isOrdered: N/A</w:t>
            </w:r>
          </w:p>
          <w:p w14:paraId="6AB3EDCD" w14:textId="77777777" w:rsidR="00566FA2" w:rsidRPr="00EF21D2" w:rsidRDefault="00566FA2" w:rsidP="00937859">
            <w:pPr>
              <w:pStyle w:val="TAL"/>
              <w:keepNext w:val="0"/>
              <w:keepLines w:val="0"/>
            </w:pPr>
            <w:r w:rsidRPr="00EF21D2">
              <w:t>isUnique: N/A</w:t>
            </w:r>
          </w:p>
          <w:p w14:paraId="13B6C012" w14:textId="77777777" w:rsidR="00566FA2" w:rsidRPr="00EF21D2" w:rsidRDefault="00566FA2" w:rsidP="00937859">
            <w:pPr>
              <w:pStyle w:val="TAL"/>
              <w:keepNext w:val="0"/>
              <w:keepLines w:val="0"/>
            </w:pPr>
            <w:r w:rsidRPr="00EF21D2">
              <w:t>defaultValue: None</w:t>
            </w:r>
          </w:p>
          <w:p w14:paraId="64F329E9" w14:textId="77777777" w:rsidR="00566FA2" w:rsidRPr="00EF21D2" w:rsidRDefault="00566FA2" w:rsidP="00937859">
            <w:pPr>
              <w:pStyle w:val="TAL"/>
              <w:keepNext w:val="0"/>
              <w:keepLines w:val="0"/>
            </w:pPr>
            <w:r w:rsidRPr="00EF21D2">
              <w:t>isNullable: False</w:t>
            </w:r>
          </w:p>
          <w:p w14:paraId="5F9BB266" w14:textId="77777777" w:rsidR="00566FA2" w:rsidRPr="00EF21D2" w:rsidRDefault="00566FA2" w:rsidP="00937859">
            <w:pPr>
              <w:pStyle w:val="TAL"/>
              <w:keepNext w:val="0"/>
              <w:keepLines w:val="0"/>
              <w:rPr>
                <w:rFonts w:cs="Arial"/>
              </w:rPr>
            </w:pPr>
          </w:p>
        </w:tc>
      </w:tr>
      <w:tr w:rsidR="00566FA2" w:rsidRPr="00EF21D2" w14:paraId="18278407" w14:textId="77777777" w:rsidTr="00937859">
        <w:trPr>
          <w:cantSplit/>
          <w:jc w:val="center"/>
        </w:trPr>
        <w:tc>
          <w:tcPr>
            <w:tcW w:w="1897" w:type="dxa"/>
          </w:tcPr>
          <w:p w14:paraId="756C6438"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5A4DB326" w14:textId="77777777" w:rsidR="00566FA2" w:rsidRPr="00EF21D2" w:rsidRDefault="00566FA2" w:rsidP="00937859">
            <w:pPr>
              <w:pStyle w:val="TAL"/>
              <w:keepNext w:val="0"/>
              <w:keepLines w:val="0"/>
            </w:pPr>
            <w:r w:rsidRPr="00EF21D2">
              <w:rPr>
                <w:lang w:eastAsia="ja-JP"/>
              </w:rPr>
              <w:t>It uniquely identifies the gNB-CU-UP at least within a gNB-CU-CP. See '</w:t>
            </w:r>
            <w:r w:rsidRPr="00EF21D2">
              <w:t>gNB-CU-UP ID' in subclause 9.3.1.15 of 3GPP TS 38.463 [48].</w:t>
            </w:r>
          </w:p>
          <w:p w14:paraId="71DEADEA" w14:textId="77777777" w:rsidR="00566FA2" w:rsidRPr="00EF21D2" w:rsidRDefault="00566FA2" w:rsidP="00937859">
            <w:pPr>
              <w:pStyle w:val="TAL"/>
              <w:keepNext w:val="0"/>
              <w:keepLines w:val="0"/>
            </w:pPr>
          </w:p>
          <w:p w14:paraId="06C2E68B" w14:textId="77777777" w:rsidR="00566FA2" w:rsidRPr="00EF21D2" w:rsidRDefault="00566FA2" w:rsidP="00937859">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7E1311C6" w14:textId="77777777" w:rsidR="00566FA2" w:rsidRPr="00EF21D2" w:rsidRDefault="00566FA2" w:rsidP="00937859">
            <w:pPr>
              <w:pStyle w:val="TAL"/>
              <w:keepNext w:val="0"/>
              <w:keepLines w:val="0"/>
            </w:pPr>
            <w:r w:rsidRPr="00EF21D2">
              <w:t>type: Integer</w:t>
            </w:r>
          </w:p>
          <w:p w14:paraId="3C9DCA5F" w14:textId="77777777" w:rsidR="00566FA2" w:rsidRPr="00EF21D2" w:rsidRDefault="00566FA2" w:rsidP="00937859">
            <w:pPr>
              <w:pStyle w:val="TAL"/>
              <w:keepNext w:val="0"/>
              <w:keepLines w:val="0"/>
            </w:pPr>
            <w:r w:rsidRPr="00EF21D2">
              <w:t>multiplicity: 1</w:t>
            </w:r>
          </w:p>
          <w:p w14:paraId="0C6978A7" w14:textId="77777777" w:rsidR="00566FA2" w:rsidRPr="00EF21D2" w:rsidRDefault="00566FA2" w:rsidP="00937859">
            <w:pPr>
              <w:pStyle w:val="TAL"/>
              <w:keepNext w:val="0"/>
              <w:keepLines w:val="0"/>
            </w:pPr>
            <w:r w:rsidRPr="00EF21D2">
              <w:t>isOrdered: N/A</w:t>
            </w:r>
          </w:p>
          <w:p w14:paraId="454665DA" w14:textId="77777777" w:rsidR="00566FA2" w:rsidRPr="00EF21D2" w:rsidRDefault="00566FA2" w:rsidP="00937859">
            <w:pPr>
              <w:pStyle w:val="TAL"/>
              <w:keepNext w:val="0"/>
              <w:keepLines w:val="0"/>
            </w:pPr>
            <w:r w:rsidRPr="00EF21D2">
              <w:t>isUnique: N/A</w:t>
            </w:r>
          </w:p>
          <w:p w14:paraId="38BE251A" w14:textId="77777777" w:rsidR="00566FA2" w:rsidRPr="00EF21D2" w:rsidRDefault="00566FA2" w:rsidP="00937859">
            <w:pPr>
              <w:pStyle w:val="TAL"/>
              <w:keepNext w:val="0"/>
              <w:keepLines w:val="0"/>
            </w:pPr>
            <w:r w:rsidRPr="00EF21D2">
              <w:t>defaultValue: None</w:t>
            </w:r>
          </w:p>
          <w:p w14:paraId="71A2262B" w14:textId="77777777" w:rsidR="00566FA2" w:rsidRPr="00EF21D2" w:rsidRDefault="00566FA2" w:rsidP="00937859">
            <w:pPr>
              <w:pStyle w:val="TAL"/>
              <w:keepNext w:val="0"/>
              <w:keepLines w:val="0"/>
            </w:pPr>
            <w:r w:rsidRPr="00EF21D2">
              <w:t>isNullable: False</w:t>
            </w:r>
          </w:p>
          <w:p w14:paraId="749F23A6" w14:textId="77777777" w:rsidR="00566FA2" w:rsidRPr="00EF21D2" w:rsidRDefault="00566FA2" w:rsidP="00937859">
            <w:pPr>
              <w:pStyle w:val="TAL"/>
              <w:keepNext w:val="0"/>
              <w:keepLines w:val="0"/>
            </w:pPr>
          </w:p>
        </w:tc>
      </w:tr>
      <w:tr w:rsidR="00566FA2" w:rsidRPr="00EF21D2" w14:paraId="3A83229A" w14:textId="77777777" w:rsidTr="00937859">
        <w:trPr>
          <w:cantSplit/>
          <w:jc w:val="center"/>
        </w:trPr>
        <w:tc>
          <w:tcPr>
            <w:tcW w:w="1897" w:type="dxa"/>
          </w:tcPr>
          <w:p w14:paraId="3F00C999"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1C42D03F" w14:textId="77777777" w:rsidR="00566FA2" w:rsidRPr="00EF21D2" w:rsidRDefault="00566FA2" w:rsidP="00937859">
            <w:pPr>
              <w:pStyle w:val="TAL"/>
              <w:keepNext w:val="0"/>
              <w:keepLines w:val="0"/>
              <w:rPr>
                <w:lang w:eastAsia="zh-CN"/>
              </w:rPr>
            </w:pPr>
            <w:r w:rsidRPr="00EF21D2">
              <w:rPr>
                <w:lang w:eastAsia="zh-CN"/>
              </w:rPr>
              <w:t>It identifies the Central Entity of a NR node, see subclause 9.2.1.4 of 3GPP TS 38.473 [8].</w:t>
            </w:r>
          </w:p>
          <w:p w14:paraId="4A3BB64F" w14:textId="77777777" w:rsidR="00566FA2" w:rsidRPr="00EF21D2" w:rsidRDefault="00566FA2" w:rsidP="00937859">
            <w:pPr>
              <w:pStyle w:val="TAL"/>
              <w:keepNext w:val="0"/>
              <w:keepLines w:val="0"/>
              <w:rPr>
                <w:lang w:eastAsia="zh-CN"/>
              </w:rPr>
            </w:pPr>
          </w:p>
          <w:p w14:paraId="6FCDE218" w14:textId="77777777" w:rsidR="00566FA2" w:rsidRPr="00EF21D2" w:rsidRDefault="00566FA2" w:rsidP="00937859">
            <w:pPr>
              <w:pStyle w:val="TAL"/>
              <w:keepNext w:val="0"/>
              <w:keepLines w:val="0"/>
              <w:rPr>
                <w:lang w:eastAsia="zh-CN"/>
              </w:rPr>
            </w:pPr>
            <w:r w:rsidRPr="00EF21D2">
              <w:rPr>
                <w:lang w:eastAsia="zh-CN"/>
              </w:rPr>
              <w:t>allowedValues: Not applicable</w:t>
            </w:r>
          </w:p>
        </w:tc>
        <w:tc>
          <w:tcPr>
            <w:tcW w:w="2497" w:type="dxa"/>
          </w:tcPr>
          <w:p w14:paraId="4867940D" w14:textId="77777777" w:rsidR="00566FA2" w:rsidRPr="00EF21D2" w:rsidRDefault="00566FA2" w:rsidP="00937859">
            <w:pPr>
              <w:pStyle w:val="TAL"/>
              <w:keepNext w:val="0"/>
              <w:keepLines w:val="0"/>
            </w:pPr>
            <w:r w:rsidRPr="00EF21D2">
              <w:t>type: String</w:t>
            </w:r>
          </w:p>
          <w:p w14:paraId="48A78EC3" w14:textId="77777777" w:rsidR="00566FA2" w:rsidRPr="00EF21D2" w:rsidRDefault="00566FA2" w:rsidP="00937859">
            <w:pPr>
              <w:pStyle w:val="TAL"/>
              <w:keepNext w:val="0"/>
              <w:keepLines w:val="0"/>
            </w:pPr>
            <w:r w:rsidRPr="00EF21D2">
              <w:t>multiplicity: 1</w:t>
            </w:r>
          </w:p>
          <w:p w14:paraId="5F1CB916" w14:textId="77777777" w:rsidR="00566FA2" w:rsidRPr="00EF21D2" w:rsidRDefault="00566FA2" w:rsidP="00937859">
            <w:pPr>
              <w:pStyle w:val="TAL"/>
              <w:keepNext w:val="0"/>
              <w:keepLines w:val="0"/>
            </w:pPr>
            <w:r w:rsidRPr="00EF21D2">
              <w:t>isOrdered: N/A</w:t>
            </w:r>
          </w:p>
          <w:p w14:paraId="6BF5708F" w14:textId="77777777" w:rsidR="00566FA2" w:rsidRPr="00EF21D2" w:rsidRDefault="00566FA2" w:rsidP="00937859">
            <w:pPr>
              <w:pStyle w:val="TAL"/>
              <w:keepNext w:val="0"/>
              <w:keepLines w:val="0"/>
            </w:pPr>
            <w:r w:rsidRPr="00EF21D2">
              <w:t>isUnique: N/A</w:t>
            </w:r>
          </w:p>
          <w:p w14:paraId="41EC098C" w14:textId="77777777" w:rsidR="00566FA2" w:rsidRPr="00EF21D2" w:rsidRDefault="00566FA2" w:rsidP="00937859">
            <w:pPr>
              <w:pStyle w:val="TAL"/>
              <w:keepNext w:val="0"/>
              <w:keepLines w:val="0"/>
            </w:pPr>
            <w:r w:rsidRPr="00EF21D2">
              <w:t>defaultValue: None</w:t>
            </w:r>
          </w:p>
          <w:p w14:paraId="17371368" w14:textId="77777777" w:rsidR="00566FA2" w:rsidRPr="00EF21D2" w:rsidRDefault="00566FA2" w:rsidP="00937859">
            <w:pPr>
              <w:pStyle w:val="TAL"/>
              <w:keepNext w:val="0"/>
              <w:keepLines w:val="0"/>
            </w:pPr>
            <w:r w:rsidRPr="00EF21D2">
              <w:t>isNullable: False</w:t>
            </w:r>
          </w:p>
          <w:p w14:paraId="36F04490" w14:textId="77777777" w:rsidR="00566FA2" w:rsidRPr="00EF21D2" w:rsidRDefault="00566FA2" w:rsidP="00937859">
            <w:pPr>
              <w:pStyle w:val="TAL"/>
              <w:keepNext w:val="0"/>
              <w:keepLines w:val="0"/>
            </w:pPr>
          </w:p>
        </w:tc>
      </w:tr>
      <w:tr w:rsidR="00566FA2" w:rsidRPr="00EF21D2" w14:paraId="07267857" w14:textId="77777777" w:rsidTr="00937859">
        <w:trPr>
          <w:cantSplit/>
          <w:jc w:val="center"/>
        </w:trPr>
        <w:tc>
          <w:tcPr>
            <w:tcW w:w="1897" w:type="dxa"/>
          </w:tcPr>
          <w:p w14:paraId="53D34310"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6AC0A3D6" w14:textId="77777777" w:rsidR="00566FA2" w:rsidRPr="00EF21D2" w:rsidRDefault="00566FA2" w:rsidP="00937859">
            <w:pPr>
              <w:pStyle w:val="TAL"/>
              <w:keepNext w:val="0"/>
              <w:keepLines w:val="0"/>
              <w:rPr>
                <w:lang w:eastAsia="zh-CN"/>
              </w:rPr>
            </w:pPr>
            <w:r w:rsidRPr="00EF21D2">
              <w:rPr>
                <w:lang w:eastAsia="zh-CN"/>
              </w:rPr>
              <w:t>It identifies the Distributed Entity of a NR node, see subclause 9.2.1.5 of 3GPP TS 38.473 [8].</w:t>
            </w:r>
          </w:p>
          <w:p w14:paraId="7B5A3F93" w14:textId="77777777" w:rsidR="00566FA2" w:rsidRPr="00EF21D2" w:rsidRDefault="00566FA2" w:rsidP="00937859">
            <w:pPr>
              <w:pStyle w:val="TAL"/>
              <w:keepNext w:val="0"/>
              <w:keepLines w:val="0"/>
              <w:rPr>
                <w:lang w:eastAsia="zh-CN"/>
              </w:rPr>
            </w:pPr>
          </w:p>
          <w:p w14:paraId="5045EDC0" w14:textId="77777777" w:rsidR="00566FA2" w:rsidRPr="00EF21D2" w:rsidRDefault="00566FA2" w:rsidP="00937859">
            <w:pPr>
              <w:pStyle w:val="TAL"/>
              <w:keepNext w:val="0"/>
              <w:keepLines w:val="0"/>
              <w:rPr>
                <w:lang w:eastAsia="zh-CN"/>
              </w:rPr>
            </w:pPr>
            <w:r w:rsidRPr="00EF21D2">
              <w:rPr>
                <w:lang w:eastAsia="zh-CN"/>
              </w:rPr>
              <w:t>allowedValues: Not applicable</w:t>
            </w:r>
          </w:p>
        </w:tc>
        <w:tc>
          <w:tcPr>
            <w:tcW w:w="2497" w:type="dxa"/>
          </w:tcPr>
          <w:p w14:paraId="25BEC8A0" w14:textId="77777777" w:rsidR="00566FA2" w:rsidRPr="00EF21D2" w:rsidRDefault="00566FA2" w:rsidP="00937859">
            <w:pPr>
              <w:pStyle w:val="TAL"/>
              <w:keepNext w:val="0"/>
              <w:keepLines w:val="0"/>
            </w:pPr>
            <w:r w:rsidRPr="00EF21D2">
              <w:t>type: String</w:t>
            </w:r>
          </w:p>
          <w:p w14:paraId="23236EDB" w14:textId="77777777" w:rsidR="00566FA2" w:rsidRPr="00EF21D2" w:rsidRDefault="00566FA2" w:rsidP="00937859">
            <w:pPr>
              <w:pStyle w:val="TAL"/>
              <w:keepNext w:val="0"/>
              <w:keepLines w:val="0"/>
            </w:pPr>
            <w:r w:rsidRPr="00EF21D2">
              <w:t>multiplicity: 1</w:t>
            </w:r>
          </w:p>
          <w:p w14:paraId="21607B09" w14:textId="77777777" w:rsidR="00566FA2" w:rsidRPr="00EF21D2" w:rsidRDefault="00566FA2" w:rsidP="00937859">
            <w:pPr>
              <w:pStyle w:val="TAL"/>
              <w:keepNext w:val="0"/>
              <w:keepLines w:val="0"/>
            </w:pPr>
            <w:r w:rsidRPr="00EF21D2">
              <w:t>isOrdered: N/A</w:t>
            </w:r>
          </w:p>
          <w:p w14:paraId="0D5CD9F2" w14:textId="77777777" w:rsidR="00566FA2" w:rsidRPr="00EF21D2" w:rsidRDefault="00566FA2" w:rsidP="00937859">
            <w:pPr>
              <w:pStyle w:val="TAL"/>
              <w:keepNext w:val="0"/>
              <w:keepLines w:val="0"/>
            </w:pPr>
            <w:r w:rsidRPr="00EF21D2">
              <w:t>isUnique: N/A</w:t>
            </w:r>
          </w:p>
          <w:p w14:paraId="3E21CBF1" w14:textId="77777777" w:rsidR="00566FA2" w:rsidRPr="00EF21D2" w:rsidRDefault="00566FA2" w:rsidP="00937859">
            <w:pPr>
              <w:pStyle w:val="TAL"/>
              <w:keepNext w:val="0"/>
              <w:keepLines w:val="0"/>
            </w:pPr>
            <w:r w:rsidRPr="00EF21D2">
              <w:t>defaultValue: None</w:t>
            </w:r>
          </w:p>
          <w:p w14:paraId="3199AAC7" w14:textId="77777777" w:rsidR="00566FA2" w:rsidRPr="00EF21D2" w:rsidRDefault="00566FA2" w:rsidP="00937859">
            <w:pPr>
              <w:pStyle w:val="TAL"/>
              <w:keepNext w:val="0"/>
              <w:keepLines w:val="0"/>
            </w:pPr>
            <w:r w:rsidRPr="00EF21D2">
              <w:t>isNullable: False</w:t>
            </w:r>
          </w:p>
          <w:p w14:paraId="6F39600B" w14:textId="77777777" w:rsidR="00566FA2" w:rsidRPr="00EF21D2" w:rsidRDefault="00566FA2" w:rsidP="00937859">
            <w:pPr>
              <w:pStyle w:val="TAL"/>
              <w:keepNext w:val="0"/>
              <w:keepLines w:val="0"/>
            </w:pPr>
          </w:p>
        </w:tc>
      </w:tr>
      <w:tr w:rsidR="00566FA2" w:rsidRPr="00EF21D2" w14:paraId="78453C6C" w14:textId="77777777" w:rsidTr="00937859">
        <w:trPr>
          <w:cantSplit/>
          <w:jc w:val="center"/>
        </w:trPr>
        <w:tc>
          <w:tcPr>
            <w:tcW w:w="1897" w:type="dxa"/>
          </w:tcPr>
          <w:p w14:paraId="69E35C46"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5257CBE2" w14:textId="77777777" w:rsidR="00566FA2" w:rsidRPr="00EF21D2" w:rsidRDefault="00566FA2" w:rsidP="00937859">
            <w:pPr>
              <w:pStyle w:val="TAL"/>
              <w:keepNext w:val="0"/>
              <w:keepLines w:val="0"/>
              <w:rPr>
                <w:rFonts w:cs="Arial"/>
                <w:szCs w:val="18"/>
              </w:rPr>
            </w:pPr>
            <w:r w:rsidRPr="00EF21D2">
              <w:t>It i</w:t>
            </w:r>
            <w:r w:rsidRPr="00EF21D2">
              <w:rPr>
                <w:rFonts w:cs="Arial"/>
                <w:szCs w:val="18"/>
              </w:rPr>
              <w:t xml:space="preserve">dentifies a NR cell of a gNB. </w:t>
            </w:r>
          </w:p>
          <w:p w14:paraId="0D3590DF" w14:textId="77777777" w:rsidR="00566FA2" w:rsidRPr="00EF21D2" w:rsidRDefault="00566FA2" w:rsidP="00937859">
            <w:pPr>
              <w:pStyle w:val="TAL"/>
              <w:keepNext w:val="0"/>
              <w:keepLines w:val="0"/>
              <w:rPr>
                <w:rFonts w:cs="Arial"/>
                <w:szCs w:val="18"/>
              </w:rPr>
            </w:pPr>
          </w:p>
          <w:p w14:paraId="5B036079" w14:textId="77777777" w:rsidR="00566FA2" w:rsidRPr="00EF21D2" w:rsidRDefault="00566FA2" w:rsidP="00937859">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2B98FB44" w14:textId="77777777" w:rsidR="00566FA2" w:rsidRPr="00EF21D2" w:rsidRDefault="00566FA2" w:rsidP="00937859">
            <w:pPr>
              <w:pStyle w:val="TAL"/>
              <w:keepNext w:val="0"/>
              <w:keepLines w:val="0"/>
              <w:rPr>
                <w:rFonts w:cs="Arial"/>
                <w:szCs w:val="18"/>
              </w:rPr>
            </w:pPr>
          </w:p>
          <w:p w14:paraId="26EC3C77" w14:textId="77777777" w:rsidR="00566FA2" w:rsidRPr="00EF21D2" w:rsidRDefault="00566FA2" w:rsidP="00937859">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4FD87620" w14:textId="77777777" w:rsidR="00566FA2" w:rsidRPr="00EF21D2" w:rsidRDefault="00566FA2" w:rsidP="00937859">
            <w:pPr>
              <w:pStyle w:val="TAL"/>
              <w:keepNext w:val="0"/>
              <w:keepLines w:val="0"/>
            </w:pPr>
          </w:p>
          <w:p w14:paraId="3E387BBF" w14:textId="77777777" w:rsidR="00566FA2" w:rsidRPr="00EF21D2" w:rsidRDefault="00566FA2" w:rsidP="00937859">
            <w:pPr>
              <w:pStyle w:val="TAL"/>
              <w:keepNext w:val="0"/>
              <w:keepLines w:val="0"/>
              <w:rPr>
                <w:color w:val="000000"/>
              </w:rPr>
            </w:pPr>
            <w:r w:rsidRPr="00EF21D2">
              <w:t>The NR Cell Global identifier (NCGI) is constructed from the PLMN identity the cell belongs to and the NR Cell Identifier (NCI) of the cell.</w:t>
            </w:r>
          </w:p>
          <w:p w14:paraId="17F02B3A" w14:textId="77777777" w:rsidR="00566FA2" w:rsidRPr="00EF21D2" w:rsidRDefault="00566FA2" w:rsidP="00937859">
            <w:pPr>
              <w:pStyle w:val="TAL"/>
              <w:keepNext w:val="0"/>
              <w:keepLines w:val="0"/>
            </w:pPr>
            <w:r w:rsidRPr="00EF21D2">
              <w:t>See relation between NCI and NCGI subclause 8.2 of 3GPP TS 38.300 [3].</w:t>
            </w:r>
          </w:p>
          <w:p w14:paraId="73B70591" w14:textId="77777777" w:rsidR="00566FA2" w:rsidRPr="00EF21D2" w:rsidRDefault="00566FA2" w:rsidP="00937859">
            <w:pPr>
              <w:pStyle w:val="TAL"/>
              <w:keepNext w:val="0"/>
              <w:keepLines w:val="0"/>
            </w:pPr>
          </w:p>
          <w:p w14:paraId="4F5D800A" w14:textId="77777777" w:rsidR="00566FA2" w:rsidRPr="00EF21D2" w:rsidRDefault="00566FA2" w:rsidP="00937859">
            <w:pPr>
              <w:pStyle w:val="TAL"/>
              <w:keepNext w:val="0"/>
              <w:keepLines w:val="0"/>
              <w:rPr>
                <w:lang w:eastAsia="zh-CN"/>
              </w:rPr>
            </w:pPr>
            <w:r w:rsidRPr="00EF21D2">
              <w:rPr>
                <w:lang w:eastAsia="zh-CN"/>
              </w:rPr>
              <w:t>allowedValues: Not applicable</w:t>
            </w:r>
          </w:p>
          <w:p w14:paraId="5105DCEB" w14:textId="77777777" w:rsidR="00566FA2" w:rsidRPr="00EF21D2" w:rsidRDefault="00566FA2" w:rsidP="00937859">
            <w:pPr>
              <w:pStyle w:val="TAL"/>
              <w:keepNext w:val="0"/>
              <w:keepLines w:val="0"/>
              <w:rPr>
                <w:color w:val="000000"/>
              </w:rPr>
            </w:pPr>
          </w:p>
        </w:tc>
        <w:tc>
          <w:tcPr>
            <w:tcW w:w="2497" w:type="dxa"/>
          </w:tcPr>
          <w:p w14:paraId="68F902AD" w14:textId="77777777" w:rsidR="00566FA2" w:rsidRPr="00EF21D2" w:rsidRDefault="00566FA2" w:rsidP="00937859">
            <w:pPr>
              <w:pStyle w:val="TAL"/>
              <w:keepNext w:val="0"/>
              <w:keepLines w:val="0"/>
            </w:pPr>
            <w:r w:rsidRPr="00EF21D2">
              <w:t>type: Integer</w:t>
            </w:r>
          </w:p>
          <w:p w14:paraId="33E8A8D9" w14:textId="77777777" w:rsidR="00566FA2" w:rsidRPr="00EF21D2" w:rsidRDefault="00566FA2" w:rsidP="00937859">
            <w:pPr>
              <w:pStyle w:val="TAL"/>
              <w:keepNext w:val="0"/>
              <w:keepLines w:val="0"/>
            </w:pPr>
            <w:r w:rsidRPr="00EF21D2">
              <w:t>multiplicity: 1</w:t>
            </w:r>
          </w:p>
          <w:p w14:paraId="7FA26C4A" w14:textId="77777777" w:rsidR="00566FA2" w:rsidRPr="00EF21D2" w:rsidRDefault="00566FA2" w:rsidP="00937859">
            <w:pPr>
              <w:pStyle w:val="TAL"/>
              <w:keepNext w:val="0"/>
              <w:keepLines w:val="0"/>
            </w:pPr>
            <w:r w:rsidRPr="00EF21D2">
              <w:t>isOrdered: N/A</w:t>
            </w:r>
          </w:p>
          <w:p w14:paraId="15213C76" w14:textId="77777777" w:rsidR="00566FA2" w:rsidRPr="00EF21D2" w:rsidRDefault="00566FA2" w:rsidP="00937859">
            <w:pPr>
              <w:pStyle w:val="TAL"/>
              <w:keepNext w:val="0"/>
              <w:keepLines w:val="0"/>
            </w:pPr>
            <w:r w:rsidRPr="00EF21D2">
              <w:t xml:space="preserve">isUnique: </w:t>
            </w:r>
            <w:r w:rsidRPr="00BD7989">
              <w:t>N/A</w:t>
            </w:r>
          </w:p>
          <w:p w14:paraId="37192BCC" w14:textId="77777777" w:rsidR="00566FA2" w:rsidRPr="00EF21D2" w:rsidRDefault="00566FA2" w:rsidP="00937859">
            <w:pPr>
              <w:pStyle w:val="TAL"/>
              <w:keepNext w:val="0"/>
              <w:keepLines w:val="0"/>
            </w:pPr>
            <w:r w:rsidRPr="00EF21D2">
              <w:t>defaultValue: None</w:t>
            </w:r>
          </w:p>
          <w:p w14:paraId="5BB1FC09" w14:textId="77777777" w:rsidR="00566FA2" w:rsidRPr="00EF21D2" w:rsidRDefault="00566FA2" w:rsidP="00937859">
            <w:pPr>
              <w:pStyle w:val="TAL"/>
              <w:keepNext w:val="0"/>
              <w:keepLines w:val="0"/>
            </w:pPr>
            <w:r w:rsidRPr="00EF21D2">
              <w:t>isNullable: False</w:t>
            </w:r>
          </w:p>
          <w:p w14:paraId="561ED7AF" w14:textId="77777777" w:rsidR="00566FA2" w:rsidRPr="00EF21D2" w:rsidRDefault="00566FA2" w:rsidP="00937859">
            <w:pPr>
              <w:pStyle w:val="TAL"/>
              <w:keepNext w:val="0"/>
              <w:keepLines w:val="0"/>
              <w:rPr>
                <w:rFonts w:cs="Arial"/>
              </w:rPr>
            </w:pPr>
          </w:p>
        </w:tc>
      </w:tr>
      <w:tr w:rsidR="00566FA2" w:rsidRPr="00EF21D2" w14:paraId="3B82A21F" w14:textId="77777777" w:rsidTr="00937859">
        <w:trPr>
          <w:cantSplit/>
          <w:jc w:val="center"/>
        </w:trPr>
        <w:tc>
          <w:tcPr>
            <w:tcW w:w="1897" w:type="dxa"/>
          </w:tcPr>
          <w:p w14:paraId="132BF200"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17EF99BB" w14:textId="77777777" w:rsidR="00566FA2" w:rsidRPr="00EF21D2" w:rsidRDefault="00566FA2" w:rsidP="00937859">
            <w:pPr>
              <w:pStyle w:val="TAL"/>
              <w:keepNext w:val="0"/>
              <w:keepLines w:val="0"/>
            </w:pPr>
            <w:r w:rsidRPr="00EF21D2">
              <w:t>This holds the Physical Cell Identity (PCI) of the NR cell.</w:t>
            </w:r>
          </w:p>
          <w:p w14:paraId="5DE96975" w14:textId="77777777" w:rsidR="00566FA2" w:rsidRPr="00EF21D2" w:rsidRDefault="00566FA2" w:rsidP="00937859">
            <w:pPr>
              <w:pStyle w:val="TAL"/>
              <w:keepNext w:val="0"/>
              <w:keepLines w:val="0"/>
            </w:pPr>
          </w:p>
          <w:p w14:paraId="5E7F9521" w14:textId="77777777" w:rsidR="00566FA2" w:rsidRPr="00EF21D2" w:rsidRDefault="00566FA2" w:rsidP="00937859">
            <w:pPr>
              <w:pStyle w:val="TAL"/>
              <w:keepNext w:val="0"/>
              <w:keepLines w:val="0"/>
            </w:pPr>
            <w:r w:rsidRPr="00EF21D2">
              <w:rPr>
                <w:lang w:eastAsia="zh-CN"/>
              </w:rPr>
              <w:t>allowedValues:</w:t>
            </w:r>
            <w:r w:rsidRPr="00EF21D2">
              <w:t xml:space="preserve"> </w:t>
            </w:r>
          </w:p>
          <w:p w14:paraId="5F88F4D8" w14:textId="77777777" w:rsidR="00566FA2" w:rsidRPr="00EF21D2" w:rsidRDefault="00566FA2" w:rsidP="00937859">
            <w:pPr>
              <w:pStyle w:val="TAL"/>
              <w:keepNext w:val="0"/>
              <w:keepLines w:val="0"/>
            </w:pPr>
            <w:r w:rsidRPr="00EF21D2">
              <w:t>See 3GPP TS 36.211 subclause 6.11 for legal values of pci.</w:t>
            </w:r>
          </w:p>
        </w:tc>
        <w:tc>
          <w:tcPr>
            <w:tcW w:w="2497" w:type="dxa"/>
          </w:tcPr>
          <w:p w14:paraId="2425E4DA" w14:textId="77777777" w:rsidR="00566FA2" w:rsidRPr="00EF21D2" w:rsidRDefault="00566FA2" w:rsidP="00937859">
            <w:pPr>
              <w:pStyle w:val="TAL"/>
              <w:keepNext w:val="0"/>
              <w:keepLines w:val="0"/>
            </w:pPr>
            <w:r w:rsidRPr="00EF21D2">
              <w:t>type: Integer</w:t>
            </w:r>
          </w:p>
          <w:p w14:paraId="5CC945A0" w14:textId="77777777" w:rsidR="00566FA2" w:rsidRPr="00EF21D2" w:rsidRDefault="00566FA2" w:rsidP="00937859">
            <w:pPr>
              <w:pStyle w:val="TAL"/>
              <w:keepNext w:val="0"/>
              <w:keepLines w:val="0"/>
            </w:pPr>
            <w:r w:rsidRPr="00EF21D2">
              <w:t>multiplicity: 1</w:t>
            </w:r>
          </w:p>
          <w:p w14:paraId="30810170" w14:textId="77777777" w:rsidR="00566FA2" w:rsidRPr="00EF21D2" w:rsidRDefault="00566FA2" w:rsidP="00937859">
            <w:pPr>
              <w:pStyle w:val="TAL"/>
              <w:keepNext w:val="0"/>
              <w:keepLines w:val="0"/>
            </w:pPr>
            <w:r w:rsidRPr="00EF21D2">
              <w:t>isOrdered: N/A</w:t>
            </w:r>
          </w:p>
          <w:p w14:paraId="6020F842" w14:textId="77777777" w:rsidR="00566FA2" w:rsidRPr="00EF21D2" w:rsidRDefault="00566FA2" w:rsidP="00937859">
            <w:pPr>
              <w:pStyle w:val="TAL"/>
              <w:keepNext w:val="0"/>
              <w:keepLines w:val="0"/>
            </w:pPr>
            <w:r w:rsidRPr="00EF21D2">
              <w:t>isUnique: N/A</w:t>
            </w:r>
          </w:p>
          <w:p w14:paraId="6BE0DC42" w14:textId="77777777" w:rsidR="00566FA2" w:rsidRPr="00EF21D2" w:rsidRDefault="00566FA2" w:rsidP="00937859">
            <w:pPr>
              <w:pStyle w:val="TAL"/>
              <w:keepNext w:val="0"/>
              <w:keepLines w:val="0"/>
            </w:pPr>
            <w:r w:rsidRPr="00EF21D2">
              <w:t>defaultValue: None</w:t>
            </w:r>
          </w:p>
          <w:p w14:paraId="2C6EB97A" w14:textId="77777777" w:rsidR="00566FA2" w:rsidRPr="00EF21D2" w:rsidRDefault="00566FA2" w:rsidP="00937859">
            <w:pPr>
              <w:pStyle w:val="TAL"/>
              <w:keepNext w:val="0"/>
              <w:keepLines w:val="0"/>
              <w:rPr>
                <w:rFonts w:cs="Arial"/>
                <w:szCs w:val="18"/>
              </w:rPr>
            </w:pPr>
            <w:r w:rsidRPr="00EF21D2">
              <w:t xml:space="preserve">isNullable: </w:t>
            </w:r>
            <w:r w:rsidRPr="00EF21D2">
              <w:rPr>
                <w:rFonts w:cs="Arial"/>
                <w:szCs w:val="18"/>
              </w:rPr>
              <w:t>False</w:t>
            </w:r>
          </w:p>
          <w:p w14:paraId="2ECE4D92" w14:textId="77777777" w:rsidR="00566FA2" w:rsidRPr="00EF21D2" w:rsidRDefault="00566FA2" w:rsidP="00937859">
            <w:pPr>
              <w:pStyle w:val="TAL"/>
              <w:keepNext w:val="0"/>
              <w:keepLines w:val="0"/>
            </w:pPr>
          </w:p>
        </w:tc>
      </w:tr>
      <w:tr w:rsidR="00566FA2" w:rsidRPr="00EF21D2" w14:paraId="31C7D8C9" w14:textId="77777777" w:rsidTr="00937859">
        <w:trPr>
          <w:cantSplit/>
          <w:jc w:val="center"/>
        </w:trPr>
        <w:tc>
          <w:tcPr>
            <w:tcW w:w="1897" w:type="dxa"/>
          </w:tcPr>
          <w:p w14:paraId="1D924F10"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10EFDD73" w14:textId="77777777" w:rsidR="00566FA2" w:rsidRPr="00EF21D2" w:rsidRDefault="00566FA2" w:rsidP="00937859">
            <w:pPr>
              <w:pStyle w:val="TAL"/>
              <w:keepNext w:val="0"/>
              <w:keepLines w:val="0"/>
              <w:rPr>
                <w:rFonts w:ascii="Courier New" w:hAnsi="Courier New" w:cs="Courier New"/>
                <w:color w:val="000000"/>
                <w:szCs w:val="18"/>
              </w:rPr>
            </w:pPr>
          </w:p>
          <w:p w14:paraId="5D0F46F0" w14:textId="77777777" w:rsidR="00566FA2" w:rsidRPr="00EF21D2" w:rsidRDefault="00566FA2" w:rsidP="00937859">
            <w:pPr>
              <w:pStyle w:val="TAL"/>
              <w:keepNext w:val="0"/>
              <w:keepLines w:val="0"/>
              <w:rPr>
                <w:rFonts w:ascii="Courier New" w:hAnsi="Courier New" w:cs="Courier New"/>
                <w:color w:val="000000"/>
                <w:szCs w:val="18"/>
              </w:rPr>
            </w:pPr>
          </w:p>
        </w:tc>
        <w:tc>
          <w:tcPr>
            <w:tcW w:w="5441" w:type="dxa"/>
          </w:tcPr>
          <w:p w14:paraId="2E214DF0" w14:textId="77777777" w:rsidR="00566FA2" w:rsidRPr="00EF21D2" w:rsidRDefault="00566FA2" w:rsidP="00937859">
            <w:pPr>
              <w:pStyle w:val="TAL"/>
              <w:keepNext w:val="0"/>
              <w:keepLines w:val="0"/>
              <w:rPr>
                <w:lang w:eastAsia="zh-CN"/>
              </w:rPr>
            </w:pPr>
            <w:r w:rsidRPr="00EF21D2">
              <w:t xml:space="preserve">This holds the identity of the common Tracking Area Code for the PLMNs. </w:t>
            </w:r>
          </w:p>
          <w:p w14:paraId="4EB7C77A" w14:textId="77777777" w:rsidR="00566FA2" w:rsidRPr="00EF21D2" w:rsidRDefault="00566FA2" w:rsidP="00937859">
            <w:pPr>
              <w:pStyle w:val="TAL"/>
              <w:keepNext w:val="0"/>
              <w:keepLines w:val="0"/>
              <w:rPr>
                <w:lang w:eastAsia="zh-CN"/>
              </w:rPr>
            </w:pPr>
          </w:p>
          <w:p w14:paraId="7B6C849C" w14:textId="77777777" w:rsidR="00566FA2" w:rsidRPr="00EF21D2" w:rsidRDefault="00566FA2" w:rsidP="00937859">
            <w:pPr>
              <w:pStyle w:val="TAL"/>
              <w:keepNext w:val="0"/>
              <w:keepLines w:val="0"/>
              <w:rPr>
                <w:lang w:eastAsia="zh-CN"/>
              </w:rPr>
            </w:pPr>
            <w:r w:rsidRPr="00EF21D2">
              <w:rPr>
                <w:lang w:eastAsia="zh-CN"/>
              </w:rPr>
              <w:t>allowedValues:</w:t>
            </w:r>
          </w:p>
          <w:p w14:paraId="0D284717" w14:textId="77777777" w:rsidR="00566FA2" w:rsidRPr="00EF21D2" w:rsidRDefault="00566FA2" w:rsidP="00937859">
            <w:pPr>
              <w:pStyle w:val="TAL"/>
              <w:keepNext w:val="0"/>
              <w:keepLines w:val="0"/>
              <w:rPr>
                <w:lang w:eastAsia="zh-CN"/>
              </w:rPr>
            </w:pPr>
            <w:r w:rsidRPr="00EF21D2">
              <w:t>a)</w:t>
            </w:r>
            <w:r w:rsidRPr="00EF21D2">
              <w:tab/>
              <w:t xml:space="preserve">It is the TAC or Extended-TAC. </w:t>
            </w:r>
          </w:p>
          <w:p w14:paraId="5D3BFEEB" w14:textId="77777777" w:rsidR="00566FA2" w:rsidRPr="00EF21D2" w:rsidRDefault="00566FA2" w:rsidP="00937859">
            <w:pPr>
              <w:pStyle w:val="TAL"/>
              <w:keepNext w:val="0"/>
              <w:keepLines w:val="0"/>
            </w:pPr>
            <w:r w:rsidRPr="00EF21D2">
              <w:t>b)</w:t>
            </w:r>
            <w:r w:rsidRPr="00EF21D2">
              <w:tab/>
              <w:t>A cell can only broadcast one TAC or Extended-TAC. See 3GPP TS 36.300, subclause 10.1.7 (PLMNID and TAC relation).</w:t>
            </w:r>
          </w:p>
          <w:p w14:paraId="61AF54BC" w14:textId="77777777" w:rsidR="00566FA2" w:rsidRPr="00EF21D2" w:rsidRDefault="00566FA2" w:rsidP="00937859">
            <w:pPr>
              <w:pStyle w:val="TAL"/>
              <w:keepNext w:val="0"/>
              <w:keepLines w:val="0"/>
            </w:pPr>
            <w:r w:rsidRPr="00EF21D2">
              <w:t xml:space="preserve">c) </w:t>
            </w:r>
            <w:r w:rsidRPr="00EF21D2">
              <w:tab/>
              <w:t>TAC is defined in subclause 19.4.2.3 of 3GPP TS 23.003</w:t>
            </w:r>
          </w:p>
          <w:p w14:paraId="1E52A88F" w14:textId="77777777" w:rsidR="00566FA2" w:rsidRPr="00EF21D2" w:rsidRDefault="00566FA2" w:rsidP="00937859">
            <w:pPr>
              <w:pStyle w:val="TAL"/>
              <w:keepNext w:val="0"/>
              <w:keepLines w:val="0"/>
            </w:pPr>
            <w:r w:rsidRPr="00EF21D2">
              <w:t>[13] and Extended-TAC is defined in subclause 9.3.1.29 of 3GPP TS 38.473 [8].</w:t>
            </w:r>
          </w:p>
          <w:p w14:paraId="64193DE1" w14:textId="77777777" w:rsidR="00566FA2" w:rsidRPr="00EF21D2" w:rsidRDefault="00566FA2" w:rsidP="00937859">
            <w:pPr>
              <w:pStyle w:val="TAL"/>
              <w:keepNext w:val="0"/>
              <w:keepLines w:val="0"/>
            </w:pPr>
            <w:r w:rsidRPr="00EF21D2">
              <w:t>d)</w:t>
            </w:r>
            <w:r w:rsidRPr="00EF21D2">
              <w:tab/>
              <w:t>For a 5G SA (Stand Alone), it has a non-null value.</w:t>
            </w:r>
          </w:p>
          <w:p w14:paraId="3767C8F7" w14:textId="77777777" w:rsidR="00566FA2" w:rsidRPr="00EF21D2" w:rsidRDefault="00566FA2" w:rsidP="00937859">
            <w:pPr>
              <w:pStyle w:val="TAL"/>
              <w:keepNext w:val="0"/>
              <w:keepLines w:val="0"/>
            </w:pPr>
          </w:p>
        </w:tc>
        <w:tc>
          <w:tcPr>
            <w:tcW w:w="2497" w:type="dxa"/>
          </w:tcPr>
          <w:p w14:paraId="2395789C" w14:textId="715D8B5E" w:rsidR="00566FA2" w:rsidRPr="00EF21D2" w:rsidRDefault="00566FA2" w:rsidP="00937859">
            <w:pPr>
              <w:pStyle w:val="TAL"/>
              <w:keepNext w:val="0"/>
              <w:keepLines w:val="0"/>
            </w:pPr>
            <w:r w:rsidRPr="00EF21D2">
              <w:t>type: Integer</w:t>
            </w:r>
          </w:p>
          <w:p w14:paraId="3840BA16" w14:textId="77777777" w:rsidR="00566FA2" w:rsidRPr="00EF21D2" w:rsidRDefault="00566FA2" w:rsidP="00937859">
            <w:pPr>
              <w:pStyle w:val="TAL"/>
              <w:keepNext w:val="0"/>
              <w:keepLines w:val="0"/>
            </w:pPr>
            <w:r w:rsidRPr="00EF21D2">
              <w:t>multiplicity: 1</w:t>
            </w:r>
          </w:p>
          <w:p w14:paraId="262FA76C" w14:textId="77777777" w:rsidR="00566FA2" w:rsidRPr="00EF21D2" w:rsidRDefault="00566FA2" w:rsidP="00937859">
            <w:pPr>
              <w:pStyle w:val="TAL"/>
              <w:keepNext w:val="0"/>
              <w:keepLines w:val="0"/>
            </w:pPr>
            <w:r w:rsidRPr="00EF21D2">
              <w:t>isOrdered: N/A</w:t>
            </w:r>
          </w:p>
          <w:p w14:paraId="0D36B460" w14:textId="77777777" w:rsidR="00566FA2" w:rsidRPr="00EF21D2" w:rsidRDefault="00566FA2" w:rsidP="00937859">
            <w:pPr>
              <w:pStyle w:val="TAL"/>
              <w:keepNext w:val="0"/>
              <w:keepLines w:val="0"/>
            </w:pPr>
            <w:r w:rsidRPr="00EF21D2">
              <w:t>isUnique: N/A</w:t>
            </w:r>
          </w:p>
          <w:p w14:paraId="06B28E10" w14:textId="77777777" w:rsidR="00566FA2" w:rsidRPr="00EF21D2" w:rsidRDefault="00566FA2" w:rsidP="00937859">
            <w:pPr>
              <w:pStyle w:val="TAL"/>
              <w:keepNext w:val="0"/>
              <w:keepLines w:val="0"/>
            </w:pPr>
            <w:r w:rsidRPr="00EF21D2">
              <w:t>defaultValue: NULL</w:t>
            </w:r>
          </w:p>
          <w:p w14:paraId="0B009E5C" w14:textId="77777777" w:rsidR="00566FA2" w:rsidRPr="00EF21D2" w:rsidRDefault="00566FA2" w:rsidP="00937859">
            <w:pPr>
              <w:pStyle w:val="TAL"/>
              <w:keepNext w:val="0"/>
              <w:keepLines w:val="0"/>
            </w:pPr>
            <w:r w:rsidRPr="00EF21D2">
              <w:t>isNullable: True</w:t>
            </w:r>
          </w:p>
        </w:tc>
      </w:tr>
      <w:tr w:rsidR="00566FA2" w:rsidRPr="00EF21D2" w14:paraId="47304E40" w14:textId="77777777" w:rsidTr="00937859">
        <w:trPr>
          <w:cantSplit/>
          <w:jc w:val="center"/>
        </w:trPr>
        <w:tc>
          <w:tcPr>
            <w:tcW w:w="1897" w:type="dxa"/>
          </w:tcPr>
          <w:p w14:paraId="5AD454AF"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1EC1AA39" w14:textId="77777777" w:rsidR="00566FA2" w:rsidRPr="00EF21D2" w:rsidRDefault="00566FA2" w:rsidP="00937859">
            <w:pPr>
              <w:pStyle w:val="TAL"/>
              <w:keepNext w:val="0"/>
              <w:keepLines w:val="0"/>
              <w:rPr>
                <w:rFonts w:cs="Arial"/>
                <w:iCs/>
                <w:szCs w:val="18"/>
              </w:rPr>
            </w:pPr>
            <w:r w:rsidRPr="00EF21D2">
              <w:rPr>
                <w:rFonts w:cs="Arial"/>
                <w:iCs/>
                <w:szCs w:val="18"/>
              </w:rPr>
              <w:t>It specifies the PLMN identifier to be used as part of the global RAN node identity.</w:t>
            </w:r>
          </w:p>
          <w:p w14:paraId="06AC0EB9" w14:textId="77777777" w:rsidR="00566FA2" w:rsidRPr="00EF21D2" w:rsidRDefault="00566FA2" w:rsidP="00937859">
            <w:pPr>
              <w:pStyle w:val="TAL"/>
              <w:keepNext w:val="0"/>
              <w:keepLines w:val="0"/>
              <w:rPr>
                <w:rFonts w:cs="Arial"/>
                <w:iCs/>
                <w:szCs w:val="18"/>
              </w:rPr>
            </w:pPr>
          </w:p>
          <w:p w14:paraId="11BD83A9"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2E70A391" w14:textId="77777777" w:rsidR="00566FA2" w:rsidRPr="00EF21D2" w:rsidRDefault="00566FA2" w:rsidP="00937859">
            <w:pPr>
              <w:pStyle w:val="TAL"/>
              <w:keepNext w:val="0"/>
              <w:keepLines w:val="0"/>
            </w:pPr>
          </w:p>
        </w:tc>
        <w:tc>
          <w:tcPr>
            <w:tcW w:w="2497" w:type="dxa"/>
          </w:tcPr>
          <w:p w14:paraId="323FBBDB" w14:textId="77777777" w:rsidR="00566FA2" w:rsidRPr="00EF21D2" w:rsidRDefault="00566FA2" w:rsidP="00937859">
            <w:pPr>
              <w:pStyle w:val="TAL"/>
              <w:keepNext w:val="0"/>
              <w:keepLines w:val="0"/>
              <w:rPr>
                <w:szCs w:val="18"/>
              </w:rPr>
            </w:pPr>
            <w:r w:rsidRPr="00EF21D2">
              <w:rPr>
                <w:szCs w:val="18"/>
              </w:rPr>
              <w:t xml:space="preserve">Type: PLMNId </w:t>
            </w:r>
          </w:p>
          <w:p w14:paraId="521693A7" w14:textId="77777777" w:rsidR="00566FA2" w:rsidRPr="00EF21D2" w:rsidRDefault="00566FA2" w:rsidP="00937859">
            <w:pPr>
              <w:pStyle w:val="TAL"/>
              <w:keepNext w:val="0"/>
              <w:keepLines w:val="0"/>
              <w:rPr>
                <w:szCs w:val="18"/>
                <w:lang w:eastAsia="zh-CN"/>
              </w:rPr>
            </w:pPr>
            <w:r w:rsidRPr="00EF21D2">
              <w:rPr>
                <w:szCs w:val="18"/>
              </w:rPr>
              <w:t>multiplicity: 1</w:t>
            </w:r>
          </w:p>
          <w:p w14:paraId="472B585E" w14:textId="77777777" w:rsidR="00566FA2" w:rsidRPr="00EF21D2" w:rsidRDefault="00566FA2" w:rsidP="00937859">
            <w:pPr>
              <w:pStyle w:val="TAL"/>
              <w:keepNext w:val="0"/>
              <w:keepLines w:val="0"/>
              <w:rPr>
                <w:szCs w:val="18"/>
              </w:rPr>
            </w:pPr>
            <w:r w:rsidRPr="00EF21D2">
              <w:rPr>
                <w:szCs w:val="18"/>
              </w:rPr>
              <w:t>isOrdered: N/A</w:t>
            </w:r>
          </w:p>
          <w:p w14:paraId="64E9DACC" w14:textId="77777777" w:rsidR="00566FA2" w:rsidRPr="00EF21D2" w:rsidRDefault="00566FA2" w:rsidP="00937859">
            <w:pPr>
              <w:pStyle w:val="TAL"/>
              <w:keepNext w:val="0"/>
              <w:keepLines w:val="0"/>
              <w:rPr>
                <w:szCs w:val="18"/>
              </w:rPr>
            </w:pPr>
            <w:r w:rsidRPr="00EF21D2">
              <w:rPr>
                <w:szCs w:val="18"/>
              </w:rPr>
              <w:t>isUnique: N/A</w:t>
            </w:r>
          </w:p>
          <w:p w14:paraId="7A7BBD57" w14:textId="77777777" w:rsidR="00566FA2" w:rsidRPr="00EF21D2" w:rsidRDefault="00566FA2" w:rsidP="00937859">
            <w:pPr>
              <w:pStyle w:val="TAL"/>
              <w:keepNext w:val="0"/>
              <w:keepLines w:val="0"/>
              <w:rPr>
                <w:szCs w:val="18"/>
              </w:rPr>
            </w:pPr>
            <w:r w:rsidRPr="00EF21D2">
              <w:rPr>
                <w:szCs w:val="18"/>
              </w:rPr>
              <w:t>defaultValue: None</w:t>
            </w:r>
          </w:p>
          <w:p w14:paraId="781BAEC2" w14:textId="77777777" w:rsidR="00566FA2" w:rsidRPr="00EF21D2" w:rsidRDefault="00566FA2" w:rsidP="00937859">
            <w:pPr>
              <w:pStyle w:val="TAL"/>
              <w:keepNext w:val="0"/>
              <w:keepLines w:val="0"/>
              <w:rPr>
                <w:szCs w:val="18"/>
              </w:rPr>
            </w:pPr>
            <w:r w:rsidRPr="00EF21D2">
              <w:rPr>
                <w:szCs w:val="18"/>
              </w:rPr>
              <w:t>isNullable: False</w:t>
            </w:r>
          </w:p>
          <w:p w14:paraId="590C47EE" w14:textId="77777777" w:rsidR="00566FA2" w:rsidRPr="00EF21D2" w:rsidRDefault="00566FA2" w:rsidP="00937859">
            <w:pPr>
              <w:pStyle w:val="TAL"/>
              <w:keepNext w:val="0"/>
              <w:keepLines w:val="0"/>
            </w:pPr>
          </w:p>
        </w:tc>
      </w:tr>
      <w:tr w:rsidR="00566FA2" w:rsidRPr="00EF21D2" w14:paraId="2E35238A" w14:textId="77777777" w:rsidTr="00937859">
        <w:trPr>
          <w:cantSplit/>
          <w:jc w:val="center"/>
        </w:trPr>
        <w:tc>
          <w:tcPr>
            <w:tcW w:w="1897" w:type="dxa"/>
          </w:tcPr>
          <w:p w14:paraId="2336D075"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08E7DEDE" w14:textId="77777777" w:rsidR="00566FA2" w:rsidRPr="00EF21D2" w:rsidRDefault="00566FA2" w:rsidP="00937859">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425D8D44" w14:textId="77777777" w:rsidR="00566FA2" w:rsidRPr="00EF21D2" w:rsidRDefault="00566FA2" w:rsidP="00937859">
            <w:pPr>
              <w:pStyle w:val="TAL"/>
              <w:keepNext w:val="0"/>
              <w:keepLines w:val="0"/>
              <w:rPr>
                <w:rFonts w:cs="Arial"/>
                <w:szCs w:val="18"/>
              </w:rPr>
            </w:pPr>
          </w:p>
          <w:p w14:paraId="1A014066"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tc>
        <w:tc>
          <w:tcPr>
            <w:tcW w:w="2497" w:type="dxa"/>
          </w:tcPr>
          <w:p w14:paraId="3D10429A" w14:textId="77777777" w:rsidR="00566FA2" w:rsidRPr="00EF21D2" w:rsidRDefault="00566FA2" w:rsidP="00937859">
            <w:pPr>
              <w:pStyle w:val="TAL"/>
              <w:keepNext w:val="0"/>
              <w:keepLines w:val="0"/>
              <w:rPr>
                <w:szCs w:val="18"/>
              </w:rPr>
            </w:pPr>
            <w:r w:rsidRPr="00EF21D2">
              <w:rPr>
                <w:szCs w:val="18"/>
              </w:rPr>
              <w:t xml:space="preserve">type: PLMNId </w:t>
            </w:r>
          </w:p>
          <w:p w14:paraId="33D7D49B" w14:textId="77777777" w:rsidR="00566FA2" w:rsidRPr="00EF21D2" w:rsidRDefault="00566FA2" w:rsidP="00937859">
            <w:pPr>
              <w:pStyle w:val="TAL"/>
              <w:keepNext w:val="0"/>
              <w:keepLines w:val="0"/>
              <w:rPr>
                <w:szCs w:val="18"/>
                <w:lang w:eastAsia="zh-CN"/>
              </w:rPr>
            </w:pPr>
            <w:r w:rsidRPr="00EF21D2">
              <w:rPr>
                <w:szCs w:val="18"/>
              </w:rPr>
              <w:t>multiplicity: 1..12</w:t>
            </w:r>
          </w:p>
          <w:p w14:paraId="7A03FCCC" w14:textId="77777777" w:rsidR="00566FA2" w:rsidRPr="00EF21D2" w:rsidRDefault="00566FA2" w:rsidP="00937859">
            <w:pPr>
              <w:pStyle w:val="TAL"/>
              <w:keepNext w:val="0"/>
              <w:keepLines w:val="0"/>
              <w:rPr>
                <w:szCs w:val="18"/>
              </w:rPr>
            </w:pPr>
            <w:r w:rsidRPr="00EF21D2">
              <w:rPr>
                <w:szCs w:val="18"/>
              </w:rPr>
              <w:t xml:space="preserve">isOrdered: </w:t>
            </w:r>
            <w:r w:rsidRPr="00CD3748">
              <w:rPr>
                <w:szCs w:val="18"/>
              </w:rPr>
              <w:t>False</w:t>
            </w:r>
          </w:p>
          <w:p w14:paraId="06060AAF" w14:textId="77777777" w:rsidR="00566FA2" w:rsidRPr="00EF21D2" w:rsidRDefault="00566FA2" w:rsidP="00937859">
            <w:pPr>
              <w:pStyle w:val="TAL"/>
              <w:keepNext w:val="0"/>
              <w:keepLines w:val="0"/>
              <w:rPr>
                <w:szCs w:val="18"/>
              </w:rPr>
            </w:pPr>
            <w:r w:rsidRPr="00EF21D2">
              <w:rPr>
                <w:szCs w:val="18"/>
              </w:rPr>
              <w:t>isUnique: True</w:t>
            </w:r>
          </w:p>
          <w:p w14:paraId="30D496B2" w14:textId="77777777" w:rsidR="00566FA2" w:rsidRPr="00EF21D2" w:rsidRDefault="00566FA2" w:rsidP="00937859">
            <w:pPr>
              <w:pStyle w:val="TAL"/>
              <w:keepNext w:val="0"/>
              <w:keepLines w:val="0"/>
              <w:rPr>
                <w:szCs w:val="18"/>
              </w:rPr>
            </w:pPr>
            <w:r w:rsidRPr="00EF21D2">
              <w:rPr>
                <w:szCs w:val="18"/>
              </w:rPr>
              <w:t>defaultValue: None</w:t>
            </w:r>
          </w:p>
          <w:p w14:paraId="66A5EA34" w14:textId="77777777" w:rsidR="00566FA2" w:rsidRPr="00EF21D2" w:rsidRDefault="00566FA2" w:rsidP="00937859">
            <w:pPr>
              <w:pStyle w:val="TAL"/>
              <w:keepNext w:val="0"/>
              <w:keepLines w:val="0"/>
              <w:rPr>
                <w:szCs w:val="18"/>
              </w:rPr>
            </w:pPr>
            <w:r w:rsidRPr="00EF21D2">
              <w:rPr>
                <w:szCs w:val="18"/>
              </w:rPr>
              <w:t>isNullable: False</w:t>
            </w:r>
          </w:p>
          <w:p w14:paraId="0616A7EF" w14:textId="77777777" w:rsidR="00566FA2" w:rsidRPr="00EF21D2" w:rsidRDefault="00566FA2" w:rsidP="00937859">
            <w:pPr>
              <w:pStyle w:val="TAL"/>
              <w:keepNext w:val="0"/>
              <w:keepLines w:val="0"/>
            </w:pPr>
          </w:p>
        </w:tc>
      </w:tr>
      <w:tr w:rsidR="00566FA2" w:rsidRPr="00EF21D2" w14:paraId="1AE778FE" w14:textId="77777777" w:rsidTr="00937859">
        <w:trPr>
          <w:cantSplit/>
          <w:jc w:val="center"/>
        </w:trPr>
        <w:tc>
          <w:tcPr>
            <w:tcW w:w="1897" w:type="dxa"/>
          </w:tcPr>
          <w:p w14:paraId="47A122F3"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0BC69880" w14:textId="77777777" w:rsidR="00566FA2" w:rsidRPr="00EF21D2" w:rsidRDefault="00566FA2" w:rsidP="00937859">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5CD52045" w14:textId="77777777" w:rsidR="00566FA2" w:rsidRPr="00EF21D2" w:rsidRDefault="00566FA2" w:rsidP="00937859">
            <w:pPr>
              <w:pStyle w:val="TAL"/>
              <w:keepNext w:val="0"/>
              <w:keepLines w:val="0"/>
              <w:rPr>
                <w:rFonts w:cs="Arial"/>
                <w:iCs/>
                <w:szCs w:val="18"/>
              </w:rPr>
            </w:pPr>
          </w:p>
          <w:p w14:paraId="7743D2A0" w14:textId="77777777" w:rsidR="00566FA2" w:rsidRPr="00EF21D2" w:rsidRDefault="00566FA2" w:rsidP="00937859">
            <w:pPr>
              <w:pStyle w:val="TAL"/>
              <w:keepNext w:val="0"/>
              <w:keepLines w:val="0"/>
              <w:rPr>
                <w:rFonts w:cs="Arial"/>
                <w:szCs w:val="18"/>
              </w:rPr>
            </w:pPr>
          </w:p>
          <w:p w14:paraId="7FF442FA"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58BA5E97" w14:textId="77777777" w:rsidR="00566FA2" w:rsidRPr="00EF21D2" w:rsidRDefault="00566FA2" w:rsidP="00937859">
            <w:pPr>
              <w:pStyle w:val="TAL"/>
              <w:keepNext w:val="0"/>
              <w:keepLines w:val="0"/>
              <w:rPr>
                <w:rFonts w:cs="Arial"/>
                <w:szCs w:val="18"/>
              </w:rPr>
            </w:pPr>
          </w:p>
        </w:tc>
        <w:tc>
          <w:tcPr>
            <w:tcW w:w="2497" w:type="dxa"/>
          </w:tcPr>
          <w:p w14:paraId="00CBA4BF" w14:textId="77777777" w:rsidR="00566FA2" w:rsidRPr="00EF21D2" w:rsidRDefault="00566FA2" w:rsidP="00937859">
            <w:pPr>
              <w:pStyle w:val="TAL"/>
              <w:keepNext w:val="0"/>
              <w:keepLines w:val="0"/>
              <w:rPr>
                <w:szCs w:val="18"/>
              </w:rPr>
            </w:pPr>
            <w:r w:rsidRPr="00EF21D2">
              <w:rPr>
                <w:szCs w:val="18"/>
              </w:rPr>
              <w:t>type: PLMNInfo</w:t>
            </w:r>
          </w:p>
          <w:p w14:paraId="1F7BD75B" w14:textId="77777777" w:rsidR="00566FA2" w:rsidRPr="00EF21D2" w:rsidRDefault="00566FA2" w:rsidP="00937859">
            <w:pPr>
              <w:pStyle w:val="TAL"/>
              <w:keepNext w:val="0"/>
              <w:keepLines w:val="0"/>
              <w:rPr>
                <w:szCs w:val="18"/>
                <w:lang w:eastAsia="zh-CN"/>
              </w:rPr>
            </w:pPr>
            <w:r w:rsidRPr="00EF21D2">
              <w:rPr>
                <w:szCs w:val="18"/>
              </w:rPr>
              <w:t>multiplicity: 1..*</w:t>
            </w:r>
          </w:p>
          <w:p w14:paraId="6D0178BA" w14:textId="77777777" w:rsidR="00566FA2" w:rsidRPr="00EF21D2" w:rsidRDefault="00566FA2" w:rsidP="00937859">
            <w:pPr>
              <w:pStyle w:val="TAL"/>
              <w:keepNext w:val="0"/>
              <w:keepLines w:val="0"/>
              <w:rPr>
                <w:szCs w:val="18"/>
              </w:rPr>
            </w:pPr>
            <w:r w:rsidRPr="00EF21D2">
              <w:rPr>
                <w:szCs w:val="18"/>
              </w:rPr>
              <w:t xml:space="preserve">isOrdered: </w:t>
            </w:r>
            <w:r w:rsidRPr="0009344A">
              <w:rPr>
                <w:szCs w:val="18"/>
              </w:rPr>
              <w:t>True</w:t>
            </w:r>
          </w:p>
          <w:p w14:paraId="6C816586" w14:textId="77777777" w:rsidR="00566FA2" w:rsidRPr="00EF21D2" w:rsidRDefault="00566FA2" w:rsidP="00937859">
            <w:pPr>
              <w:pStyle w:val="TAL"/>
              <w:keepNext w:val="0"/>
              <w:keepLines w:val="0"/>
              <w:rPr>
                <w:szCs w:val="18"/>
              </w:rPr>
            </w:pPr>
            <w:r w:rsidRPr="00EF21D2">
              <w:rPr>
                <w:szCs w:val="18"/>
              </w:rPr>
              <w:t>isUnique: True</w:t>
            </w:r>
          </w:p>
          <w:p w14:paraId="3B20C821" w14:textId="77777777" w:rsidR="00566FA2" w:rsidRPr="00EF21D2" w:rsidRDefault="00566FA2" w:rsidP="00937859">
            <w:pPr>
              <w:pStyle w:val="TAL"/>
              <w:keepNext w:val="0"/>
              <w:keepLines w:val="0"/>
              <w:rPr>
                <w:szCs w:val="18"/>
              </w:rPr>
            </w:pPr>
            <w:r w:rsidRPr="00EF21D2">
              <w:rPr>
                <w:szCs w:val="18"/>
              </w:rPr>
              <w:t>defaultValue: None</w:t>
            </w:r>
          </w:p>
          <w:p w14:paraId="73AA7CF7" w14:textId="77777777" w:rsidR="00566FA2" w:rsidRPr="00EF21D2" w:rsidRDefault="00566FA2" w:rsidP="00937859">
            <w:pPr>
              <w:pStyle w:val="TAL"/>
              <w:keepNext w:val="0"/>
              <w:keepLines w:val="0"/>
              <w:rPr>
                <w:szCs w:val="18"/>
              </w:rPr>
            </w:pPr>
            <w:r w:rsidRPr="00EF21D2">
              <w:rPr>
                <w:szCs w:val="18"/>
              </w:rPr>
              <w:t>isNullable: False</w:t>
            </w:r>
          </w:p>
          <w:p w14:paraId="6E890DE8" w14:textId="77777777" w:rsidR="00566FA2" w:rsidRPr="00EF21D2" w:rsidRDefault="00566FA2" w:rsidP="00937859">
            <w:pPr>
              <w:pStyle w:val="TAL"/>
              <w:keepNext w:val="0"/>
              <w:keepLines w:val="0"/>
              <w:rPr>
                <w:szCs w:val="18"/>
              </w:rPr>
            </w:pPr>
          </w:p>
        </w:tc>
      </w:tr>
      <w:tr w:rsidR="00566FA2" w:rsidRPr="00EF21D2" w14:paraId="1654829B" w14:textId="77777777" w:rsidTr="00937859">
        <w:trPr>
          <w:cantSplit/>
          <w:jc w:val="center"/>
        </w:trPr>
        <w:tc>
          <w:tcPr>
            <w:tcW w:w="1897" w:type="dxa"/>
          </w:tcPr>
          <w:p w14:paraId="3D19578E"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1040ADAB" w14:textId="77777777" w:rsidR="00566FA2" w:rsidRPr="00EF21D2" w:rsidRDefault="00566FA2" w:rsidP="00937859">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1C532CC0" w14:textId="77777777" w:rsidR="00566FA2" w:rsidRPr="00EF21D2" w:rsidRDefault="00566FA2" w:rsidP="00937859">
            <w:pPr>
              <w:pStyle w:val="TAL"/>
              <w:keepNext w:val="0"/>
              <w:keepLines w:val="0"/>
              <w:rPr>
                <w:rFonts w:cs="Arial"/>
                <w:szCs w:val="18"/>
              </w:rPr>
            </w:pPr>
          </w:p>
          <w:p w14:paraId="3DE87AFF"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1AC359C9" w14:textId="77777777" w:rsidR="00566FA2" w:rsidRPr="00EF21D2" w:rsidRDefault="00566FA2" w:rsidP="00937859">
            <w:pPr>
              <w:pStyle w:val="TAL"/>
              <w:keepNext w:val="0"/>
              <w:keepLines w:val="0"/>
            </w:pPr>
          </w:p>
        </w:tc>
        <w:tc>
          <w:tcPr>
            <w:tcW w:w="2497" w:type="dxa"/>
          </w:tcPr>
          <w:p w14:paraId="535842FE" w14:textId="77777777" w:rsidR="00566FA2" w:rsidRPr="00EF21D2" w:rsidRDefault="00566FA2" w:rsidP="00937859">
            <w:pPr>
              <w:pStyle w:val="TAL"/>
              <w:keepNext w:val="0"/>
              <w:keepLines w:val="0"/>
              <w:rPr>
                <w:szCs w:val="18"/>
              </w:rPr>
            </w:pPr>
            <w:r w:rsidRPr="00EF21D2">
              <w:rPr>
                <w:szCs w:val="18"/>
              </w:rPr>
              <w:t>type: PLMNInfo</w:t>
            </w:r>
          </w:p>
          <w:p w14:paraId="7C0EF558" w14:textId="77777777" w:rsidR="00566FA2" w:rsidRPr="00EF21D2" w:rsidRDefault="00566FA2" w:rsidP="00937859">
            <w:pPr>
              <w:pStyle w:val="TAL"/>
              <w:keepNext w:val="0"/>
              <w:keepLines w:val="0"/>
              <w:rPr>
                <w:szCs w:val="18"/>
                <w:lang w:eastAsia="zh-CN"/>
              </w:rPr>
            </w:pPr>
            <w:r w:rsidRPr="00EF21D2">
              <w:rPr>
                <w:szCs w:val="18"/>
              </w:rPr>
              <w:t>multiplicity: 1..*</w:t>
            </w:r>
          </w:p>
          <w:p w14:paraId="64E72076" w14:textId="77777777" w:rsidR="00566FA2" w:rsidRPr="00EF21D2" w:rsidRDefault="00566FA2" w:rsidP="00937859">
            <w:pPr>
              <w:pStyle w:val="TAL"/>
              <w:keepNext w:val="0"/>
              <w:keepLines w:val="0"/>
              <w:rPr>
                <w:szCs w:val="18"/>
              </w:rPr>
            </w:pPr>
            <w:r w:rsidRPr="00EF21D2">
              <w:rPr>
                <w:szCs w:val="18"/>
              </w:rPr>
              <w:t>isOrdered: True</w:t>
            </w:r>
          </w:p>
          <w:p w14:paraId="11D53380" w14:textId="77777777" w:rsidR="00566FA2" w:rsidRPr="00EF21D2" w:rsidRDefault="00566FA2" w:rsidP="00937859">
            <w:pPr>
              <w:pStyle w:val="TAL"/>
              <w:keepNext w:val="0"/>
              <w:keepLines w:val="0"/>
              <w:rPr>
                <w:szCs w:val="18"/>
              </w:rPr>
            </w:pPr>
            <w:r w:rsidRPr="00EF21D2">
              <w:rPr>
                <w:szCs w:val="18"/>
              </w:rPr>
              <w:t>isUnique: True</w:t>
            </w:r>
          </w:p>
          <w:p w14:paraId="3B2566CE" w14:textId="77777777" w:rsidR="00566FA2" w:rsidRPr="00EF21D2" w:rsidRDefault="00566FA2" w:rsidP="00937859">
            <w:pPr>
              <w:pStyle w:val="TAL"/>
              <w:keepNext w:val="0"/>
              <w:keepLines w:val="0"/>
              <w:rPr>
                <w:szCs w:val="18"/>
              </w:rPr>
            </w:pPr>
            <w:r w:rsidRPr="00EF21D2">
              <w:rPr>
                <w:szCs w:val="18"/>
              </w:rPr>
              <w:t>defaultValue: None</w:t>
            </w:r>
          </w:p>
          <w:p w14:paraId="24E5B43F" w14:textId="77777777" w:rsidR="00566FA2" w:rsidRPr="00EF21D2" w:rsidRDefault="00566FA2" w:rsidP="00937859">
            <w:pPr>
              <w:pStyle w:val="TAL"/>
              <w:keepNext w:val="0"/>
              <w:keepLines w:val="0"/>
              <w:rPr>
                <w:szCs w:val="18"/>
              </w:rPr>
            </w:pPr>
            <w:r w:rsidRPr="00EF21D2">
              <w:rPr>
                <w:szCs w:val="18"/>
              </w:rPr>
              <w:t>isNullable: False</w:t>
            </w:r>
          </w:p>
          <w:p w14:paraId="1B408C56" w14:textId="77777777" w:rsidR="00566FA2" w:rsidRPr="00EF21D2" w:rsidRDefault="00566FA2" w:rsidP="00937859">
            <w:pPr>
              <w:pStyle w:val="TAL"/>
              <w:keepNext w:val="0"/>
              <w:keepLines w:val="0"/>
            </w:pPr>
          </w:p>
        </w:tc>
      </w:tr>
      <w:tr w:rsidR="00566FA2" w:rsidRPr="00EF21D2" w14:paraId="2379A550" w14:textId="77777777" w:rsidTr="00937859">
        <w:trPr>
          <w:cantSplit/>
          <w:jc w:val="center"/>
        </w:trPr>
        <w:tc>
          <w:tcPr>
            <w:tcW w:w="1897" w:type="dxa"/>
          </w:tcPr>
          <w:p w14:paraId="43233319"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386C282A" w14:textId="77777777" w:rsidR="00566FA2" w:rsidRPr="00EF21D2" w:rsidRDefault="00566FA2" w:rsidP="00937859">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284DA42F"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45A05925" w14:textId="77777777" w:rsidR="00566FA2" w:rsidRPr="00EF21D2" w:rsidRDefault="00566FA2" w:rsidP="00937859">
            <w:pPr>
              <w:pStyle w:val="TAL"/>
              <w:keepNext w:val="0"/>
              <w:keepLines w:val="0"/>
            </w:pPr>
          </w:p>
        </w:tc>
        <w:tc>
          <w:tcPr>
            <w:tcW w:w="2497" w:type="dxa"/>
          </w:tcPr>
          <w:p w14:paraId="3388B184" w14:textId="77777777" w:rsidR="00566FA2" w:rsidRPr="00EF21D2" w:rsidRDefault="00566FA2" w:rsidP="00937859">
            <w:pPr>
              <w:pStyle w:val="TAL"/>
              <w:keepNext w:val="0"/>
              <w:keepLines w:val="0"/>
              <w:rPr>
                <w:szCs w:val="18"/>
              </w:rPr>
            </w:pPr>
            <w:r w:rsidRPr="00EF21D2">
              <w:rPr>
                <w:szCs w:val="18"/>
              </w:rPr>
              <w:t>Type: PLMNId</w:t>
            </w:r>
          </w:p>
          <w:p w14:paraId="1E0EDCF6" w14:textId="77777777" w:rsidR="00566FA2" w:rsidRPr="00EF21D2" w:rsidRDefault="00566FA2" w:rsidP="00937859">
            <w:pPr>
              <w:pStyle w:val="TAL"/>
              <w:keepNext w:val="0"/>
              <w:keepLines w:val="0"/>
              <w:rPr>
                <w:szCs w:val="18"/>
                <w:lang w:eastAsia="zh-CN"/>
              </w:rPr>
            </w:pPr>
            <w:r w:rsidRPr="00EF21D2">
              <w:rPr>
                <w:szCs w:val="18"/>
              </w:rPr>
              <w:t>multiplicity: 1..12</w:t>
            </w:r>
          </w:p>
          <w:p w14:paraId="3B3F9233" w14:textId="77777777" w:rsidR="00566FA2" w:rsidRPr="00EF21D2" w:rsidRDefault="00566FA2" w:rsidP="00937859">
            <w:pPr>
              <w:pStyle w:val="TAL"/>
              <w:keepNext w:val="0"/>
              <w:keepLines w:val="0"/>
              <w:rPr>
                <w:szCs w:val="18"/>
              </w:rPr>
            </w:pPr>
            <w:r w:rsidRPr="00EF21D2">
              <w:rPr>
                <w:szCs w:val="18"/>
              </w:rPr>
              <w:t xml:space="preserve">isOrdered: </w:t>
            </w:r>
            <w:r w:rsidRPr="00CD3748">
              <w:rPr>
                <w:szCs w:val="18"/>
              </w:rPr>
              <w:t>False</w:t>
            </w:r>
          </w:p>
          <w:p w14:paraId="10D87749" w14:textId="77777777" w:rsidR="00566FA2" w:rsidRPr="00EF21D2" w:rsidRDefault="00566FA2" w:rsidP="00937859">
            <w:pPr>
              <w:pStyle w:val="TAL"/>
              <w:keepNext w:val="0"/>
              <w:keepLines w:val="0"/>
              <w:rPr>
                <w:szCs w:val="18"/>
              </w:rPr>
            </w:pPr>
            <w:r w:rsidRPr="00EF21D2">
              <w:rPr>
                <w:szCs w:val="18"/>
              </w:rPr>
              <w:t>isUnique: True</w:t>
            </w:r>
          </w:p>
          <w:p w14:paraId="5B64ED4E" w14:textId="77777777" w:rsidR="00566FA2" w:rsidRPr="00EF21D2" w:rsidRDefault="00566FA2" w:rsidP="00937859">
            <w:pPr>
              <w:pStyle w:val="TAL"/>
              <w:keepNext w:val="0"/>
              <w:keepLines w:val="0"/>
              <w:rPr>
                <w:szCs w:val="18"/>
              </w:rPr>
            </w:pPr>
            <w:r w:rsidRPr="00EF21D2">
              <w:rPr>
                <w:szCs w:val="18"/>
              </w:rPr>
              <w:t>defaultValue: None</w:t>
            </w:r>
          </w:p>
          <w:p w14:paraId="49F0B59B" w14:textId="77777777" w:rsidR="00566FA2" w:rsidRPr="00EF21D2" w:rsidRDefault="00566FA2" w:rsidP="00937859">
            <w:pPr>
              <w:pStyle w:val="TAL"/>
              <w:keepNext w:val="0"/>
              <w:keepLines w:val="0"/>
              <w:rPr>
                <w:szCs w:val="18"/>
              </w:rPr>
            </w:pPr>
            <w:r w:rsidRPr="00EF21D2">
              <w:rPr>
                <w:szCs w:val="18"/>
              </w:rPr>
              <w:t>isNullable: False</w:t>
            </w:r>
          </w:p>
          <w:p w14:paraId="3273E735" w14:textId="77777777" w:rsidR="00566FA2" w:rsidRPr="00EF21D2" w:rsidRDefault="00566FA2" w:rsidP="00937859">
            <w:pPr>
              <w:pStyle w:val="TAL"/>
              <w:keepNext w:val="0"/>
              <w:keepLines w:val="0"/>
            </w:pPr>
          </w:p>
        </w:tc>
      </w:tr>
      <w:tr w:rsidR="00566FA2" w:rsidRPr="00EF21D2" w14:paraId="48616A66" w14:textId="77777777" w:rsidTr="00937859">
        <w:trPr>
          <w:cantSplit/>
          <w:jc w:val="center"/>
        </w:trPr>
        <w:tc>
          <w:tcPr>
            <w:tcW w:w="1897" w:type="dxa"/>
          </w:tcPr>
          <w:p w14:paraId="0CC7A55D"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621F9635" w14:textId="77777777" w:rsidR="00566FA2" w:rsidRPr="00EF21D2" w:rsidRDefault="00566FA2" w:rsidP="00937859">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70D25CA6" w14:textId="77777777" w:rsidR="00566FA2" w:rsidRPr="00EF21D2" w:rsidRDefault="00566FA2" w:rsidP="00937859">
            <w:pPr>
              <w:pStyle w:val="TAL"/>
              <w:keepNext w:val="0"/>
              <w:keepLines w:val="0"/>
            </w:pPr>
          </w:p>
          <w:p w14:paraId="51392DA3" w14:textId="77777777" w:rsidR="00566FA2" w:rsidRPr="00EF21D2" w:rsidRDefault="00566FA2" w:rsidP="00937859">
            <w:pPr>
              <w:pStyle w:val="TAL"/>
              <w:keepNext w:val="0"/>
              <w:keepLines w:val="0"/>
            </w:pPr>
            <w:r w:rsidRPr="00EF21D2">
              <w:t>allowedValues: N/A</w:t>
            </w:r>
          </w:p>
          <w:p w14:paraId="19989E42" w14:textId="77777777" w:rsidR="00566FA2" w:rsidRPr="00EF21D2" w:rsidRDefault="00566FA2" w:rsidP="00937859">
            <w:pPr>
              <w:pStyle w:val="TAL"/>
              <w:keepNext w:val="0"/>
              <w:keepLines w:val="0"/>
              <w:rPr>
                <w:rFonts w:cs="Arial"/>
                <w:iCs/>
                <w:szCs w:val="18"/>
              </w:rPr>
            </w:pPr>
          </w:p>
        </w:tc>
        <w:tc>
          <w:tcPr>
            <w:tcW w:w="2497" w:type="dxa"/>
          </w:tcPr>
          <w:p w14:paraId="0EFC0DDD" w14:textId="77777777" w:rsidR="00566FA2" w:rsidRPr="00EF21D2" w:rsidRDefault="00566FA2" w:rsidP="00937859">
            <w:pPr>
              <w:pStyle w:val="TAL"/>
              <w:keepNext w:val="0"/>
              <w:keepLines w:val="0"/>
            </w:pPr>
            <w:r w:rsidRPr="00EF21D2">
              <w:t>type: RRMPolicyMember</w:t>
            </w:r>
          </w:p>
          <w:p w14:paraId="76ACA07D" w14:textId="77777777" w:rsidR="00566FA2" w:rsidRPr="00EF21D2" w:rsidRDefault="00566FA2" w:rsidP="00937859">
            <w:pPr>
              <w:pStyle w:val="TAL"/>
              <w:keepNext w:val="0"/>
              <w:keepLines w:val="0"/>
            </w:pPr>
            <w:r w:rsidRPr="00EF21D2">
              <w:t>multiplicity: 1..*</w:t>
            </w:r>
          </w:p>
          <w:p w14:paraId="5795C702" w14:textId="77777777" w:rsidR="00566FA2" w:rsidRPr="00EF21D2" w:rsidRDefault="00566FA2" w:rsidP="00937859">
            <w:pPr>
              <w:pStyle w:val="TAL"/>
              <w:keepNext w:val="0"/>
              <w:keepLines w:val="0"/>
            </w:pPr>
            <w:r w:rsidRPr="00EF21D2">
              <w:t xml:space="preserve">isOrdered: </w:t>
            </w:r>
            <w:r w:rsidRPr="00CD3748">
              <w:t>False</w:t>
            </w:r>
          </w:p>
          <w:p w14:paraId="28006B46" w14:textId="77777777" w:rsidR="00566FA2" w:rsidRPr="00EF21D2" w:rsidRDefault="00566FA2" w:rsidP="00937859">
            <w:pPr>
              <w:pStyle w:val="TAL"/>
              <w:keepNext w:val="0"/>
              <w:keepLines w:val="0"/>
            </w:pPr>
            <w:r w:rsidRPr="00EF21D2">
              <w:t>isUnique: True</w:t>
            </w:r>
          </w:p>
          <w:p w14:paraId="33202436" w14:textId="77777777" w:rsidR="00566FA2" w:rsidRPr="00EF21D2" w:rsidRDefault="00566FA2" w:rsidP="00937859">
            <w:pPr>
              <w:pStyle w:val="TAL"/>
              <w:keepNext w:val="0"/>
              <w:keepLines w:val="0"/>
            </w:pPr>
            <w:r w:rsidRPr="00EF21D2">
              <w:t>defaultValue: None</w:t>
            </w:r>
          </w:p>
          <w:p w14:paraId="731A05E7" w14:textId="77777777" w:rsidR="00566FA2" w:rsidRPr="00EF21D2" w:rsidRDefault="00566FA2" w:rsidP="00937859">
            <w:pPr>
              <w:pStyle w:val="TAL"/>
              <w:keepNext w:val="0"/>
              <w:keepLines w:val="0"/>
              <w:rPr>
                <w:szCs w:val="18"/>
              </w:rPr>
            </w:pPr>
            <w:r w:rsidRPr="00EF21D2">
              <w:t>isNullable: False</w:t>
            </w:r>
          </w:p>
        </w:tc>
      </w:tr>
      <w:tr w:rsidR="00566FA2" w:rsidRPr="00EF21D2" w14:paraId="3A2EB6CE" w14:textId="77777777" w:rsidTr="00937859">
        <w:trPr>
          <w:cantSplit/>
          <w:jc w:val="center"/>
        </w:trPr>
        <w:tc>
          <w:tcPr>
            <w:tcW w:w="1897" w:type="dxa"/>
          </w:tcPr>
          <w:p w14:paraId="5C3BB214" w14:textId="77777777" w:rsidR="00566FA2" w:rsidRPr="00EF21D2" w:rsidRDefault="00566FA2" w:rsidP="00937859">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792BA019" w14:textId="77777777" w:rsidR="00566FA2" w:rsidRPr="00EF21D2" w:rsidRDefault="00566FA2" w:rsidP="00937859">
            <w:pPr>
              <w:pStyle w:val="TAL"/>
              <w:keepNext w:val="0"/>
              <w:keepLines w:val="0"/>
              <w:rPr>
                <w:rFonts w:ascii="Courier New" w:hAnsi="Courier New" w:cs="Courier New"/>
                <w:bCs/>
                <w:color w:val="333333"/>
                <w:szCs w:val="18"/>
              </w:rPr>
            </w:pPr>
          </w:p>
          <w:p w14:paraId="19A9E26F" w14:textId="77777777" w:rsidR="00566FA2" w:rsidRPr="00EF21D2" w:rsidRDefault="00566FA2" w:rsidP="00937859">
            <w:pPr>
              <w:pStyle w:val="TAL"/>
              <w:keepNext w:val="0"/>
              <w:keepLines w:val="0"/>
              <w:rPr>
                <w:rFonts w:ascii="Courier New" w:hAnsi="Courier New" w:cs="Courier New"/>
                <w:color w:val="000000"/>
                <w:szCs w:val="18"/>
              </w:rPr>
            </w:pPr>
          </w:p>
        </w:tc>
        <w:tc>
          <w:tcPr>
            <w:tcW w:w="5441" w:type="dxa"/>
          </w:tcPr>
          <w:p w14:paraId="25607FD6" w14:textId="77777777" w:rsidR="00566FA2" w:rsidRPr="00EF21D2" w:rsidRDefault="00566FA2" w:rsidP="00937859">
            <w:pPr>
              <w:pStyle w:val="TAL"/>
              <w:keepNext w:val="0"/>
              <w:keepLines w:val="0"/>
            </w:pPr>
            <w:r w:rsidRPr="00EF21D2">
              <w:t xml:space="preserve">The resource type of interest for an RRM Policy. </w:t>
            </w:r>
          </w:p>
          <w:p w14:paraId="02150179" w14:textId="77777777" w:rsidR="00566FA2" w:rsidRPr="00EF21D2" w:rsidRDefault="00566FA2" w:rsidP="00937859">
            <w:pPr>
              <w:pStyle w:val="TAL"/>
              <w:keepNext w:val="0"/>
              <w:keepLines w:val="0"/>
            </w:pPr>
          </w:p>
          <w:p w14:paraId="7AE6326E" w14:textId="77777777" w:rsidR="00566FA2" w:rsidRPr="00EF21D2" w:rsidRDefault="00566FA2" w:rsidP="00937859">
            <w:pPr>
              <w:pStyle w:val="TAL"/>
              <w:keepNext w:val="0"/>
              <w:keepLines w:val="0"/>
            </w:pPr>
            <w:r w:rsidRPr="00EF21D2">
              <w:t>allowedValues:</w:t>
            </w:r>
          </w:p>
          <w:p w14:paraId="6C299DFF" w14:textId="77777777" w:rsidR="00566FA2" w:rsidRPr="00EF21D2" w:rsidRDefault="00566FA2" w:rsidP="00937859">
            <w:pPr>
              <w:pStyle w:val="TAL"/>
              <w:keepNext w:val="0"/>
              <w:keepLines w:val="0"/>
            </w:pPr>
            <w:r w:rsidRPr="00EF21D2">
              <w:t>PRB (for NRCellDU, GNBDUFunction)</w:t>
            </w:r>
          </w:p>
          <w:p w14:paraId="139F301B" w14:textId="77777777" w:rsidR="00566FA2" w:rsidRPr="00EF21D2" w:rsidRDefault="00566FA2" w:rsidP="00937859">
            <w:pPr>
              <w:pStyle w:val="TAL"/>
              <w:keepNext w:val="0"/>
              <w:keepLines w:val="0"/>
            </w:pPr>
            <w:r w:rsidRPr="00EF21D2">
              <w:t>RRC connected users (for NRCellCU, GNBCUCPFunction)</w:t>
            </w:r>
          </w:p>
          <w:p w14:paraId="5D054802" w14:textId="77777777" w:rsidR="00566FA2" w:rsidRPr="00EF21D2" w:rsidRDefault="00566FA2" w:rsidP="00937859">
            <w:pPr>
              <w:pStyle w:val="TAL"/>
              <w:keepNext w:val="0"/>
              <w:keepLines w:val="0"/>
            </w:pPr>
            <w:r w:rsidRPr="00EF21D2">
              <w:t>DRB (for GNBCUUPFunction)</w:t>
            </w:r>
          </w:p>
          <w:p w14:paraId="2EA86A84" w14:textId="77777777" w:rsidR="00566FA2" w:rsidRPr="00EF21D2" w:rsidRDefault="00566FA2" w:rsidP="00937859">
            <w:pPr>
              <w:pStyle w:val="TAL"/>
              <w:keepNext w:val="0"/>
              <w:keepLines w:val="0"/>
              <w:rPr>
                <w:rFonts w:cs="Arial"/>
                <w:iCs/>
                <w:szCs w:val="18"/>
              </w:rPr>
            </w:pPr>
          </w:p>
          <w:p w14:paraId="0E0B121D" w14:textId="77777777" w:rsidR="00566FA2" w:rsidRPr="00EF21D2" w:rsidRDefault="00566FA2" w:rsidP="00937859">
            <w:pPr>
              <w:pStyle w:val="TAL"/>
              <w:keepNext w:val="0"/>
              <w:keepLines w:val="0"/>
              <w:rPr>
                <w:rFonts w:cs="Arial"/>
                <w:iCs/>
                <w:szCs w:val="18"/>
              </w:rPr>
            </w:pPr>
            <w:r w:rsidRPr="00EF21D2">
              <w:rPr>
                <w:rFonts w:cs="Arial"/>
                <w:iCs/>
                <w:szCs w:val="18"/>
              </w:rPr>
              <w:t>See NOTE 2and NOTE 4</w:t>
            </w:r>
          </w:p>
        </w:tc>
        <w:tc>
          <w:tcPr>
            <w:tcW w:w="2497" w:type="dxa"/>
          </w:tcPr>
          <w:p w14:paraId="59C292F0" w14:textId="77777777" w:rsidR="00566FA2" w:rsidRPr="00EF21D2" w:rsidRDefault="00566FA2" w:rsidP="00937859">
            <w:pPr>
              <w:pStyle w:val="TAL"/>
              <w:keepNext w:val="0"/>
              <w:keepLines w:val="0"/>
            </w:pPr>
            <w:r w:rsidRPr="00EF21D2">
              <w:t>type: String</w:t>
            </w:r>
          </w:p>
          <w:p w14:paraId="188BE811" w14:textId="77777777" w:rsidR="00566FA2" w:rsidRPr="00EF21D2" w:rsidRDefault="00566FA2" w:rsidP="00937859">
            <w:pPr>
              <w:pStyle w:val="TAL"/>
              <w:keepNext w:val="0"/>
              <w:keepLines w:val="0"/>
            </w:pPr>
            <w:r w:rsidRPr="00EF21D2">
              <w:t>multiplicity: 1</w:t>
            </w:r>
          </w:p>
          <w:p w14:paraId="4A5296B6" w14:textId="77777777" w:rsidR="00566FA2" w:rsidRPr="00EF21D2" w:rsidRDefault="00566FA2" w:rsidP="00937859">
            <w:pPr>
              <w:pStyle w:val="TAL"/>
              <w:keepNext w:val="0"/>
              <w:keepLines w:val="0"/>
            </w:pPr>
            <w:r w:rsidRPr="00EF21D2">
              <w:t>isOrdered: N/A</w:t>
            </w:r>
          </w:p>
          <w:p w14:paraId="5D6CA958" w14:textId="77777777" w:rsidR="00566FA2" w:rsidRPr="00EF21D2" w:rsidRDefault="00566FA2" w:rsidP="00937859">
            <w:pPr>
              <w:pStyle w:val="TAL"/>
              <w:keepNext w:val="0"/>
              <w:keepLines w:val="0"/>
            </w:pPr>
            <w:r w:rsidRPr="00EF21D2">
              <w:t>isUnique: N/A</w:t>
            </w:r>
          </w:p>
          <w:p w14:paraId="2CA97E05" w14:textId="77777777" w:rsidR="00566FA2" w:rsidRPr="00EF21D2" w:rsidRDefault="00566FA2" w:rsidP="00937859">
            <w:pPr>
              <w:pStyle w:val="TAL"/>
              <w:keepNext w:val="0"/>
              <w:keepLines w:val="0"/>
            </w:pPr>
            <w:r w:rsidRPr="00EF21D2">
              <w:t>defaultValue: None</w:t>
            </w:r>
          </w:p>
          <w:p w14:paraId="7D54529D" w14:textId="77777777" w:rsidR="00566FA2" w:rsidRPr="00EF21D2" w:rsidRDefault="00566FA2" w:rsidP="00937859">
            <w:pPr>
              <w:pStyle w:val="TAL"/>
              <w:keepNext w:val="0"/>
              <w:keepLines w:val="0"/>
            </w:pPr>
            <w:r w:rsidRPr="00EF21D2">
              <w:t>isNullable: False</w:t>
            </w:r>
          </w:p>
          <w:p w14:paraId="26F25835" w14:textId="77777777" w:rsidR="00566FA2" w:rsidRPr="00EF21D2" w:rsidRDefault="00566FA2" w:rsidP="00937859">
            <w:pPr>
              <w:pStyle w:val="TAL"/>
              <w:keepNext w:val="0"/>
              <w:keepLines w:val="0"/>
              <w:rPr>
                <w:szCs w:val="18"/>
              </w:rPr>
            </w:pPr>
          </w:p>
        </w:tc>
      </w:tr>
      <w:tr w:rsidR="00566FA2" w:rsidRPr="00EF21D2" w14:paraId="7AADA212" w14:textId="77777777" w:rsidTr="00937859">
        <w:trPr>
          <w:cantSplit/>
          <w:jc w:val="center"/>
        </w:trPr>
        <w:tc>
          <w:tcPr>
            <w:tcW w:w="1897" w:type="dxa"/>
          </w:tcPr>
          <w:p w14:paraId="2D27D69A"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6C609CA5" w14:textId="77777777" w:rsidR="00566FA2" w:rsidRPr="00EF21D2" w:rsidRDefault="00566FA2" w:rsidP="00937859">
            <w:pPr>
              <w:pStyle w:val="TAL"/>
              <w:keepNext w:val="0"/>
              <w:keepLines w:val="0"/>
            </w:pPr>
            <w:r w:rsidRPr="00EF21D2">
              <w:t>It represents the list of S-NSSAI the managed object is supporting. The S-NSSAI is defined in 3GPP TS 23.003 [13].</w:t>
            </w:r>
          </w:p>
          <w:p w14:paraId="516669D1" w14:textId="77777777" w:rsidR="00566FA2" w:rsidRPr="00EF21D2" w:rsidRDefault="00566FA2" w:rsidP="00937859">
            <w:pPr>
              <w:pStyle w:val="TAL"/>
              <w:keepNext w:val="0"/>
              <w:keepLines w:val="0"/>
            </w:pPr>
          </w:p>
          <w:p w14:paraId="60F644C6" w14:textId="77777777" w:rsidR="00566FA2" w:rsidRPr="00EF21D2" w:rsidRDefault="00566FA2" w:rsidP="00937859">
            <w:pPr>
              <w:pStyle w:val="TAL"/>
              <w:keepNext w:val="0"/>
              <w:keepLines w:val="0"/>
            </w:pPr>
            <w:r w:rsidRPr="00EF21D2">
              <w:t>allowedValues: See 3GPP TS 23.003 [13]</w:t>
            </w:r>
          </w:p>
        </w:tc>
        <w:tc>
          <w:tcPr>
            <w:tcW w:w="2497" w:type="dxa"/>
          </w:tcPr>
          <w:p w14:paraId="62B95591" w14:textId="77777777" w:rsidR="00566FA2" w:rsidRPr="00EF21D2" w:rsidRDefault="00566FA2" w:rsidP="00937859">
            <w:pPr>
              <w:pStyle w:val="TAL"/>
              <w:keepNext w:val="0"/>
              <w:keepLines w:val="0"/>
            </w:pPr>
            <w:r w:rsidRPr="00EF21D2">
              <w:t xml:space="preserve">type: </w:t>
            </w:r>
            <w:r w:rsidRPr="00EF21D2">
              <w:rPr>
                <w:rFonts w:cs="Arial"/>
                <w:szCs w:val="18"/>
              </w:rPr>
              <w:t>S-NSSAI</w:t>
            </w:r>
          </w:p>
          <w:p w14:paraId="7B147C41" w14:textId="77777777" w:rsidR="00566FA2" w:rsidRPr="00EF21D2" w:rsidRDefault="00566FA2" w:rsidP="00937859">
            <w:pPr>
              <w:pStyle w:val="TAL"/>
              <w:keepNext w:val="0"/>
              <w:keepLines w:val="0"/>
              <w:rPr>
                <w:lang w:eastAsia="zh-CN"/>
              </w:rPr>
            </w:pPr>
            <w:r w:rsidRPr="00EF21D2">
              <w:t xml:space="preserve">multiplicity: </w:t>
            </w:r>
            <w:r w:rsidRPr="00EF21D2">
              <w:rPr>
                <w:lang w:eastAsia="zh-CN"/>
              </w:rPr>
              <w:t>*</w:t>
            </w:r>
          </w:p>
          <w:p w14:paraId="5BEFCEFC" w14:textId="77777777" w:rsidR="00566FA2" w:rsidRPr="00EF21D2" w:rsidRDefault="00566FA2" w:rsidP="00937859">
            <w:pPr>
              <w:pStyle w:val="TAL"/>
              <w:keepNext w:val="0"/>
              <w:keepLines w:val="0"/>
            </w:pPr>
            <w:r w:rsidRPr="00EF21D2">
              <w:t xml:space="preserve">isOrdered: </w:t>
            </w:r>
            <w:r w:rsidRPr="00CD3748">
              <w:t>False</w:t>
            </w:r>
          </w:p>
          <w:p w14:paraId="19E47FAD" w14:textId="77777777" w:rsidR="00566FA2" w:rsidRPr="00EF21D2" w:rsidRDefault="00566FA2" w:rsidP="00937859">
            <w:pPr>
              <w:pStyle w:val="TAL"/>
              <w:keepNext w:val="0"/>
              <w:keepLines w:val="0"/>
            </w:pPr>
            <w:r w:rsidRPr="00EF21D2">
              <w:t xml:space="preserve">isUnique: </w:t>
            </w:r>
            <w:r w:rsidRPr="00CD3748">
              <w:t>True</w:t>
            </w:r>
          </w:p>
          <w:p w14:paraId="6E02D96D" w14:textId="77777777" w:rsidR="00566FA2" w:rsidRPr="00EF21D2" w:rsidRDefault="00566FA2" w:rsidP="00937859">
            <w:pPr>
              <w:pStyle w:val="TAL"/>
              <w:keepNext w:val="0"/>
              <w:keepLines w:val="0"/>
            </w:pPr>
            <w:r w:rsidRPr="00EF21D2">
              <w:t>defaultValue: None</w:t>
            </w:r>
          </w:p>
          <w:p w14:paraId="7E5C12AB" w14:textId="77777777" w:rsidR="00566FA2" w:rsidRPr="00EF21D2" w:rsidRDefault="00566FA2" w:rsidP="00937859">
            <w:pPr>
              <w:pStyle w:val="TAL"/>
              <w:keepNext w:val="0"/>
              <w:keepLines w:val="0"/>
            </w:pPr>
            <w:r w:rsidRPr="00EF21D2">
              <w:t>allowedValues: N/A</w:t>
            </w:r>
          </w:p>
          <w:p w14:paraId="2D4535DD" w14:textId="77777777" w:rsidR="00566FA2" w:rsidRPr="00EF21D2" w:rsidRDefault="00566FA2" w:rsidP="00937859">
            <w:pPr>
              <w:pStyle w:val="TAL"/>
              <w:keepNext w:val="0"/>
              <w:keepLines w:val="0"/>
            </w:pPr>
            <w:r w:rsidRPr="00EF21D2">
              <w:t>isNullable: False</w:t>
            </w:r>
          </w:p>
          <w:p w14:paraId="53302FFB" w14:textId="77777777" w:rsidR="00566FA2" w:rsidRPr="00EF21D2" w:rsidRDefault="00566FA2" w:rsidP="00937859">
            <w:pPr>
              <w:pStyle w:val="TAL"/>
              <w:keepNext w:val="0"/>
              <w:keepLines w:val="0"/>
            </w:pPr>
          </w:p>
        </w:tc>
      </w:tr>
      <w:tr w:rsidR="00566FA2" w:rsidRPr="00EF21D2" w14:paraId="6F26D76E" w14:textId="77777777" w:rsidTr="00937859">
        <w:trPr>
          <w:cantSplit/>
          <w:jc w:val="center"/>
        </w:trPr>
        <w:tc>
          <w:tcPr>
            <w:tcW w:w="1897" w:type="dxa"/>
          </w:tcPr>
          <w:p w14:paraId="722F9056"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25C12091" w14:textId="77777777" w:rsidR="00566FA2" w:rsidRPr="00EF21D2" w:rsidRDefault="00566FA2" w:rsidP="00937859">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7D0B0EBF" w14:textId="77777777" w:rsidR="00566FA2" w:rsidRPr="00EF21D2" w:rsidRDefault="00566FA2" w:rsidP="00937859">
            <w:pPr>
              <w:pStyle w:val="TAL"/>
              <w:keepNext w:val="0"/>
              <w:keepLines w:val="0"/>
              <w:rPr>
                <w:rFonts w:cs="Arial"/>
                <w:snapToGrid w:val="0"/>
                <w:szCs w:val="18"/>
              </w:rPr>
            </w:pPr>
          </w:p>
          <w:p w14:paraId="2C41BECF" w14:textId="77777777" w:rsidR="00566FA2" w:rsidRPr="00EF21D2" w:rsidRDefault="00566FA2" w:rsidP="00937859">
            <w:pPr>
              <w:pStyle w:val="TAL"/>
              <w:keepNext w:val="0"/>
              <w:keepLines w:val="0"/>
            </w:pPr>
            <w:r w:rsidRPr="00EF21D2">
              <w:rPr>
                <w:rFonts w:cs="Arial"/>
                <w:snapToGrid w:val="0"/>
                <w:szCs w:val="18"/>
              </w:rPr>
              <w:t>See clause 5.15.2 of 3GPP TS 23.501 [2].</w:t>
            </w:r>
          </w:p>
        </w:tc>
        <w:tc>
          <w:tcPr>
            <w:tcW w:w="2497" w:type="dxa"/>
          </w:tcPr>
          <w:p w14:paraId="7141C3C4" w14:textId="77777777" w:rsidR="00566FA2" w:rsidRPr="00EF21D2" w:rsidRDefault="00566FA2" w:rsidP="00937859">
            <w:pPr>
              <w:pStyle w:val="TAL"/>
              <w:keepNext w:val="0"/>
              <w:keepLines w:val="0"/>
            </w:pPr>
            <w:r w:rsidRPr="00EF21D2">
              <w:t>type: Integer</w:t>
            </w:r>
          </w:p>
          <w:p w14:paraId="03003BBB" w14:textId="77777777" w:rsidR="00566FA2" w:rsidRPr="00EF21D2" w:rsidRDefault="00566FA2" w:rsidP="00937859">
            <w:pPr>
              <w:pStyle w:val="TAL"/>
              <w:keepNext w:val="0"/>
              <w:keepLines w:val="0"/>
            </w:pPr>
            <w:r w:rsidRPr="00EF21D2">
              <w:t>multiplicity: 1</w:t>
            </w:r>
          </w:p>
          <w:p w14:paraId="3B001C6C" w14:textId="77777777" w:rsidR="00566FA2" w:rsidRPr="00EF21D2" w:rsidRDefault="00566FA2" w:rsidP="00937859">
            <w:pPr>
              <w:pStyle w:val="TAL"/>
              <w:keepNext w:val="0"/>
              <w:keepLines w:val="0"/>
            </w:pPr>
            <w:r w:rsidRPr="00EF21D2">
              <w:t>isOrdered: N/A</w:t>
            </w:r>
          </w:p>
          <w:p w14:paraId="0E4F2A84" w14:textId="77777777" w:rsidR="00566FA2" w:rsidRPr="00EF21D2" w:rsidRDefault="00566FA2" w:rsidP="00937859">
            <w:pPr>
              <w:pStyle w:val="TAL"/>
              <w:keepNext w:val="0"/>
              <w:keepLines w:val="0"/>
            </w:pPr>
            <w:r w:rsidRPr="00EF21D2">
              <w:t>isUnique: N/A</w:t>
            </w:r>
          </w:p>
          <w:p w14:paraId="0E1EB4D1" w14:textId="77777777" w:rsidR="00566FA2" w:rsidRPr="00EF21D2" w:rsidRDefault="00566FA2" w:rsidP="00937859">
            <w:pPr>
              <w:pStyle w:val="TAL"/>
              <w:keepNext w:val="0"/>
              <w:keepLines w:val="0"/>
            </w:pPr>
            <w:r w:rsidRPr="00EF21D2">
              <w:t>defaultValue: None</w:t>
            </w:r>
          </w:p>
          <w:p w14:paraId="4B0B6581" w14:textId="77777777" w:rsidR="00566FA2" w:rsidRPr="00EF21D2" w:rsidRDefault="00566FA2" w:rsidP="00937859">
            <w:pPr>
              <w:pStyle w:val="TAL"/>
              <w:keepNext w:val="0"/>
              <w:keepLines w:val="0"/>
            </w:pPr>
            <w:r w:rsidRPr="00EF21D2">
              <w:t>allowedValues: N/A</w:t>
            </w:r>
          </w:p>
          <w:p w14:paraId="0F41ECD1" w14:textId="77777777" w:rsidR="00566FA2" w:rsidRPr="00EF21D2" w:rsidRDefault="00566FA2" w:rsidP="00937859">
            <w:pPr>
              <w:pStyle w:val="TAL"/>
              <w:keepNext w:val="0"/>
              <w:keepLines w:val="0"/>
            </w:pPr>
            <w:r w:rsidRPr="00EF21D2">
              <w:t>isNullable: False</w:t>
            </w:r>
          </w:p>
        </w:tc>
      </w:tr>
      <w:tr w:rsidR="00566FA2" w:rsidRPr="00EF21D2" w14:paraId="4A71B208" w14:textId="77777777" w:rsidTr="00937859">
        <w:trPr>
          <w:cantSplit/>
          <w:jc w:val="center"/>
        </w:trPr>
        <w:tc>
          <w:tcPr>
            <w:tcW w:w="1897" w:type="dxa"/>
          </w:tcPr>
          <w:p w14:paraId="40237811"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2BC20D9A" w14:textId="77777777" w:rsidR="00566FA2" w:rsidRPr="00EF21D2" w:rsidRDefault="00566FA2" w:rsidP="00937859">
            <w:pPr>
              <w:pStyle w:val="TAL"/>
              <w:keepNext w:val="0"/>
              <w:keepLines w:val="0"/>
            </w:pPr>
            <w:r w:rsidRPr="00EF21D2">
              <w:t>This attribute specifies the Slice Differentiator (SD), which is optional information that complements the slice/service type(s) to differentiate amongst multiple Network Slices.</w:t>
            </w:r>
          </w:p>
          <w:p w14:paraId="4E90963A" w14:textId="77777777" w:rsidR="00566FA2" w:rsidRPr="00EF21D2" w:rsidRDefault="00566FA2" w:rsidP="00937859">
            <w:pPr>
              <w:pStyle w:val="TAL"/>
              <w:keepNext w:val="0"/>
              <w:keepLines w:val="0"/>
            </w:pPr>
          </w:p>
          <w:p w14:paraId="1BDFFB46" w14:textId="77777777" w:rsidR="00566FA2" w:rsidRPr="00EF21D2" w:rsidRDefault="00566FA2" w:rsidP="00937859">
            <w:pPr>
              <w:pStyle w:val="TAL"/>
              <w:keepNext w:val="0"/>
              <w:keepLines w:val="0"/>
            </w:pPr>
            <w:r w:rsidRPr="00EF21D2">
              <w:rPr>
                <w:rFonts w:cs="Arial"/>
                <w:snapToGrid w:val="0"/>
                <w:szCs w:val="18"/>
              </w:rPr>
              <w:t>See clause 5.15.2 of 3GPP TS 23.501 [2].</w:t>
            </w:r>
          </w:p>
        </w:tc>
        <w:tc>
          <w:tcPr>
            <w:tcW w:w="2497" w:type="dxa"/>
          </w:tcPr>
          <w:p w14:paraId="7AB77BDA" w14:textId="77777777" w:rsidR="00566FA2" w:rsidRPr="00EF21D2" w:rsidRDefault="00566FA2" w:rsidP="00937859">
            <w:pPr>
              <w:pStyle w:val="TAL"/>
              <w:keepNext w:val="0"/>
              <w:keepLines w:val="0"/>
            </w:pPr>
            <w:r w:rsidRPr="00EF21D2">
              <w:t>type: String</w:t>
            </w:r>
          </w:p>
          <w:p w14:paraId="6C1748B6" w14:textId="77777777" w:rsidR="00566FA2" w:rsidRPr="00EF21D2" w:rsidRDefault="00566FA2" w:rsidP="00937859">
            <w:pPr>
              <w:pStyle w:val="TAL"/>
              <w:keepNext w:val="0"/>
              <w:keepLines w:val="0"/>
            </w:pPr>
            <w:r w:rsidRPr="00EF21D2">
              <w:t>multiplicity: 1</w:t>
            </w:r>
          </w:p>
          <w:p w14:paraId="544D6B52" w14:textId="77777777" w:rsidR="00566FA2" w:rsidRPr="00EF21D2" w:rsidRDefault="00566FA2" w:rsidP="00937859">
            <w:pPr>
              <w:pStyle w:val="TAL"/>
              <w:keepNext w:val="0"/>
              <w:keepLines w:val="0"/>
            </w:pPr>
            <w:r w:rsidRPr="00EF21D2">
              <w:t>isOrdered: N/A</w:t>
            </w:r>
          </w:p>
          <w:p w14:paraId="391B16B6" w14:textId="77777777" w:rsidR="00566FA2" w:rsidRPr="00EF21D2" w:rsidRDefault="00566FA2" w:rsidP="00937859">
            <w:pPr>
              <w:pStyle w:val="TAL"/>
              <w:keepNext w:val="0"/>
              <w:keepLines w:val="0"/>
            </w:pPr>
            <w:r w:rsidRPr="00EF21D2">
              <w:t>isUnique: N/A</w:t>
            </w:r>
          </w:p>
          <w:p w14:paraId="5F430980" w14:textId="77777777" w:rsidR="00566FA2" w:rsidRPr="00EF21D2" w:rsidRDefault="00566FA2" w:rsidP="00937859">
            <w:pPr>
              <w:pStyle w:val="TAL"/>
              <w:keepNext w:val="0"/>
              <w:keepLines w:val="0"/>
            </w:pPr>
            <w:r w:rsidRPr="00EF21D2">
              <w:t>defaultValue: None</w:t>
            </w:r>
          </w:p>
          <w:p w14:paraId="29D054FC" w14:textId="77777777" w:rsidR="00566FA2" w:rsidRPr="00EF21D2" w:rsidRDefault="00566FA2" w:rsidP="00937859">
            <w:pPr>
              <w:pStyle w:val="TAL"/>
              <w:keepNext w:val="0"/>
              <w:keepLines w:val="0"/>
            </w:pPr>
            <w:r w:rsidRPr="00EF21D2">
              <w:t>allowedValues: N/A</w:t>
            </w:r>
          </w:p>
          <w:p w14:paraId="38590716" w14:textId="77777777" w:rsidR="00566FA2" w:rsidRPr="00EF21D2" w:rsidRDefault="00566FA2" w:rsidP="00937859">
            <w:pPr>
              <w:pStyle w:val="TAL"/>
              <w:keepNext w:val="0"/>
              <w:keepLines w:val="0"/>
            </w:pPr>
            <w:r w:rsidRPr="00EF21D2">
              <w:t>isNullable: False</w:t>
            </w:r>
          </w:p>
        </w:tc>
      </w:tr>
      <w:tr w:rsidR="00566FA2" w:rsidRPr="00EF21D2" w14:paraId="5F2840FF" w14:textId="77777777" w:rsidTr="00937859">
        <w:trPr>
          <w:cantSplit/>
          <w:jc w:val="center"/>
        </w:trPr>
        <w:tc>
          <w:tcPr>
            <w:tcW w:w="1897" w:type="dxa"/>
          </w:tcPr>
          <w:p w14:paraId="06C7AAFC"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34F7435D" w14:textId="77777777" w:rsidR="00566FA2" w:rsidRPr="00EF21D2" w:rsidRDefault="00566FA2" w:rsidP="00937859">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0CE01B02" w14:textId="77777777" w:rsidR="00566FA2" w:rsidRPr="00EF21D2" w:rsidRDefault="00566FA2" w:rsidP="00937859">
            <w:pPr>
              <w:pStyle w:val="TAL"/>
              <w:keepNext w:val="0"/>
              <w:keepLines w:val="0"/>
              <w:rPr>
                <w:szCs w:val="18"/>
              </w:rPr>
            </w:pPr>
          </w:p>
          <w:p w14:paraId="0C78D580" w14:textId="77777777" w:rsidR="00566FA2" w:rsidRPr="00EF21D2" w:rsidRDefault="00566FA2" w:rsidP="00937859">
            <w:pPr>
              <w:pStyle w:val="TAL"/>
              <w:keepNext w:val="0"/>
              <w:keepLines w:val="0"/>
              <w:rPr>
                <w:lang w:eastAsia="zh-CN"/>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MangedEntity can be greater than 100.</w:t>
            </w:r>
          </w:p>
          <w:p w14:paraId="12A344B4" w14:textId="77777777" w:rsidR="00566FA2" w:rsidRPr="00EF21D2" w:rsidRDefault="00566FA2" w:rsidP="00937859">
            <w:pPr>
              <w:pStyle w:val="TAL"/>
              <w:keepNext w:val="0"/>
              <w:keepLines w:val="0"/>
              <w:rPr>
                <w:szCs w:val="18"/>
              </w:rPr>
            </w:pPr>
            <w:r w:rsidRPr="00EF21D2">
              <w:rPr>
                <w:szCs w:val="18"/>
                <w:lang w:eastAsia="zh-CN"/>
              </w:rPr>
              <w:t>Default value: 100</w:t>
            </w:r>
          </w:p>
          <w:p w14:paraId="1C8F5F85" w14:textId="77777777" w:rsidR="00566FA2" w:rsidRPr="00EF21D2" w:rsidRDefault="00566FA2" w:rsidP="00937859">
            <w:pPr>
              <w:pStyle w:val="TAL"/>
              <w:keepNext w:val="0"/>
              <w:keepLines w:val="0"/>
              <w:rPr>
                <w:szCs w:val="18"/>
              </w:rPr>
            </w:pPr>
            <w:r w:rsidRPr="00EF21D2">
              <w:rPr>
                <w:szCs w:val="18"/>
              </w:rPr>
              <w:t>allowedValues:</w:t>
            </w:r>
          </w:p>
          <w:p w14:paraId="435038A6" w14:textId="77777777" w:rsidR="00566FA2" w:rsidRPr="00EF21D2" w:rsidRDefault="00566FA2" w:rsidP="00937859">
            <w:pPr>
              <w:pStyle w:val="TAL"/>
              <w:keepNext w:val="0"/>
              <w:keepLines w:val="0"/>
              <w:rPr>
                <w:szCs w:val="18"/>
              </w:rPr>
            </w:pPr>
            <w:r w:rsidRPr="00EF21D2">
              <w:rPr>
                <w:szCs w:val="18"/>
              </w:rPr>
              <w:t>0 : 100</w:t>
            </w:r>
          </w:p>
          <w:p w14:paraId="779A0F25" w14:textId="77777777" w:rsidR="00566FA2" w:rsidRPr="00EF21D2" w:rsidRDefault="00566FA2" w:rsidP="00937859">
            <w:pPr>
              <w:pStyle w:val="TAL"/>
              <w:keepNext w:val="0"/>
              <w:keepLines w:val="0"/>
              <w:rPr>
                <w:szCs w:val="18"/>
              </w:rPr>
            </w:pPr>
          </w:p>
        </w:tc>
        <w:tc>
          <w:tcPr>
            <w:tcW w:w="2497" w:type="dxa"/>
          </w:tcPr>
          <w:p w14:paraId="6C43EC49" w14:textId="77777777" w:rsidR="00566FA2" w:rsidRPr="00EF21D2" w:rsidRDefault="00566FA2" w:rsidP="00937859">
            <w:pPr>
              <w:pStyle w:val="TAL"/>
              <w:keepNext w:val="0"/>
              <w:keepLines w:val="0"/>
            </w:pPr>
            <w:r w:rsidRPr="00EF21D2">
              <w:t>type: Integer</w:t>
            </w:r>
          </w:p>
          <w:p w14:paraId="04CC9174" w14:textId="77777777" w:rsidR="00566FA2" w:rsidRPr="00EF21D2" w:rsidRDefault="00566FA2" w:rsidP="00937859">
            <w:pPr>
              <w:pStyle w:val="TAL"/>
              <w:keepNext w:val="0"/>
              <w:keepLines w:val="0"/>
            </w:pPr>
            <w:r w:rsidRPr="00EF21D2">
              <w:t>multiplicity: 1</w:t>
            </w:r>
          </w:p>
          <w:p w14:paraId="36F4B607" w14:textId="77777777" w:rsidR="00566FA2" w:rsidRPr="00EF21D2" w:rsidRDefault="00566FA2" w:rsidP="00937859">
            <w:pPr>
              <w:pStyle w:val="TAL"/>
              <w:keepNext w:val="0"/>
              <w:keepLines w:val="0"/>
            </w:pPr>
            <w:r w:rsidRPr="00EF21D2">
              <w:t>isOrdered: N/A</w:t>
            </w:r>
          </w:p>
          <w:p w14:paraId="64F80ECC" w14:textId="77777777" w:rsidR="00566FA2" w:rsidRPr="00EF21D2" w:rsidRDefault="00566FA2" w:rsidP="00937859">
            <w:pPr>
              <w:pStyle w:val="TAL"/>
              <w:keepNext w:val="0"/>
              <w:keepLines w:val="0"/>
            </w:pPr>
            <w:r w:rsidRPr="00EF21D2">
              <w:t>isUnique: N/A</w:t>
            </w:r>
          </w:p>
          <w:p w14:paraId="1B5C834D" w14:textId="77777777" w:rsidR="00566FA2" w:rsidRPr="00EF21D2" w:rsidRDefault="00566FA2" w:rsidP="00937859">
            <w:pPr>
              <w:pStyle w:val="TAL"/>
              <w:keepNext w:val="0"/>
              <w:keepLines w:val="0"/>
            </w:pPr>
            <w:r w:rsidRPr="00EF21D2">
              <w:t>defaultValue: True</w:t>
            </w:r>
          </w:p>
          <w:p w14:paraId="4725D69F" w14:textId="77777777" w:rsidR="00566FA2" w:rsidRPr="00EF21D2" w:rsidRDefault="00566FA2" w:rsidP="00937859">
            <w:pPr>
              <w:pStyle w:val="TAL"/>
              <w:keepNext w:val="0"/>
              <w:keepLines w:val="0"/>
            </w:pPr>
            <w:r w:rsidRPr="00EF21D2">
              <w:t>allowedValues: N/A</w:t>
            </w:r>
          </w:p>
          <w:p w14:paraId="11A76DB4" w14:textId="77777777" w:rsidR="00566FA2" w:rsidRPr="00EF21D2" w:rsidRDefault="00566FA2" w:rsidP="00937859">
            <w:pPr>
              <w:pStyle w:val="TAL"/>
              <w:keepNext w:val="0"/>
              <w:keepLines w:val="0"/>
            </w:pPr>
            <w:r w:rsidRPr="00EF21D2">
              <w:t>isNullable: False</w:t>
            </w:r>
          </w:p>
        </w:tc>
      </w:tr>
      <w:tr w:rsidR="00566FA2" w:rsidRPr="00EF21D2" w14:paraId="765F7E03" w14:textId="77777777" w:rsidTr="00937859">
        <w:trPr>
          <w:cantSplit/>
          <w:jc w:val="center"/>
        </w:trPr>
        <w:tc>
          <w:tcPr>
            <w:tcW w:w="1897" w:type="dxa"/>
          </w:tcPr>
          <w:p w14:paraId="26524FBA"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3EC96B49" w14:textId="77777777" w:rsidR="00566FA2" w:rsidRPr="00EF21D2" w:rsidRDefault="00566FA2" w:rsidP="00937859">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5025ABC1" w14:textId="77777777" w:rsidR="00566FA2" w:rsidRPr="00EF21D2" w:rsidRDefault="00566FA2" w:rsidP="00937859">
            <w:pPr>
              <w:pStyle w:val="TAL"/>
              <w:keepNext w:val="0"/>
              <w:keepLines w:val="0"/>
            </w:pPr>
            <w:bookmarkStart w:id="5" w:name="OLE_LINK18"/>
          </w:p>
          <w:p w14:paraId="503AFBF4" w14:textId="77777777" w:rsidR="00566FA2" w:rsidRPr="00EF21D2" w:rsidRDefault="00566FA2" w:rsidP="00937859">
            <w:pPr>
              <w:pStyle w:val="TAL"/>
              <w:keepNext w:val="0"/>
              <w:keepLines w:val="0"/>
              <w:rPr>
                <w:lang w:eastAsia="zh-CN"/>
              </w:rPr>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or equal 100. </w:t>
            </w:r>
          </w:p>
          <w:bookmarkEnd w:id="5"/>
          <w:p w14:paraId="01E0AE9D" w14:textId="77777777" w:rsidR="00566FA2" w:rsidRPr="00EF21D2" w:rsidRDefault="00566FA2" w:rsidP="00937859">
            <w:pPr>
              <w:pStyle w:val="TAL"/>
              <w:keepNext w:val="0"/>
              <w:keepLines w:val="0"/>
            </w:pPr>
            <w:r w:rsidRPr="00EF21D2">
              <w:rPr>
                <w:szCs w:val="18"/>
                <w:lang w:eastAsia="zh-CN"/>
              </w:rPr>
              <w:t>Default value: 0</w:t>
            </w:r>
          </w:p>
          <w:p w14:paraId="239770E3" w14:textId="77777777" w:rsidR="00566FA2" w:rsidRPr="00EF21D2" w:rsidRDefault="00566FA2" w:rsidP="00937859">
            <w:pPr>
              <w:pStyle w:val="TAL"/>
              <w:keepNext w:val="0"/>
              <w:keepLines w:val="0"/>
            </w:pPr>
            <w:r w:rsidRPr="00EF21D2">
              <w:t xml:space="preserve">allowedValues: </w:t>
            </w:r>
          </w:p>
          <w:p w14:paraId="03D2829F" w14:textId="77777777" w:rsidR="00566FA2" w:rsidRPr="00EF21D2" w:rsidRDefault="00566FA2" w:rsidP="00937859">
            <w:pPr>
              <w:pStyle w:val="TAL"/>
              <w:keepNext w:val="0"/>
              <w:keepLines w:val="0"/>
            </w:pPr>
            <w:r w:rsidRPr="00EF21D2">
              <w:t>0 : 100</w:t>
            </w:r>
          </w:p>
          <w:p w14:paraId="3DE9C330" w14:textId="77777777" w:rsidR="00566FA2" w:rsidRPr="00EF21D2" w:rsidRDefault="00566FA2" w:rsidP="00937859">
            <w:pPr>
              <w:pStyle w:val="TAL"/>
              <w:keepNext w:val="0"/>
              <w:keepLines w:val="0"/>
            </w:pPr>
          </w:p>
          <w:p w14:paraId="4BF1CF78" w14:textId="77777777" w:rsidR="00566FA2" w:rsidRPr="00EF21D2" w:rsidRDefault="00566FA2" w:rsidP="00937859">
            <w:pPr>
              <w:pStyle w:val="TAN"/>
            </w:pPr>
            <w:r w:rsidRPr="00EF21D2">
              <w:t>NOTE:</w:t>
            </w:r>
            <w:r w:rsidRPr="00EF21D2">
              <w:tab/>
              <w:t>Void.</w:t>
            </w:r>
          </w:p>
          <w:p w14:paraId="16B10FEE" w14:textId="77777777" w:rsidR="00566FA2" w:rsidRPr="00EF21D2" w:rsidRDefault="00566FA2" w:rsidP="00937859">
            <w:pPr>
              <w:pStyle w:val="TAL"/>
              <w:keepNext w:val="0"/>
              <w:keepLines w:val="0"/>
            </w:pPr>
          </w:p>
        </w:tc>
        <w:tc>
          <w:tcPr>
            <w:tcW w:w="2497" w:type="dxa"/>
          </w:tcPr>
          <w:p w14:paraId="21BCCF11" w14:textId="77777777" w:rsidR="00566FA2" w:rsidRPr="00EF21D2" w:rsidRDefault="00566FA2" w:rsidP="00937859">
            <w:pPr>
              <w:pStyle w:val="TAL"/>
              <w:keepNext w:val="0"/>
              <w:keepLines w:val="0"/>
            </w:pPr>
            <w:r w:rsidRPr="00EF21D2">
              <w:t>type: Integer</w:t>
            </w:r>
          </w:p>
          <w:p w14:paraId="63607C17" w14:textId="77777777" w:rsidR="00566FA2" w:rsidRPr="00EF21D2" w:rsidRDefault="00566FA2" w:rsidP="00937859">
            <w:pPr>
              <w:pStyle w:val="TAL"/>
              <w:keepNext w:val="0"/>
              <w:keepLines w:val="0"/>
            </w:pPr>
            <w:r w:rsidRPr="00EF21D2">
              <w:t>multiplicity: 1</w:t>
            </w:r>
          </w:p>
          <w:p w14:paraId="0785720C" w14:textId="77777777" w:rsidR="00566FA2" w:rsidRPr="00EF21D2" w:rsidRDefault="00566FA2" w:rsidP="00937859">
            <w:pPr>
              <w:pStyle w:val="TAL"/>
              <w:keepNext w:val="0"/>
              <w:keepLines w:val="0"/>
            </w:pPr>
            <w:r w:rsidRPr="00EF21D2">
              <w:t>isOrdered: N/A</w:t>
            </w:r>
          </w:p>
          <w:p w14:paraId="2574FB38" w14:textId="77777777" w:rsidR="00566FA2" w:rsidRPr="00EF21D2" w:rsidRDefault="00566FA2" w:rsidP="00937859">
            <w:pPr>
              <w:pStyle w:val="TAL"/>
              <w:keepNext w:val="0"/>
              <w:keepLines w:val="0"/>
            </w:pPr>
            <w:r w:rsidRPr="00EF21D2">
              <w:t>isUnique: N/A</w:t>
            </w:r>
          </w:p>
          <w:p w14:paraId="13D66A6A" w14:textId="77777777" w:rsidR="00566FA2" w:rsidRPr="00EF21D2" w:rsidRDefault="00566FA2" w:rsidP="00937859">
            <w:pPr>
              <w:pStyle w:val="TAL"/>
              <w:keepNext w:val="0"/>
              <w:keepLines w:val="0"/>
            </w:pPr>
            <w:r w:rsidRPr="00EF21D2">
              <w:t>defaultValue: True</w:t>
            </w:r>
          </w:p>
          <w:p w14:paraId="23BD1A88" w14:textId="77777777" w:rsidR="00566FA2" w:rsidRPr="00EF21D2" w:rsidRDefault="00566FA2" w:rsidP="00937859">
            <w:pPr>
              <w:pStyle w:val="TAL"/>
              <w:keepNext w:val="0"/>
              <w:keepLines w:val="0"/>
            </w:pPr>
            <w:r w:rsidRPr="00EF21D2">
              <w:t>allowedValues: N/A</w:t>
            </w:r>
          </w:p>
          <w:p w14:paraId="28AFABD3" w14:textId="77777777" w:rsidR="00566FA2" w:rsidRPr="00EF21D2" w:rsidRDefault="00566FA2" w:rsidP="00937859">
            <w:pPr>
              <w:pStyle w:val="TAL"/>
              <w:keepNext w:val="0"/>
              <w:keepLines w:val="0"/>
            </w:pPr>
            <w:r w:rsidRPr="00EF21D2">
              <w:t>isNullable: False</w:t>
            </w:r>
          </w:p>
        </w:tc>
      </w:tr>
      <w:tr w:rsidR="00566FA2" w:rsidRPr="00EF21D2" w14:paraId="4C73C67E" w14:textId="77777777" w:rsidTr="00937859">
        <w:trPr>
          <w:cantSplit/>
          <w:jc w:val="center"/>
        </w:trPr>
        <w:tc>
          <w:tcPr>
            <w:tcW w:w="1897" w:type="dxa"/>
          </w:tcPr>
          <w:p w14:paraId="48723A6A"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6137E220" w14:textId="77777777" w:rsidR="00566FA2" w:rsidRPr="00EF21D2" w:rsidRDefault="00566FA2" w:rsidP="00937859">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37EADBDD" w14:textId="77777777" w:rsidR="00566FA2" w:rsidRPr="00EF21D2" w:rsidRDefault="00566FA2" w:rsidP="00937859">
            <w:pPr>
              <w:pStyle w:val="TAL"/>
              <w:keepNext w:val="0"/>
              <w:keepLines w:val="0"/>
            </w:pPr>
          </w:p>
          <w:p w14:paraId="480178E3" w14:textId="77777777" w:rsidR="00566FA2" w:rsidRPr="00EF21D2" w:rsidRDefault="00566FA2" w:rsidP="00937859">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or equal 100.</w:t>
            </w:r>
          </w:p>
          <w:p w14:paraId="7B8780DE" w14:textId="77777777" w:rsidR="00566FA2" w:rsidRPr="00EF21D2" w:rsidRDefault="00566FA2" w:rsidP="00937859">
            <w:pPr>
              <w:pStyle w:val="TAL"/>
              <w:keepNext w:val="0"/>
              <w:keepLines w:val="0"/>
            </w:pPr>
            <w:r w:rsidRPr="00EF21D2">
              <w:rPr>
                <w:szCs w:val="18"/>
                <w:lang w:eastAsia="zh-CN"/>
              </w:rPr>
              <w:t>Default value: 0</w:t>
            </w:r>
          </w:p>
          <w:p w14:paraId="1867ADC7" w14:textId="77777777" w:rsidR="00566FA2" w:rsidRPr="00EF21D2" w:rsidRDefault="00566FA2" w:rsidP="00937859">
            <w:pPr>
              <w:pStyle w:val="TAL"/>
              <w:keepNext w:val="0"/>
              <w:keepLines w:val="0"/>
            </w:pPr>
            <w:r w:rsidRPr="00EF21D2">
              <w:t xml:space="preserve">allowedValues:0 : 100 </w:t>
            </w:r>
          </w:p>
          <w:p w14:paraId="5C8258C6" w14:textId="77777777" w:rsidR="00566FA2" w:rsidRPr="00EF21D2" w:rsidRDefault="00566FA2" w:rsidP="00937859">
            <w:pPr>
              <w:pStyle w:val="TAL"/>
              <w:keepNext w:val="0"/>
              <w:keepLines w:val="0"/>
            </w:pPr>
          </w:p>
        </w:tc>
        <w:tc>
          <w:tcPr>
            <w:tcW w:w="2497" w:type="dxa"/>
          </w:tcPr>
          <w:p w14:paraId="0F948796" w14:textId="77777777" w:rsidR="00566FA2" w:rsidRPr="00EF21D2" w:rsidRDefault="00566FA2" w:rsidP="00937859">
            <w:pPr>
              <w:pStyle w:val="TAL"/>
              <w:keepNext w:val="0"/>
              <w:keepLines w:val="0"/>
            </w:pPr>
            <w:r w:rsidRPr="00EF21D2">
              <w:t>type: Integer</w:t>
            </w:r>
          </w:p>
          <w:p w14:paraId="50224F4C" w14:textId="77777777" w:rsidR="00566FA2" w:rsidRPr="00EF21D2" w:rsidRDefault="00566FA2" w:rsidP="00937859">
            <w:pPr>
              <w:pStyle w:val="TAL"/>
              <w:keepNext w:val="0"/>
              <w:keepLines w:val="0"/>
            </w:pPr>
            <w:r w:rsidRPr="00EF21D2">
              <w:t>multiplicity: 1</w:t>
            </w:r>
          </w:p>
          <w:p w14:paraId="4F48ED3A" w14:textId="77777777" w:rsidR="00566FA2" w:rsidRPr="00EF21D2" w:rsidRDefault="00566FA2" w:rsidP="00937859">
            <w:pPr>
              <w:pStyle w:val="TAL"/>
              <w:keepNext w:val="0"/>
              <w:keepLines w:val="0"/>
            </w:pPr>
            <w:r w:rsidRPr="00EF21D2">
              <w:t>isOrdered: N/A</w:t>
            </w:r>
          </w:p>
          <w:p w14:paraId="3BC1A303" w14:textId="77777777" w:rsidR="00566FA2" w:rsidRPr="00EF21D2" w:rsidRDefault="00566FA2" w:rsidP="00937859">
            <w:pPr>
              <w:pStyle w:val="TAL"/>
              <w:keepNext w:val="0"/>
              <w:keepLines w:val="0"/>
            </w:pPr>
            <w:r w:rsidRPr="00EF21D2">
              <w:t>isUnique: N/A</w:t>
            </w:r>
          </w:p>
          <w:p w14:paraId="0E9774DF" w14:textId="77777777" w:rsidR="00566FA2" w:rsidRPr="00EF21D2" w:rsidRDefault="00566FA2" w:rsidP="00937859">
            <w:pPr>
              <w:pStyle w:val="TAL"/>
              <w:keepNext w:val="0"/>
              <w:keepLines w:val="0"/>
            </w:pPr>
            <w:r w:rsidRPr="00EF21D2">
              <w:t>defaultValue: TRUE</w:t>
            </w:r>
          </w:p>
          <w:p w14:paraId="636B4D20" w14:textId="77777777" w:rsidR="00566FA2" w:rsidRPr="00EF21D2" w:rsidRDefault="00566FA2" w:rsidP="00937859">
            <w:pPr>
              <w:pStyle w:val="TAL"/>
              <w:keepNext w:val="0"/>
              <w:keepLines w:val="0"/>
            </w:pPr>
            <w:r w:rsidRPr="00EF21D2">
              <w:t>allowedValues: N/A</w:t>
            </w:r>
          </w:p>
          <w:p w14:paraId="267AB4B8" w14:textId="77777777" w:rsidR="00566FA2" w:rsidRPr="00EF21D2" w:rsidRDefault="00566FA2" w:rsidP="00937859">
            <w:pPr>
              <w:pStyle w:val="TAL"/>
              <w:keepNext w:val="0"/>
              <w:keepLines w:val="0"/>
            </w:pPr>
            <w:r w:rsidRPr="00EF21D2">
              <w:t>isNullable: False</w:t>
            </w:r>
          </w:p>
        </w:tc>
      </w:tr>
      <w:tr w:rsidR="00566FA2" w:rsidRPr="00EF21D2" w14:paraId="1F55CE74" w14:textId="77777777" w:rsidTr="00937859">
        <w:trPr>
          <w:cantSplit/>
          <w:jc w:val="center"/>
        </w:trPr>
        <w:tc>
          <w:tcPr>
            <w:tcW w:w="1897" w:type="dxa"/>
          </w:tcPr>
          <w:p w14:paraId="1092ACD6" w14:textId="77777777" w:rsidR="00566FA2" w:rsidRPr="00EF21D2" w:rsidRDefault="00566FA2" w:rsidP="00937859">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65FD5825" w14:textId="77777777" w:rsidR="00566FA2" w:rsidRPr="00EF21D2" w:rsidRDefault="00566FA2" w:rsidP="00937859">
            <w:pPr>
              <w:pStyle w:val="TAL"/>
              <w:keepNext w:val="0"/>
              <w:keepLines w:val="0"/>
              <w:rPr>
                <w:rFonts w:eastAsia="Batang"/>
              </w:rPr>
            </w:pPr>
            <w:r w:rsidRPr="00EF21D2">
              <w:rPr>
                <w:rFonts w:eastAsia="Batang"/>
              </w:rPr>
              <w:t>Subcarrier spacing configuration for a BWP. See subclause 5 in 3GPP TS 38.104 [12].</w:t>
            </w:r>
          </w:p>
          <w:p w14:paraId="432B6B71" w14:textId="77777777" w:rsidR="00566FA2" w:rsidRPr="00EF21D2" w:rsidRDefault="00566FA2" w:rsidP="00937859">
            <w:pPr>
              <w:pStyle w:val="TAL"/>
              <w:keepNext w:val="0"/>
              <w:keepLines w:val="0"/>
              <w:rPr>
                <w:rFonts w:eastAsia="Batang"/>
              </w:rPr>
            </w:pPr>
          </w:p>
          <w:p w14:paraId="73C5AC62" w14:textId="77777777" w:rsidR="00566FA2" w:rsidRPr="00EF21D2" w:rsidRDefault="00566FA2" w:rsidP="00937859">
            <w:pPr>
              <w:pStyle w:val="TAL"/>
              <w:keepNext w:val="0"/>
              <w:keepLines w:val="0"/>
              <w:rPr>
                <w:lang w:eastAsia="zh-CN"/>
              </w:rPr>
            </w:pPr>
            <w:r w:rsidRPr="00EF21D2">
              <w:t>AllowedValues: [15, 30, 60, 120] depending on the frequency range FR1 or FR2.</w:t>
            </w:r>
          </w:p>
        </w:tc>
        <w:tc>
          <w:tcPr>
            <w:tcW w:w="2497" w:type="dxa"/>
          </w:tcPr>
          <w:p w14:paraId="01731FBF" w14:textId="77777777" w:rsidR="00566FA2" w:rsidRPr="00EF21D2" w:rsidRDefault="00566FA2" w:rsidP="00937859">
            <w:pPr>
              <w:pStyle w:val="TAL"/>
              <w:keepNext w:val="0"/>
              <w:keepLines w:val="0"/>
            </w:pPr>
            <w:r w:rsidRPr="00EF21D2">
              <w:t>type: Integer</w:t>
            </w:r>
          </w:p>
          <w:p w14:paraId="3895847B" w14:textId="77777777" w:rsidR="00566FA2" w:rsidRPr="00EF21D2" w:rsidRDefault="00566FA2" w:rsidP="00937859">
            <w:pPr>
              <w:pStyle w:val="TAL"/>
              <w:keepNext w:val="0"/>
              <w:keepLines w:val="0"/>
            </w:pPr>
            <w:r w:rsidRPr="00EF21D2">
              <w:t>multiplicity: 1</w:t>
            </w:r>
          </w:p>
          <w:p w14:paraId="5B082EF6" w14:textId="77777777" w:rsidR="00566FA2" w:rsidRPr="00EF21D2" w:rsidRDefault="00566FA2" w:rsidP="00937859">
            <w:pPr>
              <w:pStyle w:val="TAL"/>
              <w:keepNext w:val="0"/>
              <w:keepLines w:val="0"/>
            </w:pPr>
            <w:r w:rsidRPr="00EF21D2">
              <w:t>isOrdered: N/A</w:t>
            </w:r>
          </w:p>
          <w:p w14:paraId="63FE7539" w14:textId="77777777" w:rsidR="00566FA2" w:rsidRPr="00EF21D2" w:rsidRDefault="00566FA2" w:rsidP="00937859">
            <w:pPr>
              <w:pStyle w:val="TAL"/>
              <w:keepNext w:val="0"/>
              <w:keepLines w:val="0"/>
            </w:pPr>
            <w:r w:rsidRPr="00EF21D2">
              <w:t>isUnique: N/A</w:t>
            </w:r>
          </w:p>
          <w:p w14:paraId="33E3EE17" w14:textId="77777777" w:rsidR="00566FA2" w:rsidRPr="00EF21D2" w:rsidRDefault="00566FA2" w:rsidP="00937859">
            <w:pPr>
              <w:pStyle w:val="TAL"/>
              <w:keepNext w:val="0"/>
              <w:keepLines w:val="0"/>
            </w:pPr>
            <w:r w:rsidRPr="00EF21D2">
              <w:t>defaultValue: None</w:t>
            </w:r>
          </w:p>
          <w:p w14:paraId="4A31AECA" w14:textId="77777777" w:rsidR="00566FA2" w:rsidRPr="00EF21D2" w:rsidRDefault="00566FA2" w:rsidP="00937859">
            <w:pPr>
              <w:pStyle w:val="TAL"/>
              <w:keepNext w:val="0"/>
              <w:keepLines w:val="0"/>
            </w:pPr>
            <w:r w:rsidRPr="00EF21D2">
              <w:t>isNullable: False</w:t>
            </w:r>
          </w:p>
          <w:p w14:paraId="6F0B4B54" w14:textId="77777777" w:rsidR="00566FA2" w:rsidRPr="00EF21D2" w:rsidRDefault="00566FA2" w:rsidP="00937859">
            <w:pPr>
              <w:pStyle w:val="TAL"/>
              <w:keepNext w:val="0"/>
              <w:keepLines w:val="0"/>
            </w:pPr>
          </w:p>
        </w:tc>
      </w:tr>
      <w:tr w:rsidR="00566FA2" w:rsidRPr="00EF21D2" w14:paraId="357B290A" w14:textId="77777777" w:rsidTr="00937859">
        <w:trPr>
          <w:cantSplit/>
          <w:jc w:val="center"/>
        </w:trPr>
        <w:tc>
          <w:tcPr>
            <w:tcW w:w="1897" w:type="dxa"/>
          </w:tcPr>
          <w:p w14:paraId="39DDF236" w14:textId="77777777" w:rsidR="00566FA2" w:rsidRPr="00EF21D2" w:rsidRDefault="00566FA2" w:rsidP="00937859">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12A1D2B1" w14:textId="77777777" w:rsidR="00566FA2" w:rsidRPr="00EF21D2" w:rsidRDefault="00566FA2" w:rsidP="00937859">
            <w:pPr>
              <w:pStyle w:val="TAL"/>
              <w:keepNext w:val="0"/>
              <w:keepLines w:val="0"/>
            </w:pPr>
            <w:r w:rsidRPr="00EF21D2">
              <w:t>Indicates if the transmission direction is downlink (DL), uplink (UL) or both downlink and uplink (DL and UL).</w:t>
            </w:r>
          </w:p>
          <w:p w14:paraId="651C984E" w14:textId="77777777" w:rsidR="00566FA2" w:rsidRPr="00EF21D2" w:rsidRDefault="00566FA2" w:rsidP="00937859">
            <w:pPr>
              <w:pStyle w:val="TAL"/>
              <w:keepNext w:val="0"/>
              <w:keepLines w:val="0"/>
            </w:pPr>
          </w:p>
          <w:p w14:paraId="150BD788" w14:textId="77777777" w:rsidR="00566FA2" w:rsidRPr="00EF21D2" w:rsidRDefault="00566FA2" w:rsidP="00937859">
            <w:pPr>
              <w:pStyle w:val="TAL"/>
              <w:keepNext w:val="0"/>
              <w:keepLines w:val="0"/>
            </w:pPr>
            <w:r w:rsidRPr="00EF21D2">
              <w:t xml:space="preserve">allowedValues: </w:t>
            </w:r>
          </w:p>
          <w:p w14:paraId="0258452A" w14:textId="77777777" w:rsidR="00566FA2" w:rsidRPr="00EF21D2" w:rsidRDefault="00566FA2" w:rsidP="00937859">
            <w:pPr>
              <w:pStyle w:val="TAL"/>
              <w:keepNext w:val="0"/>
              <w:keepLines w:val="0"/>
              <w:rPr>
                <w:rFonts w:eastAsia="Batang"/>
              </w:rPr>
            </w:pPr>
            <w:r w:rsidRPr="00EF21D2">
              <w:t xml:space="preserve">     DL, UL, DL and UL</w:t>
            </w:r>
            <w:r w:rsidRPr="00EF21D2">
              <w:rPr>
                <w:b/>
                <w:i/>
              </w:rPr>
              <w:t xml:space="preserve"> </w:t>
            </w:r>
          </w:p>
        </w:tc>
        <w:tc>
          <w:tcPr>
            <w:tcW w:w="2497" w:type="dxa"/>
          </w:tcPr>
          <w:p w14:paraId="0F621E0C" w14:textId="77777777" w:rsidR="00566FA2" w:rsidRPr="00EF21D2" w:rsidRDefault="00566FA2" w:rsidP="00937859">
            <w:pPr>
              <w:pStyle w:val="TAL"/>
              <w:keepNext w:val="0"/>
              <w:keepLines w:val="0"/>
            </w:pPr>
            <w:r w:rsidRPr="00EF21D2">
              <w:t>type: ENUM</w:t>
            </w:r>
          </w:p>
          <w:p w14:paraId="42277845" w14:textId="77777777" w:rsidR="00566FA2" w:rsidRPr="00EF21D2" w:rsidRDefault="00566FA2" w:rsidP="00937859">
            <w:pPr>
              <w:pStyle w:val="TAL"/>
              <w:keepNext w:val="0"/>
              <w:keepLines w:val="0"/>
            </w:pPr>
            <w:r w:rsidRPr="00EF21D2">
              <w:t>multiplicity: 1</w:t>
            </w:r>
          </w:p>
          <w:p w14:paraId="7F3DCB99" w14:textId="77777777" w:rsidR="00566FA2" w:rsidRPr="00EF21D2" w:rsidRDefault="00566FA2" w:rsidP="00937859">
            <w:pPr>
              <w:pStyle w:val="TAL"/>
              <w:keepNext w:val="0"/>
              <w:keepLines w:val="0"/>
            </w:pPr>
            <w:r w:rsidRPr="00EF21D2">
              <w:t>isOrdered: N/A</w:t>
            </w:r>
          </w:p>
          <w:p w14:paraId="00B8B94D" w14:textId="77777777" w:rsidR="00566FA2" w:rsidRPr="00EF21D2" w:rsidRDefault="00566FA2" w:rsidP="00937859">
            <w:pPr>
              <w:pStyle w:val="TAL"/>
              <w:keepNext w:val="0"/>
              <w:keepLines w:val="0"/>
            </w:pPr>
            <w:r w:rsidRPr="00EF21D2">
              <w:t>isUnique: N/A</w:t>
            </w:r>
          </w:p>
          <w:p w14:paraId="49A9773E" w14:textId="77777777" w:rsidR="00566FA2" w:rsidRPr="00EF21D2" w:rsidRDefault="00566FA2" w:rsidP="00937859">
            <w:pPr>
              <w:pStyle w:val="TAL"/>
              <w:keepNext w:val="0"/>
              <w:keepLines w:val="0"/>
            </w:pPr>
            <w:r w:rsidRPr="00EF21D2">
              <w:t>defaultValue: None</w:t>
            </w:r>
          </w:p>
          <w:p w14:paraId="05506F2D" w14:textId="77777777" w:rsidR="00566FA2" w:rsidRPr="00EF21D2" w:rsidRDefault="00566FA2" w:rsidP="00937859">
            <w:pPr>
              <w:pStyle w:val="TAL"/>
              <w:keepNext w:val="0"/>
              <w:keepLines w:val="0"/>
            </w:pPr>
            <w:r w:rsidRPr="00EF21D2">
              <w:t>isNullable: False</w:t>
            </w:r>
          </w:p>
          <w:p w14:paraId="79C5D4A1" w14:textId="77777777" w:rsidR="00566FA2" w:rsidRPr="00EF21D2" w:rsidRDefault="00566FA2" w:rsidP="00937859">
            <w:pPr>
              <w:pStyle w:val="TAL"/>
              <w:keepNext w:val="0"/>
              <w:keepLines w:val="0"/>
            </w:pPr>
          </w:p>
        </w:tc>
      </w:tr>
      <w:tr w:rsidR="00566FA2" w:rsidRPr="00EF21D2" w14:paraId="6FA5F453" w14:textId="77777777" w:rsidTr="00937859">
        <w:trPr>
          <w:cantSplit/>
          <w:jc w:val="center"/>
        </w:trPr>
        <w:tc>
          <w:tcPr>
            <w:tcW w:w="1897" w:type="dxa"/>
          </w:tcPr>
          <w:p w14:paraId="50E2248C" w14:textId="77777777" w:rsidR="00566FA2" w:rsidRPr="00EF21D2" w:rsidRDefault="00566FA2" w:rsidP="00937859">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0EA0E661" w14:textId="77777777" w:rsidR="00566FA2" w:rsidRPr="00EF21D2" w:rsidRDefault="00566FA2" w:rsidP="00937859">
            <w:pPr>
              <w:pStyle w:val="TAL"/>
              <w:keepNext w:val="0"/>
              <w:keepLines w:val="0"/>
            </w:pPr>
            <w:r w:rsidRPr="00EF21D2">
              <w:t>It identifies whether the object is used for downlink, uplink or supplementary uplink.</w:t>
            </w:r>
          </w:p>
          <w:p w14:paraId="4DB2D0B5" w14:textId="77777777" w:rsidR="00566FA2" w:rsidRPr="00EF21D2" w:rsidRDefault="00566FA2" w:rsidP="00937859">
            <w:pPr>
              <w:pStyle w:val="TAL"/>
              <w:keepNext w:val="0"/>
              <w:keepLines w:val="0"/>
            </w:pPr>
          </w:p>
          <w:p w14:paraId="5FFD95CE" w14:textId="77777777" w:rsidR="00566FA2" w:rsidRPr="00EF21D2" w:rsidRDefault="00566FA2" w:rsidP="00937859">
            <w:pPr>
              <w:pStyle w:val="TAL"/>
              <w:keepNext w:val="0"/>
              <w:keepLines w:val="0"/>
            </w:pPr>
            <w:r w:rsidRPr="00EF21D2">
              <w:t>allowedValues:</w:t>
            </w:r>
          </w:p>
          <w:p w14:paraId="1E68E8D0" w14:textId="77777777" w:rsidR="00566FA2" w:rsidRPr="00EF21D2" w:rsidRDefault="00566FA2" w:rsidP="00937859">
            <w:pPr>
              <w:pStyle w:val="TAL"/>
              <w:keepNext w:val="0"/>
              <w:keepLines w:val="0"/>
            </w:pPr>
            <w:r w:rsidRPr="00EF21D2">
              <w:t xml:space="preserve">     DL, UL, SUL</w:t>
            </w:r>
          </w:p>
        </w:tc>
        <w:tc>
          <w:tcPr>
            <w:tcW w:w="2497" w:type="dxa"/>
          </w:tcPr>
          <w:p w14:paraId="39B83965" w14:textId="77777777" w:rsidR="00566FA2" w:rsidRPr="00EF21D2" w:rsidRDefault="00566FA2" w:rsidP="00937859">
            <w:pPr>
              <w:pStyle w:val="TAL"/>
              <w:keepNext w:val="0"/>
              <w:keepLines w:val="0"/>
            </w:pPr>
            <w:r w:rsidRPr="00EF21D2">
              <w:t>type: ENUM</w:t>
            </w:r>
          </w:p>
          <w:p w14:paraId="6B7EBC9E" w14:textId="77777777" w:rsidR="00566FA2" w:rsidRPr="00EF21D2" w:rsidRDefault="00566FA2" w:rsidP="00937859">
            <w:pPr>
              <w:pStyle w:val="TAL"/>
              <w:keepNext w:val="0"/>
              <w:keepLines w:val="0"/>
            </w:pPr>
            <w:r w:rsidRPr="00EF21D2">
              <w:t>multiplicity: 1</w:t>
            </w:r>
          </w:p>
          <w:p w14:paraId="7816ECEF" w14:textId="77777777" w:rsidR="00566FA2" w:rsidRPr="00EF21D2" w:rsidRDefault="00566FA2" w:rsidP="00937859">
            <w:pPr>
              <w:pStyle w:val="TAL"/>
              <w:keepNext w:val="0"/>
              <w:keepLines w:val="0"/>
            </w:pPr>
            <w:r w:rsidRPr="00EF21D2">
              <w:t>isOrdered: N/A</w:t>
            </w:r>
          </w:p>
          <w:p w14:paraId="228C90A0" w14:textId="77777777" w:rsidR="00566FA2" w:rsidRPr="00EF21D2" w:rsidRDefault="00566FA2" w:rsidP="00937859">
            <w:pPr>
              <w:pStyle w:val="TAL"/>
              <w:keepNext w:val="0"/>
              <w:keepLines w:val="0"/>
            </w:pPr>
            <w:r w:rsidRPr="00EF21D2">
              <w:t>isUnique: N/A</w:t>
            </w:r>
          </w:p>
          <w:p w14:paraId="05951116" w14:textId="77777777" w:rsidR="00566FA2" w:rsidRPr="00EF21D2" w:rsidRDefault="00566FA2" w:rsidP="00937859">
            <w:pPr>
              <w:pStyle w:val="TAL"/>
              <w:keepNext w:val="0"/>
              <w:keepLines w:val="0"/>
            </w:pPr>
            <w:r w:rsidRPr="00EF21D2">
              <w:t>defaultValue: None</w:t>
            </w:r>
          </w:p>
          <w:p w14:paraId="42BD2CFE" w14:textId="77777777" w:rsidR="00566FA2" w:rsidRPr="00EF21D2" w:rsidRDefault="00566FA2" w:rsidP="00937859">
            <w:pPr>
              <w:pStyle w:val="TAL"/>
              <w:keepNext w:val="0"/>
              <w:keepLines w:val="0"/>
            </w:pPr>
            <w:r w:rsidRPr="00EF21D2">
              <w:t>isNullable: False</w:t>
            </w:r>
          </w:p>
          <w:p w14:paraId="6E73E85C" w14:textId="77777777" w:rsidR="00566FA2" w:rsidRPr="00EF21D2" w:rsidRDefault="00566FA2" w:rsidP="00937859">
            <w:pPr>
              <w:pStyle w:val="TAL"/>
              <w:keepNext w:val="0"/>
              <w:keepLines w:val="0"/>
            </w:pPr>
          </w:p>
        </w:tc>
      </w:tr>
      <w:tr w:rsidR="00566FA2" w:rsidRPr="00EF21D2" w14:paraId="43AB621D" w14:textId="77777777" w:rsidTr="00937859">
        <w:trPr>
          <w:cantSplit/>
          <w:jc w:val="center"/>
        </w:trPr>
        <w:tc>
          <w:tcPr>
            <w:tcW w:w="1897" w:type="dxa"/>
          </w:tcPr>
          <w:p w14:paraId="4C9B0B5D" w14:textId="77777777" w:rsidR="00566FA2" w:rsidRPr="00EF21D2" w:rsidRDefault="00566FA2" w:rsidP="00937859">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730FC852" w14:textId="77777777" w:rsidR="00566FA2" w:rsidRPr="00EF21D2" w:rsidRDefault="00566FA2" w:rsidP="00937859">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3F84F451" w14:textId="77777777" w:rsidR="00566FA2" w:rsidRPr="00EF21D2" w:rsidRDefault="00566FA2" w:rsidP="00937859">
            <w:pPr>
              <w:pStyle w:val="TAL"/>
              <w:keepNext w:val="0"/>
              <w:keepLines w:val="0"/>
              <w:rPr>
                <w:rFonts w:eastAsia="Batang" w:cs="Arial"/>
                <w:szCs w:val="18"/>
              </w:rPr>
            </w:pPr>
          </w:p>
          <w:p w14:paraId="6A9D8B15" w14:textId="77777777" w:rsidR="00566FA2" w:rsidRPr="00EF21D2" w:rsidRDefault="00566FA2" w:rsidP="00937859">
            <w:pPr>
              <w:pStyle w:val="TAL"/>
              <w:keepNext w:val="0"/>
              <w:keepLines w:val="0"/>
            </w:pPr>
            <w:r w:rsidRPr="00EF21D2">
              <w:t>allowedValues</w:t>
            </w:r>
            <w:r w:rsidRPr="00EF21D2" w:rsidDel="00DE69A0">
              <w:t>:</w:t>
            </w:r>
          </w:p>
          <w:p w14:paraId="38EDA5A8" w14:textId="77777777" w:rsidR="00566FA2" w:rsidRPr="00EF21D2" w:rsidDel="009C3CE7" w:rsidRDefault="00566FA2" w:rsidP="00937859">
            <w:pPr>
              <w:pStyle w:val="TAL"/>
              <w:keepNext w:val="0"/>
              <w:keepLines w:val="0"/>
            </w:pPr>
          </w:p>
          <w:p w14:paraId="0FF8EFA2" w14:textId="77777777" w:rsidR="00566FA2" w:rsidRPr="00EF21D2" w:rsidRDefault="00566FA2" w:rsidP="00937859">
            <w:pPr>
              <w:pStyle w:val="TAL"/>
              <w:keepNext w:val="0"/>
              <w:keepLines w:val="0"/>
            </w:pPr>
            <w:r w:rsidRPr="00EF21D2">
              <w:t xml:space="preserve">    INITIAL, OTHER</w:t>
            </w:r>
          </w:p>
        </w:tc>
        <w:tc>
          <w:tcPr>
            <w:tcW w:w="2497" w:type="dxa"/>
          </w:tcPr>
          <w:p w14:paraId="5C0DC5E8" w14:textId="77777777" w:rsidR="00566FA2" w:rsidRPr="00EF21D2" w:rsidDel="009C3CE7" w:rsidRDefault="00566FA2" w:rsidP="00937859">
            <w:pPr>
              <w:pStyle w:val="TAL"/>
              <w:keepNext w:val="0"/>
              <w:keepLines w:val="0"/>
            </w:pPr>
            <w:r w:rsidRPr="00EF21D2">
              <w:t>type: ENUM</w:t>
            </w:r>
          </w:p>
          <w:p w14:paraId="176E4DFE" w14:textId="77777777" w:rsidR="00566FA2" w:rsidRPr="00EF21D2" w:rsidRDefault="00566FA2" w:rsidP="00937859">
            <w:pPr>
              <w:pStyle w:val="TAL"/>
              <w:keepNext w:val="0"/>
              <w:keepLines w:val="0"/>
            </w:pPr>
          </w:p>
          <w:p w14:paraId="7DB2D4A6" w14:textId="77777777" w:rsidR="00566FA2" w:rsidRPr="00EF21D2" w:rsidRDefault="00566FA2" w:rsidP="00937859">
            <w:pPr>
              <w:pStyle w:val="TAL"/>
              <w:keepNext w:val="0"/>
              <w:keepLines w:val="0"/>
            </w:pPr>
            <w:r w:rsidRPr="00EF21D2">
              <w:t>multiplicity: 1</w:t>
            </w:r>
          </w:p>
          <w:p w14:paraId="5094DA2B" w14:textId="77777777" w:rsidR="00566FA2" w:rsidRPr="00EF21D2" w:rsidRDefault="00566FA2" w:rsidP="00937859">
            <w:pPr>
              <w:pStyle w:val="TAL"/>
              <w:keepNext w:val="0"/>
              <w:keepLines w:val="0"/>
            </w:pPr>
            <w:r w:rsidRPr="00EF21D2">
              <w:t>isOrdered: N/A</w:t>
            </w:r>
          </w:p>
          <w:p w14:paraId="798272D1" w14:textId="77777777" w:rsidR="00566FA2" w:rsidRPr="00EF21D2" w:rsidRDefault="00566FA2" w:rsidP="00937859">
            <w:pPr>
              <w:pStyle w:val="TAL"/>
              <w:keepNext w:val="0"/>
              <w:keepLines w:val="0"/>
            </w:pPr>
            <w:r w:rsidRPr="00EF21D2">
              <w:t>isUnique: N/A</w:t>
            </w:r>
          </w:p>
          <w:p w14:paraId="1C7BBBE8" w14:textId="77777777" w:rsidR="00566FA2" w:rsidRPr="00EF21D2" w:rsidRDefault="00566FA2" w:rsidP="00937859">
            <w:pPr>
              <w:pStyle w:val="TAL"/>
              <w:keepNext w:val="0"/>
              <w:keepLines w:val="0"/>
            </w:pPr>
            <w:r w:rsidRPr="00EF21D2">
              <w:t>defaultValue: None</w:t>
            </w:r>
          </w:p>
          <w:p w14:paraId="51E4700C" w14:textId="77777777" w:rsidR="00566FA2" w:rsidRPr="00EF21D2" w:rsidRDefault="00566FA2" w:rsidP="00937859">
            <w:pPr>
              <w:pStyle w:val="TAL"/>
              <w:keepNext w:val="0"/>
              <w:keepLines w:val="0"/>
            </w:pPr>
            <w:r w:rsidRPr="00EF21D2">
              <w:t>isNullable: False</w:t>
            </w:r>
          </w:p>
        </w:tc>
      </w:tr>
      <w:tr w:rsidR="00566FA2" w:rsidRPr="00EF21D2" w14:paraId="40BE79FD" w14:textId="77777777" w:rsidTr="00937859">
        <w:trPr>
          <w:cantSplit/>
          <w:jc w:val="center"/>
        </w:trPr>
        <w:tc>
          <w:tcPr>
            <w:tcW w:w="1897" w:type="dxa"/>
          </w:tcPr>
          <w:p w14:paraId="20DFBFA3" w14:textId="77777777" w:rsidR="00566FA2" w:rsidRPr="00EF21D2" w:rsidRDefault="00566FA2" w:rsidP="00937859">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42C7A688" w14:textId="77777777" w:rsidR="00566FA2" w:rsidRPr="00EF21D2" w:rsidRDefault="00566FA2" w:rsidP="00937859">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004C92D7" w14:textId="77777777" w:rsidR="00566FA2" w:rsidRPr="00EF21D2" w:rsidRDefault="00566FA2" w:rsidP="00937859">
            <w:pPr>
              <w:pStyle w:val="TAL"/>
              <w:keepNext w:val="0"/>
              <w:keepLines w:val="0"/>
            </w:pPr>
          </w:p>
          <w:p w14:paraId="14A9F702" w14:textId="77777777" w:rsidR="00566FA2" w:rsidRPr="00EF21D2" w:rsidRDefault="00566FA2" w:rsidP="00937859">
            <w:pPr>
              <w:pStyle w:val="TAL"/>
              <w:keepNext w:val="0"/>
              <w:keepLines w:val="0"/>
            </w:pPr>
            <w:r w:rsidRPr="00EF21D2">
              <w:t>allowedValues:</w:t>
            </w:r>
          </w:p>
          <w:p w14:paraId="5775C458" w14:textId="77777777" w:rsidR="00566FA2" w:rsidRPr="00EF21D2" w:rsidRDefault="00566FA2" w:rsidP="00937859">
            <w:pPr>
              <w:pStyle w:val="TAL"/>
              <w:keepNext w:val="0"/>
              <w:keepLines w:val="0"/>
            </w:pPr>
            <w:r w:rsidRPr="00EF21D2">
              <w:t>0 to N_grid_size – 1, where N_grid_size equals the number of resource blocks for the BS channel bandwidth, given the subcarrier spacing of the BWP.</w:t>
            </w:r>
          </w:p>
          <w:p w14:paraId="5BFA4A27" w14:textId="77777777" w:rsidR="00566FA2" w:rsidRPr="00EF21D2" w:rsidRDefault="00566FA2" w:rsidP="00937859">
            <w:pPr>
              <w:pStyle w:val="TAL"/>
              <w:keepNext w:val="0"/>
              <w:keepLines w:val="0"/>
            </w:pPr>
          </w:p>
        </w:tc>
        <w:tc>
          <w:tcPr>
            <w:tcW w:w="2497" w:type="dxa"/>
          </w:tcPr>
          <w:p w14:paraId="2BFB9296" w14:textId="77777777" w:rsidR="00566FA2" w:rsidRPr="00EF21D2" w:rsidRDefault="00566FA2" w:rsidP="00937859">
            <w:pPr>
              <w:pStyle w:val="TAL"/>
              <w:keepNext w:val="0"/>
              <w:keepLines w:val="0"/>
            </w:pPr>
            <w:r w:rsidRPr="00EF21D2">
              <w:t>type: Integer</w:t>
            </w:r>
          </w:p>
          <w:p w14:paraId="6D3344DA" w14:textId="77777777" w:rsidR="00566FA2" w:rsidRPr="00EF21D2" w:rsidRDefault="00566FA2" w:rsidP="00937859">
            <w:pPr>
              <w:pStyle w:val="TAL"/>
              <w:keepNext w:val="0"/>
              <w:keepLines w:val="0"/>
            </w:pPr>
            <w:r w:rsidRPr="00EF21D2">
              <w:t>multiplicity: 1</w:t>
            </w:r>
          </w:p>
          <w:p w14:paraId="62E56085" w14:textId="77777777" w:rsidR="00566FA2" w:rsidRPr="00EF21D2" w:rsidRDefault="00566FA2" w:rsidP="00937859">
            <w:pPr>
              <w:pStyle w:val="TAL"/>
              <w:keepNext w:val="0"/>
              <w:keepLines w:val="0"/>
            </w:pPr>
            <w:r w:rsidRPr="00EF21D2">
              <w:t>isOrdered: N/A</w:t>
            </w:r>
          </w:p>
          <w:p w14:paraId="14B4BBF1" w14:textId="77777777" w:rsidR="00566FA2" w:rsidRPr="00EF21D2" w:rsidRDefault="00566FA2" w:rsidP="00937859">
            <w:pPr>
              <w:pStyle w:val="TAL"/>
              <w:keepNext w:val="0"/>
              <w:keepLines w:val="0"/>
            </w:pPr>
            <w:r w:rsidRPr="00EF21D2">
              <w:t>isUnique: N/A</w:t>
            </w:r>
          </w:p>
          <w:p w14:paraId="749AB60F" w14:textId="77777777" w:rsidR="00566FA2" w:rsidRPr="00EF21D2" w:rsidRDefault="00566FA2" w:rsidP="00937859">
            <w:pPr>
              <w:pStyle w:val="TAL"/>
              <w:keepNext w:val="0"/>
              <w:keepLines w:val="0"/>
            </w:pPr>
            <w:r w:rsidRPr="00EF21D2">
              <w:t>defaultValue: None</w:t>
            </w:r>
          </w:p>
          <w:p w14:paraId="6E474F6A" w14:textId="77777777" w:rsidR="00566FA2" w:rsidRPr="00EF21D2" w:rsidRDefault="00566FA2" w:rsidP="00937859">
            <w:pPr>
              <w:pStyle w:val="TAL"/>
              <w:keepNext w:val="0"/>
              <w:keepLines w:val="0"/>
            </w:pPr>
            <w:r w:rsidRPr="00EF21D2">
              <w:t>isNullable: False</w:t>
            </w:r>
          </w:p>
        </w:tc>
      </w:tr>
      <w:tr w:rsidR="00566FA2" w:rsidRPr="00EF21D2" w14:paraId="230F353B" w14:textId="77777777" w:rsidTr="00937859">
        <w:trPr>
          <w:cantSplit/>
          <w:jc w:val="center"/>
        </w:trPr>
        <w:tc>
          <w:tcPr>
            <w:tcW w:w="1897" w:type="dxa"/>
          </w:tcPr>
          <w:p w14:paraId="665AA8B6" w14:textId="77777777" w:rsidR="00566FA2" w:rsidRPr="00EF21D2" w:rsidRDefault="00566FA2" w:rsidP="00937859">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lastRenderedPageBreak/>
              <w:t>numberOfRBs</w:t>
            </w:r>
          </w:p>
        </w:tc>
        <w:tc>
          <w:tcPr>
            <w:tcW w:w="5441" w:type="dxa"/>
          </w:tcPr>
          <w:p w14:paraId="3F074B19" w14:textId="77777777" w:rsidR="00566FA2" w:rsidRPr="00EF21D2" w:rsidRDefault="00566FA2" w:rsidP="00937859">
            <w:pPr>
              <w:pStyle w:val="TAL"/>
              <w:keepNext w:val="0"/>
              <w:keepLines w:val="0"/>
            </w:pPr>
            <w:r w:rsidRPr="00EF21D2">
              <w:t>Number of physical resource blocks for a BWP. This corresponds to N_BWP_size, see subclause 4.4.5 in 3GPP TS 38.211 [32].</w:t>
            </w:r>
          </w:p>
          <w:p w14:paraId="15D8D706" w14:textId="77777777" w:rsidR="00566FA2" w:rsidRPr="00EF21D2" w:rsidRDefault="00566FA2" w:rsidP="00937859">
            <w:pPr>
              <w:pStyle w:val="TAL"/>
              <w:keepNext w:val="0"/>
              <w:keepLines w:val="0"/>
            </w:pPr>
          </w:p>
          <w:p w14:paraId="3ABDCBF5" w14:textId="77777777" w:rsidR="00566FA2" w:rsidRPr="00EF21D2" w:rsidDel="009C3CE7" w:rsidRDefault="00566FA2" w:rsidP="00937859">
            <w:pPr>
              <w:pStyle w:val="TAL"/>
              <w:keepNext w:val="0"/>
              <w:keepLines w:val="0"/>
            </w:pPr>
            <w:r w:rsidRPr="00EF21D2">
              <w:t>allowedValues:</w:t>
            </w:r>
          </w:p>
          <w:p w14:paraId="1E465A7C" w14:textId="77777777" w:rsidR="00566FA2" w:rsidRPr="00EF21D2" w:rsidRDefault="00566FA2" w:rsidP="00937859">
            <w:pPr>
              <w:pStyle w:val="TAL"/>
              <w:keepNext w:val="0"/>
              <w:keepLines w:val="0"/>
            </w:pPr>
            <w:r w:rsidRPr="00EF21D2">
              <w:t>1 to N_grid_size – startRB of the BWP. Se startRB for definition of N_grid_size.</w:t>
            </w:r>
          </w:p>
          <w:p w14:paraId="0C0A10C8" w14:textId="77777777" w:rsidR="00566FA2" w:rsidRPr="00EF21D2" w:rsidRDefault="00566FA2" w:rsidP="00937859">
            <w:pPr>
              <w:pStyle w:val="TAL"/>
              <w:keepNext w:val="0"/>
              <w:keepLines w:val="0"/>
            </w:pPr>
          </w:p>
        </w:tc>
        <w:tc>
          <w:tcPr>
            <w:tcW w:w="2497" w:type="dxa"/>
          </w:tcPr>
          <w:p w14:paraId="793271F0" w14:textId="77777777" w:rsidR="00566FA2" w:rsidRPr="00EF21D2" w:rsidRDefault="00566FA2" w:rsidP="00937859">
            <w:pPr>
              <w:pStyle w:val="TAL"/>
              <w:keepNext w:val="0"/>
              <w:keepLines w:val="0"/>
            </w:pPr>
            <w:r w:rsidRPr="00EF21D2">
              <w:t>type: Integer</w:t>
            </w:r>
          </w:p>
          <w:p w14:paraId="1F4A079D" w14:textId="77777777" w:rsidR="00566FA2" w:rsidRPr="00EF21D2" w:rsidRDefault="00566FA2" w:rsidP="00937859">
            <w:pPr>
              <w:pStyle w:val="TAL"/>
              <w:keepNext w:val="0"/>
              <w:keepLines w:val="0"/>
            </w:pPr>
            <w:r w:rsidRPr="00EF21D2">
              <w:t>multiplicity: 1</w:t>
            </w:r>
          </w:p>
          <w:p w14:paraId="7612DC96" w14:textId="77777777" w:rsidR="00566FA2" w:rsidRPr="00EF21D2" w:rsidRDefault="00566FA2" w:rsidP="00937859">
            <w:pPr>
              <w:pStyle w:val="TAL"/>
              <w:keepNext w:val="0"/>
              <w:keepLines w:val="0"/>
            </w:pPr>
            <w:r w:rsidRPr="00EF21D2">
              <w:t>isOrdered: N/A</w:t>
            </w:r>
          </w:p>
          <w:p w14:paraId="4CA55C6E" w14:textId="77777777" w:rsidR="00566FA2" w:rsidRPr="00EF21D2" w:rsidRDefault="00566FA2" w:rsidP="00937859">
            <w:pPr>
              <w:pStyle w:val="TAL"/>
              <w:keepNext w:val="0"/>
              <w:keepLines w:val="0"/>
            </w:pPr>
            <w:r w:rsidRPr="00EF21D2">
              <w:t>isUnique: N/A</w:t>
            </w:r>
          </w:p>
          <w:p w14:paraId="7ED7BE33" w14:textId="77777777" w:rsidR="00566FA2" w:rsidRPr="00EF21D2" w:rsidRDefault="00566FA2" w:rsidP="00937859">
            <w:pPr>
              <w:pStyle w:val="TAL"/>
              <w:keepNext w:val="0"/>
              <w:keepLines w:val="0"/>
            </w:pPr>
            <w:r w:rsidRPr="00EF21D2">
              <w:t>defaultValue: None</w:t>
            </w:r>
          </w:p>
          <w:p w14:paraId="35A8AD5A" w14:textId="77777777" w:rsidR="00566FA2" w:rsidRPr="00EF21D2" w:rsidRDefault="00566FA2" w:rsidP="00937859">
            <w:pPr>
              <w:pStyle w:val="TAL"/>
              <w:keepNext w:val="0"/>
              <w:keepLines w:val="0"/>
            </w:pPr>
            <w:r w:rsidRPr="00EF21D2">
              <w:t>isNullable: False</w:t>
            </w:r>
          </w:p>
        </w:tc>
      </w:tr>
      <w:tr w:rsidR="00566FA2" w:rsidRPr="00EF21D2" w14:paraId="42137DED" w14:textId="77777777" w:rsidTr="00937859">
        <w:trPr>
          <w:cantSplit/>
          <w:jc w:val="center"/>
        </w:trPr>
        <w:tc>
          <w:tcPr>
            <w:tcW w:w="1897" w:type="dxa"/>
          </w:tcPr>
          <w:p w14:paraId="1979E29E" w14:textId="77777777" w:rsidR="00566FA2" w:rsidRPr="00EF21D2" w:rsidRDefault="00566FA2" w:rsidP="00937859">
            <w:pPr>
              <w:pStyle w:val="TAL"/>
              <w:keepNext w:val="0"/>
              <w:keepLines w:val="0"/>
              <w:rPr>
                <w:rFonts w:ascii="Courier New" w:hAnsi="Courier New" w:cs="Courier New"/>
                <w:szCs w:val="18"/>
                <w:lang w:eastAsia="ja-JP"/>
              </w:rPr>
            </w:pPr>
            <w:r w:rsidRPr="00EF21D2">
              <w:rPr>
                <w:rFonts w:ascii="Courier New" w:hAnsi="Courier New"/>
                <w:szCs w:val="18"/>
                <w:lang w:eastAsia="zh-CN"/>
              </w:rPr>
              <w:t>nRTCI</w:t>
            </w:r>
          </w:p>
        </w:tc>
        <w:tc>
          <w:tcPr>
            <w:tcW w:w="5441" w:type="dxa"/>
          </w:tcPr>
          <w:p w14:paraId="73F77421" w14:textId="77777777" w:rsidR="00566FA2" w:rsidRPr="00EF21D2" w:rsidRDefault="00566FA2" w:rsidP="00937859">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772F00AF" w14:textId="77777777" w:rsidR="00566FA2" w:rsidRPr="00EF21D2" w:rsidRDefault="00566FA2" w:rsidP="00937859">
            <w:pPr>
              <w:pStyle w:val="TAL"/>
              <w:keepNext w:val="0"/>
              <w:keepLines w:val="0"/>
              <w:rPr>
                <w:rFonts w:cs="Arial"/>
              </w:rPr>
            </w:pPr>
          </w:p>
          <w:p w14:paraId="613A2C96" w14:textId="77777777" w:rsidR="00566FA2" w:rsidRPr="00EF21D2" w:rsidRDefault="00566FA2" w:rsidP="00937859">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0FCD6FCE" w14:textId="77777777" w:rsidR="00566FA2" w:rsidRPr="00EF21D2" w:rsidRDefault="00566FA2" w:rsidP="00937859">
            <w:pPr>
              <w:pStyle w:val="TAL"/>
              <w:keepNext w:val="0"/>
              <w:keepLines w:val="0"/>
              <w:rPr>
                <w:rFonts w:cs="Arial"/>
                <w:szCs w:val="18"/>
              </w:rPr>
            </w:pPr>
          </w:p>
          <w:p w14:paraId="5746E83C" w14:textId="77777777" w:rsidR="00566FA2" w:rsidRPr="00EF21D2" w:rsidRDefault="00566FA2" w:rsidP="00937859">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56481AB1" w14:textId="77777777" w:rsidR="00566FA2" w:rsidRPr="00EF21D2" w:rsidRDefault="00566FA2" w:rsidP="00937859">
            <w:pPr>
              <w:pStyle w:val="TAL"/>
              <w:keepNext w:val="0"/>
              <w:keepLines w:val="0"/>
            </w:pPr>
          </w:p>
        </w:tc>
        <w:tc>
          <w:tcPr>
            <w:tcW w:w="2497" w:type="dxa"/>
          </w:tcPr>
          <w:p w14:paraId="2734CA6D" w14:textId="77777777" w:rsidR="00566FA2" w:rsidRPr="00EF21D2" w:rsidRDefault="00566FA2" w:rsidP="00937859">
            <w:pPr>
              <w:pStyle w:val="TAL"/>
              <w:keepNext w:val="0"/>
              <w:keepLines w:val="0"/>
              <w:rPr>
                <w:rFonts w:cs="Arial"/>
              </w:rPr>
            </w:pPr>
            <w:r w:rsidRPr="00EF21D2">
              <w:rPr>
                <w:rFonts w:cs="Arial"/>
              </w:rPr>
              <w:t>type: Integer</w:t>
            </w:r>
          </w:p>
          <w:p w14:paraId="2F466E12" w14:textId="77777777" w:rsidR="00566FA2" w:rsidRPr="00EF21D2" w:rsidRDefault="00566FA2" w:rsidP="00937859">
            <w:pPr>
              <w:pStyle w:val="TAL"/>
              <w:keepNext w:val="0"/>
              <w:keepLines w:val="0"/>
              <w:rPr>
                <w:rFonts w:cs="Arial"/>
              </w:rPr>
            </w:pPr>
            <w:r w:rsidRPr="00EF21D2">
              <w:rPr>
                <w:rFonts w:cs="Arial"/>
              </w:rPr>
              <w:t>multiplicity: 1</w:t>
            </w:r>
          </w:p>
          <w:p w14:paraId="3BF98467" w14:textId="77777777" w:rsidR="00566FA2" w:rsidRPr="00EF21D2" w:rsidRDefault="00566FA2" w:rsidP="00937859">
            <w:pPr>
              <w:pStyle w:val="TAL"/>
              <w:keepNext w:val="0"/>
              <w:keepLines w:val="0"/>
              <w:rPr>
                <w:rFonts w:cs="Arial"/>
              </w:rPr>
            </w:pPr>
            <w:r w:rsidRPr="00EF21D2">
              <w:rPr>
                <w:rFonts w:cs="Arial"/>
              </w:rPr>
              <w:t>isOrdered: N/A</w:t>
            </w:r>
          </w:p>
          <w:p w14:paraId="6E59316A" w14:textId="77777777" w:rsidR="00566FA2" w:rsidRPr="00EF21D2" w:rsidRDefault="00566FA2" w:rsidP="00937859">
            <w:pPr>
              <w:pStyle w:val="TAL"/>
              <w:keepNext w:val="0"/>
              <w:keepLines w:val="0"/>
              <w:rPr>
                <w:rFonts w:cs="Arial"/>
              </w:rPr>
            </w:pPr>
            <w:r w:rsidRPr="00EF21D2">
              <w:rPr>
                <w:rFonts w:cs="Arial"/>
              </w:rPr>
              <w:t>isUnique: N/A</w:t>
            </w:r>
          </w:p>
          <w:p w14:paraId="6EC9B314" w14:textId="77777777" w:rsidR="00566FA2" w:rsidRPr="00EF21D2" w:rsidRDefault="00566FA2" w:rsidP="00937859">
            <w:pPr>
              <w:pStyle w:val="TAL"/>
              <w:keepNext w:val="0"/>
              <w:keepLines w:val="0"/>
              <w:rPr>
                <w:rFonts w:cs="Arial"/>
              </w:rPr>
            </w:pPr>
            <w:r w:rsidRPr="00EF21D2">
              <w:rPr>
                <w:rFonts w:cs="Arial"/>
              </w:rPr>
              <w:t>defaultValue: None</w:t>
            </w:r>
          </w:p>
          <w:p w14:paraId="4AE804F8" w14:textId="77777777" w:rsidR="00566FA2" w:rsidRPr="00EF21D2" w:rsidRDefault="00566FA2" w:rsidP="00937859">
            <w:pPr>
              <w:pStyle w:val="TAL"/>
              <w:keepNext w:val="0"/>
              <w:keepLines w:val="0"/>
            </w:pPr>
            <w:r w:rsidRPr="00EF21D2">
              <w:rPr>
                <w:rFonts w:cs="Arial"/>
              </w:rPr>
              <w:t xml:space="preserve">isNullable: </w:t>
            </w:r>
            <w:r w:rsidRPr="00EF21D2">
              <w:t>False</w:t>
            </w:r>
          </w:p>
        </w:tc>
      </w:tr>
      <w:tr w:rsidR="00566FA2" w:rsidRPr="00EF21D2" w14:paraId="4C55E59C" w14:textId="77777777" w:rsidTr="00937859">
        <w:trPr>
          <w:cantSplit/>
          <w:jc w:val="center"/>
        </w:trPr>
        <w:tc>
          <w:tcPr>
            <w:tcW w:w="1897" w:type="dxa"/>
          </w:tcPr>
          <w:p w14:paraId="00D2D327" w14:textId="77777777" w:rsidR="00566FA2" w:rsidRPr="00EF21D2" w:rsidRDefault="00566FA2" w:rsidP="00937859">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32FB41C8" w14:textId="77777777" w:rsidR="00566FA2" w:rsidRPr="00EF21D2" w:rsidRDefault="00566FA2" w:rsidP="00937859">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6C175B7D" w14:textId="77777777" w:rsidR="00566FA2" w:rsidRPr="00EF21D2" w:rsidRDefault="00566FA2" w:rsidP="00937859">
            <w:pPr>
              <w:pStyle w:val="TAL"/>
              <w:keepNext w:val="0"/>
              <w:keepLines w:val="0"/>
              <w:rPr>
                <w:szCs w:val="18"/>
              </w:rPr>
            </w:pPr>
          </w:p>
          <w:p w14:paraId="571DBAD7"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2A95A60B" w14:textId="77777777" w:rsidR="00566FA2" w:rsidRPr="00EF21D2" w:rsidRDefault="00566FA2" w:rsidP="00937859">
            <w:pPr>
              <w:pStyle w:val="TAL"/>
              <w:keepNext w:val="0"/>
              <w:keepLines w:val="0"/>
            </w:pPr>
          </w:p>
        </w:tc>
        <w:tc>
          <w:tcPr>
            <w:tcW w:w="2497" w:type="dxa"/>
          </w:tcPr>
          <w:p w14:paraId="4A0FC8F7" w14:textId="77777777" w:rsidR="00566FA2" w:rsidRPr="00EF21D2" w:rsidRDefault="00566FA2" w:rsidP="00937859">
            <w:pPr>
              <w:pStyle w:val="TAL"/>
              <w:keepNext w:val="0"/>
              <w:keepLines w:val="0"/>
              <w:rPr>
                <w:rFonts w:cs="Arial"/>
              </w:rPr>
            </w:pPr>
            <w:r w:rsidRPr="00EF21D2">
              <w:rPr>
                <w:rFonts w:cs="Arial"/>
              </w:rPr>
              <w:t>type: DN</w:t>
            </w:r>
          </w:p>
          <w:p w14:paraId="5A9D84D2" w14:textId="77777777" w:rsidR="00566FA2" w:rsidRPr="00EF21D2" w:rsidRDefault="00566FA2" w:rsidP="00937859">
            <w:pPr>
              <w:pStyle w:val="TAL"/>
              <w:keepNext w:val="0"/>
              <w:keepLines w:val="0"/>
              <w:rPr>
                <w:rFonts w:cs="Arial"/>
              </w:rPr>
            </w:pPr>
            <w:r w:rsidRPr="00EF21D2">
              <w:rPr>
                <w:rFonts w:cs="Arial"/>
              </w:rPr>
              <w:t>multiplicity: 1</w:t>
            </w:r>
          </w:p>
          <w:p w14:paraId="67FD4501" w14:textId="77777777" w:rsidR="00566FA2" w:rsidRPr="00EF21D2" w:rsidRDefault="00566FA2" w:rsidP="00937859">
            <w:pPr>
              <w:pStyle w:val="TAL"/>
              <w:keepNext w:val="0"/>
              <w:keepLines w:val="0"/>
              <w:rPr>
                <w:rFonts w:cs="Arial"/>
              </w:rPr>
            </w:pPr>
            <w:r w:rsidRPr="00EF21D2">
              <w:rPr>
                <w:rFonts w:cs="Arial"/>
              </w:rPr>
              <w:t>isOrdered: N/A</w:t>
            </w:r>
          </w:p>
          <w:p w14:paraId="7A4D1399" w14:textId="77777777" w:rsidR="00566FA2" w:rsidRPr="00EF21D2" w:rsidRDefault="00566FA2"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79F5C56C" w14:textId="77777777" w:rsidR="00566FA2" w:rsidRPr="00EF21D2" w:rsidRDefault="00566FA2" w:rsidP="00937859">
            <w:pPr>
              <w:pStyle w:val="TAL"/>
              <w:keepNext w:val="0"/>
              <w:keepLines w:val="0"/>
              <w:rPr>
                <w:rFonts w:cs="Arial"/>
              </w:rPr>
            </w:pPr>
            <w:r w:rsidRPr="00EF21D2">
              <w:rPr>
                <w:rFonts w:cs="Arial"/>
              </w:rPr>
              <w:t>defaultValue: None</w:t>
            </w:r>
          </w:p>
          <w:p w14:paraId="64A3AF5A"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768AF7EB" w14:textId="77777777" w:rsidR="00566FA2" w:rsidRPr="00EF21D2" w:rsidRDefault="00566FA2" w:rsidP="00937859">
            <w:pPr>
              <w:pStyle w:val="TAL"/>
              <w:keepNext w:val="0"/>
              <w:keepLines w:val="0"/>
            </w:pPr>
          </w:p>
        </w:tc>
      </w:tr>
      <w:tr w:rsidR="00566FA2" w:rsidRPr="00EF21D2" w14:paraId="2682A0FE" w14:textId="77777777" w:rsidTr="00937859">
        <w:trPr>
          <w:cantSplit/>
          <w:jc w:val="center"/>
        </w:trPr>
        <w:tc>
          <w:tcPr>
            <w:tcW w:w="1897" w:type="dxa"/>
          </w:tcPr>
          <w:p w14:paraId="1656799A" w14:textId="77777777" w:rsidR="00566FA2" w:rsidRPr="00EF21D2" w:rsidRDefault="00566FA2" w:rsidP="00937859">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0E83B9F4" w14:textId="77777777" w:rsidR="00566FA2" w:rsidRPr="00EF21D2" w:rsidRDefault="00566FA2" w:rsidP="00937859">
            <w:pPr>
              <w:pStyle w:val="TAL"/>
              <w:keepNext w:val="0"/>
              <w:keepLines w:val="0"/>
              <w:rPr>
                <w:rFonts w:cs="Arial"/>
                <w:szCs w:val="18"/>
              </w:rPr>
            </w:pPr>
            <w:r w:rsidRPr="00EF21D2">
              <w:rPr>
                <w:rFonts w:cs="Arial"/>
                <w:szCs w:val="18"/>
              </w:rPr>
              <w:t>Indicates cell defining SSB frequency domain position</w:t>
            </w:r>
          </w:p>
          <w:p w14:paraId="6E81712C" w14:textId="77777777" w:rsidR="00566FA2" w:rsidRPr="00EF21D2" w:rsidRDefault="00566FA2" w:rsidP="00937859">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76DF9347" w14:textId="77777777" w:rsidR="00566FA2" w:rsidRPr="00EF21D2" w:rsidRDefault="00566FA2" w:rsidP="00937859">
            <w:pPr>
              <w:pStyle w:val="TAL"/>
              <w:keepNext w:val="0"/>
              <w:keepLines w:val="0"/>
              <w:rPr>
                <w:rFonts w:cs="Arial"/>
              </w:rPr>
            </w:pPr>
            <w:r w:rsidRPr="00EF21D2">
              <w:rPr>
                <w:rFonts w:cs="Arial"/>
                <w:szCs w:val="18"/>
              </w:rPr>
              <w:t>allowedValues: 0..3279165</w:t>
            </w:r>
          </w:p>
        </w:tc>
        <w:tc>
          <w:tcPr>
            <w:tcW w:w="2497" w:type="dxa"/>
          </w:tcPr>
          <w:p w14:paraId="7A21F304" w14:textId="77777777" w:rsidR="00566FA2" w:rsidRPr="00EF21D2" w:rsidRDefault="00566FA2" w:rsidP="00937859">
            <w:pPr>
              <w:pStyle w:val="TAL"/>
              <w:keepNext w:val="0"/>
              <w:keepLines w:val="0"/>
            </w:pPr>
            <w:r w:rsidRPr="00EF21D2">
              <w:t>type: Integer</w:t>
            </w:r>
          </w:p>
          <w:p w14:paraId="0374D3C6" w14:textId="77777777" w:rsidR="00566FA2" w:rsidRPr="00EF21D2" w:rsidRDefault="00566FA2" w:rsidP="00937859">
            <w:pPr>
              <w:pStyle w:val="TAL"/>
              <w:keepNext w:val="0"/>
              <w:keepLines w:val="0"/>
            </w:pPr>
            <w:r w:rsidRPr="00EF21D2">
              <w:t>multiplicity: 1</w:t>
            </w:r>
          </w:p>
          <w:p w14:paraId="33ECF506" w14:textId="77777777" w:rsidR="00566FA2" w:rsidRPr="00EF21D2" w:rsidRDefault="00566FA2" w:rsidP="00937859">
            <w:pPr>
              <w:pStyle w:val="TAL"/>
              <w:keepNext w:val="0"/>
              <w:keepLines w:val="0"/>
            </w:pPr>
            <w:r w:rsidRPr="00EF21D2">
              <w:t>isOrdered: N/A</w:t>
            </w:r>
          </w:p>
          <w:p w14:paraId="2480B375" w14:textId="77777777" w:rsidR="00566FA2" w:rsidRPr="00EF21D2" w:rsidRDefault="00566FA2" w:rsidP="00937859">
            <w:pPr>
              <w:pStyle w:val="TAL"/>
              <w:keepNext w:val="0"/>
              <w:keepLines w:val="0"/>
            </w:pPr>
            <w:r w:rsidRPr="00EF21D2">
              <w:t>isUnique: N/A</w:t>
            </w:r>
          </w:p>
          <w:p w14:paraId="787165E5" w14:textId="77777777" w:rsidR="00566FA2" w:rsidRPr="00EF21D2" w:rsidRDefault="00566FA2" w:rsidP="00937859">
            <w:pPr>
              <w:pStyle w:val="TAL"/>
              <w:keepNext w:val="0"/>
              <w:keepLines w:val="0"/>
            </w:pPr>
            <w:r w:rsidRPr="00EF21D2">
              <w:t>defaultValue: None</w:t>
            </w:r>
          </w:p>
          <w:p w14:paraId="315EEC97" w14:textId="77777777" w:rsidR="00566FA2" w:rsidRPr="00EF21D2" w:rsidRDefault="00566FA2" w:rsidP="00937859">
            <w:pPr>
              <w:pStyle w:val="TAL"/>
              <w:keepNext w:val="0"/>
              <w:keepLines w:val="0"/>
            </w:pPr>
            <w:r w:rsidRPr="00EF21D2">
              <w:t>isNullable: False</w:t>
            </w:r>
          </w:p>
          <w:p w14:paraId="21A73400" w14:textId="77777777" w:rsidR="00566FA2" w:rsidRPr="00EF21D2" w:rsidRDefault="00566FA2" w:rsidP="00937859">
            <w:pPr>
              <w:pStyle w:val="TAL"/>
              <w:keepNext w:val="0"/>
              <w:keepLines w:val="0"/>
              <w:rPr>
                <w:rFonts w:cs="Arial"/>
              </w:rPr>
            </w:pPr>
          </w:p>
        </w:tc>
      </w:tr>
      <w:tr w:rsidR="00566FA2" w:rsidRPr="00EF21D2" w14:paraId="12F6C94A" w14:textId="77777777" w:rsidTr="00937859">
        <w:trPr>
          <w:cantSplit/>
          <w:jc w:val="center"/>
        </w:trPr>
        <w:tc>
          <w:tcPr>
            <w:tcW w:w="1897" w:type="dxa"/>
          </w:tcPr>
          <w:p w14:paraId="7C670490"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172715C8" w14:textId="77777777" w:rsidR="00566FA2" w:rsidRPr="00EF21D2" w:rsidRDefault="00566FA2" w:rsidP="00937859">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517B4ABC" w14:textId="77777777" w:rsidR="00566FA2" w:rsidRPr="00EF21D2" w:rsidRDefault="00566FA2" w:rsidP="00937859">
            <w:pPr>
              <w:pStyle w:val="TAL"/>
              <w:keepNext w:val="0"/>
              <w:keepLines w:val="0"/>
              <w:rPr>
                <w:rFonts w:cs="Arial"/>
              </w:rPr>
            </w:pPr>
          </w:p>
          <w:p w14:paraId="01EEE72A"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526FA11" w14:textId="77777777" w:rsidR="00566FA2" w:rsidRPr="00EF21D2" w:rsidRDefault="00566FA2" w:rsidP="00937859">
            <w:pPr>
              <w:pStyle w:val="TAL"/>
              <w:keepNext w:val="0"/>
              <w:keepLines w:val="0"/>
              <w:rPr>
                <w:rFonts w:cs="Arial"/>
                <w:szCs w:val="18"/>
              </w:rPr>
            </w:pPr>
          </w:p>
        </w:tc>
        <w:tc>
          <w:tcPr>
            <w:tcW w:w="2497" w:type="dxa"/>
          </w:tcPr>
          <w:p w14:paraId="035446C8" w14:textId="77777777" w:rsidR="00566FA2" w:rsidRPr="00EF21D2" w:rsidRDefault="00566FA2" w:rsidP="00937859">
            <w:pPr>
              <w:pStyle w:val="TAL"/>
              <w:keepNext w:val="0"/>
              <w:keepLines w:val="0"/>
              <w:rPr>
                <w:rFonts w:cs="Arial"/>
              </w:rPr>
            </w:pPr>
            <w:r w:rsidRPr="00EF21D2">
              <w:rPr>
                <w:rFonts w:cs="Arial"/>
              </w:rPr>
              <w:t>type: DN</w:t>
            </w:r>
          </w:p>
          <w:p w14:paraId="532C20A6" w14:textId="77777777" w:rsidR="00566FA2" w:rsidRPr="00EF21D2" w:rsidRDefault="00566FA2" w:rsidP="00937859">
            <w:pPr>
              <w:pStyle w:val="TAL"/>
              <w:keepNext w:val="0"/>
              <w:keepLines w:val="0"/>
              <w:rPr>
                <w:rFonts w:cs="Arial"/>
              </w:rPr>
            </w:pPr>
            <w:r w:rsidRPr="00EF21D2">
              <w:rPr>
                <w:rFonts w:cs="Arial"/>
              </w:rPr>
              <w:t>multiplicity: 1</w:t>
            </w:r>
          </w:p>
          <w:p w14:paraId="5EED70C6" w14:textId="77777777" w:rsidR="00566FA2" w:rsidRPr="00EF21D2" w:rsidRDefault="00566FA2" w:rsidP="00937859">
            <w:pPr>
              <w:pStyle w:val="TAL"/>
              <w:keepNext w:val="0"/>
              <w:keepLines w:val="0"/>
              <w:rPr>
                <w:rFonts w:cs="Arial"/>
              </w:rPr>
            </w:pPr>
            <w:r w:rsidRPr="00EF21D2">
              <w:rPr>
                <w:rFonts w:cs="Arial"/>
              </w:rPr>
              <w:t>isOrdered: N/A</w:t>
            </w:r>
          </w:p>
          <w:p w14:paraId="560C3F0F" w14:textId="77777777" w:rsidR="00566FA2" w:rsidRPr="00EF21D2" w:rsidRDefault="00566FA2"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2EDC0834" w14:textId="77777777" w:rsidR="00566FA2" w:rsidRPr="00EF21D2" w:rsidRDefault="00566FA2" w:rsidP="00937859">
            <w:pPr>
              <w:pStyle w:val="TAL"/>
              <w:keepNext w:val="0"/>
              <w:keepLines w:val="0"/>
              <w:rPr>
                <w:rFonts w:cs="Arial"/>
              </w:rPr>
            </w:pPr>
            <w:r w:rsidRPr="00EF21D2">
              <w:rPr>
                <w:rFonts w:cs="Arial"/>
              </w:rPr>
              <w:t>defaultValue: None</w:t>
            </w:r>
          </w:p>
          <w:p w14:paraId="4A337FFE"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34C20998" w14:textId="77777777" w:rsidR="00566FA2" w:rsidRPr="00EF21D2" w:rsidRDefault="00566FA2" w:rsidP="00937859">
            <w:pPr>
              <w:pStyle w:val="TAL"/>
              <w:keepNext w:val="0"/>
              <w:keepLines w:val="0"/>
            </w:pPr>
          </w:p>
        </w:tc>
      </w:tr>
      <w:tr w:rsidR="00566FA2" w:rsidRPr="00EF21D2" w14:paraId="331AF61E" w14:textId="77777777" w:rsidTr="00937859">
        <w:trPr>
          <w:cantSplit/>
          <w:jc w:val="center"/>
        </w:trPr>
        <w:tc>
          <w:tcPr>
            <w:tcW w:w="1897" w:type="dxa"/>
          </w:tcPr>
          <w:p w14:paraId="2094D0C9"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081A6BA4" w14:textId="77777777" w:rsidR="00566FA2" w:rsidRPr="00EF21D2" w:rsidRDefault="00566FA2" w:rsidP="00937859">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78A02407" w14:textId="77777777" w:rsidR="00566FA2" w:rsidRPr="00EF21D2" w:rsidRDefault="00566FA2" w:rsidP="00937859">
            <w:pPr>
              <w:pStyle w:val="TAL"/>
              <w:keepNext w:val="0"/>
              <w:keepLines w:val="0"/>
              <w:rPr>
                <w:rFonts w:cs="Arial"/>
              </w:rPr>
            </w:pPr>
          </w:p>
          <w:p w14:paraId="32931C40"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50AF98E4" w14:textId="77777777" w:rsidR="00566FA2" w:rsidRPr="00EF21D2" w:rsidRDefault="00566FA2" w:rsidP="00937859">
            <w:pPr>
              <w:pStyle w:val="TAL"/>
              <w:keepNext w:val="0"/>
              <w:keepLines w:val="0"/>
              <w:rPr>
                <w:rFonts w:cs="Arial"/>
                <w:szCs w:val="18"/>
              </w:rPr>
            </w:pPr>
          </w:p>
        </w:tc>
        <w:tc>
          <w:tcPr>
            <w:tcW w:w="2497" w:type="dxa"/>
          </w:tcPr>
          <w:p w14:paraId="7B895444" w14:textId="77777777" w:rsidR="00566FA2" w:rsidRPr="00EF21D2" w:rsidRDefault="00566FA2" w:rsidP="00937859">
            <w:pPr>
              <w:pStyle w:val="TAL"/>
              <w:keepNext w:val="0"/>
              <w:keepLines w:val="0"/>
              <w:rPr>
                <w:rFonts w:cs="Arial"/>
              </w:rPr>
            </w:pPr>
            <w:r w:rsidRPr="00EF21D2">
              <w:rPr>
                <w:rFonts w:cs="Arial"/>
              </w:rPr>
              <w:t>type: DN</w:t>
            </w:r>
          </w:p>
          <w:p w14:paraId="5E72B50E" w14:textId="77777777" w:rsidR="00566FA2" w:rsidRPr="00EF21D2" w:rsidRDefault="00566FA2" w:rsidP="00937859">
            <w:pPr>
              <w:pStyle w:val="TAL"/>
              <w:keepNext w:val="0"/>
              <w:keepLines w:val="0"/>
              <w:rPr>
                <w:rFonts w:cs="Arial"/>
              </w:rPr>
            </w:pPr>
            <w:r w:rsidRPr="00EF21D2">
              <w:rPr>
                <w:rFonts w:cs="Arial"/>
              </w:rPr>
              <w:t>multiplicity: 1</w:t>
            </w:r>
          </w:p>
          <w:p w14:paraId="7198B9C4" w14:textId="77777777" w:rsidR="00566FA2" w:rsidRPr="00EF21D2" w:rsidRDefault="00566FA2" w:rsidP="00937859">
            <w:pPr>
              <w:pStyle w:val="TAL"/>
              <w:keepNext w:val="0"/>
              <w:keepLines w:val="0"/>
              <w:rPr>
                <w:rFonts w:cs="Arial"/>
              </w:rPr>
            </w:pPr>
            <w:r w:rsidRPr="00EF21D2">
              <w:rPr>
                <w:rFonts w:cs="Arial"/>
              </w:rPr>
              <w:t>isOrdered: N/A</w:t>
            </w:r>
          </w:p>
          <w:p w14:paraId="0B1B92B0" w14:textId="77777777" w:rsidR="00566FA2" w:rsidRPr="00EF21D2" w:rsidRDefault="00566FA2"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BD70E6E" w14:textId="77777777" w:rsidR="00566FA2" w:rsidRPr="00EF21D2" w:rsidRDefault="00566FA2" w:rsidP="00937859">
            <w:pPr>
              <w:pStyle w:val="TAL"/>
              <w:keepNext w:val="0"/>
              <w:keepLines w:val="0"/>
              <w:rPr>
                <w:rFonts w:cs="Arial"/>
              </w:rPr>
            </w:pPr>
            <w:r w:rsidRPr="00EF21D2">
              <w:rPr>
                <w:rFonts w:cs="Arial"/>
              </w:rPr>
              <w:t>defaultValue: None</w:t>
            </w:r>
          </w:p>
          <w:p w14:paraId="4451570B"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7F852CF7" w14:textId="77777777" w:rsidR="00566FA2" w:rsidRPr="00EF21D2" w:rsidRDefault="00566FA2" w:rsidP="00937859">
            <w:pPr>
              <w:pStyle w:val="TAL"/>
              <w:keepNext w:val="0"/>
              <w:keepLines w:val="0"/>
            </w:pPr>
          </w:p>
        </w:tc>
      </w:tr>
      <w:tr w:rsidR="00566FA2" w:rsidRPr="00EF21D2" w14:paraId="20C6A87B" w14:textId="77777777" w:rsidTr="00937859">
        <w:trPr>
          <w:cantSplit/>
          <w:jc w:val="center"/>
        </w:trPr>
        <w:tc>
          <w:tcPr>
            <w:tcW w:w="1897" w:type="dxa"/>
          </w:tcPr>
          <w:p w14:paraId="2C60B670"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1543C2DA" w14:textId="77777777" w:rsidR="00566FA2" w:rsidRPr="00EF21D2" w:rsidRDefault="00566FA2" w:rsidP="00937859">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6396E8B4" w14:textId="77777777" w:rsidR="00566FA2" w:rsidRPr="00EF21D2" w:rsidRDefault="00566FA2" w:rsidP="00937859">
            <w:pPr>
              <w:pStyle w:val="TAL"/>
              <w:keepNext w:val="0"/>
              <w:keepLines w:val="0"/>
              <w:rPr>
                <w:rFonts w:cs="Arial"/>
              </w:rPr>
            </w:pPr>
          </w:p>
          <w:p w14:paraId="2F6A347B"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186C2C86" w14:textId="77777777" w:rsidR="00566FA2" w:rsidRPr="00EF21D2" w:rsidRDefault="00566FA2" w:rsidP="00937859">
            <w:pPr>
              <w:pStyle w:val="TAL"/>
              <w:keepNext w:val="0"/>
              <w:keepLines w:val="0"/>
              <w:rPr>
                <w:rFonts w:cs="Arial"/>
                <w:szCs w:val="18"/>
              </w:rPr>
            </w:pPr>
          </w:p>
        </w:tc>
        <w:tc>
          <w:tcPr>
            <w:tcW w:w="2497" w:type="dxa"/>
          </w:tcPr>
          <w:p w14:paraId="08F4E25B" w14:textId="77777777" w:rsidR="00566FA2" w:rsidRPr="00EF21D2" w:rsidRDefault="00566FA2" w:rsidP="00937859">
            <w:pPr>
              <w:pStyle w:val="TAL"/>
              <w:keepNext w:val="0"/>
              <w:keepLines w:val="0"/>
              <w:rPr>
                <w:rFonts w:cs="Arial"/>
              </w:rPr>
            </w:pPr>
            <w:r w:rsidRPr="00EF21D2">
              <w:rPr>
                <w:rFonts w:cs="Arial"/>
              </w:rPr>
              <w:t>type: DN</w:t>
            </w:r>
          </w:p>
          <w:p w14:paraId="359C7016" w14:textId="77777777" w:rsidR="00566FA2" w:rsidRPr="00EF21D2" w:rsidRDefault="00566FA2" w:rsidP="00937859">
            <w:pPr>
              <w:pStyle w:val="TAL"/>
              <w:keepNext w:val="0"/>
              <w:keepLines w:val="0"/>
              <w:rPr>
                <w:rFonts w:cs="Arial"/>
              </w:rPr>
            </w:pPr>
            <w:r w:rsidRPr="00EF21D2">
              <w:rPr>
                <w:rFonts w:cs="Arial"/>
              </w:rPr>
              <w:t xml:space="preserve">multiplicity: </w:t>
            </w:r>
            <w:r>
              <w:rPr>
                <w:rFonts w:cs="Arial"/>
              </w:rPr>
              <w:t>*</w:t>
            </w:r>
          </w:p>
          <w:p w14:paraId="4D84CA38" w14:textId="77777777" w:rsidR="00566FA2" w:rsidRPr="00EF21D2" w:rsidRDefault="00566FA2" w:rsidP="00937859">
            <w:pPr>
              <w:pStyle w:val="TAL"/>
              <w:keepNext w:val="0"/>
              <w:keepLines w:val="0"/>
              <w:rPr>
                <w:rFonts w:cs="Arial"/>
              </w:rPr>
            </w:pPr>
            <w:r w:rsidRPr="00EF21D2">
              <w:rPr>
                <w:rFonts w:cs="Arial"/>
              </w:rPr>
              <w:t xml:space="preserve">isOrdered: </w:t>
            </w:r>
            <w:r>
              <w:rPr>
                <w:rFonts w:cs="Arial"/>
              </w:rPr>
              <w:t>False</w:t>
            </w:r>
          </w:p>
          <w:p w14:paraId="7A4E9218" w14:textId="77777777" w:rsidR="00566FA2" w:rsidRPr="00EF21D2" w:rsidRDefault="00566FA2" w:rsidP="00937859">
            <w:pPr>
              <w:pStyle w:val="TAL"/>
              <w:keepNext w:val="0"/>
              <w:keepLines w:val="0"/>
              <w:rPr>
                <w:rFonts w:cs="Arial"/>
                <w:lang w:eastAsia="zh-CN"/>
              </w:rPr>
            </w:pPr>
            <w:r w:rsidRPr="00EF21D2">
              <w:rPr>
                <w:rFonts w:cs="Arial"/>
              </w:rPr>
              <w:t>isUnique: T</w:t>
            </w:r>
            <w:r w:rsidRPr="00EF21D2">
              <w:rPr>
                <w:rFonts w:cs="Arial"/>
                <w:lang w:eastAsia="zh-CN"/>
              </w:rPr>
              <w:t>rue</w:t>
            </w:r>
          </w:p>
          <w:p w14:paraId="3347950F" w14:textId="77777777" w:rsidR="00566FA2" w:rsidRPr="00EF21D2" w:rsidRDefault="00566FA2" w:rsidP="00937859">
            <w:pPr>
              <w:pStyle w:val="TAL"/>
              <w:keepNext w:val="0"/>
              <w:keepLines w:val="0"/>
              <w:rPr>
                <w:rFonts w:cs="Arial"/>
              </w:rPr>
            </w:pPr>
            <w:r w:rsidRPr="00EF21D2">
              <w:rPr>
                <w:rFonts w:cs="Arial"/>
              </w:rPr>
              <w:t>defaultValue: None</w:t>
            </w:r>
          </w:p>
          <w:p w14:paraId="5C2E417B"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7592EE23" w14:textId="77777777" w:rsidR="00566FA2" w:rsidRPr="00EF21D2" w:rsidRDefault="00566FA2" w:rsidP="00937859">
            <w:pPr>
              <w:pStyle w:val="TAL"/>
              <w:keepNext w:val="0"/>
              <w:keepLines w:val="0"/>
            </w:pPr>
          </w:p>
        </w:tc>
      </w:tr>
      <w:tr w:rsidR="00566FA2" w:rsidRPr="00EF21D2" w14:paraId="53DF113B" w14:textId="77777777" w:rsidTr="00937859">
        <w:trPr>
          <w:cantSplit/>
          <w:jc w:val="center"/>
        </w:trPr>
        <w:tc>
          <w:tcPr>
            <w:tcW w:w="1897" w:type="dxa"/>
          </w:tcPr>
          <w:p w14:paraId="003A4297"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56194E68" w14:textId="77777777" w:rsidR="00566FA2" w:rsidRPr="00EF21D2" w:rsidRDefault="00566FA2" w:rsidP="00937859">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23E1C46D" w14:textId="77777777" w:rsidR="00566FA2" w:rsidRPr="00EF21D2" w:rsidRDefault="00566FA2" w:rsidP="00937859">
            <w:pPr>
              <w:pStyle w:val="TAL"/>
              <w:keepNext w:val="0"/>
              <w:keepLines w:val="0"/>
              <w:rPr>
                <w:rFonts w:cs="Arial"/>
              </w:rPr>
            </w:pPr>
          </w:p>
          <w:p w14:paraId="273946E4"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5B6162A2" w14:textId="77777777" w:rsidR="00566FA2" w:rsidRPr="00EF21D2" w:rsidRDefault="00566FA2" w:rsidP="00937859">
            <w:pPr>
              <w:pStyle w:val="TAL"/>
              <w:keepNext w:val="0"/>
              <w:keepLines w:val="0"/>
              <w:rPr>
                <w:rFonts w:cs="Arial"/>
                <w:szCs w:val="18"/>
              </w:rPr>
            </w:pPr>
          </w:p>
        </w:tc>
        <w:tc>
          <w:tcPr>
            <w:tcW w:w="2497" w:type="dxa"/>
          </w:tcPr>
          <w:p w14:paraId="4211B778" w14:textId="77777777" w:rsidR="00566FA2" w:rsidRPr="00EF21D2" w:rsidRDefault="00566FA2" w:rsidP="00937859">
            <w:pPr>
              <w:pStyle w:val="TAL"/>
              <w:keepNext w:val="0"/>
              <w:keepLines w:val="0"/>
              <w:rPr>
                <w:rFonts w:cs="Arial"/>
              </w:rPr>
            </w:pPr>
            <w:r w:rsidRPr="00EF21D2">
              <w:rPr>
                <w:rFonts w:cs="Arial"/>
              </w:rPr>
              <w:t>type: DN</w:t>
            </w:r>
          </w:p>
          <w:p w14:paraId="3CB84F89" w14:textId="77777777" w:rsidR="00566FA2" w:rsidRPr="00EF21D2" w:rsidRDefault="00566FA2" w:rsidP="00937859">
            <w:pPr>
              <w:pStyle w:val="TAL"/>
              <w:keepNext w:val="0"/>
              <w:keepLines w:val="0"/>
              <w:rPr>
                <w:rFonts w:cs="Arial"/>
              </w:rPr>
            </w:pPr>
            <w:r w:rsidRPr="00EF21D2">
              <w:rPr>
                <w:rFonts w:cs="Arial"/>
              </w:rPr>
              <w:t>multiplicity: 1</w:t>
            </w:r>
          </w:p>
          <w:p w14:paraId="05D0058D" w14:textId="77777777" w:rsidR="00566FA2" w:rsidRPr="00EF21D2" w:rsidRDefault="00566FA2" w:rsidP="00937859">
            <w:pPr>
              <w:pStyle w:val="TAL"/>
              <w:keepNext w:val="0"/>
              <w:keepLines w:val="0"/>
              <w:rPr>
                <w:rFonts w:cs="Arial"/>
              </w:rPr>
            </w:pPr>
            <w:r w:rsidRPr="00EF21D2">
              <w:rPr>
                <w:rFonts w:cs="Arial"/>
              </w:rPr>
              <w:t>isOrdered: N/A</w:t>
            </w:r>
          </w:p>
          <w:p w14:paraId="1871B057" w14:textId="77777777" w:rsidR="00566FA2" w:rsidRPr="00EF21D2" w:rsidRDefault="00566FA2" w:rsidP="00937859">
            <w:pPr>
              <w:pStyle w:val="TAL"/>
              <w:keepNext w:val="0"/>
              <w:keepLines w:val="0"/>
              <w:rPr>
                <w:rFonts w:cs="Arial"/>
                <w:lang w:eastAsia="zh-CN"/>
              </w:rPr>
            </w:pPr>
            <w:r w:rsidRPr="00EF21D2">
              <w:rPr>
                <w:rFonts w:cs="Arial"/>
              </w:rPr>
              <w:t xml:space="preserve">isUnique: </w:t>
            </w:r>
            <w:r w:rsidRPr="00BD7989">
              <w:rPr>
                <w:rFonts w:cs="Arial"/>
              </w:rPr>
              <w:t>N/A</w:t>
            </w:r>
          </w:p>
          <w:p w14:paraId="5C86C355" w14:textId="77777777" w:rsidR="00566FA2" w:rsidRPr="00EF21D2" w:rsidRDefault="00566FA2" w:rsidP="00937859">
            <w:pPr>
              <w:pStyle w:val="TAL"/>
              <w:keepNext w:val="0"/>
              <w:keepLines w:val="0"/>
              <w:rPr>
                <w:rFonts w:cs="Arial"/>
              </w:rPr>
            </w:pPr>
            <w:r w:rsidRPr="00EF21D2">
              <w:rPr>
                <w:rFonts w:cs="Arial"/>
              </w:rPr>
              <w:t>defaultValue: None</w:t>
            </w:r>
          </w:p>
          <w:p w14:paraId="390089E4"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64B6CCE3" w14:textId="77777777" w:rsidR="00566FA2" w:rsidRPr="00EF21D2" w:rsidRDefault="00566FA2" w:rsidP="00937859">
            <w:pPr>
              <w:pStyle w:val="TAL"/>
              <w:keepNext w:val="0"/>
              <w:keepLines w:val="0"/>
            </w:pPr>
          </w:p>
        </w:tc>
      </w:tr>
      <w:tr w:rsidR="00566FA2" w:rsidRPr="00EF21D2" w14:paraId="55787E75" w14:textId="77777777" w:rsidTr="00937859">
        <w:trPr>
          <w:cantSplit/>
          <w:jc w:val="center"/>
        </w:trPr>
        <w:tc>
          <w:tcPr>
            <w:tcW w:w="1897" w:type="dxa"/>
          </w:tcPr>
          <w:p w14:paraId="2FA4EC6F"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650F3CA8" w14:textId="77777777" w:rsidR="00566FA2" w:rsidRPr="00EF21D2" w:rsidRDefault="00566FA2" w:rsidP="00937859">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1496ED2C" w14:textId="77777777" w:rsidR="00566FA2" w:rsidRPr="00EF21D2" w:rsidRDefault="00566FA2" w:rsidP="00937859">
            <w:pPr>
              <w:pStyle w:val="TAL"/>
              <w:keepNext w:val="0"/>
              <w:keepLines w:val="0"/>
              <w:rPr>
                <w:rFonts w:eastAsia="等线" w:cs="Arial"/>
                <w:szCs w:val="18"/>
              </w:rPr>
            </w:pPr>
          </w:p>
          <w:p w14:paraId="7D157949"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BDAF096" w14:textId="77777777" w:rsidR="00566FA2" w:rsidRPr="00EF21D2" w:rsidRDefault="00566FA2" w:rsidP="00937859">
            <w:pPr>
              <w:pStyle w:val="TAL"/>
              <w:keepNext w:val="0"/>
              <w:keepLines w:val="0"/>
              <w:rPr>
                <w:rFonts w:cs="Arial"/>
                <w:szCs w:val="18"/>
              </w:rPr>
            </w:pPr>
          </w:p>
        </w:tc>
        <w:tc>
          <w:tcPr>
            <w:tcW w:w="2497" w:type="dxa"/>
          </w:tcPr>
          <w:p w14:paraId="594C8920" w14:textId="77777777" w:rsidR="00566FA2" w:rsidRPr="00EF21D2" w:rsidRDefault="00566FA2" w:rsidP="00937859">
            <w:pPr>
              <w:pStyle w:val="TAL"/>
              <w:keepNext w:val="0"/>
              <w:keepLines w:val="0"/>
              <w:rPr>
                <w:szCs w:val="18"/>
                <w:lang w:eastAsia="zh-CN"/>
              </w:rPr>
            </w:pPr>
            <w:r w:rsidRPr="00EF21D2">
              <w:rPr>
                <w:szCs w:val="18"/>
              </w:rPr>
              <w:t>type: QOffsetRangeList</w:t>
            </w:r>
          </w:p>
          <w:p w14:paraId="68357A46" w14:textId="77777777" w:rsidR="00566FA2" w:rsidRPr="00EF21D2" w:rsidRDefault="00566FA2" w:rsidP="00937859">
            <w:pPr>
              <w:pStyle w:val="TAL"/>
              <w:keepNext w:val="0"/>
              <w:keepLines w:val="0"/>
              <w:rPr>
                <w:szCs w:val="18"/>
              </w:rPr>
            </w:pPr>
            <w:r w:rsidRPr="00EF21D2">
              <w:rPr>
                <w:szCs w:val="18"/>
              </w:rPr>
              <w:t>multiplicity: 1</w:t>
            </w:r>
          </w:p>
          <w:p w14:paraId="66A0AD9D" w14:textId="77777777" w:rsidR="00566FA2" w:rsidRPr="00EF21D2" w:rsidRDefault="00566FA2" w:rsidP="00937859">
            <w:pPr>
              <w:pStyle w:val="TAL"/>
              <w:keepNext w:val="0"/>
              <w:keepLines w:val="0"/>
              <w:rPr>
                <w:szCs w:val="18"/>
              </w:rPr>
            </w:pPr>
            <w:r w:rsidRPr="00EF21D2">
              <w:rPr>
                <w:szCs w:val="18"/>
              </w:rPr>
              <w:t>isOrdered: N/A</w:t>
            </w:r>
          </w:p>
          <w:p w14:paraId="3D31463D" w14:textId="77777777" w:rsidR="00566FA2" w:rsidRPr="00EF21D2" w:rsidRDefault="00566FA2" w:rsidP="00937859">
            <w:pPr>
              <w:pStyle w:val="TAL"/>
              <w:keepNext w:val="0"/>
              <w:keepLines w:val="0"/>
              <w:rPr>
                <w:szCs w:val="18"/>
              </w:rPr>
            </w:pPr>
            <w:r w:rsidRPr="00EF21D2">
              <w:rPr>
                <w:szCs w:val="18"/>
              </w:rPr>
              <w:t>isUnique: N/A</w:t>
            </w:r>
          </w:p>
          <w:p w14:paraId="266062B6" w14:textId="77777777" w:rsidR="00566FA2" w:rsidRPr="00EF21D2" w:rsidRDefault="00566FA2" w:rsidP="00937859">
            <w:pPr>
              <w:pStyle w:val="TAL"/>
              <w:keepNext w:val="0"/>
              <w:keepLines w:val="0"/>
              <w:rPr>
                <w:szCs w:val="18"/>
              </w:rPr>
            </w:pPr>
            <w:r w:rsidRPr="00EF21D2">
              <w:rPr>
                <w:szCs w:val="18"/>
              </w:rPr>
              <w:t>defaultValue: N/A</w:t>
            </w:r>
          </w:p>
          <w:p w14:paraId="5AB79DB5"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512A0E6E" w14:textId="77777777" w:rsidR="00566FA2" w:rsidRPr="00EF21D2" w:rsidRDefault="00566FA2" w:rsidP="00937859">
            <w:pPr>
              <w:pStyle w:val="TAL"/>
              <w:keepNext w:val="0"/>
              <w:keepLines w:val="0"/>
            </w:pPr>
          </w:p>
        </w:tc>
      </w:tr>
      <w:tr w:rsidR="00566FA2" w:rsidRPr="00EF21D2" w14:paraId="3C7E7742" w14:textId="77777777" w:rsidTr="00937859">
        <w:trPr>
          <w:cantSplit/>
          <w:jc w:val="center"/>
        </w:trPr>
        <w:tc>
          <w:tcPr>
            <w:tcW w:w="1897" w:type="dxa"/>
          </w:tcPr>
          <w:p w14:paraId="0A9828F2"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lastRenderedPageBreak/>
              <w:t>cellIndividualOffset</w:t>
            </w:r>
          </w:p>
        </w:tc>
        <w:tc>
          <w:tcPr>
            <w:tcW w:w="5441" w:type="dxa"/>
          </w:tcPr>
          <w:p w14:paraId="0A67889C" w14:textId="77777777" w:rsidR="00566FA2" w:rsidRPr="00EF21D2" w:rsidRDefault="00566FA2" w:rsidP="00937859">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r w:rsidRPr="00EF21D2">
              <w:rPr>
                <w:rFonts w:eastAsia="等线"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40F08118"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59546F0" w14:textId="77777777" w:rsidR="00566FA2" w:rsidRPr="00EF21D2" w:rsidRDefault="00566FA2" w:rsidP="00937859">
            <w:pPr>
              <w:pStyle w:val="TAL"/>
              <w:keepNext w:val="0"/>
              <w:keepLines w:val="0"/>
              <w:rPr>
                <w:rFonts w:cs="Arial"/>
                <w:szCs w:val="18"/>
              </w:rPr>
            </w:pPr>
          </w:p>
        </w:tc>
        <w:tc>
          <w:tcPr>
            <w:tcW w:w="2497" w:type="dxa"/>
          </w:tcPr>
          <w:p w14:paraId="2ACF617F"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70DC05B9" w14:textId="77777777" w:rsidR="00566FA2" w:rsidRPr="00EF21D2" w:rsidRDefault="00566FA2" w:rsidP="00937859">
            <w:pPr>
              <w:pStyle w:val="TAL"/>
              <w:keepNext w:val="0"/>
              <w:keepLines w:val="0"/>
              <w:rPr>
                <w:szCs w:val="18"/>
              </w:rPr>
            </w:pPr>
            <w:r w:rsidRPr="00EF21D2">
              <w:rPr>
                <w:szCs w:val="18"/>
              </w:rPr>
              <w:t>multiplicity: 6</w:t>
            </w:r>
          </w:p>
          <w:p w14:paraId="43D47A13" w14:textId="77777777" w:rsidR="00566FA2" w:rsidRPr="00EF21D2" w:rsidRDefault="00566FA2" w:rsidP="00937859">
            <w:pPr>
              <w:pStyle w:val="TAL"/>
              <w:keepNext w:val="0"/>
              <w:keepLines w:val="0"/>
              <w:rPr>
                <w:szCs w:val="18"/>
              </w:rPr>
            </w:pPr>
            <w:r w:rsidRPr="00EF21D2">
              <w:rPr>
                <w:szCs w:val="18"/>
              </w:rPr>
              <w:t>isOrdered: True</w:t>
            </w:r>
          </w:p>
          <w:p w14:paraId="495C0C16" w14:textId="77777777" w:rsidR="00566FA2" w:rsidRPr="00EF21D2" w:rsidRDefault="00566FA2" w:rsidP="00937859">
            <w:pPr>
              <w:pStyle w:val="TAL"/>
              <w:keepNext w:val="0"/>
              <w:keepLines w:val="0"/>
              <w:rPr>
                <w:szCs w:val="18"/>
              </w:rPr>
            </w:pPr>
            <w:r w:rsidRPr="00EF21D2">
              <w:rPr>
                <w:szCs w:val="18"/>
              </w:rPr>
              <w:t xml:space="preserve">isUnique: </w:t>
            </w:r>
            <w:r w:rsidRPr="00BD7989">
              <w:rPr>
                <w:szCs w:val="18"/>
              </w:rPr>
              <w:t>False</w:t>
            </w:r>
          </w:p>
          <w:p w14:paraId="6B487205" w14:textId="77777777" w:rsidR="00566FA2" w:rsidRPr="00EF21D2" w:rsidRDefault="00566FA2" w:rsidP="00937859">
            <w:pPr>
              <w:pStyle w:val="TAL"/>
              <w:keepNext w:val="0"/>
              <w:keepLines w:val="0"/>
              <w:rPr>
                <w:szCs w:val="18"/>
              </w:rPr>
            </w:pPr>
            <w:r w:rsidRPr="00EF21D2">
              <w:rPr>
                <w:szCs w:val="18"/>
              </w:rPr>
              <w:t>defaultValue: 0</w:t>
            </w:r>
          </w:p>
          <w:p w14:paraId="554B1556"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0458B509" w14:textId="77777777" w:rsidTr="00937859">
        <w:trPr>
          <w:cantSplit/>
          <w:jc w:val="center"/>
        </w:trPr>
        <w:tc>
          <w:tcPr>
            <w:tcW w:w="1897" w:type="dxa"/>
          </w:tcPr>
          <w:p w14:paraId="5AB1F1D9" w14:textId="77777777" w:rsidR="00566FA2" w:rsidRPr="00EF21D2" w:rsidRDefault="00566FA2" w:rsidP="00937859">
            <w:pPr>
              <w:pStyle w:val="TAL"/>
              <w:keepNext w:val="0"/>
              <w:keepLines w:val="0"/>
              <w:rPr>
                <w:rFonts w:ascii="Courier New" w:hAnsi="Courier New" w:cs="Courier New"/>
              </w:rPr>
            </w:pPr>
            <w:bookmarkStart w:id="6" w:name="_Hlk106723459"/>
            <w:r w:rsidRPr="00EF21D2">
              <w:rPr>
                <w:rFonts w:ascii="Courier New" w:hAnsi="Courier New" w:cs="Courier New"/>
                <w:bCs/>
                <w:szCs w:val="18"/>
              </w:rPr>
              <w:t>blackListEntry</w:t>
            </w:r>
            <w:bookmarkEnd w:id="6"/>
          </w:p>
        </w:tc>
        <w:tc>
          <w:tcPr>
            <w:tcW w:w="5441" w:type="dxa"/>
          </w:tcPr>
          <w:p w14:paraId="7797E79F" w14:textId="77777777" w:rsidR="00566FA2" w:rsidRPr="00EF21D2" w:rsidRDefault="00566FA2" w:rsidP="00937859">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199DBE24" w14:textId="77777777" w:rsidR="00566FA2" w:rsidRPr="00EF21D2" w:rsidRDefault="00566FA2" w:rsidP="00937859">
            <w:pPr>
              <w:pStyle w:val="TAL"/>
              <w:keepNext w:val="0"/>
              <w:keepLines w:val="0"/>
              <w:rPr>
                <w:rFonts w:cs="Arial"/>
                <w:szCs w:val="18"/>
              </w:rPr>
            </w:pPr>
          </w:p>
          <w:p w14:paraId="53943CD3" w14:textId="77777777" w:rsidR="00566FA2" w:rsidRPr="00EF21D2" w:rsidRDefault="00566FA2" w:rsidP="00937859">
            <w:pPr>
              <w:pStyle w:val="TAL"/>
              <w:keepNext w:val="0"/>
              <w:keepLines w:val="0"/>
              <w:rPr>
                <w:rFonts w:cs="Arial"/>
                <w:szCs w:val="18"/>
              </w:rPr>
            </w:pPr>
            <w:r w:rsidRPr="00EF21D2">
              <w:rPr>
                <w:rFonts w:cs="Arial"/>
                <w:szCs w:val="18"/>
              </w:rPr>
              <w:t>allowedValues: { 0…1007 }</w:t>
            </w:r>
          </w:p>
        </w:tc>
        <w:tc>
          <w:tcPr>
            <w:tcW w:w="2497" w:type="dxa"/>
          </w:tcPr>
          <w:p w14:paraId="78EE4B02" w14:textId="77777777" w:rsidR="00566FA2" w:rsidRPr="00EF21D2" w:rsidRDefault="00566FA2" w:rsidP="00937859">
            <w:pPr>
              <w:pStyle w:val="TAL"/>
              <w:keepNext w:val="0"/>
              <w:keepLines w:val="0"/>
              <w:rPr>
                <w:szCs w:val="18"/>
                <w:lang w:eastAsia="zh-CN"/>
              </w:rPr>
            </w:pPr>
            <w:r w:rsidRPr="00EF21D2">
              <w:rPr>
                <w:szCs w:val="18"/>
              </w:rPr>
              <w:t>type: Integer</w:t>
            </w:r>
          </w:p>
          <w:p w14:paraId="68C07C31" w14:textId="77777777" w:rsidR="00566FA2" w:rsidRPr="00EF21D2" w:rsidRDefault="00566FA2" w:rsidP="00937859">
            <w:pPr>
              <w:pStyle w:val="TAL"/>
              <w:keepNext w:val="0"/>
              <w:keepLines w:val="0"/>
              <w:rPr>
                <w:szCs w:val="18"/>
              </w:rPr>
            </w:pPr>
            <w:r w:rsidRPr="00EF21D2">
              <w:rPr>
                <w:szCs w:val="18"/>
              </w:rPr>
              <w:t>multiplicity: *</w:t>
            </w:r>
          </w:p>
          <w:p w14:paraId="3B69565E" w14:textId="77777777" w:rsidR="00566FA2" w:rsidRPr="00EF21D2" w:rsidRDefault="00566FA2" w:rsidP="00937859">
            <w:pPr>
              <w:pStyle w:val="TAL"/>
              <w:keepNext w:val="0"/>
              <w:keepLines w:val="0"/>
              <w:rPr>
                <w:szCs w:val="18"/>
              </w:rPr>
            </w:pPr>
            <w:r w:rsidRPr="00EF21D2">
              <w:rPr>
                <w:szCs w:val="18"/>
              </w:rPr>
              <w:t xml:space="preserve">isOrdered: </w:t>
            </w:r>
            <w:r w:rsidRPr="00CD3748">
              <w:rPr>
                <w:szCs w:val="18"/>
              </w:rPr>
              <w:t>False</w:t>
            </w:r>
          </w:p>
          <w:p w14:paraId="53232392" w14:textId="77777777" w:rsidR="00566FA2" w:rsidRPr="00EF21D2" w:rsidRDefault="00566FA2" w:rsidP="00937859">
            <w:pPr>
              <w:pStyle w:val="TAL"/>
              <w:keepNext w:val="0"/>
              <w:keepLines w:val="0"/>
              <w:rPr>
                <w:szCs w:val="18"/>
              </w:rPr>
            </w:pPr>
            <w:r w:rsidRPr="00EF21D2">
              <w:rPr>
                <w:szCs w:val="18"/>
              </w:rPr>
              <w:t xml:space="preserve">isUnique: </w:t>
            </w:r>
            <w:r w:rsidRPr="00CD3748">
              <w:rPr>
                <w:szCs w:val="18"/>
              </w:rPr>
              <w:t>True</w:t>
            </w:r>
          </w:p>
          <w:p w14:paraId="06188690" w14:textId="77777777" w:rsidR="00566FA2" w:rsidRPr="00EF21D2" w:rsidRDefault="00566FA2" w:rsidP="00937859">
            <w:pPr>
              <w:pStyle w:val="TAL"/>
              <w:keepNext w:val="0"/>
              <w:keepLines w:val="0"/>
              <w:rPr>
                <w:szCs w:val="18"/>
              </w:rPr>
            </w:pPr>
            <w:r w:rsidRPr="00EF21D2">
              <w:rPr>
                <w:szCs w:val="18"/>
              </w:rPr>
              <w:t>defaultValue: None</w:t>
            </w:r>
          </w:p>
          <w:p w14:paraId="75EEF2B7"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6AE23D5B" w14:textId="77777777" w:rsidR="00566FA2" w:rsidRPr="00EF21D2" w:rsidRDefault="00566FA2" w:rsidP="00937859">
            <w:pPr>
              <w:pStyle w:val="TAL"/>
              <w:keepNext w:val="0"/>
              <w:keepLines w:val="0"/>
            </w:pPr>
          </w:p>
        </w:tc>
      </w:tr>
      <w:tr w:rsidR="00566FA2" w:rsidRPr="00EF21D2" w14:paraId="766F56CD" w14:textId="77777777" w:rsidTr="00937859">
        <w:trPr>
          <w:cantSplit/>
          <w:jc w:val="center"/>
        </w:trPr>
        <w:tc>
          <w:tcPr>
            <w:tcW w:w="1897" w:type="dxa"/>
          </w:tcPr>
          <w:p w14:paraId="5A25E02D" w14:textId="77777777" w:rsidR="00566FA2" w:rsidRPr="00EF21D2" w:rsidRDefault="00566FA2" w:rsidP="00937859">
            <w:pPr>
              <w:pStyle w:val="TAL"/>
              <w:keepNext w:val="0"/>
              <w:keepLines w:val="0"/>
              <w:rPr>
                <w:rFonts w:ascii="Courier New" w:hAnsi="Courier New" w:cs="Courier New"/>
              </w:rPr>
            </w:pPr>
            <w:bookmarkStart w:id="7" w:name="_Hlk106723469"/>
            <w:r w:rsidRPr="00EF21D2">
              <w:rPr>
                <w:rFonts w:ascii="Courier New" w:hAnsi="Courier New" w:cs="Courier New"/>
                <w:bCs/>
                <w:szCs w:val="18"/>
              </w:rPr>
              <w:t>blackListEntryIdleMode</w:t>
            </w:r>
            <w:bookmarkEnd w:id="7"/>
          </w:p>
        </w:tc>
        <w:tc>
          <w:tcPr>
            <w:tcW w:w="5441" w:type="dxa"/>
          </w:tcPr>
          <w:p w14:paraId="7A160A3E" w14:textId="77777777" w:rsidR="00566FA2" w:rsidRPr="00EF21D2" w:rsidRDefault="00566FA2" w:rsidP="00937859">
            <w:pPr>
              <w:pStyle w:val="TAL"/>
              <w:keepNext w:val="0"/>
              <w:keepLines w:val="0"/>
              <w:rPr>
                <w:rFonts w:cs="Arial"/>
                <w:szCs w:val="18"/>
              </w:rPr>
            </w:pPr>
            <w:r w:rsidRPr="00EF21D2">
              <w:rPr>
                <w:rFonts w:cs="Arial"/>
                <w:szCs w:val="18"/>
              </w:rPr>
              <w:t>It specifies a list of PCI (physical cell identity) that are blacklisted in SIB4 and SIB5.</w:t>
            </w:r>
          </w:p>
          <w:p w14:paraId="3A93DBF1" w14:textId="77777777" w:rsidR="00566FA2" w:rsidRPr="00EF21D2" w:rsidRDefault="00566FA2" w:rsidP="00937859">
            <w:pPr>
              <w:pStyle w:val="TAL"/>
              <w:keepNext w:val="0"/>
              <w:keepLines w:val="0"/>
              <w:rPr>
                <w:rFonts w:cs="Arial"/>
                <w:szCs w:val="18"/>
              </w:rPr>
            </w:pPr>
          </w:p>
          <w:p w14:paraId="55698A49" w14:textId="77777777" w:rsidR="00566FA2" w:rsidRPr="00EF21D2" w:rsidRDefault="00566FA2" w:rsidP="00937859">
            <w:pPr>
              <w:pStyle w:val="TAL"/>
              <w:keepNext w:val="0"/>
              <w:keepLines w:val="0"/>
              <w:rPr>
                <w:rFonts w:cs="Arial"/>
                <w:szCs w:val="18"/>
              </w:rPr>
            </w:pPr>
            <w:r w:rsidRPr="00EF21D2">
              <w:rPr>
                <w:rFonts w:cs="Arial"/>
                <w:szCs w:val="18"/>
              </w:rPr>
              <w:t>allowedValues: { 0…1007 }</w:t>
            </w:r>
          </w:p>
        </w:tc>
        <w:tc>
          <w:tcPr>
            <w:tcW w:w="2497" w:type="dxa"/>
          </w:tcPr>
          <w:p w14:paraId="4CEAF546"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6CD067B4" w14:textId="77777777" w:rsidR="00566FA2" w:rsidRPr="00EF21D2" w:rsidRDefault="00566FA2" w:rsidP="00937859">
            <w:pPr>
              <w:pStyle w:val="TAL"/>
              <w:keepNext w:val="0"/>
              <w:keepLines w:val="0"/>
              <w:rPr>
                <w:szCs w:val="18"/>
              </w:rPr>
            </w:pPr>
            <w:r w:rsidRPr="00EF21D2">
              <w:rPr>
                <w:szCs w:val="18"/>
              </w:rPr>
              <w:t>multiplicity: 1</w:t>
            </w:r>
          </w:p>
          <w:p w14:paraId="1227461A" w14:textId="77777777" w:rsidR="00566FA2" w:rsidRPr="00EF21D2" w:rsidRDefault="00566FA2" w:rsidP="00937859">
            <w:pPr>
              <w:pStyle w:val="TAL"/>
              <w:keepNext w:val="0"/>
              <w:keepLines w:val="0"/>
              <w:rPr>
                <w:szCs w:val="18"/>
              </w:rPr>
            </w:pPr>
            <w:r w:rsidRPr="00EF21D2">
              <w:rPr>
                <w:szCs w:val="18"/>
              </w:rPr>
              <w:t>isOrdered: N/A</w:t>
            </w:r>
          </w:p>
          <w:p w14:paraId="07B90188" w14:textId="77777777" w:rsidR="00566FA2" w:rsidRPr="00EF21D2" w:rsidRDefault="00566FA2" w:rsidP="00937859">
            <w:pPr>
              <w:pStyle w:val="TAL"/>
              <w:keepNext w:val="0"/>
              <w:keepLines w:val="0"/>
              <w:rPr>
                <w:szCs w:val="18"/>
              </w:rPr>
            </w:pPr>
            <w:r w:rsidRPr="00EF21D2">
              <w:rPr>
                <w:szCs w:val="18"/>
              </w:rPr>
              <w:t>isUnique: N/A</w:t>
            </w:r>
          </w:p>
          <w:p w14:paraId="5F7C66B7" w14:textId="77777777" w:rsidR="00566FA2" w:rsidRPr="00EF21D2" w:rsidRDefault="00566FA2" w:rsidP="00937859">
            <w:pPr>
              <w:pStyle w:val="TAL"/>
              <w:keepNext w:val="0"/>
              <w:keepLines w:val="0"/>
              <w:rPr>
                <w:szCs w:val="18"/>
              </w:rPr>
            </w:pPr>
            <w:r w:rsidRPr="00EF21D2">
              <w:rPr>
                <w:szCs w:val="18"/>
              </w:rPr>
              <w:t>defaultValue: None</w:t>
            </w:r>
          </w:p>
          <w:p w14:paraId="427D700B"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61402F9C" w14:textId="77777777" w:rsidR="00566FA2" w:rsidRPr="00EF21D2" w:rsidRDefault="00566FA2" w:rsidP="00937859">
            <w:pPr>
              <w:pStyle w:val="TAL"/>
              <w:keepNext w:val="0"/>
              <w:keepLines w:val="0"/>
            </w:pPr>
          </w:p>
        </w:tc>
      </w:tr>
      <w:tr w:rsidR="00566FA2" w:rsidRPr="00EF21D2" w14:paraId="746E7F8B" w14:textId="77777777" w:rsidTr="00937859">
        <w:trPr>
          <w:cantSplit/>
          <w:jc w:val="center"/>
        </w:trPr>
        <w:tc>
          <w:tcPr>
            <w:tcW w:w="1897" w:type="dxa"/>
          </w:tcPr>
          <w:p w14:paraId="2861DC3A"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4D4A6A52" w14:textId="77777777" w:rsidR="00566FA2" w:rsidRPr="00EF21D2" w:rsidRDefault="00566FA2" w:rsidP="00937859">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3ADDB00B" w14:textId="77777777" w:rsidR="00566FA2" w:rsidRPr="00EF21D2" w:rsidRDefault="00566FA2" w:rsidP="00937859">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65B7712F" w14:textId="77777777" w:rsidR="00566FA2" w:rsidRPr="00EF21D2" w:rsidRDefault="00566FA2" w:rsidP="00937859">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497DF416" w14:textId="77777777" w:rsidR="00566FA2" w:rsidRPr="00EF21D2" w:rsidRDefault="00566FA2" w:rsidP="00937859">
            <w:pPr>
              <w:pStyle w:val="TAL"/>
              <w:keepNext w:val="0"/>
              <w:keepLines w:val="0"/>
              <w:rPr>
                <w:rFonts w:cs="Arial"/>
                <w:szCs w:val="18"/>
              </w:rPr>
            </w:pPr>
            <w:r w:rsidRPr="00EF21D2">
              <w:rPr>
                <w:rFonts w:cs="Arial"/>
                <w:szCs w:val="18"/>
              </w:rPr>
              <w:t>allowedValues: N/A</w:t>
            </w:r>
          </w:p>
          <w:p w14:paraId="0009CBEF" w14:textId="77777777" w:rsidR="00566FA2" w:rsidRPr="00EF21D2" w:rsidRDefault="00566FA2" w:rsidP="00937859">
            <w:pPr>
              <w:pStyle w:val="TAL"/>
              <w:keepNext w:val="0"/>
              <w:keepLines w:val="0"/>
              <w:rPr>
                <w:rFonts w:cs="Arial"/>
                <w:szCs w:val="18"/>
              </w:rPr>
            </w:pPr>
          </w:p>
        </w:tc>
        <w:tc>
          <w:tcPr>
            <w:tcW w:w="2497" w:type="dxa"/>
          </w:tcPr>
          <w:p w14:paraId="12E13E6F"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6624DB0D" w14:textId="77777777" w:rsidR="00566FA2" w:rsidRPr="00EF21D2" w:rsidRDefault="00566FA2" w:rsidP="00937859">
            <w:pPr>
              <w:pStyle w:val="TAL"/>
              <w:keepNext w:val="0"/>
              <w:keepLines w:val="0"/>
              <w:rPr>
                <w:szCs w:val="18"/>
              </w:rPr>
            </w:pPr>
            <w:r w:rsidRPr="00EF21D2">
              <w:rPr>
                <w:szCs w:val="18"/>
              </w:rPr>
              <w:t>multiplicity: 1</w:t>
            </w:r>
          </w:p>
          <w:p w14:paraId="2EF46818" w14:textId="77777777" w:rsidR="00566FA2" w:rsidRPr="00EF21D2" w:rsidRDefault="00566FA2" w:rsidP="00937859">
            <w:pPr>
              <w:pStyle w:val="TAL"/>
              <w:keepNext w:val="0"/>
              <w:keepLines w:val="0"/>
              <w:rPr>
                <w:szCs w:val="18"/>
              </w:rPr>
            </w:pPr>
            <w:r w:rsidRPr="00EF21D2">
              <w:rPr>
                <w:szCs w:val="18"/>
              </w:rPr>
              <w:t>isOrdered: N/A</w:t>
            </w:r>
          </w:p>
          <w:p w14:paraId="714A3755" w14:textId="77777777" w:rsidR="00566FA2" w:rsidRPr="00EF21D2" w:rsidRDefault="00566FA2" w:rsidP="00937859">
            <w:pPr>
              <w:pStyle w:val="TAL"/>
              <w:keepNext w:val="0"/>
              <w:keepLines w:val="0"/>
              <w:rPr>
                <w:szCs w:val="18"/>
              </w:rPr>
            </w:pPr>
            <w:r w:rsidRPr="00EF21D2">
              <w:rPr>
                <w:szCs w:val="18"/>
              </w:rPr>
              <w:t>isUnique: N/A</w:t>
            </w:r>
          </w:p>
          <w:p w14:paraId="4739B72F" w14:textId="77777777" w:rsidR="00566FA2" w:rsidRPr="00EF21D2" w:rsidRDefault="00566FA2" w:rsidP="00937859">
            <w:pPr>
              <w:pStyle w:val="TAL"/>
              <w:keepNext w:val="0"/>
              <w:keepLines w:val="0"/>
              <w:rPr>
                <w:szCs w:val="18"/>
              </w:rPr>
            </w:pPr>
            <w:r w:rsidRPr="00EF21D2">
              <w:rPr>
                <w:szCs w:val="18"/>
              </w:rPr>
              <w:t>defaultValue: 0None</w:t>
            </w:r>
          </w:p>
          <w:p w14:paraId="0C3550EE"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12E078E4" w14:textId="77777777" w:rsidTr="00937859">
        <w:trPr>
          <w:cantSplit/>
          <w:jc w:val="center"/>
        </w:trPr>
        <w:tc>
          <w:tcPr>
            <w:tcW w:w="1897" w:type="dxa"/>
          </w:tcPr>
          <w:p w14:paraId="4E1FE378"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386642B1" w14:textId="77777777" w:rsidR="00566FA2" w:rsidRPr="00EF21D2" w:rsidRDefault="00566FA2" w:rsidP="00937859">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461960CF" w14:textId="77777777" w:rsidR="00566FA2" w:rsidRPr="00EF21D2" w:rsidRDefault="00566FA2" w:rsidP="00937859">
            <w:pPr>
              <w:pStyle w:val="TAL"/>
              <w:keepNext w:val="0"/>
              <w:keepLines w:val="0"/>
              <w:rPr>
                <w:rFonts w:eastAsia="Calibri" w:cs="Arial"/>
                <w:szCs w:val="18"/>
              </w:rPr>
            </w:pPr>
            <w:r w:rsidRPr="00EF21D2">
              <w:rPr>
                <w:rFonts w:cs="Arial"/>
                <w:szCs w:val="18"/>
              </w:rPr>
              <w:t>allowedValues: { 0.2, 0.4, 0.6, 0.8 }.</w:t>
            </w:r>
          </w:p>
          <w:p w14:paraId="56A3BD3D" w14:textId="77777777" w:rsidR="00566FA2" w:rsidRPr="00EF21D2" w:rsidRDefault="00566FA2" w:rsidP="00937859">
            <w:pPr>
              <w:pStyle w:val="TAL"/>
              <w:keepNext w:val="0"/>
              <w:keepLines w:val="0"/>
              <w:rPr>
                <w:rFonts w:cs="Arial"/>
                <w:szCs w:val="18"/>
              </w:rPr>
            </w:pPr>
          </w:p>
        </w:tc>
        <w:tc>
          <w:tcPr>
            <w:tcW w:w="2497" w:type="dxa"/>
          </w:tcPr>
          <w:p w14:paraId="629FB768"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Real</w:t>
            </w:r>
          </w:p>
          <w:p w14:paraId="244C005A" w14:textId="77777777" w:rsidR="00566FA2" w:rsidRPr="00EF21D2" w:rsidRDefault="00566FA2" w:rsidP="00937859">
            <w:pPr>
              <w:pStyle w:val="TAL"/>
              <w:keepNext w:val="0"/>
              <w:keepLines w:val="0"/>
              <w:rPr>
                <w:szCs w:val="18"/>
              </w:rPr>
            </w:pPr>
            <w:r w:rsidRPr="00EF21D2">
              <w:rPr>
                <w:szCs w:val="18"/>
              </w:rPr>
              <w:t>multiplicity: 1</w:t>
            </w:r>
          </w:p>
          <w:p w14:paraId="12B641EF" w14:textId="77777777" w:rsidR="00566FA2" w:rsidRPr="00EF21D2" w:rsidRDefault="00566FA2" w:rsidP="00937859">
            <w:pPr>
              <w:pStyle w:val="TAL"/>
              <w:keepNext w:val="0"/>
              <w:keepLines w:val="0"/>
              <w:rPr>
                <w:szCs w:val="18"/>
              </w:rPr>
            </w:pPr>
            <w:r w:rsidRPr="00EF21D2">
              <w:rPr>
                <w:szCs w:val="18"/>
              </w:rPr>
              <w:t>isOrdered: N/A</w:t>
            </w:r>
          </w:p>
          <w:p w14:paraId="750C1B01" w14:textId="77777777" w:rsidR="00566FA2" w:rsidRPr="00EF21D2" w:rsidRDefault="00566FA2" w:rsidP="00937859">
            <w:pPr>
              <w:pStyle w:val="TAL"/>
              <w:keepNext w:val="0"/>
              <w:keepLines w:val="0"/>
              <w:rPr>
                <w:szCs w:val="18"/>
              </w:rPr>
            </w:pPr>
            <w:r w:rsidRPr="00EF21D2">
              <w:rPr>
                <w:szCs w:val="18"/>
              </w:rPr>
              <w:t>isUnique: N/A</w:t>
            </w:r>
          </w:p>
          <w:p w14:paraId="6C74E381" w14:textId="77777777" w:rsidR="00566FA2" w:rsidRPr="00EF21D2" w:rsidRDefault="00566FA2" w:rsidP="00937859">
            <w:pPr>
              <w:pStyle w:val="TAL"/>
              <w:keepNext w:val="0"/>
              <w:keepLines w:val="0"/>
              <w:rPr>
                <w:szCs w:val="18"/>
              </w:rPr>
            </w:pPr>
            <w:r w:rsidRPr="00EF21D2">
              <w:rPr>
                <w:szCs w:val="18"/>
              </w:rPr>
              <w:t>defaultValue: None</w:t>
            </w:r>
          </w:p>
          <w:p w14:paraId="5B48CCAA"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67205AF9" w14:textId="77777777" w:rsidTr="00937859">
        <w:trPr>
          <w:cantSplit/>
          <w:jc w:val="center"/>
        </w:trPr>
        <w:tc>
          <w:tcPr>
            <w:tcW w:w="1897" w:type="dxa"/>
          </w:tcPr>
          <w:p w14:paraId="488A8238"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04B26B73" w14:textId="77777777" w:rsidR="00566FA2" w:rsidRPr="00EF21D2" w:rsidRDefault="00566FA2" w:rsidP="00937859">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4BD0CABB" w14:textId="77777777" w:rsidR="00566FA2" w:rsidRPr="00EF21D2" w:rsidRDefault="00566FA2" w:rsidP="00937859">
            <w:pPr>
              <w:pStyle w:val="TAL"/>
              <w:keepNext w:val="0"/>
              <w:keepLines w:val="0"/>
              <w:rPr>
                <w:rFonts w:eastAsia="等线" w:cs="Arial"/>
                <w:szCs w:val="18"/>
              </w:rPr>
            </w:pPr>
            <w:r w:rsidRPr="00EF21D2">
              <w:rPr>
                <w:rFonts w:cs="Arial"/>
                <w:szCs w:val="18"/>
              </w:rPr>
              <w:t xml:space="preserve">allowedValues:  { -30..33 }. </w:t>
            </w:r>
          </w:p>
          <w:p w14:paraId="23FE4B5E" w14:textId="77777777" w:rsidR="00566FA2" w:rsidRPr="00EF21D2" w:rsidRDefault="00566FA2" w:rsidP="00937859">
            <w:pPr>
              <w:pStyle w:val="TAL"/>
              <w:keepNext w:val="0"/>
              <w:keepLines w:val="0"/>
              <w:rPr>
                <w:rFonts w:cs="Arial"/>
                <w:szCs w:val="18"/>
                <w:highlight w:val="yellow"/>
              </w:rPr>
            </w:pPr>
          </w:p>
          <w:p w14:paraId="6D9E0A0C" w14:textId="77777777" w:rsidR="00566FA2" w:rsidRPr="00EF21D2" w:rsidRDefault="00566FA2" w:rsidP="00937859">
            <w:pPr>
              <w:pStyle w:val="TAL"/>
              <w:keepNext w:val="0"/>
              <w:keepLines w:val="0"/>
              <w:rPr>
                <w:rFonts w:cs="Arial"/>
                <w:szCs w:val="18"/>
              </w:rPr>
            </w:pPr>
          </w:p>
        </w:tc>
        <w:tc>
          <w:tcPr>
            <w:tcW w:w="2497" w:type="dxa"/>
          </w:tcPr>
          <w:p w14:paraId="62F45156"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51E14E7F" w14:textId="77777777" w:rsidR="00566FA2" w:rsidRPr="00EF21D2" w:rsidRDefault="00566FA2" w:rsidP="00937859">
            <w:pPr>
              <w:pStyle w:val="TAL"/>
              <w:keepNext w:val="0"/>
              <w:keepLines w:val="0"/>
              <w:rPr>
                <w:szCs w:val="18"/>
              </w:rPr>
            </w:pPr>
            <w:r w:rsidRPr="00EF21D2">
              <w:rPr>
                <w:szCs w:val="18"/>
              </w:rPr>
              <w:t>multiplicity: 1</w:t>
            </w:r>
          </w:p>
          <w:p w14:paraId="4B8D3A73" w14:textId="77777777" w:rsidR="00566FA2" w:rsidRPr="00EF21D2" w:rsidRDefault="00566FA2" w:rsidP="00937859">
            <w:pPr>
              <w:pStyle w:val="TAL"/>
              <w:keepNext w:val="0"/>
              <w:keepLines w:val="0"/>
              <w:rPr>
                <w:szCs w:val="18"/>
              </w:rPr>
            </w:pPr>
            <w:r w:rsidRPr="00EF21D2">
              <w:rPr>
                <w:szCs w:val="18"/>
              </w:rPr>
              <w:t>isOrdered: N/A</w:t>
            </w:r>
          </w:p>
          <w:p w14:paraId="04081F3A" w14:textId="77777777" w:rsidR="00566FA2" w:rsidRPr="00EF21D2" w:rsidRDefault="00566FA2" w:rsidP="00937859">
            <w:pPr>
              <w:pStyle w:val="TAL"/>
              <w:keepNext w:val="0"/>
              <w:keepLines w:val="0"/>
              <w:rPr>
                <w:szCs w:val="18"/>
              </w:rPr>
            </w:pPr>
            <w:r w:rsidRPr="00EF21D2">
              <w:rPr>
                <w:szCs w:val="18"/>
              </w:rPr>
              <w:t>isUnique: N/A</w:t>
            </w:r>
          </w:p>
          <w:p w14:paraId="46A2B88E" w14:textId="77777777" w:rsidR="00566FA2" w:rsidRPr="00EF21D2" w:rsidRDefault="00566FA2" w:rsidP="00937859">
            <w:pPr>
              <w:pStyle w:val="TAL"/>
              <w:keepNext w:val="0"/>
              <w:keepLines w:val="0"/>
              <w:rPr>
                <w:szCs w:val="18"/>
              </w:rPr>
            </w:pPr>
            <w:r w:rsidRPr="00EF21D2">
              <w:rPr>
                <w:szCs w:val="18"/>
              </w:rPr>
              <w:t>defaultValue: None</w:t>
            </w:r>
          </w:p>
          <w:p w14:paraId="6B8EFA2C"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64A28ABE" w14:textId="77777777" w:rsidTr="00937859">
        <w:trPr>
          <w:cantSplit/>
          <w:jc w:val="center"/>
        </w:trPr>
        <w:tc>
          <w:tcPr>
            <w:tcW w:w="1897" w:type="dxa"/>
          </w:tcPr>
          <w:p w14:paraId="5F4EFF5C"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74A764C1" w14:textId="77777777" w:rsidR="00566FA2" w:rsidRPr="00084A7E" w:rsidRDefault="00566FA2" w:rsidP="00937859">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54D13560" w14:textId="77777777" w:rsidR="00566FA2" w:rsidRPr="00EF21D2" w:rsidRDefault="00566FA2" w:rsidP="00937859">
            <w:pPr>
              <w:pStyle w:val="TAL"/>
            </w:pPr>
          </w:p>
          <w:p w14:paraId="78F9880D" w14:textId="77777777" w:rsidR="00566FA2" w:rsidRPr="00084A7E" w:rsidRDefault="00566FA2" w:rsidP="00937859">
            <w:pPr>
              <w:pStyle w:val="TAL"/>
            </w:pPr>
            <w:r w:rsidRPr="00084A7E">
              <w:t>allowedValues:</w:t>
            </w:r>
          </w:p>
          <w:p w14:paraId="17E5554F" w14:textId="77777777" w:rsidR="00566FA2" w:rsidRPr="00084A7E" w:rsidRDefault="00566FA2" w:rsidP="00937859">
            <w:pPr>
              <w:pStyle w:val="TAL"/>
            </w:pPr>
            <w:r w:rsidRPr="00084A7E">
              <w:t>{ -24, -22, -20, -18, -16, -14, -12, -10, -8, -6, -5, -4, -3, -2, -1, 0, 1, 2, 3, 4, 5, 6, 8, 10, 12, 14, 16, 20, 22, 24 }</w:t>
            </w:r>
          </w:p>
          <w:p w14:paraId="54067178" w14:textId="77777777" w:rsidR="00566FA2" w:rsidRPr="00EF21D2" w:rsidRDefault="00566FA2" w:rsidP="00937859">
            <w:pPr>
              <w:pStyle w:val="TAL"/>
            </w:pPr>
          </w:p>
        </w:tc>
        <w:tc>
          <w:tcPr>
            <w:tcW w:w="2497" w:type="dxa"/>
          </w:tcPr>
          <w:p w14:paraId="163BE429" w14:textId="77777777" w:rsidR="00566FA2" w:rsidRPr="00EF21D2" w:rsidRDefault="00566FA2" w:rsidP="00937859">
            <w:pPr>
              <w:pStyle w:val="TAL"/>
              <w:keepNext w:val="0"/>
              <w:keepLines w:val="0"/>
              <w:rPr>
                <w:szCs w:val="18"/>
                <w:lang w:eastAsia="zh-CN"/>
              </w:rPr>
            </w:pPr>
            <w:r w:rsidRPr="00EF21D2">
              <w:rPr>
                <w:szCs w:val="18"/>
              </w:rPr>
              <w:t>type: Integer</w:t>
            </w:r>
          </w:p>
          <w:p w14:paraId="12ACAB06" w14:textId="77777777" w:rsidR="00566FA2" w:rsidRPr="00EF21D2" w:rsidRDefault="00566FA2" w:rsidP="00937859">
            <w:pPr>
              <w:pStyle w:val="TAL"/>
              <w:keepNext w:val="0"/>
              <w:keepLines w:val="0"/>
              <w:rPr>
                <w:szCs w:val="18"/>
              </w:rPr>
            </w:pPr>
            <w:r w:rsidRPr="00EF21D2">
              <w:rPr>
                <w:szCs w:val="18"/>
              </w:rPr>
              <w:t>multiplicity: 1</w:t>
            </w:r>
          </w:p>
          <w:p w14:paraId="0529CC84" w14:textId="77777777" w:rsidR="00566FA2" w:rsidRPr="00EF21D2" w:rsidRDefault="00566FA2" w:rsidP="00937859">
            <w:pPr>
              <w:pStyle w:val="TAL"/>
              <w:keepNext w:val="0"/>
              <w:keepLines w:val="0"/>
              <w:rPr>
                <w:szCs w:val="18"/>
              </w:rPr>
            </w:pPr>
            <w:r w:rsidRPr="00EF21D2">
              <w:rPr>
                <w:szCs w:val="18"/>
              </w:rPr>
              <w:t>isOrdered: N/A</w:t>
            </w:r>
          </w:p>
          <w:p w14:paraId="2F97946F" w14:textId="77777777" w:rsidR="00566FA2" w:rsidRPr="00EF21D2" w:rsidRDefault="00566FA2" w:rsidP="00937859">
            <w:pPr>
              <w:pStyle w:val="TAL"/>
              <w:keepNext w:val="0"/>
              <w:keepLines w:val="0"/>
              <w:rPr>
                <w:szCs w:val="18"/>
              </w:rPr>
            </w:pPr>
            <w:r w:rsidRPr="00EF21D2">
              <w:rPr>
                <w:szCs w:val="18"/>
              </w:rPr>
              <w:t>isUnique: N/A</w:t>
            </w:r>
          </w:p>
          <w:p w14:paraId="65262DCE" w14:textId="77777777" w:rsidR="00566FA2" w:rsidRPr="00EF21D2" w:rsidRDefault="00566FA2" w:rsidP="00937859">
            <w:pPr>
              <w:pStyle w:val="TAL"/>
              <w:keepNext w:val="0"/>
              <w:keepLines w:val="0"/>
              <w:rPr>
                <w:szCs w:val="18"/>
              </w:rPr>
            </w:pPr>
            <w:r w:rsidRPr="00EF21D2">
              <w:rPr>
                <w:szCs w:val="18"/>
              </w:rPr>
              <w:t>defaultValue: 0</w:t>
            </w:r>
          </w:p>
          <w:p w14:paraId="04B81C9E"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262E98A4" w14:textId="77777777" w:rsidR="00566FA2" w:rsidRPr="00EF21D2" w:rsidRDefault="00566FA2" w:rsidP="00937859">
            <w:pPr>
              <w:pStyle w:val="TAL"/>
              <w:keepNext w:val="0"/>
              <w:keepLines w:val="0"/>
            </w:pPr>
          </w:p>
        </w:tc>
      </w:tr>
      <w:tr w:rsidR="00566FA2" w:rsidRPr="00EF21D2" w14:paraId="6F88DAA1" w14:textId="77777777" w:rsidTr="00937859">
        <w:trPr>
          <w:cantSplit/>
          <w:jc w:val="center"/>
        </w:trPr>
        <w:tc>
          <w:tcPr>
            <w:tcW w:w="1897" w:type="dxa"/>
          </w:tcPr>
          <w:p w14:paraId="4AB17995"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lastRenderedPageBreak/>
              <w:t>qOffsetRangeList</w:t>
            </w:r>
          </w:p>
        </w:tc>
        <w:tc>
          <w:tcPr>
            <w:tcW w:w="5441" w:type="dxa"/>
          </w:tcPr>
          <w:p w14:paraId="15922BD0" w14:textId="77777777" w:rsidR="00566FA2" w:rsidRPr="00EF21D2" w:rsidRDefault="00566FA2" w:rsidP="00937859">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23A78682" w14:textId="77777777" w:rsidR="00566FA2" w:rsidRPr="00EF21D2" w:rsidRDefault="00566FA2" w:rsidP="00937859">
            <w:pPr>
              <w:pStyle w:val="TAL"/>
              <w:keepNext w:val="0"/>
              <w:keepLines w:val="0"/>
            </w:pPr>
          </w:p>
          <w:p w14:paraId="6CDFE8B0" w14:textId="3161D90E" w:rsidR="00566FA2" w:rsidRPr="00EF21D2" w:rsidRDefault="00566FA2" w:rsidP="00937859">
            <w:pPr>
              <w:pStyle w:val="TAL"/>
              <w:keepNext w:val="0"/>
              <w:keepLines w:val="0"/>
            </w:pPr>
            <w:r w:rsidRPr="00EF21D2">
              <w:rPr>
                <w:color w:val="000000"/>
              </w:rPr>
              <w:t xml:space="preserve">This is a list of enum values representing, in sequence: rsrpOffsetSSB, rsrqOffsetSSB, sinrOffsetSSB, rsrpOffsetCSI-RS, </w:t>
            </w:r>
            <w:ins w:id="8" w:author="Sean Sun (NSB)" w:date="2023-08-09T17:38:00Z">
              <w:r w:rsidR="003848FC">
                <w:rPr>
                  <w:color w:val="000000"/>
                </w:rPr>
                <w:t>r</w:t>
              </w:r>
            </w:ins>
            <w:r w:rsidRPr="00EF21D2">
              <w:rPr>
                <w:color w:val="000000"/>
              </w:rPr>
              <w:t>srqOffsetCSI-RS, sinrOffsetCSI-RS.</w:t>
            </w:r>
            <w:r w:rsidRPr="00EF21D2">
              <w:t xml:space="preserve"> </w:t>
            </w:r>
          </w:p>
          <w:p w14:paraId="64EEA25E" w14:textId="77777777" w:rsidR="00566FA2" w:rsidRPr="00EF21D2" w:rsidRDefault="00566FA2" w:rsidP="00937859">
            <w:pPr>
              <w:pStyle w:val="TAL"/>
              <w:keepNext w:val="0"/>
              <w:keepLines w:val="0"/>
            </w:pPr>
          </w:p>
          <w:p w14:paraId="31D7E8DC" w14:textId="77777777" w:rsidR="00566FA2" w:rsidRPr="00EF21D2" w:rsidRDefault="00566FA2" w:rsidP="00937859">
            <w:pPr>
              <w:pStyle w:val="TAL"/>
              <w:keepNext w:val="0"/>
              <w:keepLines w:val="0"/>
            </w:pPr>
            <w:r w:rsidRPr="00EF21D2">
              <w:t>See Q-OffsetRangeList in subclause of subclause 6.3.1 of 3GPP TS 38.331 [54].</w:t>
            </w:r>
          </w:p>
          <w:p w14:paraId="430D0B4D" w14:textId="77777777" w:rsidR="00566FA2" w:rsidRPr="00EF21D2" w:rsidRDefault="00566FA2" w:rsidP="00937859">
            <w:pPr>
              <w:pStyle w:val="TAL"/>
              <w:keepNext w:val="0"/>
              <w:keepLines w:val="0"/>
            </w:pPr>
          </w:p>
          <w:p w14:paraId="66775878"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w:t>
            </w:r>
          </w:p>
          <w:p w14:paraId="0B89E916" w14:textId="77777777" w:rsidR="00566FA2" w:rsidRPr="00EF21D2" w:rsidRDefault="00566FA2" w:rsidP="00937859">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44BF9D46" w14:textId="77777777" w:rsidR="00566FA2" w:rsidRPr="00EF21D2" w:rsidRDefault="00566FA2" w:rsidP="00937859">
            <w:pPr>
              <w:pStyle w:val="TAL"/>
              <w:keepNext w:val="0"/>
              <w:keepLines w:val="0"/>
              <w:rPr>
                <w:rFonts w:cs="Arial"/>
                <w:szCs w:val="18"/>
              </w:rPr>
            </w:pPr>
          </w:p>
        </w:tc>
        <w:tc>
          <w:tcPr>
            <w:tcW w:w="2497" w:type="dxa"/>
          </w:tcPr>
          <w:p w14:paraId="06016DAF" w14:textId="77777777" w:rsidR="00566FA2" w:rsidRPr="00EF21D2" w:rsidRDefault="00566FA2" w:rsidP="00937859">
            <w:pPr>
              <w:pStyle w:val="TAL"/>
              <w:keepNext w:val="0"/>
              <w:keepLines w:val="0"/>
            </w:pPr>
            <w:r w:rsidRPr="00EF21D2">
              <w:t>type: ENUM</w:t>
            </w:r>
          </w:p>
          <w:p w14:paraId="7FD99196" w14:textId="77777777" w:rsidR="00566FA2" w:rsidRPr="00EF21D2" w:rsidRDefault="00566FA2" w:rsidP="00937859">
            <w:pPr>
              <w:pStyle w:val="TAL"/>
              <w:keepNext w:val="0"/>
              <w:keepLines w:val="0"/>
            </w:pPr>
            <w:r w:rsidRPr="00EF21D2">
              <w:t>multiplicity: 6</w:t>
            </w:r>
          </w:p>
          <w:p w14:paraId="58B31E7A" w14:textId="77777777" w:rsidR="00566FA2" w:rsidRPr="00EF21D2" w:rsidRDefault="00566FA2" w:rsidP="00937859">
            <w:pPr>
              <w:pStyle w:val="TAL"/>
              <w:keepNext w:val="0"/>
              <w:keepLines w:val="0"/>
            </w:pPr>
            <w:r w:rsidRPr="00EF21D2">
              <w:t>isOrdered: True</w:t>
            </w:r>
          </w:p>
          <w:p w14:paraId="6AA5193E" w14:textId="77777777" w:rsidR="00566FA2" w:rsidRPr="00EF21D2" w:rsidRDefault="00566FA2" w:rsidP="00937859">
            <w:pPr>
              <w:pStyle w:val="TAL"/>
              <w:keepNext w:val="0"/>
              <w:keepLines w:val="0"/>
            </w:pPr>
            <w:r w:rsidRPr="00EF21D2">
              <w:t xml:space="preserve">isUnique: </w:t>
            </w:r>
            <w:r w:rsidRPr="00BD7989">
              <w:t>False</w:t>
            </w:r>
          </w:p>
          <w:p w14:paraId="5AC64114" w14:textId="77777777" w:rsidR="00566FA2" w:rsidRPr="00EF21D2" w:rsidRDefault="00566FA2" w:rsidP="00937859">
            <w:pPr>
              <w:pStyle w:val="TAL"/>
              <w:keepNext w:val="0"/>
              <w:keepLines w:val="0"/>
            </w:pPr>
            <w:r w:rsidRPr="00EF21D2">
              <w:t>defaultValue: 0</w:t>
            </w:r>
          </w:p>
          <w:p w14:paraId="02BB8924" w14:textId="77777777" w:rsidR="00566FA2" w:rsidRPr="00EF21D2" w:rsidRDefault="00566FA2" w:rsidP="00937859">
            <w:pPr>
              <w:pStyle w:val="TAL"/>
              <w:keepNext w:val="0"/>
              <w:keepLines w:val="0"/>
            </w:pPr>
            <w:r w:rsidRPr="00EF21D2">
              <w:t>isNullable: False</w:t>
            </w:r>
          </w:p>
        </w:tc>
      </w:tr>
      <w:tr w:rsidR="00566FA2" w:rsidRPr="00EF21D2" w14:paraId="4CCC5B1F" w14:textId="77777777" w:rsidTr="00937859">
        <w:trPr>
          <w:cantSplit/>
          <w:jc w:val="center"/>
        </w:trPr>
        <w:tc>
          <w:tcPr>
            <w:tcW w:w="1897" w:type="dxa"/>
          </w:tcPr>
          <w:p w14:paraId="7038474D"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3A144CA2" w14:textId="77777777" w:rsidR="00566FA2" w:rsidRPr="00EF21D2" w:rsidRDefault="00566FA2" w:rsidP="00937859">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37CCBFD7"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 -34..-3, 0 } </w:t>
            </w:r>
          </w:p>
          <w:p w14:paraId="44E85E8A" w14:textId="77777777" w:rsidR="00566FA2" w:rsidRPr="00EF21D2" w:rsidRDefault="00566FA2" w:rsidP="00937859">
            <w:pPr>
              <w:pStyle w:val="TAL"/>
              <w:keepNext w:val="0"/>
              <w:keepLines w:val="0"/>
              <w:rPr>
                <w:rFonts w:cs="Arial"/>
                <w:szCs w:val="18"/>
              </w:rPr>
            </w:pPr>
          </w:p>
        </w:tc>
        <w:tc>
          <w:tcPr>
            <w:tcW w:w="2497" w:type="dxa"/>
          </w:tcPr>
          <w:p w14:paraId="217FC042"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CFF5B93" w14:textId="77777777" w:rsidR="00566FA2" w:rsidRPr="00EF21D2" w:rsidRDefault="00566FA2" w:rsidP="00937859">
            <w:pPr>
              <w:pStyle w:val="TAL"/>
              <w:keepNext w:val="0"/>
              <w:keepLines w:val="0"/>
              <w:rPr>
                <w:szCs w:val="18"/>
              </w:rPr>
            </w:pPr>
            <w:r w:rsidRPr="00EF21D2">
              <w:rPr>
                <w:szCs w:val="18"/>
              </w:rPr>
              <w:t>multiplicity: 1</w:t>
            </w:r>
          </w:p>
          <w:p w14:paraId="2B68E7B3" w14:textId="77777777" w:rsidR="00566FA2" w:rsidRPr="00EF21D2" w:rsidRDefault="00566FA2" w:rsidP="00937859">
            <w:pPr>
              <w:pStyle w:val="TAL"/>
              <w:keepNext w:val="0"/>
              <w:keepLines w:val="0"/>
              <w:rPr>
                <w:szCs w:val="18"/>
              </w:rPr>
            </w:pPr>
            <w:r w:rsidRPr="00EF21D2">
              <w:rPr>
                <w:szCs w:val="18"/>
              </w:rPr>
              <w:t>isOrdered: N/A</w:t>
            </w:r>
          </w:p>
          <w:p w14:paraId="728D9AF0" w14:textId="77777777" w:rsidR="00566FA2" w:rsidRPr="00EF21D2" w:rsidRDefault="00566FA2" w:rsidP="00937859">
            <w:pPr>
              <w:pStyle w:val="TAL"/>
              <w:keepNext w:val="0"/>
              <w:keepLines w:val="0"/>
              <w:rPr>
                <w:szCs w:val="18"/>
              </w:rPr>
            </w:pPr>
            <w:r w:rsidRPr="00EF21D2">
              <w:rPr>
                <w:szCs w:val="18"/>
              </w:rPr>
              <w:t>isUnique: N/A</w:t>
            </w:r>
          </w:p>
          <w:p w14:paraId="3D7DCC05" w14:textId="77777777" w:rsidR="00566FA2" w:rsidRPr="00EF21D2" w:rsidRDefault="00566FA2" w:rsidP="00937859">
            <w:pPr>
              <w:pStyle w:val="TAL"/>
              <w:keepNext w:val="0"/>
              <w:keepLines w:val="0"/>
              <w:rPr>
                <w:szCs w:val="18"/>
              </w:rPr>
            </w:pPr>
            <w:r w:rsidRPr="00EF21D2">
              <w:rPr>
                <w:szCs w:val="18"/>
              </w:rPr>
              <w:t>defaultValue: None</w:t>
            </w:r>
          </w:p>
          <w:p w14:paraId="1E08A5C6"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33B39F3C" w14:textId="77777777" w:rsidTr="00937859">
        <w:trPr>
          <w:cantSplit/>
          <w:jc w:val="center"/>
        </w:trPr>
        <w:tc>
          <w:tcPr>
            <w:tcW w:w="1897" w:type="dxa"/>
          </w:tcPr>
          <w:p w14:paraId="56D084F5"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18899CE6" w14:textId="77777777" w:rsidR="00566FA2" w:rsidRPr="00EF21D2" w:rsidRDefault="00566FA2" w:rsidP="00937859">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254DAA0" w14:textId="77777777" w:rsidR="00566FA2" w:rsidRPr="00EF21D2" w:rsidRDefault="00566FA2" w:rsidP="00937859">
            <w:pPr>
              <w:pStyle w:val="TAL"/>
              <w:keepNext w:val="0"/>
              <w:keepLines w:val="0"/>
              <w:rPr>
                <w:szCs w:val="18"/>
              </w:rPr>
            </w:pPr>
          </w:p>
          <w:p w14:paraId="3C54195F" w14:textId="77777777" w:rsidR="00566FA2" w:rsidRPr="00EF21D2" w:rsidRDefault="00566FA2" w:rsidP="00937859">
            <w:pPr>
              <w:pStyle w:val="TAL"/>
              <w:keepNext w:val="0"/>
              <w:keepLines w:val="0"/>
              <w:rPr>
                <w:szCs w:val="18"/>
              </w:rPr>
            </w:pPr>
            <w:r w:rsidRPr="00EF21D2">
              <w:rPr>
                <w:rFonts w:cs="Arial"/>
                <w:szCs w:val="18"/>
              </w:rPr>
              <w:t>allowedValues:</w:t>
            </w:r>
            <w:r w:rsidRPr="00EF21D2">
              <w:rPr>
                <w:szCs w:val="18"/>
              </w:rPr>
              <w:t xml:space="preserve"> { -140..-44 }.</w:t>
            </w:r>
          </w:p>
          <w:p w14:paraId="015E2510" w14:textId="77777777" w:rsidR="00566FA2" w:rsidRPr="00EF21D2" w:rsidRDefault="00566FA2" w:rsidP="00937859">
            <w:pPr>
              <w:pStyle w:val="TAL"/>
              <w:keepNext w:val="0"/>
              <w:keepLines w:val="0"/>
              <w:rPr>
                <w:rFonts w:cs="Arial"/>
                <w:szCs w:val="18"/>
              </w:rPr>
            </w:pPr>
          </w:p>
        </w:tc>
        <w:tc>
          <w:tcPr>
            <w:tcW w:w="2497" w:type="dxa"/>
          </w:tcPr>
          <w:p w14:paraId="13C0783C"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59D149B9" w14:textId="77777777" w:rsidR="00566FA2" w:rsidRPr="00EF21D2" w:rsidRDefault="00566FA2" w:rsidP="00937859">
            <w:pPr>
              <w:pStyle w:val="TAL"/>
              <w:keepNext w:val="0"/>
              <w:keepLines w:val="0"/>
              <w:rPr>
                <w:szCs w:val="18"/>
              </w:rPr>
            </w:pPr>
            <w:r w:rsidRPr="00EF21D2">
              <w:rPr>
                <w:szCs w:val="18"/>
              </w:rPr>
              <w:t>multiplicity: 1</w:t>
            </w:r>
          </w:p>
          <w:p w14:paraId="4D061ED4" w14:textId="77777777" w:rsidR="00566FA2" w:rsidRPr="00EF21D2" w:rsidRDefault="00566FA2" w:rsidP="00937859">
            <w:pPr>
              <w:pStyle w:val="TAL"/>
              <w:keepNext w:val="0"/>
              <w:keepLines w:val="0"/>
              <w:rPr>
                <w:szCs w:val="18"/>
              </w:rPr>
            </w:pPr>
            <w:r w:rsidRPr="00EF21D2">
              <w:rPr>
                <w:szCs w:val="18"/>
              </w:rPr>
              <w:t>isOrdered: N/A</w:t>
            </w:r>
          </w:p>
          <w:p w14:paraId="7ED97A49" w14:textId="77777777" w:rsidR="00566FA2" w:rsidRPr="00EF21D2" w:rsidRDefault="00566FA2" w:rsidP="00937859">
            <w:pPr>
              <w:pStyle w:val="TAL"/>
              <w:keepNext w:val="0"/>
              <w:keepLines w:val="0"/>
              <w:rPr>
                <w:szCs w:val="18"/>
              </w:rPr>
            </w:pPr>
            <w:r w:rsidRPr="00EF21D2">
              <w:rPr>
                <w:szCs w:val="18"/>
              </w:rPr>
              <w:t>isUnique: N/A</w:t>
            </w:r>
          </w:p>
          <w:p w14:paraId="78354976" w14:textId="77777777" w:rsidR="00566FA2" w:rsidRPr="00EF21D2" w:rsidRDefault="00566FA2" w:rsidP="00937859">
            <w:pPr>
              <w:pStyle w:val="TAL"/>
              <w:keepNext w:val="0"/>
              <w:keepLines w:val="0"/>
              <w:rPr>
                <w:szCs w:val="18"/>
              </w:rPr>
            </w:pPr>
            <w:r w:rsidRPr="00EF21D2">
              <w:rPr>
                <w:szCs w:val="18"/>
              </w:rPr>
              <w:t>defaultValue: None</w:t>
            </w:r>
          </w:p>
          <w:p w14:paraId="2F503951"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7AFC3497" w14:textId="77777777" w:rsidTr="00937859">
        <w:trPr>
          <w:cantSplit/>
          <w:jc w:val="center"/>
        </w:trPr>
        <w:tc>
          <w:tcPr>
            <w:tcW w:w="1897" w:type="dxa"/>
          </w:tcPr>
          <w:p w14:paraId="0CF08D3A"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0366A80A" w14:textId="77777777" w:rsidR="00566FA2" w:rsidRPr="00EF21D2" w:rsidRDefault="00566FA2" w:rsidP="00937859">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1449436E"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 0..62 } </w:t>
            </w:r>
          </w:p>
          <w:p w14:paraId="59AC847D" w14:textId="77777777" w:rsidR="00566FA2" w:rsidRPr="00EF21D2" w:rsidRDefault="00566FA2" w:rsidP="00937859">
            <w:pPr>
              <w:pStyle w:val="TAL"/>
              <w:keepNext w:val="0"/>
              <w:keepLines w:val="0"/>
              <w:rPr>
                <w:rFonts w:cs="Arial"/>
                <w:szCs w:val="18"/>
              </w:rPr>
            </w:pPr>
          </w:p>
        </w:tc>
        <w:tc>
          <w:tcPr>
            <w:tcW w:w="2497" w:type="dxa"/>
          </w:tcPr>
          <w:p w14:paraId="4A638BB9"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67F409A7" w14:textId="77777777" w:rsidR="00566FA2" w:rsidRPr="00EF21D2" w:rsidRDefault="00566FA2" w:rsidP="00937859">
            <w:pPr>
              <w:pStyle w:val="TAL"/>
              <w:keepNext w:val="0"/>
              <w:keepLines w:val="0"/>
              <w:rPr>
                <w:szCs w:val="18"/>
              </w:rPr>
            </w:pPr>
            <w:r w:rsidRPr="00EF21D2">
              <w:rPr>
                <w:szCs w:val="18"/>
              </w:rPr>
              <w:t>multiplicity: 1</w:t>
            </w:r>
          </w:p>
          <w:p w14:paraId="18233685" w14:textId="77777777" w:rsidR="00566FA2" w:rsidRPr="00EF21D2" w:rsidRDefault="00566FA2" w:rsidP="00937859">
            <w:pPr>
              <w:pStyle w:val="TAL"/>
              <w:keepNext w:val="0"/>
              <w:keepLines w:val="0"/>
              <w:rPr>
                <w:szCs w:val="18"/>
              </w:rPr>
            </w:pPr>
            <w:r w:rsidRPr="00EF21D2">
              <w:rPr>
                <w:szCs w:val="18"/>
              </w:rPr>
              <w:t>isOrdered: N/A</w:t>
            </w:r>
          </w:p>
          <w:p w14:paraId="19EF408B" w14:textId="77777777" w:rsidR="00566FA2" w:rsidRPr="00EF21D2" w:rsidRDefault="00566FA2" w:rsidP="00937859">
            <w:pPr>
              <w:pStyle w:val="TAL"/>
              <w:keepNext w:val="0"/>
              <w:keepLines w:val="0"/>
              <w:rPr>
                <w:szCs w:val="18"/>
              </w:rPr>
            </w:pPr>
            <w:r w:rsidRPr="00EF21D2">
              <w:rPr>
                <w:szCs w:val="18"/>
              </w:rPr>
              <w:t>isUnique: N/A</w:t>
            </w:r>
          </w:p>
          <w:p w14:paraId="0A8BDF21" w14:textId="77777777" w:rsidR="00566FA2" w:rsidRPr="00EF21D2" w:rsidRDefault="00566FA2" w:rsidP="00937859">
            <w:pPr>
              <w:pStyle w:val="TAL"/>
              <w:keepNext w:val="0"/>
              <w:keepLines w:val="0"/>
              <w:rPr>
                <w:szCs w:val="18"/>
              </w:rPr>
            </w:pPr>
            <w:r w:rsidRPr="00EF21D2">
              <w:rPr>
                <w:szCs w:val="18"/>
              </w:rPr>
              <w:t>defaultValue: None</w:t>
            </w:r>
          </w:p>
          <w:p w14:paraId="32FBA52B"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55AC2491" w14:textId="77777777" w:rsidTr="00937859">
        <w:trPr>
          <w:cantSplit/>
          <w:jc w:val="center"/>
        </w:trPr>
        <w:tc>
          <w:tcPr>
            <w:tcW w:w="1897" w:type="dxa"/>
          </w:tcPr>
          <w:p w14:paraId="387A7A1E"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4DABB514" w14:textId="77777777" w:rsidR="00566FA2" w:rsidRPr="00EF21D2" w:rsidRDefault="00566FA2" w:rsidP="00937859">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ThreshX, HighQ in 3GPP TS 38.304 [49].</w:t>
            </w:r>
            <w:r w:rsidRPr="00EF21D2">
              <w:rPr>
                <w:szCs w:val="18"/>
              </w:rPr>
              <w:t xml:space="preserve"> Its unit is 1 dB.</w:t>
            </w:r>
          </w:p>
          <w:p w14:paraId="4F4E947C" w14:textId="77777777" w:rsidR="00566FA2" w:rsidRPr="00EF21D2" w:rsidRDefault="00566FA2" w:rsidP="00937859">
            <w:pPr>
              <w:pStyle w:val="TAL"/>
              <w:keepNext w:val="0"/>
              <w:keepLines w:val="0"/>
              <w:rPr>
                <w:rFonts w:cs="Arial"/>
                <w:szCs w:val="18"/>
              </w:rPr>
            </w:pPr>
            <w:r w:rsidRPr="00EF21D2">
              <w:rPr>
                <w:rFonts w:cs="Arial"/>
                <w:szCs w:val="18"/>
              </w:rPr>
              <w:t>allowedValues: { 0..31 }</w:t>
            </w:r>
          </w:p>
          <w:p w14:paraId="14A3392F" w14:textId="77777777" w:rsidR="00566FA2" w:rsidRPr="00EF21D2" w:rsidRDefault="00566FA2" w:rsidP="00937859">
            <w:pPr>
              <w:pStyle w:val="TAL"/>
              <w:keepNext w:val="0"/>
              <w:keepLines w:val="0"/>
              <w:rPr>
                <w:rFonts w:cs="Arial"/>
                <w:szCs w:val="18"/>
              </w:rPr>
            </w:pPr>
          </w:p>
        </w:tc>
        <w:tc>
          <w:tcPr>
            <w:tcW w:w="2497" w:type="dxa"/>
          </w:tcPr>
          <w:p w14:paraId="54D57546"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1C00D6EC" w14:textId="77777777" w:rsidR="00566FA2" w:rsidRPr="00EF21D2" w:rsidRDefault="00566FA2" w:rsidP="00937859">
            <w:pPr>
              <w:pStyle w:val="TAL"/>
              <w:keepNext w:val="0"/>
              <w:keepLines w:val="0"/>
              <w:rPr>
                <w:szCs w:val="18"/>
              </w:rPr>
            </w:pPr>
            <w:r w:rsidRPr="00EF21D2">
              <w:rPr>
                <w:szCs w:val="18"/>
              </w:rPr>
              <w:t>multiplicity: 1</w:t>
            </w:r>
          </w:p>
          <w:p w14:paraId="6741E310" w14:textId="77777777" w:rsidR="00566FA2" w:rsidRPr="00EF21D2" w:rsidRDefault="00566FA2" w:rsidP="00937859">
            <w:pPr>
              <w:pStyle w:val="TAL"/>
              <w:keepNext w:val="0"/>
              <w:keepLines w:val="0"/>
              <w:rPr>
                <w:szCs w:val="18"/>
              </w:rPr>
            </w:pPr>
            <w:r w:rsidRPr="00EF21D2">
              <w:rPr>
                <w:szCs w:val="18"/>
              </w:rPr>
              <w:t>isOrdered: N/A</w:t>
            </w:r>
          </w:p>
          <w:p w14:paraId="65B0DA04" w14:textId="77777777" w:rsidR="00566FA2" w:rsidRPr="00EF21D2" w:rsidRDefault="00566FA2" w:rsidP="00937859">
            <w:pPr>
              <w:pStyle w:val="TAL"/>
              <w:keepNext w:val="0"/>
              <w:keepLines w:val="0"/>
              <w:rPr>
                <w:szCs w:val="18"/>
              </w:rPr>
            </w:pPr>
            <w:r w:rsidRPr="00EF21D2">
              <w:rPr>
                <w:szCs w:val="18"/>
              </w:rPr>
              <w:t>isUnique: N/A</w:t>
            </w:r>
          </w:p>
          <w:p w14:paraId="4CA8B94C" w14:textId="77777777" w:rsidR="00566FA2" w:rsidRPr="00EF21D2" w:rsidRDefault="00566FA2" w:rsidP="00937859">
            <w:pPr>
              <w:pStyle w:val="TAL"/>
              <w:keepNext w:val="0"/>
              <w:keepLines w:val="0"/>
              <w:rPr>
                <w:szCs w:val="18"/>
              </w:rPr>
            </w:pPr>
            <w:r w:rsidRPr="00EF21D2">
              <w:rPr>
                <w:szCs w:val="18"/>
              </w:rPr>
              <w:t>defaultValue: None</w:t>
            </w:r>
          </w:p>
          <w:p w14:paraId="7FD97D62"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2CC2F1F0" w14:textId="77777777" w:rsidTr="00937859">
        <w:trPr>
          <w:cantSplit/>
          <w:jc w:val="center"/>
        </w:trPr>
        <w:tc>
          <w:tcPr>
            <w:tcW w:w="1897" w:type="dxa"/>
          </w:tcPr>
          <w:p w14:paraId="4803B434"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51250D73" w14:textId="77777777" w:rsidR="00566FA2" w:rsidRPr="00EF21D2" w:rsidRDefault="00566FA2" w:rsidP="00937859">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It corresponds to ThreshX,LowP in 3GPP TS 38.304 [49]. Its unit is 1 dB. Its resolution is 2.</w:t>
            </w:r>
          </w:p>
          <w:p w14:paraId="1581D776"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 0..62 } </w:t>
            </w:r>
          </w:p>
          <w:p w14:paraId="313385D0" w14:textId="77777777" w:rsidR="00566FA2" w:rsidRPr="00EF21D2" w:rsidRDefault="00566FA2" w:rsidP="00937859">
            <w:pPr>
              <w:pStyle w:val="TAL"/>
              <w:keepNext w:val="0"/>
              <w:keepLines w:val="0"/>
              <w:rPr>
                <w:rFonts w:cs="Arial"/>
                <w:szCs w:val="18"/>
              </w:rPr>
            </w:pPr>
          </w:p>
        </w:tc>
        <w:tc>
          <w:tcPr>
            <w:tcW w:w="2497" w:type="dxa"/>
          </w:tcPr>
          <w:p w14:paraId="20A13C07"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6488AC9C" w14:textId="77777777" w:rsidR="00566FA2" w:rsidRPr="00EF21D2" w:rsidRDefault="00566FA2" w:rsidP="00937859">
            <w:pPr>
              <w:pStyle w:val="TAL"/>
              <w:keepNext w:val="0"/>
              <w:keepLines w:val="0"/>
              <w:rPr>
                <w:szCs w:val="18"/>
              </w:rPr>
            </w:pPr>
            <w:r w:rsidRPr="00EF21D2">
              <w:rPr>
                <w:szCs w:val="18"/>
              </w:rPr>
              <w:t>multiplicity: 1</w:t>
            </w:r>
          </w:p>
          <w:p w14:paraId="6A52D53B" w14:textId="77777777" w:rsidR="00566FA2" w:rsidRPr="00EF21D2" w:rsidRDefault="00566FA2" w:rsidP="00937859">
            <w:pPr>
              <w:pStyle w:val="TAL"/>
              <w:keepNext w:val="0"/>
              <w:keepLines w:val="0"/>
              <w:rPr>
                <w:szCs w:val="18"/>
              </w:rPr>
            </w:pPr>
            <w:r w:rsidRPr="00EF21D2">
              <w:rPr>
                <w:szCs w:val="18"/>
              </w:rPr>
              <w:t>isOrdered: N/A</w:t>
            </w:r>
          </w:p>
          <w:p w14:paraId="06CB1C3E" w14:textId="77777777" w:rsidR="00566FA2" w:rsidRPr="00EF21D2" w:rsidRDefault="00566FA2" w:rsidP="00937859">
            <w:pPr>
              <w:pStyle w:val="TAL"/>
              <w:keepNext w:val="0"/>
              <w:keepLines w:val="0"/>
              <w:rPr>
                <w:szCs w:val="18"/>
              </w:rPr>
            </w:pPr>
            <w:r w:rsidRPr="00EF21D2">
              <w:rPr>
                <w:szCs w:val="18"/>
              </w:rPr>
              <w:t>isUnique: N/A</w:t>
            </w:r>
          </w:p>
          <w:p w14:paraId="390727E7" w14:textId="77777777" w:rsidR="00566FA2" w:rsidRPr="00EF21D2" w:rsidRDefault="00566FA2" w:rsidP="00937859">
            <w:pPr>
              <w:pStyle w:val="TAL"/>
              <w:keepNext w:val="0"/>
              <w:keepLines w:val="0"/>
              <w:rPr>
                <w:szCs w:val="18"/>
              </w:rPr>
            </w:pPr>
            <w:r w:rsidRPr="00EF21D2">
              <w:rPr>
                <w:szCs w:val="18"/>
              </w:rPr>
              <w:t>defaultValue: None</w:t>
            </w:r>
          </w:p>
          <w:p w14:paraId="6292974B"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1E0EEFE6" w14:textId="77777777" w:rsidTr="00937859">
        <w:trPr>
          <w:cantSplit/>
          <w:jc w:val="center"/>
        </w:trPr>
        <w:tc>
          <w:tcPr>
            <w:tcW w:w="1897" w:type="dxa"/>
          </w:tcPr>
          <w:p w14:paraId="4DC847EC"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177C0A5E" w14:textId="77777777" w:rsidR="00566FA2" w:rsidRPr="00EF21D2" w:rsidRDefault="00566FA2" w:rsidP="00937859">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r w:rsidRPr="00EF21D2">
              <w:rPr>
                <w:rFonts w:eastAsia="宋体" w:cs="Arial"/>
                <w:szCs w:val="18"/>
                <w:lang w:eastAsia="zh-CN"/>
              </w:rPr>
              <w:t>ThreshX,Low in 3GPP TS 38.304 [49]. Its unit is 1 dB.</w:t>
            </w:r>
          </w:p>
          <w:p w14:paraId="0CA685A1" w14:textId="77777777" w:rsidR="00566FA2" w:rsidRPr="00EF21D2" w:rsidRDefault="00566FA2" w:rsidP="00937859">
            <w:pPr>
              <w:pStyle w:val="TAL"/>
              <w:keepNext w:val="0"/>
              <w:keepLines w:val="0"/>
              <w:rPr>
                <w:rFonts w:cs="Arial"/>
                <w:szCs w:val="18"/>
              </w:rPr>
            </w:pPr>
            <w:r w:rsidRPr="00EF21D2">
              <w:rPr>
                <w:rFonts w:cs="Arial"/>
                <w:szCs w:val="18"/>
              </w:rPr>
              <w:t>allowedValues: {0..31}.</w:t>
            </w:r>
          </w:p>
          <w:p w14:paraId="6B611DEB" w14:textId="77777777" w:rsidR="00566FA2" w:rsidRPr="00EF21D2" w:rsidRDefault="00566FA2" w:rsidP="00937859">
            <w:pPr>
              <w:pStyle w:val="TAL"/>
              <w:keepNext w:val="0"/>
              <w:keepLines w:val="0"/>
              <w:rPr>
                <w:rFonts w:cs="Arial"/>
                <w:szCs w:val="18"/>
              </w:rPr>
            </w:pPr>
          </w:p>
        </w:tc>
        <w:tc>
          <w:tcPr>
            <w:tcW w:w="2497" w:type="dxa"/>
          </w:tcPr>
          <w:p w14:paraId="07C5B590"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46D30C16" w14:textId="77777777" w:rsidR="00566FA2" w:rsidRPr="00EF21D2" w:rsidRDefault="00566FA2" w:rsidP="00937859">
            <w:pPr>
              <w:pStyle w:val="TAL"/>
              <w:keepNext w:val="0"/>
              <w:keepLines w:val="0"/>
              <w:rPr>
                <w:szCs w:val="18"/>
              </w:rPr>
            </w:pPr>
            <w:r w:rsidRPr="00EF21D2">
              <w:rPr>
                <w:szCs w:val="18"/>
              </w:rPr>
              <w:t>multiplicity: 1</w:t>
            </w:r>
          </w:p>
          <w:p w14:paraId="2983795E" w14:textId="77777777" w:rsidR="00566FA2" w:rsidRPr="00EF21D2" w:rsidRDefault="00566FA2" w:rsidP="00937859">
            <w:pPr>
              <w:pStyle w:val="TAL"/>
              <w:keepNext w:val="0"/>
              <w:keepLines w:val="0"/>
              <w:rPr>
                <w:szCs w:val="18"/>
              </w:rPr>
            </w:pPr>
            <w:r w:rsidRPr="00EF21D2">
              <w:rPr>
                <w:szCs w:val="18"/>
              </w:rPr>
              <w:t>isOrdered: N/A</w:t>
            </w:r>
          </w:p>
          <w:p w14:paraId="33D3C8AA" w14:textId="77777777" w:rsidR="00566FA2" w:rsidRPr="00EF21D2" w:rsidRDefault="00566FA2" w:rsidP="00937859">
            <w:pPr>
              <w:pStyle w:val="TAL"/>
              <w:keepNext w:val="0"/>
              <w:keepLines w:val="0"/>
              <w:rPr>
                <w:szCs w:val="18"/>
              </w:rPr>
            </w:pPr>
            <w:r w:rsidRPr="00EF21D2">
              <w:rPr>
                <w:szCs w:val="18"/>
              </w:rPr>
              <w:t>isUnique: N/A</w:t>
            </w:r>
          </w:p>
          <w:p w14:paraId="5EC60077" w14:textId="77777777" w:rsidR="00566FA2" w:rsidRPr="00EF21D2" w:rsidRDefault="00566FA2" w:rsidP="00937859">
            <w:pPr>
              <w:pStyle w:val="TAL"/>
              <w:keepNext w:val="0"/>
              <w:keepLines w:val="0"/>
              <w:rPr>
                <w:szCs w:val="18"/>
              </w:rPr>
            </w:pPr>
            <w:r w:rsidRPr="00EF21D2">
              <w:rPr>
                <w:szCs w:val="18"/>
              </w:rPr>
              <w:t>defaultValue: None</w:t>
            </w:r>
          </w:p>
          <w:p w14:paraId="6D0CC5D8"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62198E2C" w14:textId="77777777" w:rsidTr="00937859">
        <w:trPr>
          <w:cantSplit/>
          <w:jc w:val="center"/>
        </w:trPr>
        <w:tc>
          <w:tcPr>
            <w:tcW w:w="1897" w:type="dxa"/>
          </w:tcPr>
          <w:p w14:paraId="3E160AEB"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lastRenderedPageBreak/>
              <w:t>tReselectionNr</w:t>
            </w:r>
          </w:p>
        </w:tc>
        <w:tc>
          <w:tcPr>
            <w:tcW w:w="5441" w:type="dxa"/>
          </w:tcPr>
          <w:p w14:paraId="6EADB455" w14:textId="77777777" w:rsidR="00566FA2" w:rsidRPr="00EF21D2" w:rsidRDefault="00566FA2" w:rsidP="00937859">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18EC0E5A" w14:textId="77777777" w:rsidR="00566FA2" w:rsidRPr="00EF21D2" w:rsidRDefault="00566FA2" w:rsidP="00937859">
            <w:pPr>
              <w:pStyle w:val="TAL"/>
              <w:keepNext w:val="0"/>
              <w:keepLines w:val="0"/>
              <w:rPr>
                <w:rFonts w:cs="Arial"/>
                <w:szCs w:val="18"/>
              </w:rPr>
            </w:pPr>
          </w:p>
        </w:tc>
        <w:tc>
          <w:tcPr>
            <w:tcW w:w="2497" w:type="dxa"/>
          </w:tcPr>
          <w:p w14:paraId="32EF54B5"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22917E92" w14:textId="77777777" w:rsidR="00566FA2" w:rsidRPr="00EF21D2" w:rsidRDefault="00566FA2" w:rsidP="00937859">
            <w:pPr>
              <w:pStyle w:val="TAL"/>
              <w:keepNext w:val="0"/>
              <w:keepLines w:val="0"/>
              <w:rPr>
                <w:szCs w:val="18"/>
              </w:rPr>
            </w:pPr>
            <w:r w:rsidRPr="00EF21D2">
              <w:rPr>
                <w:szCs w:val="18"/>
              </w:rPr>
              <w:t>multiplicity: 1</w:t>
            </w:r>
          </w:p>
          <w:p w14:paraId="42B16036" w14:textId="77777777" w:rsidR="00566FA2" w:rsidRPr="00EF21D2" w:rsidRDefault="00566FA2" w:rsidP="00937859">
            <w:pPr>
              <w:pStyle w:val="TAL"/>
              <w:keepNext w:val="0"/>
              <w:keepLines w:val="0"/>
              <w:rPr>
                <w:szCs w:val="18"/>
              </w:rPr>
            </w:pPr>
            <w:r w:rsidRPr="00EF21D2">
              <w:rPr>
                <w:szCs w:val="18"/>
              </w:rPr>
              <w:t>isOrdered: N/A</w:t>
            </w:r>
          </w:p>
          <w:p w14:paraId="29C4C1CC" w14:textId="77777777" w:rsidR="00566FA2" w:rsidRPr="00EF21D2" w:rsidRDefault="00566FA2" w:rsidP="00937859">
            <w:pPr>
              <w:pStyle w:val="TAL"/>
              <w:keepNext w:val="0"/>
              <w:keepLines w:val="0"/>
              <w:rPr>
                <w:szCs w:val="18"/>
              </w:rPr>
            </w:pPr>
            <w:r w:rsidRPr="00EF21D2">
              <w:rPr>
                <w:szCs w:val="18"/>
              </w:rPr>
              <w:t>isUnique: N/A</w:t>
            </w:r>
          </w:p>
          <w:p w14:paraId="7C4B8234" w14:textId="77777777" w:rsidR="00566FA2" w:rsidRPr="00EF21D2" w:rsidRDefault="00566FA2" w:rsidP="00937859">
            <w:pPr>
              <w:pStyle w:val="TAL"/>
              <w:keepNext w:val="0"/>
              <w:keepLines w:val="0"/>
              <w:rPr>
                <w:szCs w:val="18"/>
              </w:rPr>
            </w:pPr>
            <w:r w:rsidRPr="00EF21D2">
              <w:rPr>
                <w:szCs w:val="18"/>
              </w:rPr>
              <w:t>defaultValue: None</w:t>
            </w:r>
          </w:p>
          <w:p w14:paraId="77CEEF96"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58CA4082" w14:textId="77777777" w:rsidR="00566FA2" w:rsidRPr="00EF21D2" w:rsidRDefault="00566FA2" w:rsidP="00937859">
            <w:pPr>
              <w:pStyle w:val="TAL"/>
              <w:keepNext w:val="0"/>
              <w:keepLines w:val="0"/>
            </w:pPr>
          </w:p>
        </w:tc>
      </w:tr>
      <w:tr w:rsidR="00566FA2" w:rsidRPr="00EF21D2" w14:paraId="553A9138" w14:textId="77777777" w:rsidTr="00937859">
        <w:trPr>
          <w:cantSplit/>
          <w:jc w:val="center"/>
        </w:trPr>
        <w:tc>
          <w:tcPr>
            <w:tcW w:w="1897" w:type="dxa"/>
          </w:tcPr>
          <w:p w14:paraId="09700AC0"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2A591648" w14:textId="77777777" w:rsidR="00566FA2" w:rsidRPr="00EF21D2" w:rsidRDefault="00566FA2" w:rsidP="00937859">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36B89A47" w14:textId="77777777" w:rsidR="00566FA2" w:rsidRPr="00EF21D2" w:rsidRDefault="00566FA2" w:rsidP="00937859">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630372A1" w14:textId="77777777" w:rsidR="00566FA2" w:rsidRPr="00EF21D2" w:rsidRDefault="00566FA2" w:rsidP="00937859">
            <w:pPr>
              <w:pStyle w:val="TAL"/>
              <w:keepNext w:val="0"/>
              <w:keepLines w:val="0"/>
              <w:rPr>
                <w:szCs w:val="18"/>
              </w:rPr>
            </w:pPr>
            <w:r w:rsidRPr="00EF21D2">
              <w:rPr>
                <w:rFonts w:cs="Arial"/>
                <w:szCs w:val="18"/>
              </w:rPr>
              <w:br/>
              <w:t>allowedValues: {25, 50, 75, 100}.</w:t>
            </w:r>
            <w:r w:rsidRPr="00EF21D2">
              <w:rPr>
                <w:szCs w:val="18"/>
              </w:rPr>
              <w:t xml:space="preserve"> </w:t>
            </w:r>
          </w:p>
          <w:p w14:paraId="1651665A" w14:textId="77777777" w:rsidR="00566FA2" w:rsidRPr="00EF21D2" w:rsidRDefault="00566FA2" w:rsidP="00937859">
            <w:pPr>
              <w:pStyle w:val="TAL"/>
              <w:keepNext w:val="0"/>
              <w:keepLines w:val="0"/>
              <w:rPr>
                <w:rFonts w:cs="Arial"/>
                <w:szCs w:val="18"/>
              </w:rPr>
            </w:pPr>
          </w:p>
        </w:tc>
        <w:tc>
          <w:tcPr>
            <w:tcW w:w="2497" w:type="dxa"/>
          </w:tcPr>
          <w:p w14:paraId="4BD058B2"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12E781E1" w14:textId="77777777" w:rsidR="00566FA2" w:rsidRPr="00EF21D2" w:rsidRDefault="00566FA2" w:rsidP="00937859">
            <w:pPr>
              <w:pStyle w:val="TAL"/>
              <w:keepNext w:val="0"/>
              <w:keepLines w:val="0"/>
              <w:rPr>
                <w:szCs w:val="18"/>
              </w:rPr>
            </w:pPr>
            <w:r w:rsidRPr="00EF21D2">
              <w:rPr>
                <w:szCs w:val="18"/>
              </w:rPr>
              <w:t>multiplicity: 1</w:t>
            </w:r>
          </w:p>
          <w:p w14:paraId="566E46B7" w14:textId="77777777" w:rsidR="00566FA2" w:rsidRPr="00EF21D2" w:rsidRDefault="00566FA2" w:rsidP="00937859">
            <w:pPr>
              <w:pStyle w:val="TAL"/>
              <w:keepNext w:val="0"/>
              <w:keepLines w:val="0"/>
              <w:rPr>
                <w:szCs w:val="18"/>
              </w:rPr>
            </w:pPr>
            <w:r w:rsidRPr="00EF21D2">
              <w:rPr>
                <w:szCs w:val="18"/>
              </w:rPr>
              <w:t>isOrdered: N/A</w:t>
            </w:r>
          </w:p>
          <w:p w14:paraId="5F9BBA3D" w14:textId="77777777" w:rsidR="00566FA2" w:rsidRPr="00EF21D2" w:rsidRDefault="00566FA2" w:rsidP="00937859">
            <w:pPr>
              <w:pStyle w:val="TAL"/>
              <w:keepNext w:val="0"/>
              <w:keepLines w:val="0"/>
              <w:rPr>
                <w:szCs w:val="18"/>
              </w:rPr>
            </w:pPr>
            <w:r w:rsidRPr="00EF21D2">
              <w:rPr>
                <w:szCs w:val="18"/>
              </w:rPr>
              <w:t>isUnique: N/A</w:t>
            </w:r>
          </w:p>
          <w:p w14:paraId="7444953E" w14:textId="77777777" w:rsidR="00566FA2" w:rsidRPr="00EF21D2" w:rsidRDefault="00566FA2" w:rsidP="00937859">
            <w:pPr>
              <w:pStyle w:val="TAL"/>
              <w:keepNext w:val="0"/>
              <w:keepLines w:val="0"/>
              <w:rPr>
                <w:szCs w:val="18"/>
              </w:rPr>
            </w:pPr>
            <w:r w:rsidRPr="00EF21D2">
              <w:rPr>
                <w:szCs w:val="18"/>
              </w:rPr>
              <w:t>defaultValue: None</w:t>
            </w:r>
          </w:p>
          <w:p w14:paraId="061E589F"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568F2A4F" w14:textId="77777777" w:rsidTr="00937859">
        <w:trPr>
          <w:cantSplit/>
          <w:jc w:val="center"/>
        </w:trPr>
        <w:tc>
          <w:tcPr>
            <w:tcW w:w="1897" w:type="dxa"/>
          </w:tcPr>
          <w:p w14:paraId="42E1F9CB"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7238C286" w14:textId="77777777" w:rsidR="00566FA2" w:rsidRPr="00EF21D2" w:rsidRDefault="00566FA2" w:rsidP="00937859">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068B9076" w14:textId="77777777" w:rsidR="00566FA2" w:rsidRPr="00EF21D2" w:rsidRDefault="00566FA2" w:rsidP="00937859">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3331A30F" w14:textId="77777777" w:rsidR="00566FA2" w:rsidRPr="00EF21D2" w:rsidRDefault="00566FA2" w:rsidP="00937859">
            <w:pPr>
              <w:pStyle w:val="TAL"/>
              <w:keepNext w:val="0"/>
              <w:keepLines w:val="0"/>
              <w:rPr>
                <w:rFonts w:cs="Arial"/>
                <w:szCs w:val="18"/>
              </w:rPr>
            </w:pPr>
          </w:p>
        </w:tc>
        <w:tc>
          <w:tcPr>
            <w:tcW w:w="2497" w:type="dxa"/>
          </w:tcPr>
          <w:p w14:paraId="12494607"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20102A46" w14:textId="77777777" w:rsidR="00566FA2" w:rsidRPr="00EF21D2" w:rsidRDefault="00566FA2" w:rsidP="00937859">
            <w:pPr>
              <w:pStyle w:val="TAL"/>
              <w:keepNext w:val="0"/>
              <w:keepLines w:val="0"/>
              <w:rPr>
                <w:szCs w:val="18"/>
              </w:rPr>
            </w:pPr>
            <w:r w:rsidRPr="00EF21D2">
              <w:rPr>
                <w:szCs w:val="18"/>
              </w:rPr>
              <w:t>multiplicity: 1</w:t>
            </w:r>
          </w:p>
          <w:p w14:paraId="27328DF5" w14:textId="77777777" w:rsidR="00566FA2" w:rsidRPr="00EF21D2" w:rsidRDefault="00566FA2" w:rsidP="00937859">
            <w:pPr>
              <w:pStyle w:val="TAL"/>
              <w:keepNext w:val="0"/>
              <w:keepLines w:val="0"/>
              <w:rPr>
                <w:szCs w:val="18"/>
              </w:rPr>
            </w:pPr>
            <w:r w:rsidRPr="00EF21D2">
              <w:rPr>
                <w:szCs w:val="18"/>
              </w:rPr>
              <w:t>isOrdered: N/A</w:t>
            </w:r>
          </w:p>
          <w:p w14:paraId="597CB144" w14:textId="77777777" w:rsidR="00566FA2" w:rsidRPr="00EF21D2" w:rsidRDefault="00566FA2" w:rsidP="00937859">
            <w:pPr>
              <w:pStyle w:val="TAL"/>
              <w:keepNext w:val="0"/>
              <w:keepLines w:val="0"/>
              <w:rPr>
                <w:szCs w:val="18"/>
              </w:rPr>
            </w:pPr>
            <w:r w:rsidRPr="00EF21D2">
              <w:rPr>
                <w:szCs w:val="18"/>
              </w:rPr>
              <w:t>isUnique: N/A</w:t>
            </w:r>
          </w:p>
          <w:p w14:paraId="1FA95F90" w14:textId="77777777" w:rsidR="00566FA2" w:rsidRPr="00EF21D2" w:rsidRDefault="00566FA2" w:rsidP="00937859">
            <w:pPr>
              <w:pStyle w:val="TAL"/>
              <w:keepNext w:val="0"/>
              <w:keepLines w:val="0"/>
              <w:rPr>
                <w:szCs w:val="18"/>
              </w:rPr>
            </w:pPr>
            <w:r w:rsidRPr="00EF21D2">
              <w:rPr>
                <w:szCs w:val="18"/>
              </w:rPr>
              <w:t>defaultValue: None</w:t>
            </w:r>
          </w:p>
          <w:p w14:paraId="3FC3D355" w14:textId="77777777" w:rsidR="00566FA2" w:rsidRPr="00EF21D2" w:rsidRDefault="00566FA2" w:rsidP="00937859">
            <w:pPr>
              <w:pStyle w:val="TAL"/>
              <w:keepNext w:val="0"/>
              <w:keepLines w:val="0"/>
            </w:pPr>
            <w:r w:rsidRPr="00EF21D2">
              <w:rPr>
                <w:szCs w:val="18"/>
              </w:rPr>
              <w:t xml:space="preserve">isNullable: </w:t>
            </w:r>
            <w:r w:rsidRPr="00EF21D2">
              <w:rPr>
                <w:rFonts w:cs="Arial"/>
                <w:szCs w:val="18"/>
              </w:rPr>
              <w:t>False</w:t>
            </w:r>
          </w:p>
        </w:tc>
      </w:tr>
      <w:tr w:rsidR="00566FA2" w:rsidRPr="00EF21D2" w14:paraId="14661A50" w14:textId="77777777" w:rsidTr="00937859">
        <w:trPr>
          <w:cantSplit/>
          <w:jc w:val="center"/>
        </w:trPr>
        <w:tc>
          <w:tcPr>
            <w:tcW w:w="1897" w:type="dxa"/>
          </w:tcPr>
          <w:p w14:paraId="4D570F03"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1FE7B8AA" w14:textId="77777777" w:rsidR="00566FA2" w:rsidRPr="00EF21D2" w:rsidRDefault="00566FA2" w:rsidP="00937859">
            <w:pPr>
              <w:pStyle w:val="TAL"/>
              <w:keepNext w:val="0"/>
              <w:keepLines w:val="0"/>
              <w:rPr>
                <w:rFonts w:cs="Arial"/>
                <w:szCs w:val="18"/>
              </w:rPr>
            </w:pPr>
            <w:r w:rsidRPr="00EF21D2">
              <w:rPr>
                <w:rFonts w:cs="Arial"/>
                <w:szCs w:val="18"/>
              </w:rPr>
              <w:t>The absolute frequency applicable for a downlink NR carrier frequency associated with the SSB.</w:t>
            </w:r>
          </w:p>
          <w:p w14:paraId="17A40BAE" w14:textId="77777777" w:rsidR="00566FA2" w:rsidRPr="00EF21D2" w:rsidRDefault="00566FA2" w:rsidP="00937859">
            <w:pPr>
              <w:pStyle w:val="TAL"/>
              <w:keepNext w:val="0"/>
              <w:keepLines w:val="0"/>
              <w:rPr>
                <w:rFonts w:cs="Arial"/>
                <w:szCs w:val="18"/>
              </w:rPr>
            </w:pPr>
          </w:p>
          <w:p w14:paraId="0B60D55A" w14:textId="77777777" w:rsidR="00566FA2" w:rsidRPr="00EF21D2" w:rsidRDefault="00566FA2" w:rsidP="00937859">
            <w:pPr>
              <w:pStyle w:val="TAL"/>
              <w:keepNext w:val="0"/>
              <w:keepLines w:val="0"/>
              <w:rPr>
                <w:rFonts w:cs="Arial"/>
                <w:szCs w:val="18"/>
              </w:rPr>
            </w:pPr>
            <w:r w:rsidRPr="00EF21D2">
              <w:rPr>
                <w:rFonts w:cs="Arial"/>
                <w:szCs w:val="18"/>
              </w:rPr>
              <w:t>allowedValues: {0.. 3279165}.</w:t>
            </w:r>
          </w:p>
          <w:p w14:paraId="1CE58795" w14:textId="77777777" w:rsidR="00566FA2" w:rsidRPr="00EF21D2" w:rsidRDefault="00566FA2" w:rsidP="00937859">
            <w:pPr>
              <w:pStyle w:val="TAL"/>
              <w:keepNext w:val="0"/>
              <w:keepLines w:val="0"/>
              <w:rPr>
                <w:rFonts w:cs="Arial"/>
                <w:szCs w:val="18"/>
                <w:highlight w:val="yellow"/>
              </w:rPr>
            </w:pPr>
          </w:p>
          <w:p w14:paraId="2C8F2736" w14:textId="77777777" w:rsidR="00566FA2" w:rsidRPr="00EF21D2" w:rsidRDefault="00566FA2" w:rsidP="00937859">
            <w:pPr>
              <w:pStyle w:val="TAL"/>
              <w:keepNext w:val="0"/>
              <w:keepLines w:val="0"/>
              <w:rPr>
                <w:rFonts w:cs="Arial"/>
                <w:szCs w:val="18"/>
              </w:rPr>
            </w:pPr>
          </w:p>
        </w:tc>
        <w:tc>
          <w:tcPr>
            <w:tcW w:w="2497" w:type="dxa"/>
          </w:tcPr>
          <w:p w14:paraId="0AE0126B"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512F5781" w14:textId="77777777" w:rsidR="00566FA2" w:rsidRPr="00EF21D2" w:rsidRDefault="00566FA2" w:rsidP="00937859">
            <w:pPr>
              <w:pStyle w:val="TAL"/>
              <w:keepNext w:val="0"/>
              <w:keepLines w:val="0"/>
              <w:rPr>
                <w:szCs w:val="18"/>
              </w:rPr>
            </w:pPr>
            <w:r w:rsidRPr="00EF21D2">
              <w:rPr>
                <w:szCs w:val="18"/>
              </w:rPr>
              <w:t>multiplicity: 1</w:t>
            </w:r>
          </w:p>
          <w:p w14:paraId="203CD864" w14:textId="77777777" w:rsidR="00566FA2" w:rsidRPr="00EF21D2" w:rsidRDefault="00566FA2" w:rsidP="00937859">
            <w:pPr>
              <w:pStyle w:val="TAL"/>
              <w:keepNext w:val="0"/>
              <w:keepLines w:val="0"/>
              <w:rPr>
                <w:szCs w:val="18"/>
              </w:rPr>
            </w:pPr>
            <w:r w:rsidRPr="00EF21D2">
              <w:rPr>
                <w:szCs w:val="18"/>
              </w:rPr>
              <w:t>isOrdered: N/A</w:t>
            </w:r>
          </w:p>
          <w:p w14:paraId="594636B7" w14:textId="77777777" w:rsidR="00566FA2" w:rsidRPr="00EF21D2" w:rsidRDefault="00566FA2" w:rsidP="00937859">
            <w:pPr>
              <w:pStyle w:val="TAL"/>
              <w:keepNext w:val="0"/>
              <w:keepLines w:val="0"/>
              <w:rPr>
                <w:szCs w:val="18"/>
              </w:rPr>
            </w:pPr>
            <w:r w:rsidRPr="00EF21D2">
              <w:rPr>
                <w:szCs w:val="18"/>
              </w:rPr>
              <w:t>isUnique: N/A</w:t>
            </w:r>
          </w:p>
          <w:p w14:paraId="75ADE1C5" w14:textId="77777777" w:rsidR="00566FA2" w:rsidRPr="00EF21D2" w:rsidRDefault="00566FA2" w:rsidP="00937859">
            <w:pPr>
              <w:pStyle w:val="TAL"/>
              <w:keepNext w:val="0"/>
              <w:keepLines w:val="0"/>
              <w:rPr>
                <w:szCs w:val="18"/>
              </w:rPr>
            </w:pPr>
            <w:r w:rsidRPr="00EF21D2">
              <w:rPr>
                <w:szCs w:val="18"/>
              </w:rPr>
              <w:t>defaultValue: None</w:t>
            </w:r>
          </w:p>
          <w:p w14:paraId="2ABB33DC"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6AC14AF9" w14:textId="77777777" w:rsidR="00566FA2" w:rsidRPr="00EF21D2" w:rsidRDefault="00566FA2" w:rsidP="00937859">
            <w:pPr>
              <w:pStyle w:val="TAL"/>
              <w:keepNext w:val="0"/>
              <w:keepLines w:val="0"/>
            </w:pPr>
          </w:p>
        </w:tc>
      </w:tr>
      <w:tr w:rsidR="00566FA2" w:rsidRPr="00EF21D2" w14:paraId="2CD87434" w14:textId="77777777" w:rsidTr="00937859">
        <w:trPr>
          <w:cantSplit/>
          <w:jc w:val="center"/>
        </w:trPr>
        <w:tc>
          <w:tcPr>
            <w:tcW w:w="1897" w:type="dxa"/>
          </w:tcPr>
          <w:p w14:paraId="2C0C1919"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672BAA19" w14:textId="77777777" w:rsidR="00566FA2" w:rsidRPr="00EF21D2" w:rsidRDefault="00566FA2" w:rsidP="00937859">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11296F01" w14:textId="77777777" w:rsidR="00566FA2" w:rsidRPr="00EF21D2" w:rsidRDefault="00566FA2" w:rsidP="00937859">
            <w:pPr>
              <w:pStyle w:val="TAL"/>
              <w:keepNext w:val="0"/>
              <w:keepLines w:val="0"/>
              <w:rPr>
                <w:rFonts w:cs="Arial"/>
                <w:color w:val="000000"/>
                <w:szCs w:val="18"/>
              </w:rPr>
            </w:pPr>
            <w:r w:rsidRPr="00EF21D2">
              <w:rPr>
                <w:rFonts w:cs="Arial"/>
                <w:color w:val="000000"/>
                <w:szCs w:val="18"/>
              </w:rPr>
              <w:t>allowedValues: {15, 30, 120, 240}.</w:t>
            </w:r>
          </w:p>
          <w:p w14:paraId="7D943EBE" w14:textId="77777777" w:rsidR="00566FA2" w:rsidRPr="00EF21D2" w:rsidRDefault="00566FA2" w:rsidP="00937859">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3B3806DE" w14:textId="77777777" w:rsidR="00566FA2" w:rsidRPr="00EF21D2" w:rsidRDefault="00566FA2" w:rsidP="00937859">
            <w:pPr>
              <w:pStyle w:val="TAL"/>
              <w:keepNext w:val="0"/>
              <w:keepLines w:val="0"/>
              <w:rPr>
                <w:rFonts w:cs="Arial"/>
                <w:szCs w:val="18"/>
              </w:rPr>
            </w:pPr>
          </w:p>
        </w:tc>
        <w:tc>
          <w:tcPr>
            <w:tcW w:w="2497" w:type="dxa"/>
          </w:tcPr>
          <w:p w14:paraId="6F6C58A0" w14:textId="77777777" w:rsidR="00566FA2" w:rsidRPr="00EF21D2" w:rsidRDefault="00566FA2" w:rsidP="00937859">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2A90D422" w14:textId="77777777" w:rsidR="00566FA2" w:rsidRPr="00EF21D2" w:rsidRDefault="00566FA2" w:rsidP="00937859">
            <w:pPr>
              <w:pStyle w:val="TAL"/>
              <w:keepNext w:val="0"/>
              <w:keepLines w:val="0"/>
              <w:rPr>
                <w:color w:val="000000"/>
                <w:szCs w:val="18"/>
              </w:rPr>
            </w:pPr>
            <w:r w:rsidRPr="00EF21D2">
              <w:rPr>
                <w:color w:val="000000"/>
                <w:szCs w:val="18"/>
              </w:rPr>
              <w:t>multiplicity: 1</w:t>
            </w:r>
          </w:p>
          <w:p w14:paraId="1126E64F" w14:textId="77777777" w:rsidR="00566FA2" w:rsidRPr="00EF21D2" w:rsidRDefault="00566FA2" w:rsidP="00937859">
            <w:pPr>
              <w:pStyle w:val="TAL"/>
              <w:keepNext w:val="0"/>
              <w:keepLines w:val="0"/>
              <w:rPr>
                <w:color w:val="000000"/>
                <w:szCs w:val="18"/>
              </w:rPr>
            </w:pPr>
            <w:r w:rsidRPr="00EF21D2">
              <w:rPr>
                <w:color w:val="000000"/>
                <w:szCs w:val="18"/>
              </w:rPr>
              <w:t>isOrdered: N/A</w:t>
            </w:r>
          </w:p>
          <w:p w14:paraId="1C5E22E4" w14:textId="77777777" w:rsidR="00566FA2" w:rsidRPr="00EF21D2" w:rsidRDefault="00566FA2" w:rsidP="00937859">
            <w:pPr>
              <w:pStyle w:val="TAL"/>
              <w:keepNext w:val="0"/>
              <w:keepLines w:val="0"/>
              <w:rPr>
                <w:color w:val="000000"/>
                <w:szCs w:val="18"/>
              </w:rPr>
            </w:pPr>
            <w:r w:rsidRPr="00EF21D2">
              <w:rPr>
                <w:color w:val="000000"/>
                <w:szCs w:val="18"/>
              </w:rPr>
              <w:t>isUnique: N/A</w:t>
            </w:r>
          </w:p>
          <w:p w14:paraId="626D5586" w14:textId="77777777" w:rsidR="00566FA2" w:rsidRPr="00EF21D2" w:rsidRDefault="00566FA2" w:rsidP="00937859">
            <w:pPr>
              <w:pStyle w:val="TAL"/>
              <w:keepNext w:val="0"/>
              <w:keepLines w:val="0"/>
              <w:rPr>
                <w:color w:val="000000"/>
                <w:szCs w:val="18"/>
              </w:rPr>
            </w:pPr>
            <w:r w:rsidRPr="00EF21D2">
              <w:rPr>
                <w:color w:val="000000"/>
                <w:szCs w:val="18"/>
              </w:rPr>
              <w:t>defaultValue: None</w:t>
            </w:r>
          </w:p>
          <w:p w14:paraId="1776E793" w14:textId="77777777" w:rsidR="00566FA2" w:rsidRPr="00EF21D2" w:rsidRDefault="00566FA2" w:rsidP="00937859">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479EA979" w14:textId="77777777" w:rsidR="00566FA2" w:rsidRPr="00EF21D2" w:rsidRDefault="00566FA2" w:rsidP="00937859">
            <w:pPr>
              <w:pStyle w:val="TAL"/>
              <w:keepNext w:val="0"/>
              <w:keepLines w:val="0"/>
            </w:pPr>
          </w:p>
        </w:tc>
      </w:tr>
      <w:tr w:rsidR="00566FA2" w:rsidRPr="00EF21D2" w14:paraId="440E8FF0" w14:textId="77777777" w:rsidTr="00937859">
        <w:trPr>
          <w:cantSplit/>
          <w:jc w:val="center"/>
        </w:trPr>
        <w:tc>
          <w:tcPr>
            <w:tcW w:w="1897" w:type="dxa"/>
          </w:tcPr>
          <w:p w14:paraId="06EEC24A" w14:textId="77777777" w:rsidR="00566FA2" w:rsidRPr="00EF21D2" w:rsidRDefault="00566FA2" w:rsidP="00937859">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10A04ABB" w14:textId="77777777" w:rsidR="00566FA2" w:rsidRPr="00EF21D2" w:rsidRDefault="00566FA2" w:rsidP="00937859">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705FA419" w14:textId="77777777" w:rsidR="00566FA2" w:rsidRPr="00EF21D2" w:rsidRDefault="00566FA2" w:rsidP="00937859">
            <w:pPr>
              <w:pStyle w:val="TAL"/>
              <w:keepNext w:val="0"/>
              <w:keepLines w:val="0"/>
              <w:rPr>
                <w:rFonts w:eastAsia="Calibri" w:cs="Arial"/>
                <w:szCs w:val="18"/>
              </w:rPr>
            </w:pPr>
            <w:r w:rsidRPr="00EF21D2">
              <w:rPr>
                <w:rFonts w:cs="Arial"/>
                <w:szCs w:val="18"/>
              </w:rPr>
              <w:t xml:space="preserve">allowedValues: {1..256 } </w:t>
            </w:r>
          </w:p>
          <w:p w14:paraId="20274DD1" w14:textId="77777777" w:rsidR="00566FA2" w:rsidRPr="00EF21D2" w:rsidRDefault="00566FA2" w:rsidP="00937859">
            <w:pPr>
              <w:pStyle w:val="TAL"/>
              <w:keepNext w:val="0"/>
              <w:keepLines w:val="0"/>
              <w:rPr>
                <w:rFonts w:cs="Arial"/>
                <w:szCs w:val="18"/>
              </w:rPr>
            </w:pPr>
          </w:p>
        </w:tc>
        <w:tc>
          <w:tcPr>
            <w:tcW w:w="2497" w:type="dxa"/>
          </w:tcPr>
          <w:p w14:paraId="1EE112C9" w14:textId="77777777" w:rsidR="00566FA2" w:rsidRPr="00EF21D2" w:rsidRDefault="00566FA2"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B9A63EA" w14:textId="77777777" w:rsidR="00566FA2" w:rsidRPr="00EF21D2" w:rsidRDefault="00566FA2" w:rsidP="00937859">
            <w:pPr>
              <w:pStyle w:val="TAL"/>
              <w:keepNext w:val="0"/>
              <w:keepLines w:val="0"/>
              <w:rPr>
                <w:szCs w:val="18"/>
              </w:rPr>
            </w:pPr>
            <w:r w:rsidRPr="00EF21D2">
              <w:rPr>
                <w:szCs w:val="18"/>
              </w:rPr>
              <w:t>multiplicity: 1</w:t>
            </w:r>
          </w:p>
          <w:p w14:paraId="2CF7D902" w14:textId="77777777" w:rsidR="00566FA2" w:rsidRPr="00EF21D2" w:rsidRDefault="00566FA2" w:rsidP="00937859">
            <w:pPr>
              <w:pStyle w:val="TAL"/>
              <w:keepNext w:val="0"/>
              <w:keepLines w:val="0"/>
              <w:rPr>
                <w:szCs w:val="18"/>
              </w:rPr>
            </w:pPr>
            <w:r w:rsidRPr="00EF21D2">
              <w:rPr>
                <w:szCs w:val="18"/>
              </w:rPr>
              <w:t>isOrdered: N/A</w:t>
            </w:r>
          </w:p>
          <w:p w14:paraId="3B4CE2C4" w14:textId="77777777" w:rsidR="00566FA2" w:rsidRPr="00EF21D2" w:rsidRDefault="00566FA2" w:rsidP="00937859">
            <w:pPr>
              <w:pStyle w:val="TAL"/>
              <w:keepNext w:val="0"/>
              <w:keepLines w:val="0"/>
              <w:rPr>
                <w:szCs w:val="18"/>
              </w:rPr>
            </w:pPr>
            <w:r w:rsidRPr="00EF21D2">
              <w:rPr>
                <w:szCs w:val="18"/>
              </w:rPr>
              <w:t>isUnique: N/A</w:t>
            </w:r>
          </w:p>
          <w:p w14:paraId="0FA44628" w14:textId="77777777" w:rsidR="00566FA2" w:rsidRPr="00EF21D2" w:rsidRDefault="00566FA2" w:rsidP="00937859">
            <w:pPr>
              <w:pStyle w:val="TAL"/>
              <w:keepNext w:val="0"/>
              <w:keepLines w:val="0"/>
              <w:rPr>
                <w:szCs w:val="18"/>
              </w:rPr>
            </w:pPr>
            <w:r w:rsidRPr="00EF21D2">
              <w:rPr>
                <w:szCs w:val="18"/>
              </w:rPr>
              <w:t>defaultValue: None</w:t>
            </w:r>
          </w:p>
          <w:p w14:paraId="2C2434EA" w14:textId="77777777" w:rsidR="00566FA2" w:rsidRPr="00EF21D2" w:rsidRDefault="00566FA2"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040EBA52" w14:textId="77777777" w:rsidR="00566FA2" w:rsidRPr="00EF21D2" w:rsidRDefault="00566FA2" w:rsidP="00937859">
            <w:pPr>
              <w:pStyle w:val="TAL"/>
              <w:keepNext w:val="0"/>
              <w:keepLines w:val="0"/>
            </w:pPr>
          </w:p>
        </w:tc>
      </w:tr>
      <w:tr w:rsidR="00566FA2" w:rsidRPr="00EF21D2" w14:paraId="3454D293" w14:textId="77777777" w:rsidTr="00937859">
        <w:trPr>
          <w:cantSplit/>
          <w:jc w:val="center"/>
        </w:trPr>
        <w:tc>
          <w:tcPr>
            <w:tcW w:w="1897" w:type="dxa"/>
          </w:tcPr>
          <w:p w14:paraId="7DB4D435" w14:textId="77777777" w:rsidR="00566FA2" w:rsidRPr="00EF21D2" w:rsidRDefault="00566FA2" w:rsidP="00937859">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1D3DF648" w14:textId="77777777" w:rsidR="00566FA2" w:rsidRPr="00EF21D2" w:rsidRDefault="00566FA2" w:rsidP="00937859">
            <w:pPr>
              <w:pStyle w:val="TAL"/>
              <w:keepNext w:val="0"/>
              <w:keepLines w:val="0"/>
              <w:rPr>
                <w:rFonts w:cs="Arial"/>
                <w:szCs w:val="18"/>
              </w:rPr>
            </w:pPr>
            <w:r w:rsidRPr="00EF21D2">
              <w:rPr>
                <w:rFonts w:cs="Arial"/>
                <w:szCs w:val="18"/>
              </w:rPr>
              <w:t>Indicates cell defined SSB periodicity in number of subframes (ms).</w:t>
            </w:r>
          </w:p>
          <w:p w14:paraId="6D1DF9E7" w14:textId="77777777" w:rsidR="00566FA2" w:rsidRPr="00EF21D2" w:rsidDel="00B20027" w:rsidRDefault="00566FA2" w:rsidP="00937859">
            <w:pPr>
              <w:pStyle w:val="TAL"/>
              <w:keepNext w:val="0"/>
              <w:keepLines w:val="0"/>
              <w:rPr>
                <w:rFonts w:cs="Arial"/>
                <w:szCs w:val="18"/>
              </w:rPr>
            </w:pPr>
            <w:r w:rsidRPr="00EF21D2">
              <w:rPr>
                <w:rFonts w:cs="Arial"/>
                <w:szCs w:val="18"/>
              </w:rPr>
              <w:t xml:space="preserve">The SSB periodicity in msec is used for the rate matching purpose. </w:t>
            </w:r>
          </w:p>
          <w:p w14:paraId="3208F347" w14:textId="77777777" w:rsidR="00566FA2" w:rsidRPr="00EF21D2" w:rsidRDefault="00566FA2" w:rsidP="00937859">
            <w:pPr>
              <w:pStyle w:val="TAL"/>
              <w:keepNext w:val="0"/>
              <w:keepLines w:val="0"/>
              <w:rPr>
                <w:rFonts w:cs="Arial"/>
              </w:rPr>
            </w:pPr>
            <w:r w:rsidRPr="00EF21D2">
              <w:rPr>
                <w:rFonts w:cs="Arial"/>
                <w:szCs w:val="18"/>
              </w:rPr>
              <w:t>allowedValues: 5, 10, 20, 40, 80, 160.</w:t>
            </w:r>
          </w:p>
        </w:tc>
        <w:tc>
          <w:tcPr>
            <w:tcW w:w="2497" w:type="dxa"/>
          </w:tcPr>
          <w:p w14:paraId="1C69B50D" w14:textId="77777777" w:rsidR="00566FA2" w:rsidRPr="00EF21D2" w:rsidRDefault="00566FA2" w:rsidP="00937859">
            <w:pPr>
              <w:pStyle w:val="TAL"/>
              <w:keepNext w:val="0"/>
              <w:keepLines w:val="0"/>
            </w:pPr>
            <w:r w:rsidRPr="00EF21D2">
              <w:t>type: Integer</w:t>
            </w:r>
          </w:p>
          <w:p w14:paraId="1E53676D" w14:textId="77777777" w:rsidR="00566FA2" w:rsidRPr="00EF21D2" w:rsidRDefault="00566FA2" w:rsidP="00937859">
            <w:pPr>
              <w:pStyle w:val="TAL"/>
              <w:keepNext w:val="0"/>
              <w:keepLines w:val="0"/>
            </w:pPr>
            <w:r w:rsidRPr="00EF21D2">
              <w:t>multiplicity: 1</w:t>
            </w:r>
          </w:p>
          <w:p w14:paraId="00B380D1" w14:textId="77777777" w:rsidR="00566FA2" w:rsidRPr="00EF21D2" w:rsidRDefault="00566FA2" w:rsidP="00937859">
            <w:pPr>
              <w:pStyle w:val="TAL"/>
              <w:keepNext w:val="0"/>
              <w:keepLines w:val="0"/>
            </w:pPr>
            <w:r w:rsidRPr="00EF21D2">
              <w:t>isOrdered: N/A</w:t>
            </w:r>
          </w:p>
          <w:p w14:paraId="01617898" w14:textId="77777777" w:rsidR="00566FA2" w:rsidRPr="00EF21D2" w:rsidRDefault="00566FA2" w:rsidP="00937859">
            <w:pPr>
              <w:pStyle w:val="TAL"/>
              <w:keepNext w:val="0"/>
              <w:keepLines w:val="0"/>
            </w:pPr>
            <w:r w:rsidRPr="00EF21D2">
              <w:t>isUnique: N/A</w:t>
            </w:r>
          </w:p>
          <w:p w14:paraId="135C0835" w14:textId="77777777" w:rsidR="00566FA2" w:rsidRPr="00EF21D2" w:rsidRDefault="00566FA2" w:rsidP="00937859">
            <w:pPr>
              <w:pStyle w:val="TAL"/>
              <w:keepNext w:val="0"/>
              <w:keepLines w:val="0"/>
            </w:pPr>
            <w:r w:rsidRPr="00EF21D2">
              <w:t>defaultValue: None</w:t>
            </w:r>
          </w:p>
          <w:p w14:paraId="4CB3A5F1" w14:textId="77777777" w:rsidR="00566FA2" w:rsidRPr="00EF21D2" w:rsidRDefault="00566FA2" w:rsidP="00937859">
            <w:pPr>
              <w:pStyle w:val="TAL"/>
              <w:keepNext w:val="0"/>
              <w:keepLines w:val="0"/>
            </w:pPr>
            <w:r w:rsidRPr="00EF21D2">
              <w:t>isNullable: False</w:t>
            </w:r>
          </w:p>
          <w:p w14:paraId="22F1E116" w14:textId="77777777" w:rsidR="00566FA2" w:rsidRPr="00EF21D2" w:rsidRDefault="00566FA2" w:rsidP="00937859">
            <w:pPr>
              <w:pStyle w:val="TAL"/>
              <w:keepNext w:val="0"/>
              <w:keepLines w:val="0"/>
              <w:rPr>
                <w:rFonts w:cs="Arial"/>
              </w:rPr>
            </w:pPr>
          </w:p>
        </w:tc>
      </w:tr>
      <w:tr w:rsidR="00566FA2" w:rsidRPr="00EF21D2" w14:paraId="7A414DD8" w14:textId="77777777" w:rsidTr="00937859">
        <w:trPr>
          <w:cantSplit/>
          <w:jc w:val="center"/>
        </w:trPr>
        <w:tc>
          <w:tcPr>
            <w:tcW w:w="1897" w:type="dxa"/>
          </w:tcPr>
          <w:p w14:paraId="351F131E" w14:textId="77777777" w:rsidR="00566FA2" w:rsidRPr="00EF21D2" w:rsidRDefault="00566FA2" w:rsidP="00937859">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lastRenderedPageBreak/>
              <w:t>ssbOffset</w:t>
            </w:r>
          </w:p>
          <w:p w14:paraId="042D24D8" w14:textId="77777777" w:rsidR="00566FA2" w:rsidRPr="00EF21D2" w:rsidRDefault="00566FA2" w:rsidP="00937859">
            <w:pPr>
              <w:pStyle w:val="TAL"/>
              <w:keepNext w:val="0"/>
              <w:keepLines w:val="0"/>
              <w:rPr>
                <w:rFonts w:ascii="Courier New" w:hAnsi="Courier New" w:cs="Courier New"/>
                <w:bCs/>
                <w:color w:val="333333"/>
                <w:lang w:eastAsia="zh-CN"/>
              </w:rPr>
            </w:pPr>
          </w:p>
        </w:tc>
        <w:tc>
          <w:tcPr>
            <w:tcW w:w="5441" w:type="dxa"/>
          </w:tcPr>
          <w:p w14:paraId="52EB15C2" w14:textId="77777777" w:rsidR="00566FA2" w:rsidRPr="00EF21D2" w:rsidRDefault="00566FA2" w:rsidP="00937859">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1FAEA286" w14:textId="77777777" w:rsidR="00566FA2" w:rsidRPr="00EF21D2" w:rsidRDefault="00566FA2" w:rsidP="00937859">
            <w:pPr>
              <w:pStyle w:val="TAL"/>
              <w:keepNext w:val="0"/>
              <w:keepLines w:val="0"/>
              <w:rPr>
                <w:rFonts w:cs="Arial"/>
                <w:szCs w:val="18"/>
              </w:rPr>
            </w:pPr>
          </w:p>
          <w:p w14:paraId="099DA981" w14:textId="77777777" w:rsidR="00566FA2" w:rsidRPr="00EF21D2" w:rsidRDefault="00566FA2" w:rsidP="009378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007C5D89" w14:textId="77777777" w:rsidR="00566FA2" w:rsidRPr="00EF21D2" w:rsidRDefault="00566FA2" w:rsidP="00937859">
            <w:pPr>
              <w:pStyle w:val="TAL"/>
              <w:keepNext w:val="0"/>
              <w:keepLines w:val="0"/>
            </w:pPr>
            <w:r w:rsidRPr="00EF21D2">
              <w:t>ssbPeriodicity5 ms 0..4,</w:t>
            </w:r>
          </w:p>
          <w:p w14:paraId="3E1CEF91" w14:textId="77777777" w:rsidR="00566FA2" w:rsidRPr="00EF21D2" w:rsidRDefault="00566FA2" w:rsidP="00937859">
            <w:pPr>
              <w:pStyle w:val="TAL"/>
              <w:keepNext w:val="0"/>
              <w:keepLines w:val="0"/>
            </w:pPr>
            <w:r w:rsidRPr="00EF21D2">
              <w:t>ssbPeriodicity10 ms 0..9,</w:t>
            </w:r>
          </w:p>
          <w:p w14:paraId="771F5A40" w14:textId="77777777" w:rsidR="00566FA2" w:rsidRPr="00EF21D2" w:rsidRDefault="00566FA2" w:rsidP="00937859">
            <w:pPr>
              <w:pStyle w:val="TAL"/>
              <w:keepNext w:val="0"/>
              <w:keepLines w:val="0"/>
            </w:pPr>
            <w:r w:rsidRPr="00EF21D2">
              <w:t>ssbPeriodicity20 ms 0..19,</w:t>
            </w:r>
          </w:p>
          <w:p w14:paraId="08D646FC" w14:textId="77777777" w:rsidR="00566FA2" w:rsidRPr="00EF21D2" w:rsidRDefault="00566FA2" w:rsidP="00937859">
            <w:pPr>
              <w:pStyle w:val="TAL"/>
              <w:keepNext w:val="0"/>
              <w:keepLines w:val="0"/>
            </w:pPr>
            <w:r w:rsidRPr="00EF21D2">
              <w:t>ssbPeriodicity40 ms 0..39,</w:t>
            </w:r>
          </w:p>
          <w:p w14:paraId="1F6DDD3B" w14:textId="77777777" w:rsidR="00566FA2" w:rsidRPr="00EF21D2" w:rsidRDefault="00566FA2" w:rsidP="00937859">
            <w:pPr>
              <w:pStyle w:val="TAL"/>
              <w:keepNext w:val="0"/>
              <w:keepLines w:val="0"/>
            </w:pPr>
            <w:r w:rsidRPr="00EF21D2">
              <w:t>ssbPeriodicity80 ms 0..79,</w:t>
            </w:r>
          </w:p>
          <w:p w14:paraId="54CCF64D" w14:textId="77777777" w:rsidR="00566FA2" w:rsidRPr="00EF21D2" w:rsidRDefault="00566FA2" w:rsidP="00937859">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5611C7F4" w14:textId="77777777" w:rsidR="00566FA2" w:rsidRPr="00EF21D2" w:rsidRDefault="00566FA2" w:rsidP="00937859">
            <w:pPr>
              <w:pStyle w:val="TAL"/>
              <w:keepNext w:val="0"/>
              <w:keepLines w:val="0"/>
              <w:rPr>
                <w:rFonts w:cs="Arial"/>
              </w:rPr>
            </w:pPr>
          </w:p>
        </w:tc>
        <w:tc>
          <w:tcPr>
            <w:tcW w:w="2497" w:type="dxa"/>
          </w:tcPr>
          <w:p w14:paraId="0330CFA2" w14:textId="77777777" w:rsidR="00566FA2" w:rsidRPr="00EF21D2" w:rsidRDefault="00566FA2" w:rsidP="00937859">
            <w:pPr>
              <w:pStyle w:val="TAL"/>
              <w:keepNext w:val="0"/>
              <w:keepLines w:val="0"/>
            </w:pPr>
            <w:r w:rsidRPr="00EF21D2">
              <w:t>type: Integer</w:t>
            </w:r>
          </w:p>
          <w:p w14:paraId="029A343A" w14:textId="77777777" w:rsidR="00566FA2" w:rsidRPr="00EF21D2" w:rsidRDefault="00566FA2" w:rsidP="00937859">
            <w:pPr>
              <w:pStyle w:val="TAL"/>
              <w:keepNext w:val="0"/>
              <w:keepLines w:val="0"/>
            </w:pPr>
            <w:r w:rsidRPr="00EF21D2">
              <w:t>multiplicity: 1</w:t>
            </w:r>
          </w:p>
          <w:p w14:paraId="70D2354A" w14:textId="77777777" w:rsidR="00566FA2" w:rsidRPr="00EF21D2" w:rsidRDefault="00566FA2" w:rsidP="00937859">
            <w:pPr>
              <w:pStyle w:val="TAL"/>
              <w:keepNext w:val="0"/>
              <w:keepLines w:val="0"/>
            </w:pPr>
            <w:r w:rsidRPr="00EF21D2">
              <w:t>isOrdered: N/A</w:t>
            </w:r>
          </w:p>
          <w:p w14:paraId="4B534CC4" w14:textId="77777777" w:rsidR="00566FA2" w:rsidRPr="00EF21D2" w:rsidRDefault="00566FA2" w:rsidP="00937859">
            <w:pPr>
              <w:pStyle w:val="TAL"/>
              <w:keepNext w:val="0"/>
              <w:keepLines w:val="0"/>
            </w:pPr>
            <w:r w:rsidRPr="00EF21D2">
              <w:t>isUnique: N/A</w:t>
            </w:r>
          </w:p>
          <w:p w14:paraId="55B4DB56" w14:textId="77777777" w:rsidR="00566FA2" w:rsidRPr="00EF21D2" w:rsidRDefault="00566FA2" w:rsidP="00937859">
            <w:pPr>
              <w:pStyle w:val="TAL"/>
              <w:keepNext w:val="0"/>
              <w:keepLines w:val="0"/>
            </w:pPr>
            <w:r w:rsidRPr="00EF21D2">
              <w:t>defaultValue: None</w:t>
            </w:r>
          </w:p>
          <w:p w14:paraId="164F4DCF" w14:textId="77777777" w:rsidR="00566FA2" w:rsidRPr="00EF21D2" w:rsidRDefault="00566FA2" w:rsidP="00937859">
            <w:pPr>
              <w:pStyle w:val="TAL"/>
              <w:keepNext w:val="0"/>
              <w:keepLines w:val="0"/>
            </w:pPr>
            <w:r w:rsidRPr="00EF21D2">
              <w:t>isNullable: False</w:t>
            </w:r>
          </w:p>
          <w:p w14:paraId="7B68B053" w14:textId="77777777" w:rsidR="00566FA2" w:rsidRPr="00EF21D2" w:rsidRDefault="00566FA2" w:rsidP="00937859">
            <w:pPr>
              <w:pStyle w:val="TAL"/>
              <w:keepNext w:val="0"/>
              <w:keepLines w:val="0"/>
              <w:rPr>
                <w:rFonts w:cs="Arial"/>
              </w:rPr>
            </w:pPr>
          </w:p>
        </w:tc>
      </w:tr>
      <w:tr w:rsidR="00566FA2" w:rsidRPr="00EF21D2" w14:paraId="2CA7A8EF" w14:textId="77777777" w:rsidTr="00937859">
        <w:trPr>
          <w:cantSplit/>
          <w:jc w:val="center"/>
        </w:trPr>
        <w:tc>
          <w:tcPr>
            <w:tcW w:w="1897" w:type="dxa"/>
          </w:tcPr>
          <w:p w14:paraId="365454AD"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566FA2" w:rsidRPr="00EF21D2" w14:paraId="4D1DB32A" w14:textId="77777777" w:rsidTr="00937859">
              <w:trPr>
                <w:trHeight w:val="117"/>
              </w:trPr>
              <w:tc>
                <w:tcPr>
                  <w:tcW w:w="290" w:type="dxa"/>
                </w:tcPr>
                <w:p w14:paraId="5C413867" w14:textId="77777777" w:rsidR="00566FA2" w:rsidRPr="00EF21D2" w:rsidRDefault="00566FA2" w:rsidP="00937859">
                  <w:pPr>
                    <w:pStyle w:val="TAL"/>
                    <w:keepNext w:val="0"/>
                    <w:keepLines w:val="0"/>
                    <w:rPr>
                      <w:szCs w:val="18"/>
                    </w:rPr>
                  </w:pPr>
                </w:p>
              </w:tc>
            </w:tr>
          </w:tbl>
          <w:p w14:paraId="076F33BE" w14:textId="77777777" w:rsidR="00566FA2" w:rsidRPr="00EF21D2" w:rsidRDefault="00566FA2" w:rsidP="00937859">
            <w:pPr>
              <w:pStyle w:val="TAL"/>
              <w:keepNext w:val="0"/>
              <w:keepLines w:val="0"/>
              <w:rPr>
                <w:rFonts w:ascii="Courier New" w:hAnsi="Courier New" w:cs="Courier New"/>
                <w:bCs/>
                <w:color w:val="333333"/>
                <w:lang w:eastAsia="zh-CN"/>
              </w:rPr>
            </w:pPr>
          </w:p>
        </w:tc>
        <w:tc>
          <w:tcPr>
            <w:tcW w:w="5441" w:type="dxa"/>
          </w:tcPr>
          <w:p w14:paraId="5020BF90"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1361D25A" w14:textId="77777777" w:rsidR="00566FA2" w:rsidRPr="00EF21D2" w:rsidRDefault="00566FA2" w:rsidP="00937859">
            <w:pPr>
              <w:pStyle w:val="TAL"/>
              <w:keepNext w:val="0"/>
              <w:keepLines w:val="0"/>
              <w:rPr>
                <w:rFonts w:cs="Arial"/>
                <w:szCs w:val="18"/>
              </w:rPr>
            </w:pPr>
          </w:p>
          <w:p w14:paraId="2ACF94C6" w14:textId="77777777" w:rsidR="00566FA2" w:rsidRPr="00EF21D2" w:rsidRDefault="00566FA2" w:rsidP="009378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788B2DBE" w14:textId="77777777" w:rsidR="00566FA2" w:rsidRPr="00EF21D2" w:rsidRDefault="00566FA2" w:rsidP="00937859">
            <w:pPr>
              <w:pStyle w:val="TAL"/>
              <w:keepNext w:val="0"/>
              <w:keepLines w:val="0"/>
              <w:rPr>
                <w:rFonts w:cs="Arial"/>
              </w:rPr>
            </w:pPr>
          </w:p>
        </w:tc>
        <w:tc>
          <w:tcPr>
            <w:tcW w:w="2497" w:type="dxa"/>
          </w:tcPr>
          <w:p w14:paraId="0E66CC9C" w14:textId="77777777" w:rsidR="00566FA2" w:rsidRPr="00EF21D2" w:rsidRDefault="00566FA2" w:rsidP="00937859">
            <w:pPr>
              <w:pStyle w:val="TAL"/>
              <w:keepNext w:val="0"/>
              <w:keepLines w:val="0"/>
            </w:pPr>
            <w:r w:rsidRPr="00EF21D2">
              <w:t>type: Integer</w:t>
            </w:r>
          </w:p>
          <w:p w14:paraId="18C43672" w14:textId="77777777" w:rsidR="00566FA2" w:rsidRPr="00EF21D2" w:rsidRDefault="00566FA2" w:rsidP="00937859">
            <w:pPr>
              <w:pStyle w:val="TAL"/>
              <w:keepNext w:val="0"/>
              <w:keepLines w:val="0"/>
            </w:pPr>
            <w:r w:rsidRPr="00EF21D2">
              <w:t>multiplicity: 1</w:t>
            </w:r>
          </w:p>
          <w:p w14:paraId="3A69689D" w14:textId="77777777" w:rsidR="00566FA2" w:rsidRPr="00EF21D2" w:rsidRDefault="00566FA2" w:rsidP="00937859">
            <w:pPr>
              <w:pStyle w:val="TAL"/>
              <w:keepNext w:val="0"/>
              <w:keepLines w:val="0"/>
            </w:pPr>
            <w:r w:rsidRPr="00EF21D2">
              <w:t>isOrdered: N/A</w:t>
            </w:r>
          </w:p>
          <w:p w14:paraId="78DF2786" w14:textId="77777777" w:rsidR="00566FA2" w:rsidRPr="00EF21D2" w:rsidRDefault="00566FA2" w:rsidP="00937859">
            <w:pPr>
              <w:pStyle w:val="TAL"/>
              <w:keepNext w:val="0"/>
              <w:keepLines w:val="0"/>
            </w:pPr>
            <w:r w:rsidRPr="00EF21D2">
              <w:t>isUnique: N/A</w:t>
            </w:r>
          </w:p>
          <w:p w14:paraId="23FC2D60" w14:textId="77777777" w:rsidR="00566FA2" w:rsidRPr="00EF21D2" w:rsidRDefault="00566FA2" w:rsidP="00937859">
            <w:pPr>
              <w:pStyle w:val="TAL"/>
              <w:keepNext w:val="0"/>
              <w:keepLines w:val="0"/>
            </w:pPr>
            <w:r w:rsidRPr="00EF21D2">
              <w:t>defaultValue: None</w:t>
            </w:r>
          </w:p>
          <w:p w14:paraId="1C6592B8" w14:textId="77777777" w:rsidR="00566FA2" w:rsidRPr="00EF21D2" w:rsidRDefault="00566FA2" w:rsidP="00937859">
            <w:pPr>
              <w:pStyle w:val="TAL"/>
              <w:keepNext w:val="0"/>
              <w:keepLines w:val="0"/>
            </w:pPr>
            <w:r w:rsidRPr="00EF21D2">
              <w:t>isNullable: False</w:t>
            </w:r>
          </w:p>
          <w:p w14:paraId="7FBA6452" w14:textId="77777777" w:rsidR="00566FA2" w:rsidRPr="00EF21D2" w:rsidRDefault="00566FA2" w:rsidP="00937859">
            <w:pPr>
              <w:pStyle w:val="TAL"/>
              <w:keepNext w:val="0"/>
              <w:keepLines w:val="0"/>
              <w:rPr>
                <w:rFonts w:cs="Arial"/>
              </w:rPr>
            </w:pPr>
          </w:p>
        </w:tc>
      </w:tr>
      <w:tr w:rsidR="00566FA2" w:rsidRPr="00EF21D2" w14:paraId="16BADC64" w14:textId="77777777" w:rsidTr="00937859">
        <w:trPr>
          <w:cantSplit/>
          <w:jc w:val="center"/>
        </w:trPr>
        <w:tc>
          <w:tcPr>
            <w:tcW w:w="1897" w:type="dxa"/>
          </w:tcPr>
          <w:p w14:paraId="37089824"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5FC16336"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1907E90F" w14:textId="77777777" w:rsidR="00566FA2" w:rsidRPr="00EF21D2" w:rsidRDefault="00566FA2" w:rsidP="00937859">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5F84A124" w14:textId="77777777" w:rsidR="00566FA2" w:rsidRPr="00EF21D2" w:rsidRDefault="00566FA2" w:rsidP="00937859">
            <w:pPr>
              <w:pStyle w:val="TAL"/>
              <w:keepNext w:val="0"/>
              <w:keepLines w:val="0"/>
              <w:rPr>
                <w:rFonts w:cs="Arial"/>
                <w:szCs w:val="18"/>
                <w:lang w:eastAsia="en-GB"/>
              </w:rPr>
            </w:pPr>
          </w:p>
        </w:tc>
        <w:tc>
          <w:tcPr>
            <w:tcW w:w="2497" w:type="dxa"/>
          </w:tcPr>
          <w:p w14:paraId="7E26C0DC" w14:textId="77777777" w:rsidR="00566FA2" w:rsidRPr="00EF21D2" w:rsidRDefault="00566FA2" w:rsidP="00937859">
            <w:pPr>
              <w:pStyle w:val="TAL"/>
              <w:keepNext w:val="0"/>
              <w:keepLines w:val="0"/>
            </w:pPr>
            <w:r w:rsidRPr="00EF21D2">
              <w:t xml:space="preserve">type: String </w:t>
            </w:r>
          </w:p>
          <w:p w14:paraId="2FC1AF82"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3476E42C" w14:textId="77777777" w:rsidR="00566FA2" w:rsidRPr="00EF21D2" w:rsidRDefault="00566FA2" w:rsidP="00937859">
            <w:pPr>
              <w:pStyle w:val="TAL"/>
              <w:keepNext w:val="0"/>
              <w:keepLines w:val="0"/>
            </w:pPr>
            <w:r w:rsidRPr="00EF21D2">
              <w:t>isOrdered: N/A</w:t>
            </w:r>
          </w:p>
          <w:p w14:paraId="501C2C92" w14:textId="77777777" w:rsidR="00566FA2" w:rsidRPr="00EF21D2" w:rsidRDefault="00566FA2" w:rsidP="00937859">
            <w:pPr>
              <w:pStyle w:val="TAL"/>
              <w:keepNext w:val="0"/>
              <w:keepLines w:val="0"/>
            </w:pPr>
            <w:r w:rsidRPr="00EF21D2">
              <w:t>isUnique: N/A</w:t>
            </w:r>
          </w:p>
          <w:p w14:paraId="63E6CCE8" w14:textId="77777777" w:rsidR="00566FA2" w:rsidRPr="00EF21D2" w:rsidRDefault="00566FA2" w:rsidP="00937859">
            <w:pPr>
              <w:pStyle w:val="TAL"/>
              <w:keepNext w:val="0"/>
              <w:keepLines w:val="0"/>
            </w:pPr>
            <w:r w:rsidRPr="00EF21D2">
              <w:t>defaultValue: None</w:t>
            </w:r>
          </w:p>
          <w:p w14:paraId="284FC164" w14:textId="77777777" w:rsidR="00566FA2" w:rsidRPr="00EF21D2" w:rsidRDefault="00566FA2" w:rsidP="00937859">
            <w:pPr>
              <w:pStyle w:val="TAL"/>
              <w:keepNext w:val="0"/>
              <w:keepLines w:val="0"/>
            </w:pPr>
            <w:r w:rsidRPr="00EF21D2">
              <w:t>isNullable: False</w:t>
            </w:r>
          </w:p>
        </w:tc>
      </w:tr>
      <w:tr w:rsidR="00566FA2" w:rsidRPr="00EF21D2" w14:paraId="66BC345B" w14:textId="77777777" w:rsidTr="00937859">
        <w:trPr>
          <w:cantSplit/>
          <w:jc w:val="center"/>
        </w:trPr>
        <w:tc>
          <w:tcPr>
            <w:tcW w:w="1897" w:type="dxa"/>
          </w:tcPr>
          <w:p w14:paraId="19A5B19C"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049B79E1"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5B9F55CC" w14:textId="77777777" w:rsidR="00566FA2" w:rsidRPr="00EF21D2" w:rsidRDefault="00566FA2" w:rsidP="00937859">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0AAB61A2" w14:textId="77777777" w:rsidR="00566FA2" w:rsidRPr="00EF21D2" w:rsidRDefault="00566FA2" w:rsidP="00937859">
            <w:pPr>
              <w:pStyle w:val="TAL"/>
              <w:keepNext w:val="0"/>
              <w:keepLines w:val="0"/>
              <w:rPr>
                <w:rStyle w:val="normaltextrun1"/>
                <w:color w:val="181818"/>
                <w:spacing w:val="-6"/>
                <w:position w:val="2"/>
              </w:rPr>
            </w:pPr>
          </w:p>
          <w:p w14:paraId="6BCD3441" w14:textId="77777777" w:rsidR="00566FA2" w:rsidRPr="00EF21D2" w:rsidRDefault="00566FA2" w:rsidP="00937859">
            <w:pPr>
              <w:pStyle w:val="TAL"/>
              <w:keepNext w:val="0"/>
              <w:keepLines w:val="0"/>
              <w:rPr>
                <w:rFonts w:cs="Arial"/>
                <w:szCs w:val="18"/>
                <w:lang w:eastAsia="en-GB"/>
              </w:rPr>
            </w:pPr>
          </w:p>
        </w:tc>
        <w:tc>
          <w:tcPr>
            <w:tcW w:w="2497" w:type="dxa"/>
          </w:tcPr>
          <w:p w14:paraId="3A5A887E" w14:textId="77777777" w:rsidR="00566FA2" w:rsidRPr="00EF21D2" w:rsidRDefault="00566FA2" w:rsidP="00937859">
            <w:pPr>
              <w:pStyle w:val="TAL"/>
              <w:keepNext w:val="0"/>
              <w:keepLines w:val="0"/>
            </w:pPr>
            <w:r w:rsidRPr="00EF21D2">
              <w:t>type: String</w:t>
            </w:r>
          </w:p>
          <w:p w14:paraId="3E330C63"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476EF7CC" w14:textId="77777777" w:rsidR="00566FA2" w:rsidRPr="00EF21D2" w:rsidRDefault="00566FA2" w:rsidP="00937859">
            <w:pPr>
              <w:pStyle w:val="TAL"/>
              <w:keepNext w:val="0"/>
              <w:keepLines w:val="0"/>
            </w:pPr>
            <w:r w:rsidRPr="00EF21D2">
              <w:t>isOrdered: N/A</w:t>
            </w:r>
          </w:p>
          <w:p w14:paraId="0725320B" w14:textId="77777777" w:rsidR="00566FA2" w:rsidRPr="00EF21D2" w:rsidRDefault="00566FA2" w:rsidP="00937859">
            <w:pPr>
              <w:pStyle w:val="TAL"/>
              <w:keepNext w:val="0"/>
              <w:keepLines w:val="0"/>
            </w:pPr>
            <w:r w:rsidRPr="00EF21D2">
              <w:t>isUnique: N/A</w:t>
            </w:r>
          </w:p>
          <w:p w14:paraId="38FD76CF" w14:textId="77777777" w:rsidR="00566FA2" w:rsidRPr="00EF21D2" w:rsidRDefault="00566FA2" w:rsidP="00937859">
            <w:pPr>
              <w:pStyle w:val="TAL"/>
              <w:keepNext w:val="0"/>
              <w:keepLines w:val="0"/>
            </w:pPr>
            <w:r w:rsidRPr="00EF21D2">
              <w:t>defaultValue: None</w:t>
            </w:r>
          </w:p>
          <w:p w14:paraId="6EC3C07B" w14:textId="77777777" w:rsidR="00566FA2" w:rsidRPr="00EF21D2" w:rsidRDefault="00566FA2" w:rsidP="00937859">
            <w:pPr>
              <w:pStyle w:val="TAL"/>
              <w:keepNext w:val="0"/>
              <w:keepLines w:val="0"/>
            </w:pPr>
            <w:r w:rsidRPr="00EF21D2">
              <w:t>isNullable: False</w:t>
            </w:r>
          </w:p>
        </w:tc>
      </w:tr>
      <w:tr w:rsidR="00566FA2" w:rsidRPr="00EF21D2" w14:paraId="4B12FD93" w14:textId="77777777" w:rsidTr="00937859">
        <w:trPr>
          <w:cantSplit/>
          <w:jc w:val="center"/>
        </w:trPr>
        <w:tc>
          <w:tcPr>
            <w:tcW w:w="1897" w:type="dxa"/>
          </w:tcPr>
          <w:p w14:paraId="5D3162B2"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4AA4261F"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16575CD7" w14:textId="77777777" w:rsidR="00566FA2" w:rsidRPr="00EF21D2" w:rsidRDefault="00566FA2" w:rsidP="00937859">
            <w:pPr>
              <w:pStyle w:val="TAL"/>
              <w:keepNext w:val="0"/>
              <w:keepLines w:val="0"/>
              <w:rPr>
                <w:rFonts w:cs="Arial"/>
                <w:szCs w:val="18"/>
                <w:lang w:eastAsia="en-GB"/>
              </w:rPr>
            </w:pPr>
          </w:p>
          <w:p w14:paraId="309154F6" w14:textId="77777777" w:rsidR="00566FA2" w:rsidRPr="00EF21D2" w:rsidRDefault="00566FA2" w:rsidP="00937859">
            <w:pPr>
              <w:pStyle w:val="TAL"/>
              <w:keepNext w:val="0"/>
              <w:keepLines w:val="0"/>
              <w:rPr>
                <w:rFonts w:cs="Arial"/>
                <w:szCs w:val="18"/>
                <w:lang w:eastAsia="en-GB"/>
              </w:rPr>
            </w:pPr>
          </w:p>
          <w:p w14:paraId="52752554"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7325D7B0" w14:textId="77777777" w:rsidR="00566FA2" w:rsidRPr="00EF21D2" w:rsidRDefault="00566FA2" w:rsidP="00937859">
            <w:pPr>
              <w:pStyle w:val="TAL"/>
              <w:keepNext w:val="0"/>
              <w:keepLines w:val="0"/>
            </w:pPr>
            <w:r w:rsidRPr="00EF21D2">
              <w:t>type: MappingSetIDBackhaulAddress</w:t>
            </w:r>
          </w:p>
          <w:p w14:paraId="0DD0626B" w14:textId="77777777" w:rsidR="00566FA2" w:rsidRPr="00EF21D2" w:rsidRDefault="00566FA2" w:rsidP="00937859">
            <w:pPr>
              <w:pStyle w:val="TAL"/>
              <w:keepNext w:val="0"/>
              <w:keepLines w:val="0"/>
            </w:pPr>
            <w:r w:rsidRPr="00EF21D2">
              <w:t xml:space="preserve">multiplicity: </w:t>
            </w:r>
            <w:r w:rsidRPr="00EF21D2">
              <w:rPr>
                <w:rFonts w:cs="Arial"/>
                <w:snapToGrid w:val="0"/>
                <w:szCs w:val="18"/>
              </w:rPr>
              <w:t>1..*</w:t>
            </w:r>
          </w:p>
          <w:p w14:paraId="0E5C5081" w14:textId="77777777" w:rsidR="00566FA2" w:rsidRPr="00EF21D2" w:rsidRDefault="00566FA2" w:rsidP="00937859">
            <w:pPr>
              <w:pStyle w:val="TAL"/>
              <w:keepNext w:val="0"/>
              <w:keepLines w:val="0"/>
            </w:pPr>
            <w:r w:rsidRPr="00EF21D2">
              <w:t xml:space="preserve">isOrdered: </w:t>
            </w:r>
            <w:r w:rsidRPr="00CD3748">
              <w:t>False</w:t>
            </w:r>
          </w:p>
          <w:p w14:paraId="06893018" w14:textId="77777777" w:rsidR="00566FA2" w:rsidRPr="00EF21D2" w:rsidRDefault="00566FA2" w:rsidP="00937859">
            <w:pPr>
              <w:pStyle w:val="TAL"/>
              <w:keepNext w:val="0"/>
              <w:keepLines w:val="0"/>
            </w:pPr>
            <w:r w:rsidRPr="00EF21D2">
              <w:t xml:space="preserve">isUnique: </w:t>
            </w:r>
            <w:r w:rsidRPr="00CD3748">
              <w:t>True</w:t>
            </w:r>
          </w:p>
          <w:p w14:paraId="5806CA48" w14:textId="77777777" w:rsidR="00566FA2" w:rsidRPr="00EF21D2" w:rsidRDefault="00566FA2" w:rsidP="00937859">
            <w:pPr>
              <w:pStyle w:val="TAL"/>
              <w:keepNext w:val="0"/>
              <w:keepLines w:val="0"/>
            </w:pPr>
            <w:r w:rsidRPr="00EF21D2">
              <w:t>defaultValue: None</w:t>
            </w:r>
          </w:p>
          <w:p w14:paraId="178B0387" w14:textId="77777777" w:rsidR="00566FA2" w:rsidRPr="00EF21D2" w:rsidRDefault="00566FA2" w:rsidP="00937859">
            <w:pPr>
              <w:pStyle w:val="TAL"/>
              <w:keepNext w:val="0"/>
              <w:keepLines w:val="0"/>
            </w:pPr>
            <w:r w:rsidRPr="00EF21D2">
              <w:t>isNullable: False</w:t>
            </w:r>
          </w:p>
        </w:tc>
      </w:tr>
      <w:tr w:rsidR="00566FA2" w:rsidRPr="00EF21D2" w14:paraId="6F08BFEC" w14:textId="77777777" w:rsidTr="00937859">
        <w:trPr>
          <w:cantSplit/>
          <w:jc w:val="center"/>
        </w:trPr>
        <w:tc>
          <w:tcPr>
            <w:tcW w:w="1897" w:type="dxa"/>
          </w:tcPr>
          <w:p w14:paraId="3296DEB3"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60EA3AE3"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14E209B5" w14:textId="77777777" w:rsidR="00566FA2" w:rsidRPr="00EF21D2" w:rsidRDefault="00566FA2" w:rsidP="00937859">
            <w:pPr>
              <w:pStyle w:val="TAL"/>
              <w:keepNext w:val="0"/>
              <w:keepLines w:val="0"/>
              <w:rPr>
                <w:rFonts w:cs="Arial"/>
                <w:szCs w:val="18"/>
                <w:lang w:eastAsia="en-GB"/>
              </w:rPr>
            </w:pPr>
          </w:p>
          <w:p w14:paraId="3E9B262B" w14:textId="77777777" w:rsidR="00566FA2" w:rsidRPr="00EF21D2" w:rsidRDefault="00566FA2" w:rsidP="00937859">
            <w:pPr>
              <w:pStyle w:val="TAL"/>
              <w:keepNext w:val="0"/>
              <w:keepLines w:val="0"/>
              <w:rPr>
                <w:rFonts w:cs="Arial"/>
                <w:szCs w:val="18"/>
                <w:lang w:eastAsia="en-GB"/>
              </w:rPr>
            </w:pPr>
          </w:p>
          <w:p w14:paraId="6114090D"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58AC11DC" w14:textId="77777777" w:rsidR="00566FA2" w:rsidRPr="00EF21D2" w:rsidRDefault="00566FA2" w:rsidP="00937859">
            <w:pPr>
              <w:pStyle w:val="TAL"/>
              <w:keepNext w:val="0"/>
              <w:keepLines w:val="0"/>
            </w:pPr>
            <w:r w:rsidRPr="00EF21D2">
              <w:t>type: BackhaulAddress</w:t>
            </w:r>
          </w:p>
          <w:p w14:paraId="5C361277" w14:textId="77777777" w:rsidR="00566FA2" w:rsidRPr="00EF21D2" w:rsidRDefault="00566FA2" w:rsidP="00937859">
            <w:pPr>
              <w:pStyle w:val="TAL"/>
              <w:keepNext w:val="0"/>
              <w:keepLines w:val="0"/>
            </w:pPr>
            <w:r w:rsidRPr="00EF21D2">
              <w:t xml:space="preserve">multiplicity: </w:t>
            </w:r>
            <w:r w:rsidRPr="00EF21D2">
              <w:rPr>
                <w:rFonts w:cs="Arial"/>
                <w:snapToGrid w:val="0"/>
                <w:szCs w:val="18"/>
              </w:rPr>
              <w:t>1</w:t>
            </w:r>
          </w:p>
          <w:p w14:paraId="216F4E80" w14:textId="77777777" w:rsidR="00566FA2" w:rsidRPr="00EF21D2" w:rsidRDefault="00566FA2" w:rsidP="00937859">
            <w:pPr>
              <w:pStyle w:val="TAL"/>
              <w:keepNext w:val="0"/>
              <w:keepLines w:val="0"/>
            </w:pPr>
            <w:r w:rsidRPr="00EF21D2">
              <w:t>isOrdered: N/A</w:t>
            </w:r>
          </w:p>
          <w:p w14:paraId="46235439" w14:textId="77777777" w:rsidR="00566FA2" w:rsidRPr="00EF21D2" w:rsidRDefault="00566FA2" w:rsidP="00937859">
            <w:pPr>
              <w:pStyle w:val="TAL"/>
              <w:keepNext w:val="0"/>
              <w:keepLines w:val="0"/>
            </w:pPr>
            <w:r w:rsidRPr="00EF21D2">
              <w:t>isUnique: N/A</w:t>
            </w:r>
          </w:p>
          <w:p w14:paraId="5462F2BC" w14:textId="77777777" w:rsidR="00566FA2" w:rsidRPr="00EF21D2" w:rsidRDefault="00566FA2" w:rsidP="00937859">
            <w:pPr>
              <w:pStyle w:val="TAL"/>
              <w:keepNext w:val="0"/>
              <w:keepLines w:val="0"/>
            </w:pPr>
            <w:r w:rsidRPr="00EF21D2">
              <w:t>defaultValue: None</w:t>
            </w:r>
          </w:p>
          <w:p w14:paraId="730702F1" w14:textId="77777777" w:rsidR="00566FA2" w:rsidRPr="00EF21D2" w:rsidRDefault="00566FA2" w:rsidP="00937859">
            <w:pPr>
              <w:pStyle w:val="TAL"/>
              <w:keepNext w:val="0"/>
              <w:keepLines w:val="0"/>
            </w:pPr>
            <w:r w:rsidRPr="00EF21D2">
              <w:t>isNullable: False</w:t>
            </w:r>
          </w:p>
        </w:tc>
      </w:tr>
      <w:tr w:rsidR="00566FA2" w:rsidRPr="00EF21D2" w14:paraId="7556E1B0" w14:textId="77777777" w:rsidTr="00937859">
        <w:trPr>
          <w:cantSplit/>
          <w:jc w:val="center"/>
        </w:trPr>
        <w:tc>
          <w:tcPr>
            <w:tcW w:w="1897" w:type="dxa"/>
          </w:tcPr>
          <w:p w14:paraId="3DB7C1FC"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4D99C720"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1F78E3A7" w14:textId="77777777" w:rsidR="00566FA2" w:rsidRPr="00EF21D2" w:rsidRDefault="00566FA2" w:rsidP="00937859">
            <w:pPr>
              <w:pStyle w:val="TAL"/>
              <w:keepNext w:val="0"/>
              <w:keepLines w:val="0"/>
              <w:rPr>
                <w:rFonts w:cs="Arial"/>
                <w:szCs w:val="18"/>
                <w:lang w:eastAsia="en-GB"/>
              </w:rPr>
            </w:pPr>
          </w:p>
          <w:p w14:paraId="7BC24D04" w14:textId="77777777" w:rsidR="00566FA2" w:rsidRPr="00EF21D2" w:rsidRDefault="00566FA2" w:rsidP="00937859">
            <w:pPr>
              <w:pStyle w:val="TAL"/>
              <w:keepNext w:val="0"/>
              <w:keepLines w:val="0"/>
              <w:rPr>
                <w:rFonts w:cs="Arial"/>
                <w:szCs w:val="18"/>
              </w:rPr>
            </w:pPr>
            <w:r w:rsidRPr="00EF21D2">
              <w:rPr>
                <w:rFonts w:cs="Arial"/>
                <w:szCs w:val="18"/>
              </w:rPr>
              <w:t>allowedValues:</w:t>
            </w:r>
          </w:p>
          <w:p w14:paraId="68117A00"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The bit length of the set ID is maximum 22bit.</w:t>
            </w:r>
          </w:p>
          <w:p w14:paraId="01825368" w14:textId="77777777" w:rsidR="00566FA2" w:rsidRPr="00EF21D2" w:rsidRDefault="00566FA2" w:rsidP="00937859">
            <w:pPr>
              <w:pStyle w:val="TAL"/>
              <w:keepNext w:val="0"/>
              <w:keepLines w:val="0"/>
              <w:rPr>
                <w:rFonts w:cs="Arial"/>
                <w:szCs w:val="18"/>
                <w:lang w:eastAsia="en-GB"/>
              </w:rPr>
            </w:pPr>
          </w:p>
          <w:p w14:paraId="7FC6647D"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10</w:t>
            </w:r>
          </w:p>
        </w:tc>
        <w:tc>
          <w:tcPr>
            <w:tcW w:w="2497" w:type="dxa"/>
          </w:tcPr>
          <w:p w14:paraId="790A19F3" w14:textId="77777777" w:rsidR="00566FA2" w:rsidRPr="00EF21D2" w:rsidRDefault="00566FA2" w:rsidP="00937859">
            <w:pPr>
              <w:pStyle w:val="TAL"/>
              <w:keepNext w:val="0"/>
              <w:keepLines w:val="0"/>
            </w:pPr>
            <w:r w:rsidRPr="00EF21D2">
              <w:t>type: Integer</w:t>
            </w:r>
          </w:p>
          <w:p w14:paraId="1392857A"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77175915" w14:textId="77777777" w:rsidR="00566FA2" w:rsidRPr="00EF21D2" w:rsidRDefault="00566FA2" w:rsidP="00937859">
            <w:pPr>
              <w:pStyle w:val="TAL"/>
              <w:keepNext w:val="0"/>
              <w:keepLines w:val="0"/>
            </w:pPr>
            <w:r w:rsidRPr="00EF21D2">
              <w:t>isOrdered: N/A</w:t>
            </w:r>
          </w:p>
          <w:p w14:paraId="55C16A92" w14:textId="77777777" w:rsidR="00566FA2" w:rsidRPr="00EF21D2" w:rsidRDefault="00566FA2" w:rsidP="00937859">
            <w:pPr>
              <w:pStyle w:val="TAL"/>
              <w:keepNext w:val="0"/>
              <w:keepLines w:val="0"/>
            </w:pPr>
            <w:r w:rsidRPr="00EF21D2">
              <w:t>isUnique: N/A</w:t>
            </w:r>
          </w:p>
          <w:p w14:paraId="78224B43" w14:textId="77777777" w:rsidR="00566FA2" w:rsidRPr="00EF21D2" w:rsidRDefault="00566FA2" w:rsidP="00937859">
            <w:pPr>
              <w:pStyle w:val="TAL"/>
              <w:keepNext w:val="0"/>
              <w:keepLines w:val="0"/>
            </w:pPr>
            <w:r w:rsidRPr="00EF21D2">
              <w:t>defaultValue: None</w:t>
            </w:r>
          </w:p>
          <w:p w14:paraId="56AE3C94" w14:textId="77777777" w:rsidR="00566FA2" w:rsidRPr="00EF21D2" w:rsidRDefault="00566FA2" w:rsidP="00937859">
            <w:pPr>
              <w:pStyle w:val="TAL"/>
              <w:keepNext w:val="0"/>
              <w:keepLines w:val="0"/>
            </w:pPr>
            <w:r w:rsidRPr="00EF21D2">
              <w:t>isNullable: False</w:t>
            </w:r>
          </w:p>
        </w:tc>
      </w:tr>
      <w:tr w:rsidR="00566FA2" w:rsidRPr="00EF21D2" w14:paraId="41A037B1" w14:textId="77777777" w:rsidTr="00937859">
        <w:trPr>
          <w:cantSplit/>
          <w:jc w:val="center"/>
        </w:trPr>
        <w:tc>
          <w:tcPr>
            <w:tcW w:w="1897" w:type="dxa"/>
          </w:tcPr>
          <w:p w14:paraId="211D1AAB"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22353210" w14:textId="4C1E5957" w:rsidR="00566FA2" w:rsidRPr="00EF21D2" w:rsidRDefault="00566FA2" w:rsidP="00937859">
            <w:pPr>
              <w:pStyle w:val="TAL"/>
              <w:keepNext w:val="0"/>
              <w:keepLines w:val="0"/>
              <w:rPr>
                <w:rFonts w:cs="Arial"/>
                <w:szCs w:val="18"/>
                <w:lang w:eastAsia="en-GB"/>
              </w:rPr>
            </w:pPr>
            <w:r w:rsidRPr="00EF21D2">
              <w:rPr>
                <w:lang w:eastAsia="zh-CN"/>
              </w:rPr>
              <w:t>Indicates the</w:t>
            </w:r>
            <w:r w:rsidRPr="00EF21D2">
              <w:t xml:space="preserve"> TAI (see subclause 9.3.3.11 in 3GPP TS 38.413[5]), including pLMNId ID and nRTAC. </w:t>
            </w:r>
            <w:r w:rsidRPr="00EF21D2">
              <w:rPr>
                <w:rFonts w:cs="Arial"/>
                <w:szCs w:val="18"/>
                <w:lang w:eastAsia="en-GB"/>
              </w:rPr>
              <w:t xml:space="preserve">allowedValues: Not applicable </w:t>
            </w:r>
          </w:p>
        </w:tc>
        <w:tc>
          <w:tcPr>
            <w:tcW w:w="2497" w:type="dxa"/>
          </w:tcPr>
          <w:p w14:paraId="6DCE41F0" w14:textId="79FBC657" w:rsidR="00566FA2" w:rsidRPr="00EF21D2" w:rsidRDefault="00566FA2"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TAI</w:t>
            </w:r>
          </w:p>
          <w:p w14:paraId="1CC481E3" w14:textId="77777777" w:rsidR="00566FA2" w:rsidRPr="00EF21D2" w:rsidRDefault="00566FA2" w:rsidP="00937859">
            <w:pPr>
              <w:pStyle w:val="TAL"/>
              <w:keepNext w:val="0"/>
              <w:keepLines w:val="0"/>
            </w:pPr>
            <w:r w:rsidRPr="00EF21D2">
              <w:t>multiplicity: 1</w:t>
            </w:r>
          </w:p>
          <w:p w14:paraId="39B791F2" w14:textId="77777777" w:rsidR="00566FA2" w:rsidRPr="00EF21D2" w:rsidRDefault="00566FA2" w:rsidP="00937859">
            <w:pPr>
              <w:pStyle w:val="TAL"/>
              <w:keepNext w:val="0"/>
              <w:keepLines w:val="0"/>
            </w:pPr>
            <w:r w:rsidRPr="00EF21D2">
              <w:t>isOrdered: N/A</w:t>
            </w:r>
          </w:p>
          <w:p w14:paraId="5266B865" w14:textId="77777777" w:rsidR="00566FA2" w:rsidRPr="00EF21D2" w:rsidRDefault="00566FA2" w:rsidP="00937859">
            <w:pPr>
              <w:pStyle w:val="TAL"/>
              <w:keepNext w:val="0"/>
              <w:keepLines w:val="0"/>
            </w:pPr>
            <w:r w:rsidRPr="00EF21D2">
              <w:t>isUnique: N/A</w:t>
            </w:r>
          </w:p>
          <w:p w14:paraId="49BCDF78" w14:textId="77777777" w:rsidR="00566FA2" w:rsidRPr="00EF21D2" w:rsidRDefault="00566FA2" w:rsidP="00937859">
            <w:pPr>
              <w:pStyle w:val="TAL"/>
              <w:keepNext w:val="0"/>
              <w:keepLines w:val="0"/>
            </w:pPr>
            <w:r w:rsidRPr="00EF21D2">
              <w:t>defaultValue: None</w:t>
            </w:r>
          </w:p>
          <w:p w14:paraId="6DD5E432" w14:textId="77777777" w:rsidR="00566FA2" w:rsidRPr="00EF21D2" w:rsidRDefault="00566FA2" w:rsidP="00937859">
            <w:pPr>
              <w:pStyle w:val="TAL"/>
              <w:keepNext w:val="0"/>
              <w:keepLines w:val="0"/>
            </w:pPr>
            <w:r w:rsidRPr="00EF21D2">
              <w:t>isNullable: False</w:t>
            </w:r>
          </w:p>
        </w:tc>
      </w:tr>
      <w:tr w:rsidR="00566FA2" w:rsidRPr="00EF21D2" w14:paraId="411E5DF4" w14:textId="77777777" w:rsidTr="00937859">
        <w:trPr>
          <w:cantSplit/>
          <w:jc w:val="center"/>
        </w:trPr>
        <w:tc>
          <w:tcPr>
            <w:tcW w:w="1897" w:type="dxa"/>
          </w:tcPr>
          <w:p w14:paraId="3A855FF0"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lang w:eastAsia="zh-CN"/>
              </w:rPr>
              <w:lastRenderedPageBreak/>
              <w:t>isRemoveAllowed</w:t>
            </w:r>
          </w:p>
        </w:tc>
        <w:tc>
          <w:tcPr>
            <w:tcW w:w="5441" w:type="dxa"/>
          </w:tcPr>
          <w:p w14:paraId="29BE3D7A" w14:textId="77777777" w:rsidR="00566FA2" w:rsidRPr="00EF21D2" w:rsidRDefault="00566FA2" w:rsidP="00937859">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02492925" w14:textId="77777777" w:rsidR="00566FA2" w:rsidRPr="00EF21D2" w:rsidRDefault="00566FA2" w:rsidP="00937859">
            <w:pPr>
              <w:pStyle w:val="TAL"/>
              <w:keepNext w:val="0"/>
              <w:keepLines w:val="0"/>
            </w:pPr>
          </w:p>
          <w:p w14:paraId="4BBC3048" w14:textId="77777777" w:rsidR="00566FA2" w:rsidRPr="00EF21D2" w:rsidRDefault="00566FA2" w:rsidP="00937859">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0D950AB6" w14:textId="77777777" w:rsidR="00566FA2" w:rsidRPr="00EF21D2" w:rsidRDefault="00566FA2" w:rsidP="00937859">
            <w:pPr>
              <w:pStyle w:val="TAL"/>
              <w:keepNext w:val="0"/>
              <w:keepLines w:val="0"/>
            </w:pPr>
          </w:p>
          <w:p w14:paraId="29C8965A" w14:textId="77777777" w:rsidR="00566FA2" w:rsidRPr="00EF21D2" w:rsidRDefault="00566FA2" w:rsidP="00937859">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0F3CB0F2" w14:textId="77777777" w:rsidR="00566FA2" w:rsidRPr="00EF21D2" w:rsidRDefault="00566FA2" w:rsidP="00937859">
            <w:pPr>
              <w:pStyle w:val="TAL"/>
              <w:keepNext w:val="0"/>
              <w:keepLines w:val="0"/>
              <w:rPr>
                <w:lang w:eastAsia="zh-CN"/>
              </w:rPr>
            </w:pPr>
          </w:p>
          <w:p w14:paraId="265CFAE0" w14:textId="77777777" w:rsidR="00566FA2" w:rsidRPr="00EF21D2" w:rsidRDefault="00566FA2" w:rsidP="00937859">
            <w:pPr>
              <w:pStyle w:val="TAL"/>
              <w:keepNext w:val="0"/>
              <w:keepLines w:val="0"/>
              <w:rPr>
                <w:lang w:eastAsia="zh-CN"/>
              </w:rPr>
            </w:pPr>
            <w:r w:rsidRPr="00EF21D2">
              <w:rPr>
                <w:lang w:eastAsia="zh-CN"/>
              </w:rPr>
              <w:t>allowedValues: TRUE,FALSE</w:t>
            </w:r>
          </w:p>
          <w:p w14:paraId="58111760" w14:textId="77777777" w:rsidR="00566FA2" w:rsidRPr="00EF21D2" w:rsidRDefault="00566FA2" w:rsidP="00937859">
            <w:pPr>
              <w:pStyle w:val="TAL"/>
              <w:keepNext w:val="0"/>
              <w:keepLines w:val="0"/>
              <w:rPr>
                <w:lang w:eastAsia="zh-CN"/>
              </w:rPr>
            </w:pPr>
          </w:p>
        </w:tc>
        <w:tc>
          <w:tcPr>
            <w:tcW w:w="2497" w:type="dxa"/>
          </w:tcPr>
          <w:p w14:paraId="22BA99F7" w14:textId="77777777" w:rsidR="00566FA2" w:rsidRPr="00EF21D2" w:rsidRDefault="00566FA2" w:rsidP="00937859">
            <w:pPr>
              <w:pStyle w:val="TAL"/>
              <w:keepNext w:val="0"/>
              <w:keepLines w:val="0"/>
            </w:pPr>
            <w:r w:rsidRPr="00EF21D2">
              <w:t xml:space="preserve">type: </w:t>
            </w:r>
            <w:r w:rsidRPr="00EF21D2">
              <w:rPr>
                <w:rFonts w:cs="Arial"/>
                <w:szCs w:val="18"/>
              </w:rPr>
              <w:t>Boolean</w:t>
            </w:r>
          </w:p>
          <w:p w14:paraId="6BB15545" w14:textId="77777777" w:rsidR="00566FA2" w:rsidRPr="00EF21D2" w:rsidRDefault="00566FA2" w:rsidP="00937859">
            <w:pPr>
              <w:pStyle w:val="TAL"/>
              <w:keepNext w:val="0"/>
              <w:keepLines w:val="0"/>
            </w:pPr>
            <w:r w:rsidRPr="00EF21D2">
              <w:t>multiplicity: 1</w:t>
            </w:r>
          </w:p>
          <w:p w14:paraId="0D212F48" w14:textId="77777777" w:rsidR="00566FA2" w:rsidRPr="00EF21D2" w:rsidRDefault="00566FA2" w:rsidP="00937859">
            <w:pPr>
              <w:pStyle w:val="TAL"/>
              <w:keepNext w:val="0"/>
              <w:keepLines w:val="0"/>
            </w:pPr>
            <w:r w:rsidRPr="00EF21D2">
              <w:t>isOrdered: N/A</w:t>
            </w:r>
          </w:p>
          <w:p w14:paraId="4D1F9055" w14:textId="77777777" w:rsidR="00566FA2" w:rsidRPr="00EF21D2" w:rsidRDefault="00566FA2" w:rsidP="00937859">
            <w:pPr>
              <w:pStyle w:val="TAL"/>
              <w:keepNext w:val="0"/>
              <w:keepLines w:val="0"/>
            </w:pPr>
            <w:r w:rsidRPr="00EF21D2">
              <w:t>isUnique: N/A</w:t>
            </w:r>
          </w:p>
          <w:p w14:paraId="4EF0E90A" w14:textId="77777777" w:rsidR="00566FA2" w:rsidRPr="00EF21D2" w:rsidRDefault="00566FA2" w:rsidP="00937859">
            <w:pPr>
              <w:pStyle w:val="TAL"/>
              <w:keepNext w:val="0"/>
              <w:keepLines w:val="0"/>
            </w:pPr>
            <w:r w:rsidRPr="00EF21D2">
              <w:t>defaultValue: None</w:t>
            </w:r>
          </w:p>
          <w:p w14:paraId="0B290E83" w14:textId="77777777" w:rsidR="00566FA2" w:rsidRPr="00EF21D2" w:rsidRDefault="00566FA2" w:rsidP="00937859">
            <w:pPr>
              <w:pStyle w:val="TAL"/>
              <w:keepNext w:val="0"/>
              <w:keepLines w:val="0"/>
            </w:pPr>
            <w:r w:rsidRPr="00EF21D2">
              <w:t>isNullable: False</w:t>
            </w:r>
          </w:p>
        </w:tc>
      </w:tr>
      <w:tr w:rsidR="00566FA2" w:rsidRPr="00EF21D2" w14:paraId="2B3A1350" w14:textId="77777777" w:rsidTr="00937859">
        <w:trPr>
          <w:cantSplit/>
          <w:jc w:val="center"/>
        </w:trPr>
        <w:tc>
          <w:tcPr>
            <w:tcW w:w="1897" w:type="dxa"/>
          </w:tcPr>
          <w:p w14:paraId="4507337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404EC75B" w14:textId="77777777" w:rsidR="00566FA2" w:rsidRPr="00EF21D2" w:rsidRDefault="00566FA2" w:rsidP="00937859">
            <w:pPr>
              <w:pStyle w:val="TAL"/>
              <w:keepNext w:val="0"/>
              <w:keepLines w:val="0"/>
            </w:pPr>
            <w:r w:rsidRPr="00EF21D2">
              <w:t>This indicates if HO is allowed or prohibited.</w:t>
            </w:r>
          </w:p>
          <w:p w14:paraId="2942C773" w14:textId="77777777" w:rsidR="00566FA2" w:rsidRPr="00EF21D2" w:rsidRDefault="00566FA2" w:rsidP="00937859">
            <w:pPr>
              <w:pStyle w:val="TAL"/>
              <w:keepNext w:val="0"/>
              <w:keepLines w:val="0"/>
            </w:pPr>
          </w:p>
          <w:p w14:paraId="01EA5502" w14:textId="77777777" w:rsidR="00566FA2" w:rsidRPr="00EF21D2" w:rsidRDefault="00566FA2" w:rsidP="00937859">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15CBD31E" w14:textId="77777777" w:rsidR="00566FA2" w:rsidRPr="00EF21D2" w:rsidRDefault="00566FA2" w:rsidP="00937859">
            <w:pPr>
              <w:pStyle w:val="TAL"/>
              <w:keepNext w:val="0"/>
              <w:keepLines w:val="0"/>
            </w:pPr>
          </w:p>
          <w:p w14:paraId="476EF1E1" w14:textId="77777777" w:rsidR="00566FA2" w:rsidRPr="00EF21D2" w:rsidRDefault="00566FA2" w:rsidP="00937859">
            <w:pPr>
              <w:pStyle w:val="TAL"/>
              <w:keepNext w:val="0"/>
              <w:keepLines w:val="0"/>
              <w:rPr>
                <w:lang w:eastAsia="zh-CN"/>
              </w:rPr>
            </w:pPr>
            <w:r w:rsidRPr="00EF21D2">
              <w:t xml:space="preserve">If FALSE, handover </w:t>
            </w:r>
            <w:r w:rsidRPr="001F77D2">
              <w:t>shall</w:t>
            </w:r>
            <w:r w:rsidRPr="00EF21D2">
              <w:t xml:space="preserve"> not be allowed.</w:t>
            </w:r>
          </w:p>
          <w:p w14:paraId="06421644" w14:textId="77777777" w:rsidR="00566FA2" w:rsidRPr="00EF21D2" w:rsidRDefault="00566FA2" w:rsidP="00937859">
            <w:pPr>
              <w:pStyle w:val="TAL"/>
              <w:keepNext w:val="0"/>
              <w:keepLines w:val="0"/>
              <w:rPr>
                <w:lang w:eastAsia="zh-CN"/>
              </w:rPr>
            </w:pPr>
          </w:p>
          <w:p w14:paraId="305CD3CB" w14:textId="77777777" w:rsidR="00566FA2" w:rsidRPr="00EF21D2" w:rsidRDefault="00566FA2" w:rsidP="00937859">
            <w:pPr>
              <w:pStyle w:val="TAL"/>
              <w:keepNext w:val="0"/>
              <w:keepLines w:val="0"/>
              <w:rPr>
                <w:lang w:eastAsia="zh-CN"/>
              </w:rPr>
            </w:pPr>
            <w:r w:rsidRPr="00EF21D2">
              <w:rPr>
                <w:rFonts w:cs="Arial"/>
                <w:szCs w:val="18"/>
              </w:rPr>
              <w:t>allowedValues: TRUE,FALSE</w:t>
            </w:r>
          </w:p>
        </w:tc>
        <w:tc>
          <w:tcPr>
            <w:tcW w:w="2497" w:type="dxa"/>
          </w:tcPr>
          <w:p w14:paraId="7435E936" w14:textId="77777777" w:rsidR="00566FA2" w:rsidRPr="00EF21D2" w:rsidRDefault="00566FA2" w:rsidP="00937859">
            <w:pPr>
              <w:pStyle w:val="TAL"/>
              <w:keepNext w:val="0"/>
              <w:keepLines w:val="0"/>
            </w:pPr>
            <w:r w:rsidRPr="00EF21D2">
              <w:t xml:space="preserve">type: </w:t>
            </w:r>
            <w:r w:rsidRPr="00EF21D2">
              <w:rPr>
                <w:rFonts w:cs="Arial"/>
                <w:szCs w:val="18"/>
              </w:rPr>
              <w:t>Boolean</w:t>
            </w:r>
          </w:p>
          <w:p w14:paraId="5340ADFC" w14:textId="77777777" w:rsidR="00566FA2" w:rsidRPr="00EF21D2" w:rsidRDefault="00566FA2" w:rsidP="00937859">
            <w:pPr>
              <w:pStyle w:val="TAL"/>
              <w:keepNext w:val="0"/>
              <w:keepLines w:val="0"/>
            </w:pPr>
            <w:r w:rsidRPr="00EF21D2">
              <w:t>multiplicity: 1</w:t>
            </w:r>
          </w:p>
          <w:p w14:paraId="735F6FA4" w14:textId="77777777" w:rsidR="00566FA2" w:rsidRPr="00EF21D2" w:rsidRDefault="00566FA2" w:rsidP="00937859">
            <w:pPr>
              <w:pStyle w:val="TAL"/>
              <w:keepNext w:val="0"/>
              <w:keepLines w:val="0"/>
            </w:pPr>
            <w:r w:rsidRPr="00EF21D2">
              <w:t>isOrdered: N/A</w:t>
            </w:r>
          </w:p>
          <w:p w14:paraId="2F4AD147" w14:textId="77777777" w:rsidR="00566FA2" w:rsidRPr="00EF21D2" w:rsidRDefault="00566FA2" w:rsidP="00937859">
            <w:pPr>
              <w:pStyle w:val="TAL"/>
              <w:keepNext w:val="0"/>
              <w:keepLines w:val="0"/>
            </w:pPr>
            <w:r w:rsidRPr="00EF21D2">
              <w:t>isUnique: N/A</w:t>
            </w:r>
          </w:p>
          <w:p w14:paraId="644B5D71" w14:textId="77777777" w:rsidR="00566FA2" w:rsidRPr="00EF21D2" w:rsidRDefault="00566FA2" w:rsidP="00937859">
            <w:pPr>
              <w:pStyle w:val="TAL"/>
              <w:keepNext w:val="0"/>
              <w:keepLines w:val="0"/>
            </w:pPr>
            <w:r w:rsidRPr="00EF21D2">
              <w:t>defaultValue: None</w:t>
            </w:r>
          </w:p>
          <w:p w14:paraId="3A4CB149" w14:textId="77777777" w:rsidR="00566FA2" w:rsidRPr="00EF21D2" w:rsidRDefault="00566FA2" w:rsidP="00937859">
            <w:pPr>
              <w:pStyle w:val="TAL"/>
              <w:keepNext w:val="0"/>
              <w:keepLines w:val="0"/>
            </w:pPr>
            <w:r w:rsidRPr="00EF21D2">
              <w:t>isNullable: False</w:t>
            </w:r>
          </w:p>
        </w:tc>
      </w:tr>
      <w:tr w:rsidR="00566FA2" w:rsidRPr="00EF21D2" w14:paraId="02E3E65C" w14:textId="77777777" w:rsidTr="00937859">
        <w:trPr>
          <w:cantSplit/>
          <w:jc w:val="center"/>
        </w:trPr>
        <w:tc>
          <w:tcPr>
            <w:tcW w:w="1897" w:type="dxa"/>
          </w:tcPr>
          <w:p w14:paraId="6E03BD13"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20797A04" w14:textId="77777777" w:rsidR="00566FA2" w:rsidRPr="00EF21D2" w:rsidRDefault="00566FA2" w:rsidP="00937859">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6F4AA585" w14:textId="77777777" w:rsidR="00566FA2" w:rsidRPr="00EF21D2" w:rsidRDefault="00566FA2" w:rsidP="00937859">
            <w:pPr>
              <w:pStyle w:val="TAL"/>
              <w:keepNext w:val="0"/>
              <w:keepLines w:val="0"/>
              <w:rPr>
                <w:lang w:eastAsia="zh-CN"/>
              </w:rPr>
            </w:pPr>
          </w:p>
          <w:p w14:paraId="1DBCD6C1" w14:textId="77777777" w:rsidR="00566FA2" w:rsidRPr="00EF21D2" w:rsidRDefault="00566FA2" w:rsidP="009378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sidRPr="00966725">
              <w:rPr>
                <w:highlight w:val="lightGray"/>
                <w:lang w:eastAsia="zh-CN"/>
              </w:rPr>
              <w:t>must</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70877244" w14:textId="77777777" w:rsidR="00566FA2" w:rsidRPr="00EF21D2" w:rsidRDefault="00566FA2" w:rsidP="00937859">
            <w:pPr>
              <w:pStyle w:val="TAL"/>
              <w:keepNext w:val="0"/>
              <w:keepLines w:val="0"/>
              <w:rPr>
                <w:lang w:eastAsia="zh-CN"/>
              </w:rPr>
            </w:pPr>
          </w:p>
          <w:p w14:paraId="173797D6" w14:textId="77777777" w:rsidR="00566FA2" w:rsidRPr="00EF21D2" w:rsidRDefault="00566FA2" w:rsidP="00937859">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4AC8AD68" w14:textId="77777777" w:rsidR="00566FA2" w:rsidRPr="00EF21D2" w:rsidRDefault="00566FA2" w:rsidP="00937859">
            <w:pPr>
              <w:pStyle w:val="TAL"/>
              <w:keepNext w:val="0"/>
              <w:keepLines w:val="0"/>
              <w:rPr>
                <w:lang w:eastAsia="zh-CN"/>
              </w:rPr>
            </w:pPr>
          </w:p>
        </w:tc>
        <w:tc>
          <w:tcPr>
            <w:tcW w:w="2497" w:type="dxa"/>
          </w:tcPr>
          <w:p w14:paraId="0FB13F42" w14:textId="77777777" w:rsidR="00566FA2" w:rsidRPr="00EF21D2" w:rsidRDefault="00566FA2" w:rsidP="00937859">
            <w:pPr>
              <w:pStyle w:val="TAL"/>
              <w:keepNext w:val="0"/>
              <w:keepLines w:val="0"/>
            </w:pPr>
            <w:r w:rsidRPr="00EF21D2">
              <w:t>type: Boolean</w:t>
            </w:r>
          </w:p>
          <w:p w14:paraId="1DD47D9A" w14:textId="77777777" w:rsidR="00566FA2" w:rsidRPr="00EF21D2" w:rsidRDefault="00566FA2" w:rsidP="00937859">
            <w:pPr>
              <w:pStyle w:val="TAL"/>
              <w:keepNext w:val="0"/>
              <w:keepLines w:val="0"/>
            </w:pPr>
            <w:r w:rsidRPr="00EF21D2">
              <w:t>multiplicity: 1</w:t>
            </w:r>
          </w:p>
          <w:p w14:paraId="7BE34061" w14:textId="77777777" w:rsidR="00566FA2" w:rsidRPr="00EF21D2" w:rsidRDefault="00566FA2" w:rsidP="00937859">
            <w:pPr>
              <w:pStyle w:val="TAL"/>
              <w:keepNext w:val="0"/>
              <w:keepLines w:val="0"/>
            </w:pPr>
            <w:r w:rsidRPr="00EF21D2">
              <w:t>isOrdered: N/A</w:t>
            </w:r>
          </w:p>
          <w:p w14:paraId="5829B55C" w14:textId="77777777" w:rsidR="00566FA2" w:rsidRPr="00EF21D2" w:rsidRDefault="00566FA2" w:rsidP="00937859">
            <w:pPr>
              <w:pStyle w:val="TAL"/>
              <w:keepNext w:val="0"/>
              <w:keepLines w:val="0"/>
            </w:pPr>
            <w:r w:rsidRPr="00EF21D2">
              <w:t>isUnique: N/A</w:t>
            </w:r>
          </w:p>
          <w:p w14:paraId="531F6875" w14:textId="77777777" w:rsidR="00566FA2" w:rsidRPr="00EF21D2" w:rsidRDefault="00566FA2" w:rsidP="00937859">
            <w:pPr>
              <w:pStyle w:val="TAL"/>
              <w:keepNext w:val="0"/>
              <w:keepLines w:val="0"/>
            </w:pPr>
            <w:r w:rsidRPr="00EF21D2">
              <w:t>defaultValue: None</w:t>
            </w:r>
          </w:p>
          <w:p w14:paraId="76F728C4" w14:textId="77777777" w:rsidR="00566FA2" w:rsidRPr="00EF21D2" w:rsidRDefault="00566FA2" w:rsidP="00937859">
            <w:pPr>
              <w:pStyle w:val="TAL"/>
              <w:keepNext w:val="0"/>
              <w:keepLines w:val="0"/>
            </w:pPr>
            <w:r w:rsidRPr="00EF21D2">
              <w:t>isNullable: False</w:t>
            </w:r>
          </w:p>
        </w:tc>
      </w:tr>
      <w:tr w:rsidR="00566FA2" w:rsidRPr="00EF21D2" w14:paraId="0511069C" w14:textId="77777777" w:rsidTr="00937859">
        <w:trPr>
          <w:cantSplit/>
          <w:jc w:val="center"/>
        </w:trPr>
        <w:tc>
          <w:tcPr>
            <w:tcW w:w="1897" w:type="dxa"/>
          </w:tcPr>
          <w:p w14:paraId="7C091456"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035E1AF0" w14:textId="77777777" w:rsidR="00566FA2" w:rsidRPr="00EF21D2" w:rsidRDefault="00566FA2" w:rsidP="00937859">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4C3C1EC3" w14:textId="77777777" w:rsidR="00566FA2" w:rsidRPr="00EF21D2" w:rsidRDefault="00566FA2" w:rsidP="00937859">
            <w:pPr>
              <w:pStyle w:val="TAL"/>
              <w:keepNext w:val="0"/>
              <w:keepLines w:val="0"/>
              <w:rPr>
                <w:lang w:eastAsia="zh-CN"/>
              </w:rPr>
            </w:pPr>
          </w:p>
          <w:p w14:paraId="3974F3CF" w14:textId="77777777" w:rsidR="00566FA2" w:rsidRPr="00EF21D2" w:rsidRDefault="00566FA2" w:rsidP="009378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56BA254A" w14:textId="77777777" w:rsidR="00566FA2" w:rsidRPr="00EF21D2" w:rsidRDefault="00566FA2" w:rsidP="00937859">
            <w:pPr>
              <w:pStyle w:val="TAL"/>
              <w:keepNext w:val="0"/>
              <w:keepLines w:val="0"/>
              <w:rPr>
                <w:szCs w:val="18"/>
                <w:lang w:eastAsia="zh-CN"/>
              </w:rPr>
            </w:pPr>
          </w:p>
          <w:p w14:paraId="3E356099"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20C7A9D2" w14:textId="77777777" w:rsidR="00566FA2" w:rsidRPr="00EF21D2" w:rsidRDefault="00566FA2" w:rsidP="00937859">
            <w:pPr>
              <w:pStyle w:val="TAL"/>
              <w:keepNext w:val="0"/>
              <w:keepLines w:val="0"/>
            </w:pPr>
            <w:r w:rsidRPr="00EF21D2">
              <w:t>type: Boolean</w:t>
            </w:r>
          </w:p>
          <w:p w14:paraId="26CAA7C5" w14:textId="77777777" w:rsidR="00566FA2" w:rsidRPr="00EF21D2" w:rsidRDefault="00566FA2" w:rsidP="00937859">
            <w:pPr>
              <w:pStyle w:val="TAL"/>
              <w:keepNext w:val="0"/>
              <w:keepLines w:val="0"/>
            </w:pPr>
            <w:r w:rsidRPr="00EF21D2">
              <w:t>multiplicity: 1</w:t>
            </w:r>
          </w:p>
          <w:p w14:paraId="4792F92C" w14:textId="77777777" w:rsidR="00566FA2" w:rsidRPr="00EF21D2" w:rsidRDefault="00566FA2" w:rsidP="00937859">
            <w:pPr>
              <w:pStyle w:val="TAL"/>
              <w:keepNext w:val="0"/>
              <w:keepLines w:val="0"/>
            </w:pPr>
            <w:r w:rsidRPr="00EF21D2">
              <w:t>isOrdered: N/A</w:t>
            </w:r>
          </w:p>
          <w:p w14:paraId="6C6DE732" w14:textId="77777777" w:rsidR="00566FA2" w:rsidRPr="00EF21D2" w:rsidRDefault="00566FA2" w:rsidP="00937859">
            <w:pPr>
              <w:pStyle w:val="TAL"/>
              <w:keepNext w:val="0"/>
              <w:keepLines w:val="0"/>
            </w:pPr>
            <w:r w:rsidRPr="00EF21D2">
              <w:t>isUnique: N/A</w:t>
            </w:r>
          </w:p>
          <w:p w14:paraId="4F4B5DAD" w14:textId="77777777" w:rsidR="00566FA2" w:rsidRPr="00EF21D2" w:rsidRDefault="00566FA2" w:rsidP="00937859">
            <w:pPr>
              <w:pStyle w:val="TAL"/>
              <w:keepNext w:val="0"/>
              <w:keepLines w:val="0"/>
            </w:pPr>
            <w:r w:rsidRPr="00EF21D2">
              <w:t>defaultValue: None</w:t>
            </w:r>
          </w:p>
          <w:p w14:paraId="1955A113" w14:textId="77777777" w:rsidR="00566FA2" w:rsidRPr="00EF21D2" w:rsidRDefault="00566FA2" w:rsidP="00937859">
            <w:pPr>
              <w:pStyle w:val="TAL"/>
              <w:keepNext w:val="0"/>
              <w:keepLines w:val="0"/>
            </w:pPr>
            <w:r w:rsidRPr="00EF21D2">
              <w:t>isNullable: False</w:t>
            </w:r>
          </w:p>
        </w:tc>
      </w:tr>
      <w:tr w:rsidR="00566FA2" w:rsidRPr="00EF21D2" w14:paraId="2D7C3081" w14:textId="77777777" w:rsidTr="00937859">
        <w:trPr>
          <w:cantSplit/>
          <w:jc w:val="center"/>
        </w:trPr>
        <w:tc>
          <w:tcPr>
            <w:tcW w:w="1897" w:type="dxa"/>
          </w:tcPr>
          <w:p w14:paraId="793744B1"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58533914"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0BC19AFF" w14:textId="77777777" w:rsidR="00566FA2" w:rsidRPr="00EF21D2" w:rsidRDefault="00566FA2" w:rsidP="00937859">
            <w:pPr>
              <w:pStyle w:val="TAL"/>
              <w:keepNext w:val="0"/>
              <w:keepLines w:val="0"/>
              <w:rPr>
                <w:rFonts w:cs="Arial"/>
                <w:szCs w:val="18"/>
                <w:lang w:eastAsia="zh-CN"/>
              </w:rPr>
            </w:pPr>
          </w:p>
          <w:p w14:paraId="1D63DD3D"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B2B3445" w14:textId="77777777" w:rsidR="00566FA2" w:rsidRPr="00EF21D2" w:rsidRDefault="00566FA2" w:rsidP="00937859">
            <w:pPr>
              <w:pStyle w:val="TAL"/>
              <w:keepNext w:val="0"/>
              <w:keepLines w:val="0"/>
              <w:rPr>
                <w:rFonts w:cs="Arial"/>
                <w:szCs w:val="18"/>
                <w:lang w:eastAsia="zh-CN"/>
              </w:rPr>
            </w:pPr>
            <w:r w:rsidRPr="00EF21D2">
              <w:t>type: Boolean</w:t>
            </w:r>
          </w:p>
          <w:p w14:paraId="6380FD00"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6676E335"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79F74BE8"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1F27F374"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5AB35978" w14:textId="77777777" w:rsidR="00566FA2" w:rsidRPr="00EF21D2" w:rsidRDefault="00566FA2" w:rsidP="00937859">
            <w:pPr>
              <w:pStyle w:val="TAL"/>
              <w:keepNext w:val="0"/>
              <w:keepLines w:val="0"/>
            </w:pPr>
            <w:r w:rsidRPr="00EF21D2">
              <w:rPr>
                <w:rFonts w:cs="Arial"/>
                <w:szCs w:val="18"/>
                <w:lang w:eastAsia="zh-CN"/>
              </w:rPr>
              <w:t>isNullable: False</w:t>
            </w:r>
          </w:p>
        </w:tc>
      </w:tr>
      <w:tr w:rsidR="00566FA2" w:rsidRPr="00EF21D2" w14:paraId="6A59AA2B" w14:textId="77777777" w:rsidTr="00937859">
        <w:trPr>
          <w:cantSplit/>
          <w:jc w:val="center"/>
        </w:trPr>
        <w:tc>
          <w:tcPr>
            <w:tcW w:w="1897" w:type="dxa"/>
          </w:tcPr>
          <w:p w14:paraId="105D8B86"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6FBE522B"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73632830" w14:textId="77777777" w:rsidR="00566FA2" w:rsidRPr="00EF21D2" w:rsidRDefault="00566FA2" w:rsidP="00937859">
            <w:pPr>
              <w:pStyle w:val="TAL"/>
              <w:keepNext w:val="0"/>
              <w:keepLines w:val="0"/>
              <w:rPr>
                <w:rFonts w:cs="Arial"/>
                <w:szCs w:val="18"/>
                <w:lang w:eastAsia="zh-CN"/>
              </w:rPr>
            </w:pPr>
          </w:p>
          <w:p w14:paraId="3E09C148"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748CD23" w14:textId="77777777" w:rsidR="00566FA2" w:rsidRPr="00EF21D2" w:rsidRDefault="00566FA2" w:rsidP="00937859">
            <w:pPr>
              <w:pStyle w:val="TAL"/>
              <w:keepNext w:val="0"/>
              <w:keepLines w:val="0"/>
              <w:rPr>
                <w:rFonts w:cs="Arial"/>
                <w:szCs w:val="18"/>
                <w:lang w:eastAsia="zh-CN"/>
              </w:rPr>
            </w:pPr>
            <w:r w:rsidRPr="00EF21D2">
              <w:t>type: Boolean</w:t>
            </w:r>
          </w:p>
          <w:p w14:paraId="5EF2735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16405A6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3DD7F96E"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2188C1A9"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167A3BED" w14:textId="77777777" w:rsidR="00566FA2" w:rsidRPr="00EF21D2" w:rsidRDefault="00566FA2" w:rsidP="00937859">
            <w:pPr>
              <w:pStyle w:val="TAL"/>
              <w:keepNext w:val="0"/>
              <w:keepLines w:val="0"/>
            </w:pPr>
            <w:r w:rsidRPr="00EF21D2">
              <w:rPr>
                <w:rFonts w:cs="Arial"/>
                <w:szCs w:val="18"/>
                <w:lang w:eastAsia="zh-CN"/>
              </w:rPr>
              <w:t>isNullable: False</w:t>
            </w:r>
          </w:p>
        </w:tc>
      </w:tr>
      <w:tr w:rsidR="00566FA2" w:rsidRPr="00EF21D2" w14:paraId="3924DED4" w14:textId="77777777" w:rsidTr="00937859">
        <w:trPr>
          <w:cantSplit/>
          <w:jc w:val="center"/>
        </w:trPr>
        <w:tc>
          <w:tcPr>
            <w:tcW w:w="1897" w:type="dxa"/>
          </w:tcPr>
          <w:p w14:paraId="0CE220DF"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energySavingControl</w:t>
            </w:r>
          </w:p>
        </w:tc>
        <w:tc>
          <w:tcPr>
            <w:tcW w:w="5441" w:type="dxa"/>
          </w:tcPr>
          <w:p w14:paraId="5A13B80B" w14:textId="77777777" w:rsidR="00566FA2" w:rsidRPr="00EF21D2" w:rsidRDefault="00566FA2" w:rsidP="00937859">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41885E34" w14:textId="77777777" w:rsidR="00566FA2" w:rsidRPr="00EF21D2" w:rsidRDefault="00566FA2" w:rsidP="00937859">
            <w:pPr>
              <w:pStyle w:val="TAL"/>
              <w:keepNext w:val="0"/>
              <w:keepLines w:val="0"/>
              <w:rPr>
                <w:lang w:eastAsia="zh-CN"/>
              </w:rPr>
            </w:pPr>
          </w:p>
          <w:p w14:paraId="2792D36C" w14:textId="77777777" w:rsidR="00566FA2" w:rsidRPr="00EF21D2" w:rsidRDefault="00566FA2" w:rsidP="00937859">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46C5AA9B" w14:textId="77777777" w:rsidR="00566FA2" w:rsidRPr="00EF21D2" w:rsidRDefault="00566FA2" w:rsidP="00937859">
            <w:pPr>
              <w:pStyle w:val="TAL"/>
              <w:keepNext w:val="0"/>
              <w:keepLines w:val="0"/>
            </w:pPr>
            <w:r w:rsidRPr="00EF21D2">
              <w:t>type: enumeration</w:t>
            </w:r>
          </w:p>
          <w:p w14:paraId="282EC404" w14:textId="77777777" w:rsidR="00566FA2" w:rsidRPr="00EF21D2" w:rsidRDefault="00566FA2" w:rsidP="00937859">
            <w:pPr>
              <w:pStyle w:val="TAL"/>
              <w:keepNext w:val="0"/>
              <w:keepLines w:val="0"/>
            </w:pPr>
            <w:r w:rsidRPr="00EF21D2">
              <w:t>multiplicity: 1</w:t>
            </w:r>
          </w:p>
          <w:p w14:paraId="2522A0C6" w14:textId="77777777" w:rsidR="00566FA2" w:rsidRPr="00EF21D2" w:rsidRDefault="00566FA2" w:rsidP="00937859">
            <w:pPr>
              <w:pStyle w:val="TAL"/>
              <w:keepNext w:val="0"/>
              <w:keepLines w:val="0"/>
            </w:pPr>
            <w:r w:rsidRPr="00EF21D2">
              <w:t>isOrdered: N/A</w:t>
            </w:r>
          </w:p>
          <w:p w14:paraId="3C7EA52B" w14:textId="77777777" w:rsidR="00566FA2" w:rsidRPr="00EF21D2" w:rsidRDefault="00566FA2" w:rsidP="00937859">
            <w:pPr>
              <w:pStyle w:val="TAL"/>
              <w:keepNext w:val="0"/>
              <w:keepLines w:val="0"/>
            </w:pPr>
            <w:r w:rsidRPr="00EF21D2">
              <w:t>isUnique: N/A</w:t>
            </w:r>
          </w:p>
          <w:p w14:paraId="61934945" w14:textId="77777777" w:rsidR="00566FA2" w:rsidRPr="00EF21D2" w:rsidRDefault="00566FA2" w:rsidP="00937859">
            <w:pPr>
              <w:pStyle w:val="TAL"/>
              <w:keepNext w:val="0"/>
              <w:keepLines w:val="0"/>
            </w:pPr>
            <w:r w:rsidRPr="00EF21D2">
              <w:t>defaultValue: None</w:t>
            </w:r>
          </w:p>
          <w:p w14:paraId="6A6ED66C" w14:textId="77777777" w:rsidR="00566FA2" w:rsidRPr="00EF21D2" w:rsidRDefault="00566FA2" w:rsidP="00937859">
            <w:pPr>
              <w:pStyle w:val="TAL"/>
              <w:keepNext w:val="0"/>
              <w:keepLines w:val="0"/>
            </w:pPr>
            <w:r w:rsidRPr="00EF21D2">
              <w:t>isNullable: True</w:t>
            </w:r>
          </w:p>
        </w:tc>
      </w:tr>
      <w:tr w:rsidR="00566FA2" w:rsidRPr="00EF21D2" w14:paraId="520CC0D9" w14:textId="77777777" w:rsidTr="00937859">
        <w:trPr>
          <w:cantSplit/>
          <w:jc w:val="center"/>
        </w:trPr>
        <w:tc>
          <w:tcPr>
            <w:tcW w:w="1897" w:type="dxa"/>
          </w:tcPr>
          <w:p w14:paraId="56852C94"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4E0C0122" w14:textId="77777777" w:rsidR="00566FA2" w:rsidRPr="00EF21D2" w:rsidRDefault="00566FA2" w:rsidP="00937859">
            <w:pPr>
              <w:pStyle w:val="TAL"/>
              <w:keepNext w:val="0"/>
              <w:keepLines w:val="0"/>
            </w:pPr>
            <w:r w:rsidRPr="00EF21D2">
              <w:t xml:space="preserve">Specifies the status regarding the energy saving in the cell. </w:t>
            </w:r>
          </w:p>
          <w:p w14:paraId="3D944740" w14:textId="77777777" w:rsidR="00566FA2" w:rsidRPr="00EF21D2" w:rsidRDefault="00566FA2" w:rsidP="00937859">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7C7E2A2E" w14:textId="77777777" w:rsidR="00566FA2" w:rsidRPr="00EF21D2" w:rsidRDefault="00566FA2" w:rsidP="00937859">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0F250EF1" w14:textId="77777777" w:rsidR="00566FA2" w:rsidRPr="00EF21D2" w:rsidRDefault="00566FA2" w:rsidP="00937859">
            <w:pPr>
              <w:pStyle w:val="TAL"/>
              <w:keepNext w:val="0"/>
              <w:keepLines w:val="0"/>
              <w:rPr>
                <w:lang w:eastAsia="zh-CN"/>
              </w:rPr>
            </w:pPr>
          </w:p>
          <w:p w14:paraId="1BBADA24"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6A4F5F75" w14:textId="77777777" w:rsidR="00566FA2" w:rsidRPr="00EF21D2" w:rsidRDefault="00566FA2" w:rsidP="00937859">
            <w:pPr>
              <w:pStyle w:val="TAL"/>
              <w:keepNext w:val="0"/>
              <w:keepLines w:val="0"/>
              <w:rPr>
                <w:lang w:eastAsia="zh-CN"/>
              </w:rPr>
            </w:pPr>
          </w:p>
        </w:tc>
        <w:tc>
          <w:tcPr>
            <w:tcW w:w="2497" w:type="dxa"/>
          </w:tcPr>
          <w:p w14:paraId="020DF72E" w14:textId="77777777" w:rsidR="00566FA2" w:rsidRPr="00EF21D2" w:rsidRDefault="00566FA2" w:rsidP="00937859">
            <w:pPr>
              <w:pStyle w:val="TAL"/>
              <w:keepNext w:val="0"/>
              <w:keepLines w:val="0"/>
            </w:pPr>
            <w:r w:rsidRPr="00EF21D2">
              <w:t>type: enumeration</w:t>
            </w:r>
          </w:p>
          <w:p w14:paraId="6CD053DC" w14:textId="77777777" w:rsidR="00566FA2" w:rsidRPr="00EF21D2" w:rsidRDefault="00566FA2" w:rsidP="00937859">
            <w:pPr>
              <w:pStyle w:val="TAL"/>
              <w:keepNext w:val="0"/>
              <w:keepLines w:val="0"/>
            </w:pPr>
            <w:r w:rsidRPr="00EF21D2">
              <w:t>multiplicity: 1</w:t>
            </w:r>
          </w:p>
          <w:p w14:paraId="0F2E08F3" w14:textId="77777777" w:rsidR="00566FA2" w:rsidRPr="00EF21D2" w:rsidRDefault="00566FA2" w:rsidP="00937859">
            <w:pPr>
              <w:pStyle w:val="TAL"/>
              <w:keepNext w:val="0"/>
              <w:keepLines w:val="0"/>
            </w:pPr>
            <w:r w:rsidRPr="00EF21D2">
              <w:t>isOrdered: N/A</w:t>
            </w:r>
          </w:p>
          <w:p w14:paraId="741A1D94" w14:textId="77777777" w:rsidR="00566FA2" w:rsidRPr="00EF21D2" w:rsidRDefault="00566FA2" w:rsidP="00937859">
            <w:pPr>
              <w:pStyle w:val="TAL"/>
              <w:keepNext w:val="0"/>
              <w:keepLines w:val="0"/>
            </w:pPr>
            <w:r w:rsidRPr="00EF21D2">
              <w:t>isUnique: N/A</w:t>
            </w:r>
          </w:p>
          <w:p w14:paraId="28EDA5A9" w14:textId="77777777" w:rsidR="00566FA2" w:rsidRPr="00EF21D2" w:rsidRDefault="00566FA2" w:rsidP="00937859">
            <w:pPr>
              <w:pStyle w:val="TAL"/>
              <w:keepNext w:val="0"/>
              <w:keepLines w:val="0"/>
            </w:pPr>
            <w:r w:rsidRPr="00EF21D2">
              <w:t>defaultValue: None</w:t>
            </w:r>
          </w:p>
          <w:p w14:paraId="3FF917A4" w14:textId="77777777" w:rsidR="00566FA2" w:rsidRPr="00EF21D2" w:rsidRDefault="00566FA2" w:rsidP="00937859">
            <w:pPr>
              <w:pStyle w:val="TAL"/>
              <w:keepNext w:val="0"/>
              <w:keepLines w:val="0"/>
            </w:pPr>
            <w:r w:rsidRPr="00EF21D2">
              <w:t>isNullable: True</w:t>
            </w:r>
          </w:p>
        </w:tc>
      </w:tr>
      <w:tr w:rsidR="00566FA2" w:rsidRPr="00EF21D2" w14:paraId="7956F48E" w14:textId="77777777" w:rsidTr="00937859">
        <w:trPr>
          <w:cantSplit/>
          <w:jc w:val="center"/>
        </w:trPr>
        <w:tc>
          <w:tcPr>
            <w:tcW w:w="1897" w:type="dxa"/>
          </w:tcPr>
          <w:p w14:paraId="4E4F2F9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4EE220EE" w14:textId="77777777" w:rsidR="00566FA2" w:rsidRPr="00EF21D2" w:rsidRDefault="00566FA2" w:rsidP="00937859">
            <w:pPr>
              <w:pStyle w:val="TAL"/>
              <w:keepNext w:val="0"/>
              <w:keepLines w:val="0"/>
            </w:pPr>
            <w:r w:rsidRPr="00EF21D2">
              <w:t>This attributes is relevant, if the cell acts as an original cell.</w:t>
            </w:r>
          </w:p>
          <w:p w14:paraId="54161936" w14:textId="77777777" w:rsidR="00566FA2" w:rsidRPr="00EF21D2" w:rsidRDefault="00566FA2" w:rsidP="00937859">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6ED202C8" w14:textId="77777777" w:rsidR="00566FA2" w:rsidRPr="00EF21D2" w:rsidRDefault="00566FA2" w:rsidP="00937859">
            <w:pPr>
              <w:pStyle w:val="TAL"/>
              <w:keepNext w:val="0"/>
              <w:keepLines w:val="0"/>
              <w:rPr>
                <w:rFonts w:cs="Arial"/>
                <w:color w:val="000000"/>
                <w:szCs w:val="18"/>
                <w:lang w:eastAsia="zh-CN"/>
              </w:rPr>
            </w:pPr>
          </w:p>
          <w:p w14:paraId="09C1AE84" w14:textId="77777777" w:rsidR="00566FA2" w:rsidRPr="00EF21D2" w:rsidRDefault="00566FA2" w:rsidP="00937859">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6650BB2B" w14:textId="77777777" w:rsidR="00566FA2" w:rsidRPr="00EF21D2" w:rsidRDefault="00566FA2" w:rsidP="00937859">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422949D2" w14:textId="77777777" w:rsidR="00566FA2" w:rsidRPr="00EF21D2" w:rsidRDefault="00566FA2" w:rsidP="00937859">
            <w:pPr>
              <w:pStyle w:val="TAL"/>
              <w:keepNext w:val="0"/>
              <w:keepLines w:val="0"/>
              <w:rPr>
                <w:lang w:eastAsia="zh-CN"/>
              </w:rPr>
            </w:pPr>
            <w:r w:rsidRPr="00EF21D2">
              <w:rPr>
                <w:rFonts w:cs="Arial"/>
                <w:szCs w:val="18"/>
              </w:rPr>
              <w:t>TimeDuration: Integer (in unit of seconds)</w:t>
            </w:r>
          </w:p>
        </w:tc>
        <w:tc>
          <w:tcPr>
            <w:tcW w:w="2497" w:type="dxa"/>
          </w:tcPr>
          <w:p w14:paraId="4501D807" w14:textId="77777777" w:rsidR="00566FA2" w:rsidRPr="00EF21D2" w:rsidRDefault="00566FA2"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2C95D1B"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3205C979"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230EF9C1"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10902FF1"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068BE754" w14:textId="77777777" w:rsidR="00566FA2" w:rsidRPr="00EF21D2" w:rsidRDefault="00566FA2" w:rsidP="00937859">
            <w:pPr>
              <w:pStyle w:val="TAL"/>
              <w:keepNext w:val="0"/>
              <w:keepLines w:val="0"/>
              <w:rPr>
                <w:rFonts w:cs="Arial"/>
                <w:szCs w:val="18"/>
              </w:rPr>
            </w:pPr>
            <w:r w:rsidRPr="00EF21D2">
              <w:rPr>
                <w:rFonts w:cs="Arial"/>
                <w:szCs w:val="18"/>
              </w:rPr>
              <w:t>isNullable: True</w:t>
            </w:r>
          </w:p>
          <w:p w14:paraId="40362C86" w14:textId="77777777" w:rsidR="00566FA2" w:rsidRPr="00EF21D2" w:rsidRDefault="00566FA2" w:rsidP="00937859">
            <w:pPr>
              <w:pStyle w:val="TAL"/>
              <w:keepNext w:val="0"/>
              <w:keepLines w:val="0"/>
            </w:pPr>
          </w:p>
        </w:tc>
      </w:tr>
      <w:tr w:rsidR="00566FA2" w:rsidRPr="00EF21D2" w14:paraId="364FF4ED" w14:textId="77777777" w:rsidTr="00937859">
        <w:trPr>
          <w:cantSplit/>
          <w:jc w:val="center"/>
        </w:trPr>
        <w:tc>
          <w:tcPr>
            <w:tcW w:w="1897" w:type="dxa"/>
          </w:tcPr>
          <w:p w14:paraId="17F0F0A9"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114D4DA7" w14:textId="77777777" w:rsidR="00566FA2" w:rsidRPr="00EF21D2" w:rsidRDefault="00566FA2" w:rsidP="00937859">
            <w:pPr>
              <w:pStyle w:val="TAL"/>
              <w:keepNext w:val="0"/>
              <w:keepLines w:val="0"/>
            </w:pPr>
            <w:r w:rsidRPr="00EF21D2">
              <w:t>This attributes is relevant, if the cell acts as a candidate cell.</w:t>
            </w:r>
          </w:p>
          <w:p w14:paraId="5DA8B35E" w14:textId="77777777" w:rsidR="00566FA2" w:rsidRPr="00EF21D2" w:rsidRDefault="00566FA2"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2BF603BA" w14:textId="77777777" w:rsidR="00566FA2" w:rsidRPr="00EF21D2" w:rsidRDefault="00566FA2" w:rsidP="009378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7F9C399" w14:textId="77777777" w:rsidR="00566FA2" w:rsidRPr="00EF21D2" w:rsidRDefault="00566FA2" w:rsidP="00937859">
            <w:pPr>
              <w:pStyle w:val="TAL"/>
              <w:keepNext w:val="0"/>
              <w:keepLines w:val="0"/>
              <w:rPr>
                <w:rFonts w:cs="Arial"/>
                <w:color w:val="000000"/>
                <w:szCs w:val="18"/>
                <w:lang w:eastAsia="zh-CN"/>
              </w:rPr>
            </w:pPr>
          </w:p>
          <w:p w14:paraId="63D193EE" w14:textId="77777777" w:rsidR="00566FA2" w:rsidRPr="00EF21D2" w:rsidRDefault="00566FA2"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7A24F902" w14:textId="77777777" w:rsidR="00566FA2" w:rsidRPr="00EF21D2" w:rsidRDefault="00566FA2" w:rsidP="00937859">
            <w:pPr>
              <w:pStyle w:val="TAL"/>
              <w:keepNext w:val="0"/>
              <w:keepLines w:val="0"/>
              <w:rPr>
                <w:lang w:eastAsia="zh-CN"/>
              </w:rPr>
            </w:pPr>
            <w:r w:rsidRPr="00EF21D2">
              <w:rPr>
                <w:rFonts w:cs="Arial"/>
                <w:szCs w:val="18"/>
              </w:rPr>
              <w:t>TimeDuration: Integer (in unit of seconds)</w:t>
            </w:r>
          </w:p>
        </w:tc>
        <w:tc>
          <w:tcPr>
            <w:tcW w:w="2497" w:type="dxa"/>
          </w:tcPr>
          <w:p w14:paraId="7771C2FA" w14:textId="77777777" w:rsidR="00566FA2" w:rsidRPr="00EF21D2" w:rsidRDefault="00566FA2" w:rsidP="00937859">
            <w:pPr>
              <w:pStyle w:val="TAL"/>
              <w:keepNext w:val="0"/>
              <w:keepLines w:val="0"/>
              <w:rPr>
                <w:rFonts w:cs="Arial"/>
                <w:szCs w:val="18"/>
              </w:rPr>
            </w:pPr>
            <w:r w:rsidRPr="00EF21D2">
              <w:rPr>
                <w:rFonts w:cs="Arial"/>
                <w:szCs w:val="18"/>
              </w:rPr>
              <w:t>type: data type</w:t>
            </w:r>
          </w:p>
          <w:p w14:paraId="6251D765"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78C13127"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2687A1DA"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3C58E543"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3960169A" w14:textId="77777777" w:rsidR="00566FA2" w:rsidRPr="00EF21D2" w:rsidRDefault="00566FA2" w:rsidP="00937859">
            <w:pPr>
              <w:pStyle w:val="TAL"/>
              <w:keepNext w:val="0"/>
              <w:keepLines w:val="0"/>
            </w:pPr>
            <w:r w:rsidRPr="00EF21D2">
              <w:rPr>
                <w:rFonts w:cs="Arial"/>
                <w:szCs w:val="18"/>
              </w:rPr>
              <w:t>isNullable: True</w:t>
            </w:r>
          </w:p>
        </w:tc>
      </w:tr>
      <w:tr w:rsidR="00566FA2" w:rsidRPr="00EF21D2" w14:paraId="38515E45" w14:textId="77777777" w:rsidTr="00937859">
        <w:trPr>
          <w:cantSplit/>
          <w:jc w:val="center"/>
        </w:trPr>
        <w:tc>
          <w:tcPr>
            <w:tcW w:w="1897" w:type="dxa"/>
          </w:tcPr>
          <w:p w14:paraId="3473FFEA"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612D8959" w14:textId="77777777" w:rsidR="00566FA2" w:rsidRPr="00EF21D2" w:rsidRDefault="00566FA2" w:rsidP="00937859">
            <w:pPr>
              <w:pStyle w:val="TAL"/>
              <w:keepNext w:val="0"/>
              <w:keepLines w:val="0"/>
            </w:pPr>
            <w:r w:rsidRPr="00EF21D2">
              <w:t>This attributes is relevant, if the cell acts as a candidate cell.</w:t>
            </w:r>
          </w:p>
          <w:p w14:paraId="2AFB1744" w14:textId="77777777" w:rsidR="00566FA2" w:rsidRPr="00EF21D2" w:rsidRDefault="00566FA2"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7DB84FCF" w14:textId="77777777" w:rsidR="00566FA2" w:rsidRPr="00EF21D2" w:rsidRDefault="00566FA2" w:rsidP="009378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2DABCAD" w14:textId="77777777" w:rsidR="00566FA2" w:rsidRPr="00EF21D2" w:rsidRDefault="00566FA2" w:rsidP="00937859">
            <w:pPr>
              <w:pStyle w:val="TAL"/>
              <w:keepNext w:val="0"/>
              <w:keepLines w:val="0"/>
              <w:rPr>
                <w:rFonts w:cs="Arial"/>
                <w:color w:val="000000"/>
                <w:szCs w:val="18"/>
                <w:lang w:eastAsia="zh-CN"/>
              </w:rPr>
            </w:pPr>
          </w:p>
          <w:p w14:paraId="3C84F1B8" w14:textId="77777777" w:rsidR="00566FA2" w:rsidRPr="00EF21D2" w:rsidRDefault="00566FA2"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5339F483" w14:textId="77777777" w:rsidR="00566FA2" w:rsidRPr="00EF21D2" w:rsidRDefault="00566FA2" w:rsidP="00937859">
            <w:pPr>
              <w:pStyle w:val="TAL"/>
              <w:keepNext w:val="0"/>
              <w:keepLines w:val="0"/>
              <w:rPr>
                <w:lang w:eastAsia="zh-CN"/>
              </w:rPr>
            </w:pPr>
            <w:r w:rsidRPr="00EF21D2">
              <w:rPr>
                <w:rFonts w:cs="Arial"/>
                <w:szCs w:val="18"/>
              </w:rPr>
              <w:t>TimeDuration: Integer (in unit of seconds)</w:t>
            </w:r>
          </w:p>
        </w:tc>
        <w:tc>
          <w:tcPr>
            <w:tcW w:w="2497" w:type="dxa"/>
          </w:tcPr>
          <w:p w14:paraId="7166292B" w14:textId="77777777" w:rsidR="00566FA2" w:rsidRPr="00EF21D2" w:rsidRDefault="00566FA2" w:rsidP="00937859">
            <w:pPr>
              <w:pStyle w:val="TAL"/>
              <w:keepNext w:val="0"/>
              <w:keepLines w:val="0"/>
              <w:rPr>
                <w:rFonts w:cs="Arial"/>
                <w:szCs w:val="18"/>
              </w:rPr>
            </w:pPr>
            <w:r w:rsidRPr="00EF21D2">
              <w:rPr>
                <w:rFonts w:cs="Arial"/>
                <w:szCs w:val="18"/>
              </w:rPr>
              <w:t>type: data type</w:t>
            </w:r>
          </w:p>
          <w:p w14:paraId="77463FD1"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5D0B3607"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12248330"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1DC97758"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54F43991" w14:textId="77777777" w:rsidR="00566FA2" w:rsidRPr="00EF21D2" w:rsidRDefault="00566FA2" w:rsidP="00937859">
            <w:pPr>
              <w:pStyle w:val="TAL"/>
              <w:keepNext w:val="0"/>
              <w:keepLines w:val="0"/>
            </w:pPr>
            <w:r w:rsidRPr="00EF21D2">
              <w:rPr>
                <w:rFonts w:cs="Arial"/>
                <w:szCs w:val="18"/>
              </w:rPr>
              <w:t>isNullable: True</w:t>
            </w:r>
          </w:p>
        </w:tc>
      </w:tr>
      <w:tr w:rsidR="00566FA2" w:rsidRPr="00EF21D2" w14:paraId="0B409664" w14:textId="77777777" w:rsidTr="00937859">
        <w:trPr>
          <w:cantSplit/>
          <w:jc w:val="center"/>
        </w:trPr>
        <w:tc>
          <w:tcPr>
            <w:tcW w:w="1897" w:type="dxa"/>
          </w:tcPr>
          <w:p w14:paraId="249A5ACE"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hint="eastAsia"/>
                <w:szCs w:val="18"/>
              </w:rPr>
              <w:lastRenderedPageBreak/>
              <w:t>esNotAllowedTimePeriod</w:t>
            </w:r>
          </w:p>
        </w:tc>
        <w:tc>
          <w:tcPr>
            <w:tcW w:w="5441" w:type="dxa"/>
          </w:tcPr>
          <w:p w14:paraId="509A4D3A" w14:textId="77777777" w:rsidR="00566FA2" w:rsidRPr="00EF21D2" w:rsidRDefault="00566FA2" w:rsidP="00937859">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4A919358" w14:textId="77777777" w:rsidR="00566FA2" w:rsidRPr="00EF21D2" w:rsidRDefault="00566FA2" w:rsidP="00937859">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4DCE78AD" w14:textId="77777777" w:rsidR="00566FA2" w:rsidRPr="00EF21D2" w:rsidRDefault="00566FA2" w:rsidP="00937859">
            <w:pPr>
              <w:pStyle w:val="TAL"/>
              <w:keepNext w:val="0"/>
              <w:keepLines w:val="0"/>
              <w:rPr>
                <w:szCs w:val="18"/>
                <w:lang w:eastAsia="zh-CN"/>
              </w:rPr>
            </w:pPr>
          </w:p>
          <w:p w14:paraId="04F8594C" w14:textId="77777777" w:rsidR="00566FA2" w:rsidRPr="00EF21D2" w:rsidRDefault="00566FA2" w:rsidP="00937859">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468660EC" w14:textId="77777777" w:rsidR="00566FA2" w:rsidRPr="00EF21D2" w:rsidRDefault="00566FA2" w:rsidP="00937859">
            <w:pPr>
              <w:pStyle w:val="TAL"/>
              <w:keepNext w:val="0"/>
              <w:keepLines w:val="0"/>
              <w:rPr>
                <w:rFonts w:cs="Arial"/>
                <w:szCs w:val="18"/>
                <w:lang w:eastAsia="zh-CN"/>
              </w:rPr>
            </w:pPr>
          </w:p>
          <w:p w14:paraId="2C410CEF" w14:textId="77777777" w:rsidR="00566FA2" w:rsidRPr="00EF21D2" w:rsidRDefault="00566FA2"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569A0670" w14:textId="77777777" w:rsidR="00566FA2" w:rsidRPr="00EF21D2" w:rsidRDefault="00566FA2" w:rsidP="00937859">
            <w:pPr>
              <w:pStyle w:val="TAL"/>
              <w:keepNext w:val="0"/>
              <w:keepLines w:val="0"/>
              <w:rPr>
                <w:rFonts w:cs="Arial"/>
                <w:szCs w:val="18"/>
              </w:rPr>
            </w:pPr>
            <w:r w:rsidRPr="00EF21D2">
              <w:rPr>
                <w:rFonts w:cs="Arial"/>
                <w:szCs w:val="18"/>
              </w:rPr>
              <w:t>startTime and endTime:</w:t>
            </w:r>
          </w:p>
          <w:p w14:paraId="6DF5D9D1" w14:textId="77777777" w:rsidR="00566FA2" w:rsidRPr="00EF21D2" w:rsidRDefault="00566FA2" w:rsidP="00937859">
            <w:pPr>
              <w:pStyle w:val="TAL"/>
              <w:keepNext w:val="0"/>
              <w:keepLines w:val="0"/>
              <w:rPr>
                <w:rFonts w:cs="Arial"/>
                <w:szCs w:val="18"/>
              </w:rPr>
            </w:pPr>
            <w:r w:rsidRPr="00EF21D2">
              <w:rPr>
                <w:rFonts w:cs="Arial"/>
                <w:szCs w:val="18"/>
              </w:rPr>
              <w:t>All values that indicate valid UTC time. endTime should be later than startTime.</w:t>
            </w:r>
          </w:p>
          <w:p w14:paraId="0BB20CAF" w14:textId="77777777" w:rsidR="00566FA2" w:rsidRPr="00EF21D2" w:rsidRDefault="00566FA2" w:rsidP="00937859">
            <w:pPr>
              <w:pStyle w:val="TAL"/>
              <w:keepNext w:val="0"/>
              <w:keepLines w:val="0"/>
              <w:rPr>
                <w:rFonts w:cs="Arial"/>
                <w:szCs w:val="18"/>
              </w:rPr>
            </w:pPr>
          </w:p>
          <w:p w14:paraId="489D3C76" w14:textId="77777777" w:rsidR="00566FA2" w:rsidRPr="00EF21D2" w:rsidRDefault="00566FA2" w:rsidP="00937859">
            <w:pPr>
              <w:pStyle w:val="TAL"/>
              <w:keepNext w:val="0"/>
              <w:keepLines w:val="0"/>
              <w:rPr>
                <w:rFonts w:cs="Arial"/>
                <w:szCs w:val="18"/>
              </w:rPr>
            </w:pPr>
            <w:r w:rsidRPr="00EF21D2">
              <w:rPr>
                <w:rFonts w:cs="Arial"/>
                <w:szCs w:val="18"/>
              </w:rPr>
              <w:t>periodOfDay: structure of startTime and endTime.</w:t>
            </w:r>
          </w:p>
          <w:p w14:paraId="53255F1F" w14:textId="77777777" w:rsidR="00566FA2" w:rsidRPr="00EF21D2" w:rsidRDefault="00566FA2" w:rsidP="00937859">
            <w:pPr>
              <w:pStyle w:val="TAL"/>
              <w:keepNext w:val="0"/>
              <w:keepLines w:val="0"/>
              <w:rPr>
                <w:rFonts w:cs="Arial"/>
                <w:szCs w:val="18"/>
              </w:rPr>
            </w:pPr>
          </w:p>
          <w:p w14:paraId="5BBF0373" w14:textId="77777777" w:rsidR="00566FA2" w:rsidRPr="00EF21D2" w:rsidRDefault="00566FA2" w:rsidP="00937859">
            <w:pPr>
              <w:pStyle w:val="TAL"/>
              <w:keepNext w:val="0"/>
              <w:keepLines w:val="0"/>
              <w:rPr>
                <w:rFonts w:cs="Arial"/>
                <w:szCs w:val="18"/>
              </w:rPr>
            </w:pPr>
            <w:r w:rsidRPr="00EF21D2">
              <w:rPr>
                <w:rFonts w:cs="Arial"/>
                <w:szCs w:val="18"/>
              </w:rPr>
              <w:t xml:space="preserve">daysOfWeekList: list of weekday. </w:t>
            </w:r>
          </w:p>
          <w:p w14:paraId="49F42ECA" w14:textId="77777777" w:rsidR="00566FA2" w:rsidRPr="00EF21D2" w:rsidRDefault="00566FA2" w:rsidP="00937859">
            <w:pPr>
              <w:pStyle w:val="TAL"/>
              <w:keepNext w:val="0"/>
              <w:keepLines w:val="0"/>
              <w:rPr>
                <w:rFonts w:cs="Arial"/>
                <w:szCs w:val="18"/>
              </w:rPr>
            </w:pPr>
            <w:r w:rsidRPr="00EF21D2">
              <w:rPr>
                <w:rFonts w:cs="Arial"/>
                <w:szCs w:val="18"/>
              </w:rPr>
              <w:t>weekday: Monday, Tuesday, … Sunday.</w:t>
            </w:r>
          </w:p>
          <w:p w14:paraId="37B3D752" w14:textId="77777777" w:rsidR="00566FA2" w:rsidRPr="00EF21D2" w:rsidRDefault="00566FA2" w:rsidP="00937859">
            <w:pPr>
              <w:pStyle w:val="TAL"/>
              <w:keepNext w:val="0"/>
              <w:keepLines w:val="0"/>
              <w:rPr>
                <w:rFonts w:cs="Arial"/>
                <w:szCs w:val="18"/>
              </w:rPr>
            </w:pPr>
          </w:p>
          <w:p w14:paraId="095839C3" w14:textId="77777777" w:rsidR="00566FA2" w:rsidRPr="00EF21D2" w:rsidRDefault="00566FA2" w:rsidP="00937859">
            <w:pPr>
              <w:pStyle w:val="TAL"/>
              <w:keepNext w:val="0"/>
              <w:keepLines w:val="0"/>
              <w:rPr>
                <w:rFonts w:cs="Arial"/>
                <w:szCs w:val="18"/>
              </w:rPr>
            </w:pPr>
            <w:r w:rsidRPr="00EF21D2">
              <w:rPr>
                <w:rFonts w:cs="Arial"/>
                <w:szCs w:val="18"/>
              </w:rPr>
              <w:t xml:space="preserve">List of time periods: </w:t>
            </w:r>
          </w:p>
          <w:p w14:paraId="18ACA092" w14:textId="77777777" w:rsidR="00566FA2" w:rsidRPr="00EF21D2" w:rsidRDefault="00566FA2" w:rsidP="00937859">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3198B364" w14:textId="77777777" w:rsidR="00566FA2" w:rsidRPr="00EF21D2" w:rsidRDefault="00566FA2" w:rsidP="00937859">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4A26DF91" w14:textId="77777777" w:rsidR="00566FA2" w:rsidRPr="00EF21D2" w:rsidRDefault="00566FA2" w:rsidP="00937859">
            <w:pPr>
              <w:pStyle w:val="TAL"/>
              <w:keepNext w:val="0"/>
              <w:keepLines w:val="0"/>
              <w:rPr>
                <w:rFonts w:cs="Arial"/>
                <w:szCs w:val="18"/>
              </w:rPr>
            </w:pPr>
            <w:r w:rsidRPr="00EF21D2">
              <w:rPr>
                <w:rFonts w:cs="Arial"/>
                <w:szCs w:val="18"/>
              </w:rPr>
              <w:t xml:space="preserve"> type: data type</w:t>
            </w:r>
          </w:p>
          <w:p w14:paraId="505B8827" w14:textId="77777777" w:rsidR="00566FA2" w:rsidRPr="00EF21D2" w:rsidRDefault="00566FA2" w:rsidP="00937859">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62832F23" w14:textId="77777777" w:rsidR="00566FA2" w:rsidRPr="00EF21D2" w:rsidRDefault="00566FA2" w:rsidP="00937859">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DB42BED" w14:textId="77777777" w:rsidR="00566FA2" w:rsidRPr="00EF21D2" w:rsidRDefault="00566FA2" w:rsidP="00937859">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406179C"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58C4A6D1" w14:textId="77777777" w:rsidR="00566FA2" w:rsidRPr="00EF21D2" w:rsidRDefault="00566FA2" w:rsidP="00937859">
            <w:pPr>
              <w:pStyle w:val="TAL"/>
              <w:keepNext w:val="0"/>
              <w:keepLines w:val="0"/>
            </w:pPr>
            <w:r w:rsidRPr="00EF21D2">
              <w:rPr>
                <w:rFonts w:cs="Arial"/>
                <w:szCs w:val="18"/>
              </w:rPr>
              <w:t xml:space="preserve">isNullable: </w:t>
            </w:r>
            <w:r w:rsidRPr="00BD7989">
              <w:rPr>
                <w:rFonts w:cs="Arial"/>
                <w:szCs w:val="18"/>
              </w:rPr>
              <w:t>False</w:t>
            </w:r>
          </w:p>
        </w:tc>
      </w:tr>
      <w:tr w:rsidR="00566FA2" w:rsidRPr="00EF21D2" w14:paraId="00202D10" w14:textId="77777777" w:rsidTr="00937859">
        <w:trPr>
          <w:cantSplit/>
          <w:jc w:val="center"/>
        </w:trPr>
        <w:tc>
          <w:tcPr>
            <w:tcW w:w="1897" w:type="dxa"/>
          </w:tcPr>
          <w:p w14:paraId="47D63479"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7FA7DDFF" w14:textId="77777777" w:rsidR="00566FA2" w:rsidRPr="00EF21D2" w:rsidRDefault="00566FA2" w:rsidP="00937859">
            <w:pPr>
              <w:pStyle w:val="TAL"/>
              <w:keepNext w:val="0"/>
              <w:keepLines w:val="0"/>
            </w:pPr>
            <w:r w:rsidRPr="00EF21D2">
              <w:t>This attribute is relevant, if the cell acts as an original cell.</w:t>
            </w:r>
          </w:p>
          <w:p w14:paraId="65FC69E2" w14:textId="77777777" w:rsidR="00566FA2" w:rsidRPr="00EF21D2" w:rsidRDefault="00566FA2" w:rsidP="00937859">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1F76F2D2" w14:textId="77777777" w:rsidR="00566FA2" w:rsidRPr="00EF21D2" w:rsidRDefault="00566FA2" w:rsidP="00937859">
            <w:pPr>
              <w:pStyle w:val="TAL"/>
              <w:keepNext w:val="0"/>
              <w:keepLines w:val="0"/>
            </w:pPr>
          </w:p>
          <w:p w14:paraId="314E3576" w14:textId="77777777" w:rsidR="00566FA2" w:rsidRPr="00EF21D2" w:rsidRDefault="00566FA2" w:rsidP="00937859">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2065BB2C" w14:textId="77777777" w:rsidR="00566FA2" w:rsidRPr="00EF21D2" w:rsidRDefault="00566FA2" w:rsidP="00937859">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79CA4F83" w14:textId="77777777" w:rsidR="00566FA2" w:rsidRPr="00EF21D2" w:rsidRDefault="00566FA2" w:rsidP="00937859">
            <w:pPr>
              <w:pStyle w:val="TAL"/>
              <w:keepNext w:val="0"/>
              <w:keepLines w:val="0"/>
              <w:rPr>
                <w:lang w:eastAsia="zh-CN"/>
              </w:rPr>
            </w:pPr>
          </w:p>
          <w:p w14:paraId="61594E32" w14:textId="77777777" w:rsidR="00566FA2" w:rsidRPr="00EF21D2" w:rsidRDefault="00566FA2" w:rsidP="00937859">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3A19CCE0" w14:textId="77777777" w:rsidR="00566FA2" w:rsidRPr="00EF21D2" w:rsidRDefault="00566FA2" w:rsidP="00937859">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0AD578C2" w14:textId="77777777" w:rsidR="00566FA2" w:rsidRPr="00EF21D2" w:rsidRDefault="00566FA2" w:rsidP="00937859">
            <w:pPr>
              <w:pStyle w:val="TAL"/>
              <w:keepNext w:val="0"/>
              <w:keepLines w:val="0"/>
              <w:rPr>
                <w:lang w:eastAsia="zh-CN"/>
              </w:rPr>
            </w:pPr>
          </w:p>
          <w:p w14:paraId="3A86539D" w14:textId="77777777" w:rsidR="00566FA2" w:rsidRPr="00EF21D2" w:rsidRDefault="00566FA2" w:rsidP="00937859">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4E427D29" w14:textId="77777777" w:rsidR="00566FA2" w:rsidRPr="00EF21D2" w:rsidRDefault="00566FA2" w:rsidP="00937859">
            <w:pPr>
              <w:pStyle w:val="TAL"/>
              <w:keepNext w:val="0"/>
              <w:keepLines w:val="0"/>
              <w:rPr>
                <w:lang w:eastAsia="zh-CN"/>
              </w:rPr>
            </w:pPr>
          </w:p>
          <w:p w14:paraId="67C8608A"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allowedValues:</w:t>
            </w:r>
          </w:p>
          <w:p w14:paraId="0D2C756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7DA015FA" w14:textId="77777777" w:rsidR="00566FA2" w:rsidRPr="00EF21D2" w:rsidRDefault="00566FA2" w:rsidP="00937859">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01780ED0" w14:textId="77777777" w:rsidR="00566FA2" w:rsidRPr="00EF21D2" w:rsidRDefault="00566FA2"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5DCDFC1"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3580F709"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2F91E651"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0B3D874C"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527C283A" w14:textId="77777777" w:rsidR="00566FA2" w:rsidRPr="00EF21D2" w:rsidRDefault="00566FA2" w:rsidP="00937859">
            <w:pPr>
              <w:pStyle w:val="TAL"/>
              <w:keepNext w:val="0"/>
              <w:keepLines w:val="0"/>
            </w:pPr>
            <w:r w:rsidRPr="00EF21D2">
              <w:rPr>
                <w:rFonts w:cs="Arial"/>
                <w:szCs w:val="18"/>
              </w:rPr>
              <w:t>isNullable: True</w:t>
            </w:r>
          </w:p>
        </w:tc>
      </w:tr>
      <w:tr w:rsidR="00566FA2" w:rsidRPr="00EF21D2" w14:paraId="12BB7D8F" w14:textId="77777777" w:rsidTr="00937859">
        <w:trPr>
          <w:cantSplit/>
          <w:jc w:val="center"/>
        </w:trPr>
        <w:tc>
          <w:tcPr>
            <w:tcW w:w="1897" w:type="dxa"/>
          </w:tcPr>
          <w:p w14:paraId="6D6D792E"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interRatEsActivationCandidateCellParameters</w:t>
            </w:r>
          </w:p>
        </w:tc>
        <w:tc>
          <w:tcPr>
            <w:tcW w:w="5441" w:type="dxa"/>
          </w:tcPr>
          <w:p w14:paraId="1BCEC6A9" w14:textId="77777777" w:rsidR="00566FA2" w:rsidRPr="00EF21D2" w:rsidRDefault="00566FA2" w:rsidP="00937859">
            <w:pPr>
              <w:pStyle w:val="TAL"/>
              <w:keepNext w:val="0"/>
              <w:keepLines w:val="0"/>
              <w:rPr>
                <w:kern w:val="2"/>
              </w:rPr>
            </w:pPr>
            <w:r w:rsidRPr="00EF21D2">
              <w:rPr>
                <w:kern w:val="2"/>
              </w:rPr>
              <w:t>This attribute is relevant, if the cell acts as a candidate cell.</w:t>
            </w:r>
          </w:p>
          <w:p w14:paraId="66A8074D" w14:textId="77777777" w:rsidR="00566FA2" w:rsidRPr="00EF21D2" w:rsidRDefault="00566FA2" w:rsidP="00937859">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572D00DE" w14:textId="77777777" w:rsidR="00566FA2" w:rsidRPr="00EF21D2" w:rsidRDefault="00566FA2" w:rsidP="00937859">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74873410" w14:textId="77777777" w:rsidR="00566FA2" w:rsidRPr="00EF21D2" w:rsidRDefault="00566FA2" w:rsidP="00937859">
            <w:pPr>
              <w:pStyle w:val="TAL"/>
              <w:keepNext w:val="0"/>
              <w:keepLines w:val="0"/>
              <w:rPr>
                <w:kern w:val="2"/>
              </w:rPr>
            </w:pPr>
          </w:p>
          <w:p w14:paraId="01E54DD7" w14:textId="77777777" w:rsidR="00566FA2" w:rsidRPr="00EF21D2" w:rsidRDefault="00566FA2" w:rsidP="00937859">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54E7E6AE" w14:textId="77777777" w:rsidR="00566FA2" w:rsidRPr="00EF21D2" w:rsidRDefault="00566FA2" w:rsidP="00937859">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5F89762E" w14:textId="77777777" w:rsidR="00566FA2" w:rsidRPr="00EF21D2" w:rsidRDefault="00566FA2" w:rsidP="00937859">
            <w:pPr>
              <w:pStyle w:val="TAL"/>
              <w:keepNext w:val="0"/>
              <w:keepLines w:val="0"/>
              <w:rPr>
                <w:kern w:val="2"/>
                <w:lang w:eastAsia="zh-CN"/>
              </w:rPr>
            </w:pPr>
          </w:p>
          <w:p w14:paraId="3787B2CE" w14:textId="77777777" w:rsidR="00566FA2" w:rsidRPr="00EF21D2" w:rsidRDefault="00566FA2" w:rsidP="00937859">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6BE3587B" w14:textId="77777777" w:rsidR="00566FA2" w:rsidRPr="00EF21D2" w:rsidRDefault="00566FA2" w:rsidP="00937859">
            <w:pPr>
              <w:pStyle w:val="TAL"/>
              <w:keepNext w:val="0"/>
              <w:keepLines w:val="0"/>
              <w:rPr>
                <w:kern w:val="2"/>
                <w:lang w:eastAsia="zh-CN"/>
              </w:rPr>
            </w:pPr>
          </w:p>
          <w:p w14:paraId="0BC66A1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allowedValues:</w:t>
            </w:r>
          </w:p>
          <w:p w14:paraId="55E17EB9"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46C77525" w14:textId="77777777" w:rsidR="00566FA2" w:rsidRPr="00EF21D2" w:rsidRDefault="00566FA2" w:rsidP="00937859">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6CE5E288" w14:textId="77777777" w:rsidR="00566FA2" w:rsidRPr="00EF21D2" w:rsidRDefault="00566FA2"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4A30704B"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3F50D4DF"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1B0350DF"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69423707"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2C45F457" w14:textId="77777777" w:rsidR="00566FA2" w:rsidRPr="00EF21D2" w:rsidRDefault="00566FA2" w:rsidP="00937859">
            <w:pPr>
              <w:pStyle w:val="TAL"/>
              <w:keepNext w:val="0"/>
              <w:keepLines w:val="0"/>
            </w:pPr>
            <w:r w:rsidRPr="00EF21D2">
              <w:rPr>
                <w:rFonts w:cs="Arial"/>
                <w:szCs w:val="18"/>
              </w:rPr>
              <w:t>isNullable: True</w:t>
            </w:r>
          </w:p>
        </w:tc>
      </w:tr>
      <w:tr w:rsidR="00566FA2" w:rsidRPr="00EF21D2" w14:paraId="4F3F6D32" w14:textId="77777777" w:rsidTr="00937859">
        <w:trPr>
          <w:cantSplit/>
          <w:jc w:val="center"/>
        </w:trPr>
        <w:tc>
          <w:tcPr>
            <w:tcW w:w="1897" w:type="dxa"/>
          </w:tcPr>
          <w:p w14:paraId="3DCC8328"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69D075D0" w14:textId="77777777" w:rsidR="00566FA2" w:rsidRPr="00EF21D2" w:rsidRDefault="00566FA2" w:rsidP="00937859">
            <w:pPr>
              <w:pStyle w:val="TAL"/>
              <w:keepNext w:val="0"/>
              <w:keepLines w:val="0"/>
            </w:pPr>
            <w:r w:rsidRPr="00EF21D2">
              <w:t>This attribute is relevant, if the cell acts as a candidate cell.</w:t>
            </w:r>
          </w:p>
          <w:p w14:paraId="7D44960F" w14:textId="77777777" w:rsidR="00566FA2" w:rsidRPr="00EF21D2" w:rsidRDefault="00566FA2"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4B3DB40F" w14:textId="77777777" w:rsidR="00566FA2" w:rsidRPr="00EF21D2" w:rsidRDefault="00566FA2" w:rsidP="00937859">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93191F9" w14:textId="77777777" w:rsidR="00566FA2" w:rsidRPr="00EF21D2" w:rsidRDefault="00566FA2" w:rsidP="00937859">
            <w:pPr>
              <w:pStyle w:val="TAL"/>
              <w:keepNext w:val="0"/>
              <w:keepLines w:val="0"/>
              <w:rPr>
                <w:rFonts w:cs="Arial"/>
                <w:szCs w:val="18"/>
              </w:rPr>
            </w:pPr>
          </w:p>
          <w:p w14:paraId="1DB9ADDD" w14:textId="77777777" w:rsidR="00566FA2" w:rsidRPr="00EF21D2" w:rsidRDefault="00566FA2" w:rsidP="00937859">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774FB7CC" w14:textId="77777777" w:rsidR="00566FA2" w:rsidRPr="00EF21D2" w:rsidRDefault="00566FA2" w:rsidP="00937859">
            <w:pPr>
              <w:pStyle w:val="TAL"/>
              <w:keepNext w:val="0"/>
              <w:keepLines w:val="0"/>
              <w:rPr>
                <w:lang w:eastAsia="zh-CN"/>
              </w:rPr>
            </w:pPr>
          </w:p>
          <w:p w14:paraId="484AF602"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allowedValues:</w:t>
            </w:r>
          </w:p>
          <w:p w14:paraId="7ECC8FF4"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08BB6CB2" w14:textId="77777777" w:rsidR="00566FA2" w:rsidRPr="00EF21D2" w:rsidRDefault="00566FA2" w:rsidP="00937859">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19458F41" w14:textId="77777777" w:rsidR="00566FA2" w:rsidRPr="00EF21D2" w:rsidRDefault="00566FA2"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1C9578FF" w14:textId="77777777" w:rsidR="00566FA2" w:rsidRPr="00EF21D2" w:rsidRDefault="00566FA2" w:rsidP="00937859">
            <w:pPr>
              <w:pStyle w:val="TAL"/>
              <w:keepNext w:val="0"/>
              <w:keepLines w:val="0"/>
              <w:rPr>
                <w:rFonts w:cs="Arial"/>
                <w:szCs w:val="18"/>
              </w:rPr>
            </w:pPr>
            <w:r w:rsidRPr="00EF21D2">
              <w:rPr>
                <w:rFonts w:cs="Arial"/>
                <w:szCs w:val="18"/>
              </w:rPr>
              <w:t>multiplicity: 1</w:t>
            </w:r>
          </w:p>
          <w:p w14:paraId="2D4F93F2" w14:textId="77777777" w:rsidR="00566FA2" w:rsidRPr="00EF21D2" w:rsidRDefault="00566FA2" w:rsidP="00937859">
            <w:pPr>
              <w:pStyle w:val="TAL"/>
              <w:keepNext w:val="0"/>
              <w:keepLines w:val="0"/>
              <w:rPr>
                <w:rFonts w:cs="Arial"/>
                <w:szCs w:val="18"/>
              </w:rPr>
            </w:pPr>
            <w:r w:rsidRPr="00EF21D2">
              <w:rPr>
                <w:rFonts w:cs="Arial"/>
                <w:szCs w:val="18"/>
              </w:rPr>
              <w:t>isOrdered: N/A</w:t>
            </w:r>
          </w:p>
          <w:p w14:paraId="60EB856D" w14:textId="77777777" w:rsidR="00566FA2" w:rsidRPr="00EF21D2" w:rsidRDefault="00566FA2" w:rsidP="00937859">
            <w:pPr>
              <w:pStyle w:val="TAL"/>
              <w:keepNext w:val="0"/>
              <w:keepLines w:val="0"/>
              <w:rPr>
                <w:rFonts w:cs="Arial"/>
                <w:szCs w:val="18"/>
              </w:rPr>
            </w:pPr>
            <w:r w:rsidRPr="00EF21D2">
              <w:rPr>
                <w:rFonts w:cs="Arial"/>
                <w:szCs w:val="18"/>
              </w:rPr>
              <w:t>isUnique: N/A</w:t>
            </w:r>
          </w:p>
          <w:p w14:paraId="466A909F" w14:textId="77777777" w:rsidR="00566FA2" w:rsidRPr="00EF21D2" w:rsidRDefault="00566FA2" w:rsidP="00937859">
            <w:pPr>
              <w:pStyle w:val="TAL"/>
              <w:keepNext w:val="0"/>
              <w:keepLines w:val="0"/>
              <w:rPr>
                <w:rFonts w:cs="Arial"/>
                <w:szCs w:val="18"/>
              </w:rPr>
            </w:pPr>
            <w:r w:rsidRPr="00EF21D2">
              <w:rPr>
                <w:rFonts w:cs="Arial"/>
                <w:szCs w:val="18"/>
              </w:rPr>
              <w:t>defaultValue: None</w:t>
            </w:r>
          </w:p>
          <w:p w14:paraId="013AFE6E" w14:textId="77777777" w:rsidR="00566FA2" w:rsidRPr="00EF21D2" w:rsidRDefault="00566FA2" w:rsidP="00937859">
            <w:pPr>
              <w:pStyle w:val="TAL"/>
              <w:keepNext w:val="0"/>
              <w:keepLines w:val="0"/>
            </w:pPr>
            <w:r w:rsidRPr="00EF21D2">
              <w:rPr>
                <w:rFonts w:cs="Arial"/>
                <w:szCs w:val="18"/>
              </w:rPr>
              <w:t>isNullable: True</w:t>
            </w:r>
          </w:p>
        </w:tc>
      </w:tr>
      <w:tr w:rsidR="00566FA2" w:rsidRPr="00EF21D2" w14:paraId="591FAB06" w14:textId="77777777" w:rsidTr="00937859">
        <w:trPr>
          <w:cantSplit/>
          <w:jc w:val="center"/>
        </w:trPr>
        <w:tc>
          <w:tcPr>
            <w:tcW w:w="1897" w:type="dxa"/>
          </w:tcPr>
          <w:p w14:paraId="4F4CE996"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54A9FD4D" w14:textId="77777777" w:rsidR="00566FA2" w:rsidRPr="00EF21D2" w:rsidRDefault="00566FA2" w:rsidP="00937859">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8675CB3" w14:textId="77777777" w:rsidR="00566FA2" w:rsidRPr="00EF21D2" w:rsidRDefault="00566FA2" w:rsidP="00937859">
            <w:pPr>
              <w:pStyle w:val="TAL"/>
              <w:keepNext w:val="0"/>
              <w:keepLines w:val="0"/>
              <w:rPr>
                <w:lang w:eastAsia="zh-CN"/>
              </w:rPr>
            </w:pPr>
            <w:r w:rsidRPr="00EF21D2">
              <w:t>If this parameter is absent, then probing is not done.</w:t>
            </w:r>
          </w:p>
          <w:p w14:paraId="505BFDD1" w14:textId="77777777" w:rsidR="00566FA2" w:rsidRPr="00EF21D2" w:rsidRDefault="00566FA2" w:rsidP="00937859">
            <w:pPr>
              <w:pStyle w:val="TAL"/>
              <w:keepNext w:val="0"/>
              <w:keepLines w:val="0"/>
              <w:rPr>
                <w:rFonts w:cs="Arial"/>
                <w:sz w:val="16"/>
                <w:lang w:eastAsia="zh-CN"/>
              </w:rPr>
            </w:pPr>
          </w:p>
          <w:p w14:paraId="74251D01" w14:textId="77777777" w:rsidR="00566FA2" w:rsidRPr="00EF21D2" w:rsidRDefault="00566FA2" w:rsidP="00937859">
            <w:pPr>
              <w:pStyle w:val="TAL"/>
              <w:keepNext w:val="0"/>
              <w:keepLines w:val="0"/>
              <w:rPr>
                <w:lang w:eastAsia="zh-CN"/>
              </w:rPr>
            </w:pPr>
            <w:r w:rsidRPr="00EF21D2">
              <w:rPr>
                <w:rFonts w:cs="Arial"/>
                <w:lang w:eastAsia="zh-CN"/>
              </w:rPr>
              <w:t>allowedValues: yes, no</w:t>
            </w:r>
          </w:p>
        </w:tc>
        <w:tc>
          <w:tcPr>
            <w:tcW w:w="2497" w:type="dxa"/>
          </w:tcPr>
          <w:p w14:paraId="4ED6A6A6"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type: enumeration</w:t>
            </w:r>
          </w:p>
          <w:p w14:paraId="1BC40EB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4B7639B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1191A94E"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1C18DE2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010FE061" w14:textId="77777777" w:rsidR="00566FA2" w:rsidRPr="00EF21D2" w:rsidRDefault="00566FA2" w:rsidP="00937859">
            <w:pPr>
              <w:pStyle w:val="TAL"/>
              <w:keepNext w:val="0"/>
              <w:keepLines w:val="0"/>
            </w:pPr>
            <w:r w:rsidRPr="00EF21D2">
              <w:rPr>
                <w:rFonts w:cs="Arial"/>
                <w:szCs w:val="18"/>
                <w:lang w:eastAsia="zh-CN"/>
              </w:rPr>
              <w:t>isNullable: True</w:t>
            </w:r>
          </w:p>
        </w:tc>
      </w:tr>
      <w:tr w:rsidR="00566FA2" w:rsidRPr="00EF21D2" w14:paraId="53E1FF4A" w14:textId="77777777" w:rsidTr="00937859">
        <w:trPr>
          <w:cantSplit/>
          <w:jc w:val="center"/>
        </w:trPr>
        <w:tc>
          <w:tcPr>
            <w:tcW w:w="1897" w:type="dxa"/>
          </w:tcPr>
          <w:p w14:paraId="2EF0F174"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6C6BC023"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7CB6E61D" w14:textId="77777777" w:rsidR="00566FA2" w:rsidRPr="00EF21D2" w:rsidRDefault="00566FA2" w:rsidP="00937859">
            <w:pPr>
              <w:pStyle w:val="TAL"/>
              <w:keepNext w:val="0"/>
              <w:keepLines w:val="0"/>
              <w:rPr>
                <w:szCs w:val="18"/>
                <w:lang w:eastAsia="zh-CN"/>
              </w:rPr>
            </w:pPr>
          </w:p>
          <w:p w14:paraId="0FA6D9DA"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F0048A7" w14:textId="77777777" w:rsidR="00566FA2" w:rsidRPr="00EF21D2" w:rsidRDefault="00566FA2" w:rsidP="00937859">
            <w:pPr>
              <w:pStyle w:val="TAL"/>
              <w:keepNext w:val="0"/>
              <w:keepLines w:val="0"/>
              <w:rPr>
                <w:rFonts w:cs="Arial"/>
                <w:szCs w:val="18"/>
                <w:lang w:eastAsia="zh-CN"/>
              </w:rPr>
            </w:pPr>
            <w:r w:rsidRPr="00EF21D2">
              <w:t>type: Boolean</w:t>
            </w:r>
          </w:p>
          <w:p w14:paraId="18EFFAF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497AEC4E"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0BC856B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1FB4417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613F490A" w14:textId="77777777" w:rsidR="00566FA2" w:rsidRPr="00EF21D2" w:rsidRDefault="00566FA2" w:rsidP="00937859">
            <w:pPr>
              <w:pStyle w:val="TAL"/>
              <w:keepNext w:val="0"/>
              <w:keepLines w:val="0"/>
            </w:pPr>
            <w:r w:rsidRPr="00EF21D2">
              <w:rPr>
                <w:rFonts w:cs="Arial"/>
                <w:szCs w:val="18"/>
                <w:lang w:eastAsia="zh-CN"/>
              </w:rPr>
              <w:t>isNullable: False</w:t>
            </w:r>
          </w:p>
        </w:tc>
      </w:tr>
      <w:tr w:rsidR="00566FA2" w:rsidRPr="00EF21D2" w14:paraId="585E94E2" w14:textId="77777777" w:rsidTr="00937859">
        <w:trPr>
          <w:cantSplit/>
          <w:jc w:val="center"/>
        </w:trPr>
        <w:tc>
          <w:tcPr>
            <w:tcW w:w="1897" w:type="dxa"/>
          </w:tcPr>
          <w:p w14:paraId="200BA0FD"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lastRenderedPageBreak/>
              <w:t xml:space="preserve">cSonPciList </w:t>
            </w:r>
          </w:p>
        </w:tc>
        <w:tc>
          <w:tcPr>
            <w:tcW w:w="5441" w:type="dxa"/>
          </w:tcPr>
          <w:p w14:paraId="792BBAFC" w14:textId="77777777" w:rsidR="00566FA2" w:rsidRPr="00EF21D2" w:rsidRDefault="00566FA2" w:rsidP="00937859">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1DB154C7" w14:textId="77777777" w:rsidR="00566FA2" w:rsidRPr="00EF21D2" w:rsidRDefault="00566FA2" w:rsidP="00937859">
            <w:pPr>
              <w:pStyle w:val="TAL"/>
              <w:keepNext w:val="0"/>
              <w:keepLines w:val="0"/>
              <w:rPr>
                <w:rFonts w:cs="Arial"/>
              </w:rPr>
            </w:pPr>
          </w:p>
          <w:p w14:paraId="370E1A41" w14:textId="77777777" w:rsidR="00566FA2" w:rsidRPr="00EF21D2" w:rsidRDefault="00566FA2" w:rsidP="009378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3311FFCA" w14:textId="77777777" w:rsidR="00566FA2" w:rsidRPr="00EF21D2" w:rsidRDefault="00566FA2" w:rsidP="00937859">
            <w:pPr>
              <w:pStyle w:val="TAL"/>
              <w:keepNext w:val="0"/>
              <w:keepLines w:val="0"/>
              <w:rPr>
                <w:rFonts w:cs="Arial"/>
                <w:lang w:eastAsia="zh-CN"/>
              </w:rPr>
            </w:pPr>
          </w:p>
          <w:p w14:paraId="548EA97F" w14:textId="77777777" w:rsidR="00566FA2" w:rsidRPr="00EF21D2" w:rsidRDefault="00566FA2" w:rsidP="00937859">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1 to 100X.</w:t>
            </w:r>
          </w:p>
          <w:p w14:paraId="00094110" w14:textId="77777777" w:rsidR="00566FA2" w:rsidRPr="00EF21D2" w:rsidRDefault="00566FA2" w:rsidP="00937859">
            <w:pPr>
              <w:pStyle w:val="TAL"/>
              <w:keepNext w:val="0"/>
              <w:keepLines w:val="0"/>
              <w:rPr>
                <w:lang w:eastAsia="zh-CN"/>
              </w:rPr>
            </w:pPr>
          </w:p>
        </w:tc>
        <w:tc>
          <w:tcPr>
            <w:tcW w:w="2497" w:type="dxa"/>
          </w:tcPr>
          <w:p w14:paraId="7E11A0B5" w14:textId="77777777" w:rsidR="00566FA2" w:rsidRPr="00EF21D2" w:rsidRDefault="00566FA2" w:rsidP="00937859">
            <w:pPr>
              <w:pStyle w:val="TAL"/>
              <w:keepNext w:val="0"/>
              <w:keepLines w:val="0"/>
            </w:pPr>
            <w:r w:rsidRPr="00EF21D2">
              <w:t>type: Integer</w:t>
            </w:r>
          </w:p>
          <w:p w14:paraId="054F2BCE" w14:textId="77777777" w:rsidR="00566FA2" w:rsidRPr="00EF21D2" w:rsidRDefault="00566FA2" w:rsidP="00937859">
            <w:pPr>
              <w:pStyle w:val="TAL"/>
              <w:keepNext w:val="0"/>
              <w:keepLines w:val="0"/>
              <w:rPr>
                <w:lang w:eastAsia="zh-CN"/>
              </w:rPr>
            </w:pPr>
            <w:r w:rsidRPr="00EF21D2">
              <w:t xml:space="preserve">multiplicity: </w:t>
            </w:r>
            <w:r w:rsidRPr="00EF21D2">
              <w:rPr>
                <w:rFonts w:hint="eastAsia"/>
                <w:lang w:eastAsia="zh-CN"/>
              </w:rPr>
              <w:t>1..*</w:t>
            </w:r>
          </w:p>
          <w:p w14:paraId="49503C40" w14:textId="77777777" w:rsidR="00566FA2" w:rsidRPr="00EF21D2" w:rsidRDefault="00566FA2" w:rsidP="00937859">
            <w:pPr>
              <w:pStyle w:val="TAL"/>
              <w:keepNext w:val="0"/>
              <w:keepLines w:val="0"/>
            </w:pPr>
            <w:r w:rsidRPr="00EF21D2">
              <w:t xml:space="preserve">isOrdered: </w:t>
            </w:r>
            <w:r w:rsidRPr="00CD3748">
              <w:t>False</w:t>
            </w:r>
          </w:p>
          <w:p w14:paraId="262448DB" w14:textId="77777777" w:rsidR="00566FA2" w:rsidRPr="00EF21D2" w:rsidRDefault="00566FA2" w:rsidP="00937859">
            <w:pPr>
              <w:pStyle w:val="TAL"/>
              <w:keepNext w:val="0"/>
              <w:keepLines w:val="0"/>
            </w:pPr>
            <w:r w:rsidRPr="00EF21D2">
              <w:t xml:space="preserve">isUnique: </w:t>
            </w:r>
            <w:r w:rsidRPr="00CD3748">
              <w:t>True</w:t>
            </w:r>
          </w:p>
          <w:p w14:paraId="590BB8B9" w14:textId="77777777" w:rsidR="00566FA2" w:rsidRPr="00EF21D2" w:rsidRDefault="00566FA2" w:rsidP="00937859">
            <w:pPr>
              <w:pStyle w:val="TAL"/>
              <w:keepNext w:val="0"/>
              <w:keepLines w:val="0"/>
            </w:pPr>
            <w:r w:rsidRPr="00EF21D2">
              <w:t>defaultValue: None</w:t>
            </w:r>
          </w:p>
          <w:p w14:paraId="31BA6FC5" w14:textId="77777777" w:rsidR="00566FA2" w:rsidRPr="00EF21D2" w:rsidRDefault="00566FA2" w:rsidP="00937859">
            <w:pPr>
              <w:pStyle w:val="TAL"/>
              <w:keepNext w:val="0"/>
              <w:keepLines w:val="0"/>
            </w:pPr>
            <w:r w:rsidRPr="00EF21D2">
              <w:t xml:space="preserve">isNullable: </w:t>
            </w:r>
            <w:r w:rsidRPr="00EF21D2">
              <w:rPr>
                <w:rFonts w:cs="Arial"/>
                <w:szCs w:val="18"/>
              </w:rPr>
              <w:t>False</w:t>
            </w:r>
          </w:p>
        </w:tc>
      </w:tr>
      <w:tr w:rsidR="00566FA2" w:rsidRPr="00EF21D2" w14:paraId="2D89D475" w14:textId="77777777" w:rsidTr="00937859">
        <w:trPr>
          <w:cantSplit/>
          <w:jc w:val="center"/>
        </w:trPr>
        <w:tc>
          <w:tcPr>
            <w:tcW w:w="1897" w:type="dxa"/>
          </w:tcPr>
          <w:p w14:paraId="3F828468"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ins w:id="9" w:author="Author">
              <w:r>
                <w:rPr>
                  <w:rFonts w:ascii="Courier New" w:hAnsi="Courier New" w:cs="Courier New"/>
                  <w:szCs w:val="18"/>
                </w:rPr>
                <w:t>ba</w:t>
              </w:r>
            </w:ins>
            <w:r w:rsidRPr="00EF21D2">
              <w:rPr>
                <w:rFonts w:ascii="Courier New" w:hAnsi="Courier New" w:cs="Courier New"/>
                <w:szCs w:val="18"/>
              </w:rPr>
              <w:t>bilityDist</w:t>
            </w:r>
          </w:p>
        </w:tc>
        <w:tc>
          <w:tcPr>
            <w:tcW w:w="5441" w:type="dxa"/>
          </w:tcPr>
          <w:p w14:paraId="0D1E6F9D" w14:textId="77777777" w:rsidR="00566FA2" w:rsidRPr="00EF21D2" w:rsidRDefault="00566FA2" w:rsidP="00937859">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63AC87BD" w14:textId="77777777" w:rsidR="00566FA2" w:rsidRPr="00EF21D2" w:rsidRDefault="00566FA2" w:rsidP="00937859">
            <w:pPr>
              <w:pStyle w:val="TAL"/>
              <w:keepNext w:val="0"/>
              <w:keepLines w:val="0"/>
              <w:rPr>
                <w:szCs w:val="18"/>
                <w:lang w:eastAsia="zh-CN"/>
              </w:rPr>
            </w:pPr>
          </w:p>
          <w:p w14:paraId="6CE05638" w14:textId="77777777" w:rsidR="00566FA2" w:rsidRPr="00EF21D2" w:rsidRDefault="00566FA2" w:rsidP="00937859">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75588625" w14:textId="77777777" w:rsidR="00566FA2" w:rsidRPr="00EF21D2" w:rsidRDefault="00566FA2" w:rsidP="00937859">
            <w:pPr>
              <w:pStyle w:val="TAL"/>
              <w:keepNext w:val="0"/>
              <w:keepLines w:val="0"/>
              <w:rPr>
                <w:szCs w:val="18"/>
              </w:rPr>
            </w:pPr>
          </w:p>
          <w:p w14:paraId="601F378B" w14:textId="77777777" w:rsidR="00566FA2" w:rsidRPr="00EF21D2" w:rsidRDefault="00566FA2" w:rsidP="00937859">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28A2C450" w14:textId="77777777" w:rsidR="00566FA2" w:rsidRPr="00EF21D2" w:rsidRDefault="00566FA2" w:rsidP="00937859">
            <w:pPr>
              <w:pStyle w:val="TAL"/>
              <w:keepNext w:val="0"/>
              <w:keepLines w:val="0"/>
              <w:rPr>
                <w:rFonts w:cs="Arial"/>
                <w:szCs w:val="18"/>
                <w:lang w:eastAsia="zh-CN"/>
              </w:rPr>
            </w:pPr>
          </w:p>
          <w:p w14:paraId="0751EB5C" w14:textId="77777777" w:rsidR="00566FA2" w:rsidRPr="00EF21D2" w:rsidRDefault="00566FA2" w:rsidP="00937859">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6CBEE809" w14:textId="77777777" w:rsidR="00566FA2" w:rsidRPr="00EF21D2" w:rsidRDefault="00566FA2" w:rsidP="00937859">
            <w:pPr>
              <w:pStyle w:val="TAL"/>
              <w:keepNext w:val="0"/>
              <w:keepLines w:val="0"/>
              <w:rPr>
                <w:szCs w:val="18"/>
              </w:rPr>
            </w:pPr>
          </w:p>
          <w:p w14:paraId="72D88346" w14:textId="77777777" w:rsidR="00566FA2" w:rsidRPr="00EF21D2" w:rsidRDefault="00566FA2" w:rsidP="00937859">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773104BF" w14:textId="77777777" w:rsidR="00566FA2" w:rsidRPr="00EF21D2" w:rsidRDefault="00566FA2" w:rsidP="00937859">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2E8FF804" w14:textId="77777777" w:rsidR="00566FA2" w:rsidRPr="00EF21D2" w:rsidRDefault="00566FA2" w:rsidP="00937859">
            <w:pPr>
              <w:pStyle w:val="TAL"/>
              <w:keepNext w:val="0"/>
              <w:keepLines w:val="0"/>
              <w:rPr>
                <w:szCs w:val="18"/>
              </w:rPr>
            </w:pPr>
          </w:p>
          <w:p w14:paraId="642A8931" w14:textId="77777777" w:rsidR="00566FA2" w:rsidRPr="00EF21D2" w:rsidRDefault="00566FA2" w:rsidP="00937859">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4EDE118A" w14:textId="77777777" w:rsidR="00566FA2" w:rsidRPr="00EF21D2" w:rsidRDefault="00566FA2" w:rsidP="00937859">
            <w:pPr>
              <w:pStyle w:val="TAL"/>
              <w:keepNext w:val="0"/>
              <w:keepLines w:val="0"/>
              <w:rPr>
                <w:lang w:eastAsia="zh-CN"/>
              </w:rPr>
            </w:pPr>
          </w:p>
        </w:tc>
        <w:tc>
          <w:tcPr>
            <w:tcW w:w="2497" w:type="dxa"/>
          </w:tcPr>
          <w:p w14:paraId="3853B4D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7E4CC662"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6263A598"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23D4AC2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30DC6E1E"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13793F9B" w14:textId="77777777" w:rsidR="00566FA2" w:rsidRPr="00EF21D2" w:rsidRDefault="00566FA2" w:rsidP="009378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566FA2" w:rsidRPr="00EF21D2" w14:paraId="724C07D2" w14:textId="77777777" w:rsidTr="00937859">
        <w:trPr>
          <w:cantSplit/>
          <w:jc w:val="center"/>
        </w:trPr>
        <w:tc>
          <w:tcPr>
            <w:tcW w:w="1897" w:type="dxa"/>
          </w:tcPr>
          <w:p w14:paraId="1BA85A5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ueAccDelayPro</w:t>
            </w:r>
            <w:ins w:id="10" w:author="Author">
              <w:r>
                <w:rPr>
                  <w:rFonts w:ascii="Courier New" w:hAnsi="Courier New" w:cs="Courier New"/>
                  <w:szCs w:val="18"/>
                </w:rPr>
                <w:t>ba</w:t>
              </w:r>
            </w:ins>
            <w:r w:rsidRPr="00EF21D2">
              <w:rPr>
                <w:rFonts w:ascii="Courier New" w:hAnsi="Courier New" w:cs="Courier New"/>
                <w:szCs w:val="18"/>
              </w:rPr>
              <w:t>bilityDist</w:t>
            </w:r>
          </w:p>
        </w:tc>
        <w:tc>
          <w:tcPr>
            <w:tcW w:w="5441" w:type="dxa"/>
          </w:tcPr>
          <w:p w14:paraId="249F2456" w14:textId="77777777" w:rsidR="00566FA2" w:rsidRPr="00EF21D2" w:rsidRDefault="00566FA2" w:rsidP="00937859">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0841B177" w14:textId="77777777" w:rsidR="00566FA2" w:rsidRPr="00EF21D2" w:rsidRDefault="00566FA2" w:rsidP="00937859">
            <w:pPr>
              <w:pStyle w:val="TAL"/>
              <w:keepNext w:val="0"/>
              <w:keepLines w:val="0"/>
              <w:rPr>
                <w:szCs w:val="18"/>
              </w:rPr>
            </w:pPr>
          </w:p>
          <w:p w14:paraId="5B41DAE0" w14:textId="77777777" w:rsidR="00566FA2" w:rsidRPr="00EF21D2" w:rsidRDefault="00566FA2" w:rsidP="00937859">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0876A982" w14:textId="77777777" w:rsidR="00566FA2" w:rsidRPr="00EF21D2" w:rsidRDefault="00566FA2" w:rsidP="00937859">
            <w:pPr>
              <w:pStyle w:val="TAL"/>
              <w:keepNext w:val="0"/>
              <w:keepLines w:val="0"/>
              <w:rPr>
                <w:szCs w:val="18"/>
                <w:lang w:eastAsia="zh-CN"/>
              </w:rPr>
            </w:pPr>
          </w:p>
          <w:p w14:paraId="4B518371" w14:textId="77777777" w:rsidR="00566FA2" w:rsidRPr="00EF21D2" w:rsidRDefault="00566FA2" w:rsidP="00937859">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112C6E21" w14:textId="77777777" w:rsidR="00566FA2" w:rsidRPr="00EF21D2" w:rsidRDefault="00566FA2" w:rsidP="00937859">
            <w:pPr>
              <w:pStyle w:val="TAL"/>
              <w:keepNext w:val="0"/>
              <w:keepLines w:val="0"/>
              <w:rPr>
                <w:rFonts w:cs="Arial"/>
                <w:szCs w:val="18"/>
                <w:lang w:eastAsia="zh-CN"/>
              </w:rPr>
            </w:pPr>
          </w:p>
          <w:p w14:paraId="7089A6ED" w14:textId="77777777" w:rsidR="00566FA2" w:rsidRPr="00EF21D2" w:rsidRDefault="00566FA2" w:rsidP="00937859">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6BD5C21D" w14:textId="77777777" w:rsidR="00566FA2" w:rsidRPr="00EF21D2" w:rsidRDefault="00566FA2" w:rsidP="00937859">
            <w:pPr>
              <w:pStyle w:val="TAL"/>
              <w:keepNext w:val="0"/>
              <w:keepLines w:val="0"/>
              <w:rPr>
                <w:szCs w:val="18"/>
              </w:rPr>
            </w:pPr>
          </w:p>
          <w:p w14:paraId="0284C1A8" w14:textId="77777777" w:rsidR="00566FA2" w:rsidRPr="00EF21D2" w:rsidRDefault="00566FA2" w:rsidP="00937859">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3A060BE5" w14:textId="77777777" w:rsidR="00566FA2" w:rsidRPr="00EF21D2" w:rsidRDefault="00566FA2" w:rsidP="00937859">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15031D13" w14:textId="77777777" w:rsidR="00566FA2" w:rsidRPr="00EF21D2" w:rsidRDefault="00566FA2" w:rsidP="00937859">
            <w:pPr>
              <w:pStyle w:val="TAL"/>
              <w:keepNext w:val="0"/>
              <w:keepLines w:val="0"/>
              <w:rPr>
                <w:szCs w:val="18"/>
              </w:rPr>
            </w:pPr>
          </w:p>
          <w:p w14:paraId="337F13F5" w14:textId="77777777" w:rsidR="00566FA2" w:rsidRPr="00EF21D2" w:rsidRDefault="00566FA2" w:rsidP="00937859">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2D2D5E5E"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408A171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0CA57AA5"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435ECDE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270D0496"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3975ABC9" w14:textId="77777777" w:rsidR="00566FA2" w:rsidRPr="00EF21D2" w:rsidRDefault="00566FA2" w:rsidP="009378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566FA2" w:rsidRPr="00EF21D2" w14:paraId="0D1B00A9" w14:textId="77777777" w:rsidTr="00937859">
        <w:trPr>
          <w:cantSplit/>
          <w:jc w:val="center"/>
        </w:trPr>
        <w:tc>
          <w:tcPr>
            <w:tcW w:w="1897" w:type="dxa"/>
          </w:tcPr>
          <w:p w14:paraId="69D50044"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2B783002"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3CD68781" w14:textId="77777777" w:rsidR="00566FA2" w:rsidRPr="00EF21D2" w:rsidRDefault="00566FA2" w:rsidP="00937859">
            <w:pPr>
              <w:pStyle w:val="TAL"/>
              <w:keepNext w:val="0"/>
              <w:keepLines w:val="0"/>
              <w:rPr>
                <w:szCs w:val="18"/>
                <w:lang w:eastAsia="zh-CN"/>
              </w:rPr>
            </w:pPr>
          </w:p>
          <w:p w14:paraId="0D194458"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D5FADB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7A977BAC"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207078E9"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15DB4D3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192D6D1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7EBF5489" w14:textId="77777777" w:rsidR="00566FA2" w:rsidRPr="00EF21D2" w:rsidRDefault="00566FA2" w:rsidP="00937859">
            <w:pPr>
              <w:pStyle w:val="TAL"/>
              <w:keepNext w:val="0"/>
              <w:keepLines w:val="0"/>
            </w:pPr>
            <w:r w:rsidRPr="00EF21D2">
              <w:rPr>
                <w:rFonts w:cs="Arial"/>
                <w:szCs w:val="18"/>
                <w:lang w:eastAsia="zh-CN"/>
              </w:rPr>
              <w:t>isNullable: False</w:t>
            </w:r>
          </w:p>
        </w:tc>
      </w:tr>
      <w:tr w:rsidR="00566FA2" w:rsidRPr="00EF21D2" w14:paraId="05F796E5" w14:textId="77777777" w:rsidTr="00937859">
        <w:trPr>
          <w:cantSplit/>
          <w:jc w:val="center"/>
        </w:trPr>
        <w:tc>
          <w:tcPr>
            <w:tcW w:w="1897" w:type="dxa"/>
          </w:tcPr>
          <w:p w14:paraId="5FF514A8"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582652E3" w14:textId="77777777" w:rsidR="00566FA2" w:rsidRPr="00EF21D2" w:rsidRDefault="00566FA2" w:rsidP="00937859">
            <w:pPr>
              <w:pStyle w:val="TAL"/>
              <w:keepNext w:val="0"/>
              <w:keepLines w:val="0"/>
              <w:rPr>
                <w:rFonts w:cs="Arial"/>
              </w:rPr>
            </w:pPr>
            <w:r w:rsidRPr="00EF21D2">
              <w:rPr>
                <w:rFonts w:cs="Arial"/>
              </w:rPr>
              <w:t>This holds a list of physical cell identities that can be assigned to the NR cells.</w:t>
            </w:r>
          </w:p>
          <w:p w14:paraId="5146B0D8" w14:textId="77777777" w:rsidR="00566FA2" w:rsidRPr="00EF21D2" w:rsidRDefault="00566FA2" w:rsidP="00937859">
            <w:pPr>
              <w:pStyle w:val="TAL"/>
              <w:keepNext w:val="0"/>
              <w:keepLines w:val="0"/>
              <w:rPr>
                <w:rFonts w:cs="Arial"/>
              </w:rPr>
            </w:pPr>
          </w:p>
          <w:p w14:paraId="1FFB3B44" w14:textId="77777777" w:rsidR="00566FA2" w:rsidRPr="00EF21D2" w:rsidRDefault="00566FA2" w:rsidP="009378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041D6FA8" w14:textId="77777777" w:rsidR="00566FA2" w:rsidRPr="00EF21D2" w:rsidRDefault="00566FA2" w:rsidP="00937859">
            <w:pPr>
              <w:pStyle w:val="TAL"/>
              <w:keepNext w:val="0"/>
              <w:keepLines w:val="0"/>
              <w:rPr>
                <w:rFonts w:cs="Arial"/>
                <w:lang w:eastAsia="zh-CN"/>
              </w:rPr>
            </w:pPr>
          </w:p>
          <w:p w14:paraId="78512C3C" w14:textId="77777777" w:rsidR="00566FA2" w:rsidRPr="00EF21D2" w:rsidRDefault="00566FA2" w:rsidP="00937859">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5D1B0071" w14:textId="77777777" w:rsidR="00566FA2" w:rsidRPr="00EF21D2" w:rsidRDefault="00566FA2" w:rsidP="00937859">
            <w:pPr>
              <w:pStyle w:val="TAL"/>
              <w:keepNext w:val="0"/>
              <w:keepLines w:val="0"/>
              <w:rPr>
                <w:lang w:eastAsia="zh-CN"/>
              </w:rPr>
            </w:pPr>
          </w:p>
        </w:tc>
        <w:tc>
          <w:tcPr>
            <w:tcW w:w="2497" w:type="dxa"/>
          </w:tcPr>
          <w:p w14:paraId="6FECD89F" w14:textId="77777777" w:rsidR="00566FA2" w:rsidRPr="00EF21D2" w:rsidRDefault="00566FA2" w:rsidP="00937859">
            <w:pPr>
              <w:pStyle w:val="TAL"/>
              <w:keepNext w:val="0"/>
              <w:keepLines w:val="0"/>
            </w:pPr>
            <w:r w:rsidRPr="00EF21D2">
              <w:t>type: Integer</w:t>
            </w:r>
          </w:p>
          <w:p w14:paraId="6C3F4957" w14:textId="77777777" w:rsidR="00566FA2" w:rsidRPr="00EF21D2" w:rsidRDefault="00566FA2" w:rsidP="00937859">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52ED78EE" w14:textId="77777777" w:rsidR="00566FA2" w:rsidRPr="00EF21D2" w:rsidRDefault="00566FA2" w:rsidP="00937859">
            <w:pPr>
              <w:pStyle w:val="TAL"/>
              <w:keepNext w:val="0"/>
              <w:keepLines w:val="0"/>
            </w:pPr>
            <w:r w:rsidRPr="00EF21D2">
              <w:t xml:space="preserve">isOrdered: </w:t>
            </w:r>
            <w:r w:rsidRPr="00CD3748">
              <w:t>False</w:t>
            </w:r>
          </w:p>
          <w:p w14:paraId="7B4512B5" w14:textId="77777777" w:rsidR="00566FA2" w:rsidRPr="00EF21D2" w:rsidRDefault="00566FA2" w:rsidP="00937859">
            <w:pPr>
              <w:pStyle w:val="TAL"/>
              <w:keepNext w:val="0"/>
              <w:keepLines w:val="0"/>
            </w:pPr>
            <w:r w:rsidRPr="00EF21D2">
              <w:t xml:space="preserve">isUnique: </w:t>
            </w:r>
            <w:r w:rsidRPr="00CD3748">
              <w:t>True</w:t>
            </w:r>
          </w:p>
          <w:p w14:paraId="23EB9833" w14:textId="77777777" w:rsidR="00566FA2" w:rsidRPr="00EF21D2" w:rsidRDefault="00566FA2" w:rsidP="00937859">
            <w:pPr>
              <w:pStyle w:val="TAL"/>
              <w:keepNext w:val="0"/>
              <w:keepLines w:val="0"/>
            </w:pPr>
            <w:r w:rsidRPr="00EF21D2">
              <w:t>defaultValue: None</w:t>
            </w:r>
          </w:p>
          <w:p w14:paraId="203AAC7A" w14:textId="77777777" w:rsidR="00566FA2" w:rsidRPr="00EF21D2" w:rsidRDefault="00566FA2" w:rsidP="00937859">
            <w:pPr>
              <w:pStyle w:val="TAL"/>
              <w:keepNext w:val="0"/>
              <w:keepLines w:val="0"/>
            </w:pPr>
            <w:r w:rsidRPr="00EF21D2">
              <w:t xml:space="preserve">isNullable: </w:t>
            </w:r>
            <w:r w:rsidRPr="00EF21D2">
              <w:rPr>
                <w:rFonts w:cs="Arial"/>
                <w:szCs w:val="18"/>
              </w:rPr>
              <w:t>False</w:t>
            </w:r>
          </w:p>
        </w:tc>
      </w:tr>
      <w:tr w:rsidR="00566FA2" w:rsidRPr="00EF21D2" w14:paraId="57D69ACF" w14:textId="77777777" w:rsidTr="00937859">
        <w:trPr>
          <w:cantSplit/>
          <w:jc w:val="center"/>
        </w:trPr>
        <w:tc>
          <w:tcPr>
            <w:tcW w:w="1897" w:type="dxa"/>
          </w:tcPr>
          <w:p w14:paraId="0664891D"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lastRenderedPageBreak/>
              <w:t>dPciConfigurationControl</w:t>
            </w:r>
          </w:p>
        </w:tc>
        <w:tc>
          <w:tcPr>
            <w:tcW w:w="5441" w:type="dxa"/>
          </w:tcPr>
          <w:p w14:paraId="59ECE0AB"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6F73F6BB" w14:textId="77777777" w:rsidR="00566FA2" w:rsidRPr="00EF21D2" w:rsidRDefault="00566FA2" w:rsidP="00937859">
            <w:pPr>
              <w:pStyle w:val="TAL"/>
              <w:keepNext w:val="0"/>
              <w:keepLines w:val="0"/>
              <w:rPr>
                <w:szCs w:val="18"/>
                <w:lang w:eastAsia="zh-CN"/>
              </w:rPr>
            </w:pPr>
          </w:p>
          <w:p w14:paraId="4ECD5261"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35DE2330" w14:textId="77777777" w:rsidR="00566FA2" w:rsidRPr="00EF21D2" w:rsidRDefault="00566FA2" w:rsidP="00937859">
            <w:pPr>
              <w:pStyle w:val="TAL"/>
              <w:keepNext w:val="0"/>
              <w:keepLines w:val="0"/>
              <w:rPr>
                <w:rFonts w:cs="Arial"/>
                <w:szCs w:val="18"/>
                <w:lang w:eastAsia="zh-CN"/>
              </w:rPr>
            </w:pPr>
            <w:r w:rsidRPr="00EF21D2">
              <w:t>type: Boolean</w:t>
            </w:r>
          </w:p>
          <w:p w14:paraId="25F8BB0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522B1C02"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5ADE6239"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206B1B52"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4803E0DF" w14:textId="77777777" w:rsidR="00566FA2" w:rsidRPr="00EF21D2" w:rsidRDefault="00566FA2" w:rsidP="00937859">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566FA2" w:rsidRPr="00EF21D2" w14:paraId="15092459" w14:textId="77777777" w:rsidTr="00937859">
        <w:trPr>
          <w:cantSplit/>
          <w:jc w:val="center"/>
        </w:trPr>
        <w:tc>
          <w:tcPr>
            <w:tcW w:w="1897" w:type="dxa"/>
          </w:tcPr>
          <w:p w14:paraId="5EFDE232"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4CDB80B0" w14:textId="77777777" w:rsidR="00566FA2" w:rsidRPr="00EF21D2" w:rsidRDefault="00566FA2" w:rsidP="00937859">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1BE4C8B1" w14:textId="77777777" w:rsidR="00566FA2" w:rsidRPr="00EF21D2" w:rsidRDefault="00566FA2" w:rsidP="00937859">
            <w:pPr>
              <w:pStyle w:val="TAL"/>
              <w:keepNext w:val="0"/>
              <w:keepLines w:val="0"/>
              <w:rPr>
                <w:szCs w:val="18"/>
                <w:lang w:eastAsia="zh-CN"/>
              </w:rPr>
            </w:pPr>
          </w:p>
          <w:p w14:paraId="32F3DF3B"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0C7A55C" w14:textId="77777777" w:rsidR="00566FA2" w:rsidRPr="00EF21D2" w:rsidRDefault="00566FA2" w:rsidP="00937859">
            <w:pPr>
              <w:pStyle w:val="TAL"/>
              <w:keepNext w:val="0"/>
              <w:keepLines w:val="0"/>
            </w:pPr>
            <w:r w:rsidRPr="00EF21D2">
              <w:t xml:space="preserve">type: </w:t>
            </w:r>
            <w:r w:rsidRPr="00EF21D2">
              <w:rPr>
                <w:rFonts w:hint="eastAsia"/>
                <w:lang w:eastAsia="zh-CN"/>
              </w:rPr>
              <w:t>B</w:t>
            </w:r>
            <w:r w:rsidRPr="00EF21D2">
              <w:t>oolean</w:t>
            </w:r>
          </w:p>
          <w:p w14:paraId="161FACD7" w14:textId="77777777" w:rsidR="00566FA2" w:rsidRPr="00EF21D2" w:rsidRDefault="00566FA2" w:rsidP="00937859">
            <w:pPr>
              <w:pStyle w:val="TAL"/>
              <w:keepNext w:val="0"/>
              <w:keepLines w:val="0"/>
            </w:pPr>
            <w:r w:rsidRPr="00EF21D2">
              <w:t>multiplicity: 1</w:t>
            </w:r>
          </w:p>
          <w:p w14:paraId="58367597" w14:textId="77777777" w:rsidR="00566FA2" w:rsidRPr="00EF21D2" w:rsidRDefault="00566FA2" w:rsidP="00937859">
            <w:pPr>
              <w:pStyle w:val="TAL"/>
              <w:keepNext w:val="0"/>
              <w:keepLines w:val="0"/>
            </w:pPr>
            <w:r w:rsidRPr="00EF21D2">
              <w:t>isOrdered: N/A</w:t>
            </w:r>
          </w:p>
          <w:p w14:paraId="3C4A189E" w14:textId="77777777" w:rsidR="00566FA2" w:rsidRPr="00EF21D2" w:rsidRDefault="00566FA2" w:rsidP="00937859">
            <w:pPr>
              <w:pStyle w:val="TAL"/>
              <w:keepNext w:val="0"/>
              <w:keepLines w:val="0"/>
            </w:pPr>
            <w:r w:rsidRPr="00EF21D2">
              <w:t>isUnique: N/A</w:t>
            </w:r>
          </w:p>
          <w:p w14:paraId="019F3B6C" w14:textId="77777777" w:rsidR="00566FA2" w:rsidRPr="00EF21D2" w:rsidRDefault="00566FA2" w:rsidP="00937859">
            <w:pPr>
              <w:pStyle w:val="TAL"/>
              <w:keepNext w:val="0"/>
              <w:keepLines w:val="0"/>
            </w:pPr>
            <w:r w:rsidRPr="00EF21D2">
              <w:t>defaultValue: None</w:t>
            </w:r>
          </w:p>
          <w:p w14:paraId="54B73F6D" w14:textId="77777777" w:rsidR="00566FA2" w:rsidRPr="00EF21D2" w:rsidRDefault="00566FA2" w:rsidP="00937859">
            <w:pPr>
              <w:pStyle w:val="TAL"/>
              <w:keepNext w:val="0"/>
              <w:keepLines w:val="0"/>
            </w:pPr>
            <w:r w:rsidRPr="00EF21D2">
              <w:t xml:space="preserve">isNullable: </w:t>
            </w:r>
            <w:r w:rsidRPr="00EF21D2">
              <w:rPr>
                <w:rFonts w:hint="eastAsia"/>
                <w:lang w:eastAsia="zh-CN"/>
              </w:rPr>
              <w:t>False</w:t>
            </w:r>
          </w:p>
        </w:tc>
      </w:tr>
      <w:tr w:rsidR="00566FA2" w:rsidRPr="00EF21D2" w14:paraId="1A0690BD" w14:textId="77777777" w:rsidTr="00937859">
        <w:trPr>
          <w:cantSplit/>
          <w:jc w:val="center"/>
        </w:trPr>
        <w:tc>
          <w:tcPr>
            <w:tcW w:w="1897" w:type="dxa"/>
          </w:tcPr>
          <w:p w14:paraId="1AC430E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73955EE4" w14:textId="77777777" w:rsidR="00566FA2" w:rsidRPr="00EF21D2" w:rsidRDefault="00566FA2" w:rsidP="00937859">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44664185" w14:textId="77777777" w:rsidR="00566FA2" w:rsidRPr="00EF21D2" w:rsidRDefault="00566FA2" w:rsidP="00937859">
            <w:pPr>
              <w:pStyle w:val="TAL"/>
              <w:keepNext w:val="0"/>
              <w:keepLines w:val="0"/>
              <w:rPr>
                <w:szCs w:val="18"/>
                <w:lang w:eastAsia="zh-CN"/>
              </w:rPr>
            </w:pPr>
          </w:p>
          <w:p w14:paraId="21EC6C5A" w14:textId="77777777" w:rsidR="00566FA2" w:rsidRPr="00EF21D2" w:rsidRDefault="00566FA2" w:rsidP="00937859">
            <w:pPr>
              <w:pStyle w:val="TAL"/>
              <w:keepNext w:val="0"/>
              <w:keepLines w:val="0"/>
              <w:rPr>
                <w:rFonts w:cs="Arial"/>
              </w:rPr>
            </w:pPr>
            <w:r w:rsidRPr="00EF21D2">
              <w:rPr>
                <w:rFonts w:cs="Arial"/>
                <w:szCs w:val="18"/>
              </w:rPr>
              <w:t>allowedValues: -20..20</w:t>
            </w:r>
          </w:p>
          <w:p w14:paraId="060574CB" w14:textId="77777777" w:rsidR="00566FA2" w:rsidRPr="00EF21D2" w:rsidRDefault="00566FA2" w:rsidP="00937859">
            <w:pPr>
              <w:pStyle w:val="TAL"/>
              <w:keepNext w:val="0"/>
              <w:keepLines w:val="0"/>
              <w:rPr>
                <w:rFonts w:cs="Arial"/>
              </w:rPr>
            </w:pPr>
            <w:r w:rsidRPr="00EF21D2">
              <w:rPr>
                <w:rFonts w:cs="Arial"/>
              </w:rPr>
              <w:t>Unit: 0.5 dB</w:t>
            </w:r>
          </w:p>
          <w:p w14:paraId="1A5E36C9" w14:textId="77777777" w:rsidR="00566FA2" w:rsidRPr="00EF21D2" w:rsidRDefault="00566FA2" w:rsidP="00937859">
            <w:pPr>
              <w:pStyle w:val="TAL"/>
              <w:keepNext w:val="0"/>
              <w:keepLines w:val="0"/>
              <w:rPr>
                <w:lang w:eastAsia="zh-CN"/>
              </w:rPr>
            </w:pPr>
          </w:p>
        </w:tc>
        <w:tc>
          <w:tcPr>
            <w:tcW w:w="2497" w:type="dxa"/>
          </w:tcPr>
          <w:p w14:paraId="2B6888D9"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6456BFC7"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6F08120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23A977F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376CAA6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5ED12F0B" w14:textId="77777777" w:rsidR="00566FA2" w:rsidRPr="00EF21D2" w:rsidRDefault="00566FA2" w:rsidP="00937859">
            <w:pPr>
              <w:pStyle w:val="TAL"/>
              <w:keepNext w:val="0"/>
              <w:keepLines w:val="0"/>
            </w:pPr>
            <w:r w:rsidRPr="00EF21D2">
              <w:rPr>
                <w:rFonts w:cs="Arial"/>
                <w:szCs w:val="18"/>
                <w:lang w:eastAsia="zh-CN"/>
              </w:rPr>
              <w:t>isNullable: True</w:t>
            </w:r>
          </w:p>
        </w:tc>
      </w:tr>
      <w:tr w:rsidR="00566FA2" w:rsidRPr="00EF21D2" w14:paraId="12B3EF82" w14:textId="77777777" w:rsidTr="00937859">
        <w:trPr>
          <w:cantSplit/>
          <w:jc w:val="center"/>
        </w:trPr>
        <w:tc>
          <w:tcPr>
            <w:tcW w:w="1897" w:type="dxa"/>
          </w:tcPr>
          <w:p w14:paraId="08EB710A"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4B5C3FF5" w14:textId="77777777" w:rsidR="00566FA2" w:rsidRPr="00EF21D2" w:rsidRDefault="00566FA2" w:rsidP="00937859">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2D0E841B" w14:textId="77777777" w:rsidR="00566FA2" w:rsidRPr="00EF21D2" w:rsidRDefault="00566FA2" w:rsidP="00937859">
            <w:pPr>
              <w:pStyle w:val="TAL"/>
              <w:keepNext w:val="0"/>
              <w:keepLines w:val="0"/>
              <w:rPr>
                <w:lang w:eastAsia="zh-CN"/>
              </w:rPr>
            </w:pPr>
          </w:p>
          <w:p w14:paraId="20EEBB14" w14:textId="77777777" w:rsidR="00566FA2" w:rsidRPr="00EF21D2" w:rsidRDefault="00566FA2" w:rsidP="00937859">
            <w:pPr>
              <w:pStyle w:val="TAL"/>
              <w:keepNext w:val="0"/>
              <w:keepLines w:val="0"/>
              <w:rPr>
                <w:szCs w:val="18"/>
              </w:rPr>
            </w:pPr>
            <w:r w:rsidRPr="00EF21D2">
              <w:rPr>
                <w:rFonts w:cs="Arial"/>
                <w:szCs w:val="18"/>
              </w:rPr>
              <w:t>allowedValues:</w:t>
            </w:r>
            <w:r w:rsidRPr="00EF21D2">
              <w:rPr>
                <w:szCs w:val="18"/>
              </w:rPr>
              <w:t xml:space="preserve"> 0..604800</w:t>
            </w:r>
          </w:p>
          <w:p w14:paraId="018BBBBF" w14:textId="77777777" w:rsidR="00566FA2" w:rsidRPr="00EF21D2" w:rsidRDefault="00566FA2" w:rsidP="00937859">
            <w:pPr>
              <w:pStyle w:val="TAL"/>
              <w:keepNext w:val="0"/>
              <w:keepLines w:val="0"/>
              <w:rPr>
                <w:lang w:eastAsia="zh-CN"/>
              </w:rPr>
            </w:pPr>
            <w:r w:rsidRPr="00EF21D2">
              <w:rPr>
                <w:szCs w:val="18"/>
              </w:rPr>
              <w:t>Unit: Seconds</w:t>
            </w:r>
          </w:p>
        </w:tc>
        <w:tc>
          <w:tcPr>
            <w:tcW w:w="2497" w:type="dxa"/>
          </w:tcPr>
          <w:p w14:paraId="68AE3AD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F13591C"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244E9623"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75E28611"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0E3E33B6"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03529893" w14:textId="77777777" w:rsidR="00566FA2" w:rsidRPr="00EF21D2" w:rsidRDefault="00566FA2" w:rsidP="00937859">
            <w:pPr>
              <w:pStyle w:val="TAL"/>
              <w:keepNext w:val="0"/>
              <w:keepLines w:val="0"/>
            </w:pPr>
            <w:r w:rsidRPr="00EF21D2">
              <w:rPr>
                <w:rFonts w:cs="Arial"/>
                <w:szCs w:val="18"/>
                <w:lang w:eastAsia="zh-CN"/>
              </w:rPr>
              <w:t>isNullable: True</w:t>
            </w:r>
          </w:p>
        </w:tc>
      </w:tr>
      <w:tr w:rsidR="00566FA2" w:rsidRPr="00EF21D2" w14:paraId="3E0BCA04" w14:textId="77777777" w:rsidTr="00937859">
        <w:trPr>
          <w:cantSplit/>
          <w:jc w:val="center"/>
        </w:trPr>
        <w:tc>
          <w:tcPr>
            <w:tcW w:w="1897" w:type="dxa"/>
          </w:tcPr>
          <w:p w14:paraId="1BF8193C"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17ECD676" w14:textId="77777777" w:rsidR="00566FA2" w:rsidRPr="00EF21D2" w:rsidRDefault="00566FA2" w:rsidP="00937859">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73EC212A" w14:textId="77777777" w:rsidR="00566FA2" w:rsidRPr="00EF21D2" w:rsidRDefault="00566FA2" w:rsidP="00937859">
            <w:pPr>
              <w:pStyle w:val="TAL"/>
              <w:keepNext w:val="0"/>
              <w:keepLines w:val="0"/>
            </w:pPr>
            <w:r w:rsidRPr="00EF21D2">
              <w:t>This attribute is used for Mobility Robustness Optimization.</w:t>
            </w:r>
          </w:p>
          <w:p w14:paraId="44C14038" w14:textId="77777777" w:rsidR="00566FA2" w:rsidRPr="00EF21D2" w:rsidRDefault="00566FA2" w:rsidP="00937859">
            <w:pPr>
              <w:pStyle w:val="TAL"/>
              <w:keepNext w:val="0"/>
              <w:keepLines w:val="0"/>
            </w:pPr>
          </w:p>
          <w:p w14:paraId="44C976D7" w14:textId="77777777" w:rsidR="00566FA2" w:rsidRPr="00EF21D2" w:rsidRDefault="00566FA2" w:rsidP="00937859">
            <w:pPr>
              <w:pStyle w:val="TAL"/>
              <w:keepNext w:val="0"/>
              <w:keepLines w:val="0"/>
            </w:pPr>
            <w:r w:rsidRPr="00EF21D2">
              <w:t>allowedValues: 0</w:t>
            </w:r>
            <w:r w:rsidRPr="00EF21D2">
              <w:rPr>
                <w:rFonts w:cs="Arial"/>
                <w:szCs w:val="18"/>
              </w:rPr>
              <w:t>..</w:t>
            </w:r>
            <w:r w:rsidRPr="00EF21D2">
              <w:t>1023</w:t>
            </w:r>
          </w:p>
          <w:p w14:paraId="7FE0EF6B" w14:textId="77777777" w:rsidR="00566FA2" w:rsidRPr="00EF21D2" w:rsidRDefault="00566FA2" w:rsidP="00937859">
            <w:pPr>
              <w:pStyle w:val="TAL"/>
              <w:keepNext w:val="0"/>
              <w:keepLines w:val="0"/>
              <w:rPr>
                <w:lang w:eastAsia="zh-CN"/>
              </w:rPr>
            </w:pPr>
            <w:r w:rsidRPr="00EF21D2">
              <w:t>Unit: 100 milliseconds</w:t>
            </w:r>
          </w:p>
        </w:tc>
        <w:tc>
          <w:tcPr>
            <w:tcW w:w="2497" w:type="dxa"/>
          </w:tcPr>
          <w:p w14:paraId="734DC97D"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type: Integer</w:t>
            </w:r>
          </w:p>
          <w:p w14:paraId="0A37B6BA"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multiplicity: 1</w:t>
            </w:r>
          </w:p>
          <w:p w14:paraId="1669A9DB"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isOrdered: N/A</w:t>
            </w:r>
          </w:p>
          <w:p w14:paraId="6EA5F772"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isUnique: N/A</w:t>
            </w:r>
          </w:p>
          <w:p w14:paraId="7012B5CA" w14:textId="77777777" w:rsidR="00566FA2" w:rsidRPr="00EF21D2" w:rsidRDefault="00566FA2" w:rsidP="00937859">
            <w:pPr>
              <w:pStyle w:val="TAL"/>
              <w:keepNext w:val="0"/>
              <w:keepLines w:val="0"/>
              <w:rPr>
                <w:rFonts w:cs="Arial"/>
                <w:szCs w:val="18"/>
                <w:lang w:eastAsia="zh-CN"/>
              </w:rPr>
            </w:pPr>
            <w:r w:rsidRPr="00EF21D2">
              <w:rPr>
                <w:rFonts w:cs="Arial"/>
                <w:szCs w:val="18"/>
                <w:lang w:eastAsia="zh-CN"/>
              </w:rPr>
              <w:t>defaultValue: None</w:t>
            </w:r>
          </w:p>
          <w:p w14:paraId="18D4FD72" w14:textId="77777777" w:rsidR="00566FA2" w:rsidRPr="00EF21D2" w:rsidRDefault="00566FA2" w:rsidP="00937859">
            <w:pPr>
              <w:pStyle w:val="TAL"/>
              <w:keepNext w:val="0"/>
              <w:keepLines w:val="0"/>
            </w:pPr>
            <w:r w:rsidRPr="00EF21D2">
              <w:rPr>
                <w:rFonts w:cs="Arial"/>
                <w:szCs w:val="18"/>
                <w:lang w:eastAsia="zh-CN"/>
              </w:rPr>
              <w:t>isNullable: True</w:t>
            </w:r>
          </w:p>
        </w:tc>
      </w:tr>
      <w:tr w:rsidR="00566FA2" w:rsidRPr="00EF21D2" w14:paraId="427C94F4" w14:textId="77777777" w:rsidTr="00937859">
        <w:trPr>
          <w:cantSplit/>
          <w:jc w:val="center"/>
        </w:trPr>
        <w:tc>
          <w:tcPr>
            <w:tcW w:w="1897" w:type="dxa"/>
          </w:tcPr>
          <w:p w14:paraId="6551DFD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1105BDB0" w14:textId="77777777" w:rsidR="00566FA2" w:rsidRPr="00EF21D2" w:rsidRDefault="00566FA2" w:rsidP="00937859">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244AB659" w14:textId="77777777" w:rsidR="00566FA2" w:rsidRPr="00EF21D2" w:rsidRDefault="00566FA2" w:rsidP="00937859">
            <w:pPr>
              <w:pStyle w:val="TAL"/>
              <w:keepNext w:val="0"/>
              <w:keepLines w:val="0"/>
              <w:rPr>
                <w:rFonts w:cs="Arial"/>
                <w:szCs w:val="18"/>
              </w:rPr>
            </w:pPr>
          </w:p>
          <w:p w14:paraId="61422AA7" w14:textId="77777777" w:rsidR="00566FA2" w:rsidRPr="00EF21D2" w:rsidRDefault="00566FA2" w:rsidP="009378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426B3CF5" w14:textId="77777777" w:rsidR="00566FA2" w:rsidRPr="00EF21D2" w:rsidRDefault="00566FA2" w:rsidP="00937859">
            <w:pPr>
              <w:pStyle w:val="TAL"/>
              <w:keepNext w:val="0"/>
              <w:keepLines w:val="0"/>
              <w:rPr>
                <w:rFonts w:cs="Arial"/>
                <w:szCs w:val="18"/>
              </w:rPr>
            </w:pPr>
          </w:p>
          <w:p w14:paraId="270E5940"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6C82A259" w14:textId="77777777" w:rsidR="00566FA2" w:rsidRPr="00EF21D2" w:rsidRDefault="00566FA2" w:rsidP="00937859">
            <w:pPr>
              <w:pStyle w:val="TAL"/>
              <w:keepNext w:val="0"/>
              <w:keepLines w:val="0"/>
              <w:rPr>
                <w:lang w:eastAsia="zh-CN"/>
              </w:rPr>
            </w:pPr>
          </w:p>
        </w:tc>
        <w:tc>
          <w:tcPr>
            <w:tcW w:w="2497" w:type="dxa"/>
          </w:tcPr>
          <w:p w14:paraId="6A9B0FB7" w14:textId="77777777" w:rsidR="00566FA2" w:rsidRPr="00EF21D2" w:rsidRDefault="00566FA2" w:rsidP="00937859">
            <w:pPr>
              <w:pStyle w:val="TAL"/>
              <w:keepNext w:val="0"/>
              <w:keepLines w:val="0"/>
            </w:pPr>
            <w:r w:rsidRPr="00EF21D2">
              <w:t xml:space="preserve">type: </w:t>
            </w:r>
            <w:r w:rsidRPr="00EF21D2">
              <w:rPr>
                <w:rFonts w:hint="eastAsia"/>
              </w:rPr>
              <w:t>String</w:t>
            </w:r>
          </w:p>
          <w:p w14:paraId="59B6C229" w14:textId="77777777" w:rsidR="00566FA2" w:rsidRPr="00EF21D2" w:rsidRDefault="00566FA2" w:rsidP="00937859">
            <w:pPr>
              <w:pStyle w:val="TAL"/>
              <w:keepNext w:val="0"/>
              <w:keepLines w:val="0"/>
            </w:pPr>
            <w:r w:rsidRPr="00EF21D2">
              <w:t>multiplicity: 0..1</w:t>
            </w:r>
          </w:p>
          <w:p w14:paraId="53438133" w14:textId="77777777" w:rsidR="00566FA2" w:rsidRPr="00EF21D2" w:rsidRDefault="00566FA2" w:rsidP="00937859">
            <w:pPr>
              <w:pStyle w:val="TAL"/>
              <w:keepNext w:val="0"/>
              <w:keepLines w:val="0"/>
            </w:pPr>
            <w:r w:rsidRPr="00EF21D2">
              <w:t>isOrdered: False</w:t>
            </w:r>
          </w:p>
          <w:p w14:paraId="5FC0675A" w14:textId="77777777" w:rsidR="00566FA2" w:rsidRPr="00EF21D2" w:rsidRDefault="00566FA2" w:rsidP="00937859">
            <w:pPr>
              <w:pStyle w:val="TAL"/>
              <w:keepNext w:val="0"/>
              <w:keepLines w:val="0"/>
            </w:pPr>
            <w:r w:rsidRPr="00EF21D2">
              <w:t>isUnique: True</w:t>
            </w:r>
          </w:p>
          <w:p w14:paraId="7349E220" w14:textId="77777777" w:rsidR="00566FA2" w:rsidRPr="00EF21D2" w:rsidRDefault="00566FA2" w:rsidP="00937859">
            <w:pPr>
              <w:pStyle w:val="TAL"/>
              <w:keepNext w:val="0"/>
              <w:keepLines w:val="0"/>
            </w:pPr>
            <w:r w:rsidRPr="00EF21D2">
              <w:t>defaultValue: None</w:t>
            </w:r>
          </w:p>
          <w:p w14:paraId="7474DE2F" w14:textId="77777777" w:rsidR="00566FA2" w:rsidRPr="00EF21D2" w:rsidRDefault="00566FA2" w:rsidP="00937859">
            <w:pPr>
              <w:pStyle w:val="TAL"/>
              <w:keepNext w:val="0"/>
              <w:keepLines w:val="0"/>
            </w:pPr>
            <w:r w:rsidRPr="00EF21D2">
              <w:t xml:space="preserve">isNullable: </w:t>
            </w:r>
            <w:r w:rsidRPr="00BD7989">
              <w:t>False</w:t>
            </w:r>
          </w:p>
        </w:tc>
      </w:tr>
      <w:tr w:rsidR="00566FA2" w:rsidRPr="00EF21D2" w14:paraId="51F2B212" w14:textId="77777777" w:rsidTr="00937859">
        <w:trPr>
          <w:cantSplit/>
          <w:jc w:val="center"/>
        </w:trPr>
        <w:tc>
          <w:tcPr>
            <w:tcW w:w="1897" w:type="dxa"/>
          </w:tcPr>
          <w:p w14:paraId="406B336D"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6BA0ADD1" w14:textId="77777777" w:rsidR="00566FA2" w:rsidRPr="00EF21D2" w:rsidRDefault="00566FA2" w:rsidP="00937859">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0E39273C" w14:textId="77777777" w:rsidR="00566FA2" w:rsidRPr="00EF21D2" w:rsidRDefault="00566FA2" w:rsidP="00937859">
            <w:pPr>
              <w:pStyle w:val="TAL"/>
              <w:keepNext w:val="0"/>
              <w:keepLines w:val="0"/>
              <w:rPr>
                <w:rFonts w:cs="Arial"/>
                <w:szCs w:val="18"/>
              </w:rPr>
            </w:pPr>
          </w:p>
          <w:p w14:paraId="41A2E976" w14:textId="77777777" w:rsidR="00566FA2" w:rsidRPr="00EF21D2" w:rsidRDefault="00566FA2" w:rsidP="009378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21E32458" w14:textId="77777777" w:rsidR="00566FA2" w:rsidRPr="00EF21D2" w:rsidRDefault="00566FA2" w:rsidP="00937859">
            <w:pPr>
              <w:pStyle w:val="TAL"/>
              <w:keepNext w:val="0"/>
              <w:keepLines w:val="0"/>
              <w:rPr>
                <w:rFonts w:cs="Arial"/>
                <w:szCs w:val="18"/>
              </w:rPr>
            </w:pPr>
          </w:p>
          <w:p w14:paraId="21F5FA98" w14:textId="77777777" w:rsidR="00566FA2" w:rsidRPr="00EF21D2" w:rsidRDefault="00566FA2" w:rsidP="00937859">
            <w:pPr>
              <w:pStyle w:val="TAL"/>
              <w:keepNext w:val="0"/>
              <w:keepLines w:val="0"/>
              <w:rPr>
                <w:rFonts w:cs="Arial"/>
                <w:szCs w:val="18"/>
              </w:rPr>
            </w:pPr>
          </w:p>
          <w:p w14:paraId="749B5CA7" w14:textId="77777777" w:rsidR="00566FA2" w:rsidRPr="00EF21D2" w:rsidRDefault="00566FA2" w:rsidP="009378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073E5ECB" w14:textId="77777777" w:rsidR="00566FA2" w:rsidRPr="00EF21D2" w:rsidRDefault="00566FA2" w:rsidP="00937859">
            <w:pPr>
              <w:pStyle w:val="TAL"/>
              <w:keepNext w:val="0"/>
              <w:keepLines w:val="0"/>
              <w:rPr>
                <w:rFonts w:cs="Arial"/>
              </w:rPr>
            </w:pPr>
          </w:p>
        </w:tc>
        <w:tc>
          <w:tcPr>
            <w:tcW w:w="2497" w:type="dxa"/>
          </w:tcPr>
          <w:p w14:paraId="7EC7496A" w14:textId="77777777" w:rsidR="00566FA2" w:rsidRPr="00EF21D2" w:rsidRDefault="00566FA2" w:rsidP="00937859">
            <w:pPr>
              <w:pStyle w:val="TAL"/>
              <w:keepNext w:val="0"/>
              <w:keepLines w:val="0"/>
            </w:pPr>
            <w:r w:rsidRPr="00EF21D2">
              <w:t xml:space="preserve">type: </w:t>
            </w:r>
            <w:r w:rsidRPr="00EF21D2">
              <w:rPr>
                <w:rFonts w:hint="eastAsia"/>
              </w:rPr>
              <w:t>String</w:t>
            </w:r>
          </w:p>
          <w:p w14:paraId="3E586623" w14:textId="77777777" w:rsidR="00566FA2" w:rsidRPr="00EF21D2" w:rsidRDefault="00566FA2" w:rsidP="00937859">
            <w:pPr>
              <w:pStyle w:val="TAL"/>
              <w:keepNext w:val="0"/>
              <w:keepLines w:val="0"/>
            </w:pPr>
            <w:r w:rsidRPr="00EF21D2">
              <w:t>multiplicity: 0..1</w:t>
            </w:r>
          </w:p>
          <w:p w14:paraId="605325A7" w14:textId="77777777" w:rsidR="00566FA2" w:rsidRPr="00EF21D2" w:rsidRDefault="00566FA2" w:rsidP="00937859">
            <w:pPr>
              <w:pStyle w:val="TAL"/>
              <w:keepNext w:val="0"/>
              <w:keepLines w:val="0"/>
            </w:pPr>
            <w:r w:rsidRPr="00EF21D2">
              <w:t>isOrdered: False</w:t>
            </w:r>
          </w:p>
          <w:p w14:paraId="70D868CF" w14:textId="77777777" w:rsidR="00566FA2" w:rsidRPr="00EF21D2" w:rsidRDefault="00566FA2" w:rsidP="00937859">
            <w:pPr>
              <w:pStyle w:val="TAL"/>
              <w:keepNext w:val="0"/>
              <w:keepLines w:val="0"/>
            </w:pPr>
            <w:r w:rsidRPr="00EF21D2">
              <w:t>isUnique: True</w:t>
            </w:r>
          </w:p>
          <w:p w14:paraId="3939B1AE" w14:textId="77777777" w:rsidR="00566FA2" w:rsidRPr="00EF21D2" w:rsidRDefault="00566FA2" w:rsidP="00937859">
            <w:pPr>
              <w:pStyle w:val="TAL"/>
              <w:keepNext w:val="0"/>
              <w:keepLines w:val="0"/>
            </w:pPr>
            <w:r w:rsidRPr="00EF21D2">
              <w:t>defaultValue: None</w:t>
            </w:r>
          </w:p>
          <w:p w14:paraId="75622A03" w14:textId="77777777" w:rsidR="00566FA2" w:rsidRPr="00EF21D2" w:rsidRDefault="00566FA2" w:rsidP="00937859">
            <w:pPr>
              <w:pStyle w:val="TAL"/>
              <w:keepNext w:val="0"/>
              <w:keepLines w:val="0"/>
            </w:pPr>
            <w:r w:rsidRPr="00EF21D2">
              <w:t xml:space="preserve">isNullable: </w:t>
            </w:r>
            <w:r w:rsidRPr="00BD7989">
              <w:t>False</w:t>
            </w:r>
          </w:p>
        </w:tc>
      </w:tr>
      <w:tr w:rsidR="00566FA2" w:rsidRPr="00EF21D2" w14:paraId="36F62CF3" w14:textId="77777777" w:rsidTr="00937859">
        <w:trPr>
          <w:cantSplit/>
          <w:jc w:val="center"/>
        </w:trPr>
        <w:tc>
          <w:tcPr>
            <w:tcW w:w="1897" w:type="dxa"/>
          </w:tcPr>
          <w:p w14:paraId="66A6357A"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115E7A77" w14:textId="77777777" w:rsidR="00566FA2" w:rsidRPr="00EF21D2" w:rsidRDefault="00566FA2" w:rsidP="00937859">
            <w:pPr>
              <w:pStyle w:val="TAL"/>
              <w:keepNext w:val="0"/>
              <w:keepLines w:val="0"/>
            </w:pPr>
            <w:r w:rsidRPr="00EF21D2">
              <w:t xml:space="preserve">This attribute defines configuration parameters of frequency domain resource to support RIM RS. </w:t>
            </w:r>
          </w:p>
          <w:p w14:paraId="708CE558" w14:textId="77777777" w:rsidR="00566FA2" w:rsidRPr="00EF21D2" w:rsidRDefault="00566FA2" w:rsidP="00937859">
            <w:pPr>
              <w:pStyle w:val="TAL"/>
              <w:keepNext w:val="0"/>
              <w:keepLines w:val="0"/>
            </w:pPr>
          </w:p>
          <w:p w14:paraId="6847510F"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12FDA277" w14:textId="77777777" w:rsidR="00566FA2" w:rsidRPr="00EF21D2" w:rsidRDefault="00566FA2" w:rsidP="00937859">
            <w:pPr>
              <w:pStyle w:val="TAL"/>
              <w:keepNext w:val="0"/>
              <w:keepLines w:val="0"/>
              <w:rPr>
                <w:lang w:eastAsia="zh-CN"/>
              </w:rPr>
            </w:pPr>
          </w:p>
        </w:tc>
        <w:tc>
          <w:tcPr>
            <w:tcW w:w="2497" w:type="dxa"/>
          </w:tcPr>
          <w:p w14:paraId="274E65EE" w14:textId="77777777" w:rsidR="00566FA2" w:rsidRPr="00EF21D2" w:rsidRDefault="00566FA2" w:rsidP="00937859">
            <w:pPr>
              <w:pStyle w:val="TAL"/>
              <w:keepNext w:val="0"/>
              <w:keepLines w:val="0"/>
              <w:rPr>
                <w:rFonts w:cs="Arial"/>
              </w:rPr>
            </w:pPr>
            <w:r w:rsidRPr="00EF21D2">
              <w:rPr>
                <w:rFonts w:cs="Arial"/>
              </w:rPr>
              <w:t>type: FrequencyDomainPara</w:t>
            </w:r>
          </w:p>
          <w:p w14:paraId="05A925DE" w14:textId="77777777" w:rsidR="00566FA2" w:rsidRPr="00EF21D2" w:rsidRDefault="00566FA2" w:rsidP="00937859">
            <w:pPr>
              <w:pStyle w:val="TAL"/>
              <w:keepNext w:val="0"/>
              <w:keepLines w:val="0"/>
              <w:rPr>
                <w:rFonts w:cs="Arial"/>
              </w:rPr>
            </w:pPr>
            <w:r w:rsidRPr="00EF21D2">
              <w:rPr>
                <w:rFonts w:cs="Arial"/>
              </w:rPr>
              <w:t>multiplicity: 1</w:t>
            </w:r>
          </w:p>
          <w:p w14:paraId="451E7749" w14:textId="77777777" w:rsidR="00566FA2" w:rsidRPr="00EF21D2" w:rsidRDefault="00566FA2" w:rsidP="00937859">
            <w:pPr>
              <w:pStyle w:val="TAL"/>
              <w:keepNext w:val="0"/>
              <w:keepLines w:val="0"/>
              <w:rPr>
                <w:rFonts w:cs="Arial"/>
              </w:rPr>
            </w:pPr>
            <w:r w:rsidRPr="00EF21D2">
              <w:rPr>
                <w:rFonts w:cs="Arial"/>
              </w:rPr>
              <w:t>isOrdered: N/A</w:t>
            </w:r>
          </w:p>
          <w:p w14:paraId="3CD309DB" w14:textId="77777777" w:rsidR="00566FA2" w:rsidRPr="00EF21D2" w:rsidRDefault="00566FA2" w:rsidP="00937859">
            <w:pPr>
              <w:pStyle w:val="TAL"/>
              <w:keepNext w:val="0"/>
              <w:keepLines w:val="0"/>
              <w:rPr>
                <w:rFonts w:cs="Arial"/>
                <w:lang w:eastAsia="zh-CN"/>
              </w:rPr>
            </w:pPr>
            <w:r w:rsidRPr="00EF21D2">
              <w:rPr>
                <w:rFonts w:cs="Arial"/>
              </w:rPr>
              <w:t>isUnique: N/A</w:t>
            </w:r>
          </w:p>
          <w:p w14:paraId="072DE457" w14:textId="77777777" w:rsidR="00566FA2" w:rsidRPr="00EF21D2" w:rsidRDefault="00566FA2" w:rsidP="00937859">
            <w:pPr>
              <w:pStyle w:val="TAL"/>
              <w:keepNext w:val="0"/>
              <w:keepLines w:val="0"/>
              <w:rPr>
                <w:rFonts w:cs="Arial"/>
              </w:rPr>
            </w:pPr>
            <w:r w:rsidRPr="00EF21D2">
              <w:rPr>
                <w:rFonts w:cs="Arial"/>
              </w:rPr>
              <w:t>defaultValue: None</w:t>
            </w:r>
          </w:p>
          <w:p w14:paraId="069D7F8D"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63330290" w14:textId="77777777" w:rsidR="00566FA2" w:rsidRPr="00EF21D2" w:rsidRDefault="00566FA2" w:rsidP="00937859">
            <w:pPr>
              <w:pStyle w:val="TAL"/>
              <w:keepNext w:val="0"/>
              <w:keepLines w:val="0"/>
            </w:pPr>
          </w:p>
        </w:tc>
      </w:tr>
      <w:tr w:rsidR="00566FA2" w:rsidRPr="00EF21D2" w14:paraId="18C27A40" w14:textId="77777777" w:rsidTr="00937859">
        <w:trPr>
          <w:cantSplit/>
          <w:jc w:val="center"/>
        </w:trPr>
        <w:tc>
          <w:tcPr>
            <w:tcW w:w="1897" w:type="dxa"/>
          </w:tcPr>
          <w:p w14:paraId="1D272991"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02725780" w14:textId="77777777" w:rsidR="00566FA2" w:rsidRPr="00EF21D2" w:rsidRDefault="00566FA2" w:rsidP="00937859">
            <w:pPr>
              <w:pStyle w:val="TAL"/>
              <w:keepNext w:val="0"/>
              <w:keepLines w:val="0"/>
            </w:pPr>
            <w:r w:rsidRPr="00EF21D2">
              <w:t xml:space="preserve">This attribute defines configuration parameters of sequence domain resource to support RIM RS. </w:t>
            </w:r>
          </w:p>
          <w:p w14:paraId="77938956" w14:textId="77777777" w:rsidR="00566FA2" w:rsidRPr="00EF21D2" w:rsidRDefault="00566FA2" w:rsidP="00937859">
            <w:pPr>
              <w:pStyle w:val="TAL"/>
              <w:keepNext w:val="0"/>
              <w:keepLines w:val="0"/>
            </w:pPr>
          </w:p>
          <w:p w14:paraId="72089F27"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4FCE9620" w14:textId="77777777" w:rsidR="00566FA2" w:rsidRPr="00EF21D2" w:rsidRDefault="00566FA2" w:rsidP="00937859">
            <w:pPr>
              <w:pStyle w:val="TAL"/>
              <w:keepNext w:val="0"/>
              <w:keepLines w:val="0"/>
              <w:rPr>
                <w:lang w:eastAsia="zh-CN"/>
              </w:rPr>
            </w:pPr>
          </w:p>
        </w:tc>
        <w:tc>
          <w:tcPr>
            <w:tcW w:w="2497" w:type="dxa"/>
          </w:tcPr>
          <w:p w14:paraId="43622650" w14:textId="77777777" w:rsidR="00566FA2" w:rsidRPr="00EF21D2" w:rsidRDefault="00566FA2" w:rsidP="00937859">
            <w:pPr>
              <w:pStyle w:val="TAL"/>
              <w:keepNext w:val="0"/>
              <w:keepLines w:val="0"/>
              <w:rPr>
                <w:rFonts w:cs="Arial"/>
              </w:rPr>
            </w:pPr>
            <w:r w:rsidRPr="00EF21D2">
              <w:rPr>
                <w:rFonts w:cs="Arial"/>
              </w:rPr>
              <w:t>type: SequenceDomainPara</w:t>
            </w:r>
          </w:p>
          <w:p w14:paraId="276498FD" w14:textId="77777777" w:rsidR="00566FA2" w:rsidRPr="00EF21D2" w:rsidRDefault="00566FA2" w:rsidP="00937859">
            <w:pPr>
              <w:pStyle w:val="TAL"/>
              <w:keepNext w:val="0"/>
              <w:keepLines w:val="0"/>
              <w:rPr>
                <w:rFonts w:cs="Arial"/>
              </w:rPr>
            </w:pPr>
            <w:r w:rsidRPr="00EF21D2">
              <w:rPr>
                <w:rFonts w:cs="Arial"/>
              </w:rPr>
              <w:t>multiplicity: 1</w:t>
            </w:r>
          </w:p>
          <w:p w14:paraId="594DF827" w14:textId="77777777" w:rsidR="00566FA2" w:rsidRPr="00EF21D2" w:rsidRDefault="00566FA2" w:rsidP="00937859">
            <w:pPr>
              <w:pStyle w:val="TAL"/>
              <w:keepNext w:val="0"/>
              <w:keepLines w:val="0"/>
              <w:rPr>
                <w:rFonts w:cs="Arial"/>
              </w:rPr>
            </w:pPr>
            <w:r w:rsidRPr="00EF21D2">
              <w:rPr>
                <w:rFonts w:cs="Arial"/>
              </w:rPr>
              <w:t>isOrdered: N/A</w:t>
            </w:r>
          </w:p>
          <w:p w14:paraId="1F35CCA2" w14:textId="77777777" w:rsidR="00566FA2" w:rsidRPr="00EF21D2" w:rsidRDefault="00566FA2" w:rsidP="00937859">
            <w:pPr>
              <w:pStyle w:val="TAL"/>
              <w:keepNext w:val="0"/>
              <w:keepLines w:val="0"/>
              <w:rPr>
                <w:rFonts w:cs="Arial"/>
                <w:lang w:eastAsia="zh-CN"/>
              </w:rPr>
            </w:pPr>
            <w:r w:rsidRPr="00EF21D2">
              <w:rPr>
                <w:rFonts w:cs="Arial"/>
              </w:rPr>
              <w:t>isUnique: N/A</w:t>
            </w:r>
          </w:p>
          <w:p w14:paraId="6DF81BDF" w14:textId="77777777" w:rsidR="00566FA2" w:rsidRPr="00EF21D2" w:rsidRDefault="00566FA2" w:rsidP="00937859">
            <w:pPr>
              <w:pStyle w:val="TAL"/>
              <w:keepNext w:val="0"/>
              <w:keepLines w:val="0"/>
              <w:rPr>
                <w:rFonts w:cs="Arial"/>
              </w:rPr>
            </w:pPr>
            <w:r w:rsidRPr="00EF21D2">
              <w:rPr>
                <w:rFonts w:cs="Arial"/>
              </w:rPr>
              <w:t>defaultValue: None</w:t>
            </w:r>
          </w:p>
          <w:p w14:paraId="62521C9E"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0320B4BD" w14:textId="77777777" w:rsidR="00566FA2" w:rsidRPr="00EF21D2" w:rsidRDefault="00566FA2" w:rsidP="00937859">
            <w:pPr>
              <w:pStyle w:val="TAL"/>
              <w:keepNext w:val="0"/>
              <w:keepLines w:val="0"/>
            </w:pPr>
          </w:p>
        </w:tc>
      </w:tr>
      <w:tr w:rsidR="00566FA2" w:rsidRPr="00EF21D2" w14:paraId="635BCFA5" w14:textId="77777777" w:rsidTr="00937859">
        <w:trPr>
          <w:cantSplit/>
          <w:jc w:val="center"/>
        </w:trPr>
        <w:tc>
          <w:tcPr>
            <w:tcW w:w="1897" w:type="dxa"/>
          </w:tcPr>
          <w:p w14:paraId="77D89695"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timeDomainPara</w:t>
            </w:r>
          </w:p>
        </w:tc>
        <w:tc>
          <w:tcPr>
            <w:tcW w:w="5441" w:type="dxa"/>
          </w:tcPr>
          <w:p w14:paraId="4B15BED9" w14:textId="77777777" w:rsidR="00566FA2" w:rsidRPr="00EF21D2" w:rsidRDefault="00566FA2" w:rsidP="00937859">
            <w:pPr>
              <w:pStyle w:val="TAL"/>
              <w:keepNext w:val="0"/>
              <w:keepLines w:val="0"/>
            </w:pPr>
            <w:r w:rsidRPr="00EF21D2">
              <w:t xml:space="preserve">This attribute defines configuration parameters of time domain resource to support RIM RS.  </w:t>
            </w:r>
          </w:p>
          <w:p w14:paraId="1C477A41" w14:textId="77777777" w:rsidR="00566FA2" w:rsidRPr="00EF21D2" w:rsidRDefault="00566FA2" w:rsidP="00937859">
            <w:pPr>
              <w:pStyle w:val="TAL"/>
              <w:keepNext w:val="0"/>
              <w:keepLines w:val="0"/>
            </w:pPr>
          </w:p>
          <w:p w14:paraId="7D29C6E8"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46C0B46E" w14:textId="77777777" w:rsidR="00566FA2" w:rsidRPr="00EF21D2" w:rsidRDefault="00566FA2" w:rsidP="00937859">
            <w:pPr>
              <w:pStyle w:val="TAL"/>
              <w:keepNext w:val="0"/>
              <w:keepLines w:val="0"/>
              <w:rPr>
                <w:lang w:eastAsia="zh-CN"/>
              </w:rPr>
            </w:pPr>
          </w:p>
        </w:tc>
        <w:tc>
          <w:tcPr>
            <w:tcW w:w="2497" w:type="dxa"/>
          </w:tcPr>
          <w:p w14:paraId="69D6CD6E" w14:textId="77777777" w:rsidR="00566FA2" w:rsidRPr="00EF21D2" w:rsidRDefault="00566FA2" w:rsidP="00937859">
            <w:pPr>
              <w:pStyle w:val="TAL"/>
              <w:keepNext w:val="0"/>
              <w:keepLines w:val="0"/>
              <w:rPr>
                <w:rFonts w:cs="Arial"/>
              </w:rPr>
            </w:pPr>
            <w:r w:rsidRPr="00EF21D2">
              <w:rPr>
                <w:rFonts w:cs="Arial"/>
              </w:rPr>
              <w:t>type: TimeDomainPara</w:t>
            </w:r>
          </w:p>
          <w:p w14:paraId="7093DD42" w14:textId="77777777" w:rsidR="00566FA2" w:rsidRPr="00EF21D2" w:rsidRDefault="00566FA2" w:rsidP="00937859">
            <w:pPr>
              <w:pStyle w:val="TAL"/>
              <w:keepNext w:val="0"/>
              <w:keepLines w:val="0"/>
              <w:rPr>
                <w:rFonts w:cs="Arial"/>
              </w:rPr>
            </w:pPr>
            <w:r w:rsidRPr="00EF21D2">
              <w:rPr>
                <w:rFonts w:cs="Arial"/>
              </w:rPr>
              <w:t>multiplicity: 1</w:t>
            </w:r>
          </w:p>
          <w:p w14:paraId="739C272F" w14:textId="77777777" w:rsidR="00566FA2" w:rsidRPr="00EF21D2" w:rsidRDefault="00566FA2" w:rsidP="00937859">
            <w:pPr>
              <w:pStyle w:val="TAL"/>
              <w:keepNext w:val="0"/>
              <w:keepLines w:val="0"/>
              <w:rPr>
                <w:rFonts w:cs="Arial"/>
              </w:rPr>
            </w:pPr>
            <w:r w:rsidRPr="00EF21D2">
              <w:rPr>
                <w:rFonts w:cs="Arial"/>
              </w:rPr>
              <w:t>isOrdered: N/A</w:t>
            </w:r>
          </w:p>
          <w:p w14:paraId="489819CE" w14:textId="77777777" w:rsidR="00566FA2" w:rsidRPr="00EF21D2" w:rsidRDefault="00566FA2" w:rsidP="00937859">
            <w:pPr>
              <w:pStyle w:val="TAL"/>
              <w:keepNext w:val="0"/>
              <w:keepLines w:val="0"/>
              <w:rPr>
                <w:rFonts w:cs="Arial"/>
                <w:lang w:eastAsia="zh-CN"/>
              </w:rPr>
            </w:pPr>
            <w:r w:rsidRPr="00EF21D2">
              <w:rPr>
                <w:rFonts w:cs="Arial"/>
              </w:rPr>
              <w:t>isUnique: N/A</w:t>
            </w:r>
          </w:p>
          <w:p w14:paraId="0E22C4B0" w14:textId="77777777" w:rsidR="00566FA2" w:rsidRPr="00EF21D2" w:rsidRDefault="00566FA2" w:rsidP="00937859">
            <w:pPr>
              <w:pStyle w:val="TAL"/>
              <w:keepNext w:val="0"/>
              <w:keepLines w:val="0"/>
              <w:rPr>
                <w:rFonts w:cs="Arial"/>
              </w:rPr>
            </w:pPr>
            <w:r w:rsidRPr="00EF21D2">
              <w:rPr>
                <w:rFonts w:cs="Arial"/>
              </w:rPr>
              <w:t>defaultValue: None</w:t>
            </w:r>
          </w:p>
          <w:p w14:paraId="66E04709"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45121FD4" w14:textId="77777777" w:rsidR="00566FA2" w:rsidRPr="00EF21D2" w:rsidRDefault="00566FA2" w:rsidP="00937859">
            <w:pPr>
              <w:pStyle w:val="TAL"/>
              <w:keepNext w:val="0"/>
              <w:keepLines w:val="0"/>
            </w:pPr>
          </w:p>
        </w:tc>
      </w:tr>
      <w:tr w:rsidR="00566FA2" w:rsidRPr="00EF21D2" w14:paraId="155D18E9" w14:textId="77777777" w:rsidTr="00937859">
        <w:trPr>
          <w:cantSplit/>
          <w:jc w:val="center"/>
        </w:trPr>
        <w:tc>
          <w:tcPr>
            <w:tcW w:w="1897" w:type="dxa"/>
          </w:tcPr>
          <w:p w14:paraId="5439DFA8"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4B460D64" w14:textId="77777777" w:rsidR="00566FA2" w:rsidRPr="00EF21D2" w:rsidRDefault="00566FA2" w:rsidP="00937859">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597C9B9B" w14:textId="77777777" w:rsidR="00566FA2" w:rsidRPr="00EF21D2" w:rsidRDefault="00566FA2" w:rsidP="00937859">
            <w:pPr>
              <w:pStyle w:val="TAL"/>
              <w:keepNext w:val="0"/>
              <w:keepLines w:val="0"/>
              <w:rPr>
                <w:rFonts w:cs="Arial"/>
              </w:rPr>
            </w:pPr>
          </w:p>
          <w:p w14:paraId="1C6A60D4" w14:textId="77777777" w:rsidR="00566FA2" w:rsidRPr="00EF21D2" w:rsidRDefault="00566FA2" w:rsidP="00937859">
            <w:pPr>
              <w:pStyle w:val="TAL"/>
              <w:keepNext w:val="0"/>
              <w:keepLines w:val="0"/>
              <w:rPr>
                <w:lang w:eastAsia="zh-CN"/>
              </w:rPr>
            </w:pPr>
            <w:r w:rsidRPr="00EF21D2">
              <w:rPr>
                <w:rFonts w:cs="Arial"/>
              </w:rPr>
              <w:t>allowedValues: 0, 1</w:t>
            </w:r>
          </w:p>
        </w:tc>
        <w:tc>
          <w:tcPr>
            <w:tcW w:w="2497" w:type="dxa"/>
          </w:tcPr>
          <w:p w14:paraId="38115E7D" w14:textId="77777777" w:rsidR="00566FA2" w:rsidRPr="00EF21D2" w:rsidRDefault="00566FA2" w:rsidP="00937859">
            <w:pPr>
              <w:pStyle w:val="TAL"/>
              <w:keepNext w:val="0"/>
              <w:keepLines w:val="0"/>
            </w:pPr>
            <w:r w:rsidRPr="00EF21D2">
              <w:t>type: Integer</w:t>
            </w:r>
          </w:p>
          <w:p w14:paraId="0D62A11A" w14:textId="77777777" w:rsidR="00566FA2" w:rsidRPr="00EF21D2" w:rsidRDefault="00566FA2" w:rsidP="00937859">
            <w:pPr>
              <w:pStyle w:val="TAL"/>
              <w:keepNext w:val="0"/>
              <w:keepLines w:val="0"/>
            </w:pPr>
            <w:r w:rsidRPr="00EF21D2">
              <w:t>multiplicity: 1</w:t>
            </w:r>
          </w:p>
          <w:p w14:paraId="1BCB250F" w14:textId="77777777" w:rsidR="00566FA2" w:rsidRPr="00EF21D2" w:rsidRDefault="00566FA2" w:rsidP="00937859">
            <w:pPr>
              <w:pStyle w:val="TAL"/>
              <w:keepNext w:val="0"/>
              <w:keepLines w:val="0"/>
            </w:pPr>
            <w:r w:rsidRPr="00EF21D2">
              <w:t>isOrdered: N/A</w:t>
            </w:r>
          </w:p>
          <w:p w14:paraId="5B597648" w14:textId="77777777" w:rsidR="00566FA2" w:rsidRPr="00EF21D2" w:rsidRDefault="00566FA2" w:rsidP="00937859">
            <w:pPr>
              <w:pStyle w:val="TAL"/>
              <w:keepNext w:val="0"/>
              <w:keepLines w:val="0"/>
            </w:pPr>
            <w:r w:rsidRPr="00EF21D2">
              <w:t>isUnique: N/A</w:t>
            </w:r>
          </w:p>
          <w:p w14:paraId="121B8D16" w14:textId="77777777" w:rsidR="00566FA2" w:rsidRPr="00EF21D2" w:rsidRDefault="00566FA2" w:rsidP="00937859">
            <w:pPr>
              <w:pStyle w:val="TAL"/>
              <w:keepNext w:val="0"/>
              <w:keepLines w:val="0"/>
            </w:pPr>
            <w:r w:rsidRPr="00EF21D2">
              <w:t>defaultValue: None</w:t>
            </w:r>
          </w:p>
          <w:p w14:paraId="4600522B" w14:textId="77777777" w:rsidR="00566FA2" w:rsidRPr="00EF21D2" w:rsidRDefault="00566FA2" w:rsidP="00937859">
            <w:pPr>
              <w:pStyle w:val="TAL"/>
              <w:keepNext w:val="0"/>
              <w:keepLines w:val="0"/>
            </w:pPr>
            <w:r w:rsidRPr="00EF21D2">
              <w:t>isNullable: False</w:t>
            </w:r>
          </w:p>
        </w:tc>
      </w:tr>
      <w:tr w:rsidR="00566FA2" w:rsidRPr="00EF21D2" w14:paraId="043A245F" w14:textId="77777777" w:rsidTr="00937859">
        <w:trPr>
          <w:cantSplit/>
          <w:jc w:val="center"/>
        </w:trPr>
        <w:tc>
          <w:tcPr>
            <w:tcW w:w="1897" w:type="dxa"/>
          </w:tcPr>
          <w:p w14:paraId="2F915B97"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76738B7D" w14:textId="77777777" w:rsidR="00566FA2" w:rsidRPr="00EF21D2" w:rsidRDefault="00566FA2" w:rsidP="00937859">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49BB403B" w14:textId="77777777" w:rsidR="00566FA2" w:rsidRPr="00EF21D2" w:rsidRDefault="00566FA2" w:rsidP="00937859">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2F9C0129" w14:textId="77777777" w:rsidR="00566FA2" w:rsidRPr="00EF21D2" w:rsidRDefault="00566FA2" w:rsidP="00937859">
            <w:pPr>
              <w:pStyle w:val="TAL"/>
              <w:keepNext w:val="0"/>
              <w:keepLines w:val="0"/>
              <w:rPr>
                <w:rFonts w:cs="Arial"/>
              </w:rPr>
            </w:pPr>
            <w:r w:rsidRPr="00EF21D2">
              <w:rPr>
                <w:rFonts w:cs="Arial"/>
              </w:rPr>
              <w:t>96 if subcarrier spacing is15kHz;</w:t>
            </w:r>
          </w:p>
          <w:p w14:paraId="0EE540B0" w14:textId="77777777" w:rsidR="00566FA2" w:rsidRPr="00EF21D2" w:rsidRDefault="00566FA2" w:rsidP="00937859">
            <w:pPr>
              <w:pStyle w:val="TAL"/>
              <w:keepNext w:val="0"/>
              <w:keepLines w:val="0"/>
              <w:rPr>
                <w:rFonts w:cs="Arial"/>
              </w:rPr>
            </w:pPr>
            <w:r w:rsidRPr="00EF21D2">
              <w:rPr>
                <w:rFonts w:cs="Arial"/>
              </w:rPr>
              <w:t>48 or 96 if subcarrier spacing is 30kHz;</w:t>
            </w:r>
          </w:p>
          <w:p w14:paraId="0BEF5BA9" w14:textId="77777777" w:rsidR="00566FA2" w:rsidRPr="00EF21D2" w:rsidRDefault="00566FA2" w:rsidP="00937859">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789C0CF3" w14:textId="77777777" w:rsidR="00566FA2" w:rsidRPr="00EF21D2" w:rsidRDefault="00566FA2" w:rsidP="00937859">
            <w:pPr>
              <w:pStyle w:val="TAL"/>
              <w:keepNext w:val="0"/>
              <w:keepLines w:val="0"/>
              <w:rPr>
                <w:rFonts w:cs="Arial"/>
              </w:rPr>
            </w:pPr>
            <w:r w:rsidRPr="00EF21D2">
              <w:rPr>
                <w:rFonts w:cs="Arial"/>
              </w:rPr>
              <w:t>Minimum of {96 , bandwidth of downlink carrier in number of PRBs} if subcarrier spacing is15kHz;</w:t>
            </w:r>
          </w:p>
          <w:p w14:paraId="15A9CD14" w14:textId="77777777" w:rsidR="00566FA2" w:rsidRPr="00EF21D2" w:rsidRDefault="00566FA2" w:rsidP="00937859">
            <w:pPr>
              <w:pStyle w:val="TAL"/>
              <w:keepNext w:val="0"/>
              <w:keepLines w:val="0"/>
              <w:rPr>
                <w:rFonts w:cs="Arial"/>
              </w:rPr>
            </w:pPr>
            <w:r w:rsidRPr="00EF21D2">
              <w:rPr>
                <w:rFonts w:cs="Arial"/>
              </w:rPr>
              <w:t>Minimum of {48, bandwidth of downlink carrier in number of PRBs } if subcarrier spacing is 30kHz;</w:t>
            </w:r>
          </w:p>
          <w:p w14:paraId="2E2D230D" w14:textId="77777777" w:rsidR="00566FA2" w:rsidRPr="00EF21D2" w:rsidDel="00681D74" w:rsidRDefault="00566FA2" w:rsidP="00937859">
            <w:pPr>
              <w:pStyle w:val="TAL"/>
              <w:keepNext w:val="0"/>
              <w:keepLines w:val="0"/>
              <w:rPr>
                <w:rFonts w:cs="Arial"/>
              </w:rPr>
            </w:pPr>
          </w:p>
          <w:p w14:paraId="14A678B3" w14:textId="77777777" w:rsidR="00566FA2" w:rsidRPr="00EF21D2" w:rsidRDefault="00566FA2" w:rsidP="00937859">
            <w:pPr>
              <w:pStyle w:val="TAL"/>
              <w:keepNext w:val="0"/>
              <w:keepLines w:val="0"/>
              <w:rPr>
                <w:rFonts w:cs="Arial"/>
              </w:rPr>
            </w:pPr>
          </w:p>
          <w:p w14:paraId="51712FBC" w14:textId="77777777" w:rsidR="00566FA2" w:rsidRPr="00EF21D2" w:rsidRDefault="00566FA2" w:rsidP="00937859">
            <w:pPr>
              <w:pStyle w:val="TAL"/>
              <w:keepNext w:val="0"/>
              <w:keepLines w:val="0"/>
              <w:rPr>
                <w:rFonts w:cs="Arial"/>
              </w:rPr>
            </w:pPr>
            <w:r w:rsidRPr="00EF21D2">
              <w:rPr>
                <w:rFonts w:cs="Arial"/>
              </w:rPr>
              <w:t>allowedValues: 1,2..96</w:t>
            </w:r>
          </w:p>
          <w:p w14:paraId="7E412EC9" w14:textId="77777777" w:rsidR="00566FA2" w:rsidRPr="00EF21D2" w:rsidRDefault="00566FA2" w:rsidP="00937859">
            <w:pPr>
              <w:pStyle w:val="TAL"/>
              <w:keepNext w:val="0"/>
              <w:keepLines w:val="0"/>
              <w:rPr>
                <w:lang w:eastAsia="zh-CN"/>
              </w:rPr>
            </w:pPr>
          </w:p>
        </w:tc>
        <w:tc>
          <w:tcPr>
            <w:tcW w:w="2497" w:type="dxa"/>
          </w:tcPr>
          <w:p w14:paraId="25ACE003" w14:textId="77777777" w:rsidR="00566FA2" w:rsidRPr="00EF21D2" w:rsidRDefault="00566FA2" w:rsidP="00937859">
            <w:pPr>
              <w:pStyle w:val="TAL"/>
              <w:keepNext w:val="0"/>
              <w:keepLines w:val="0"/>
            </w:pPr>
            <w:r w:rsidRPr="00EF21D2">
              <w:t>type: Integer</w:t>
            </w:r>
          </w:p>
          <w:p w14:paraId="741AAAD4" w14:textId="77777777" w:rsidR="00566FA2" w:rsidRPr="00EF21D2" w:rsidRDefault="00566FA2" w:rsidP="00937859">
            <w:pPr>
              <w:pStyle w:val="TAL"/>
              <w:keepNext w:val="0"/>
              <w:keepLines w:val="0"/>
            </w:pPr>
            <w:r w:rsidRPr="00EF21D2">
              <w:t>multiplicity: 1</w:t>
            </w:r>
          </w:p>
          <w:p w14:paraId="3E187BC1" w14:textId="77777777" w:rsidR="00566FA2" w:rsidRPr="00EF21D2" w:rsidRDefault="00566FA2" w:rsidP="00937859">
            <w:pPr>
              <w:pStyle w:val="TAL"/>
              <w:keepNext w:val="0"/>
              <w:keepLines w:val="0"/>
            </w:pPr>
            <w:r w:rsidRPr="00EF21D2">
              <w:t>isOrdered: N/A</w:t>
            </w:r>
          </w:p>
          <w:p w14:paraId="4C5074F4" w14:textId="77777777" w:rsidR="00566FA2" w:rsidRPr="00EF21D2" w:rsidRDefault="00566FA2" w:rsidP="00937859">
            <w:pPr>
              <w:pStyle w:val="TAL"/>
              <w:keepNext w:val="0"/>
              <w:keepLines w:val="0"/>
            </w:pPr>
            <w:r w:rsidRPr="00EF21D2">
              <w:t>isUnique: N/A</w:t>
            </w:r>
          </w:p>
          <w:p w14:paraId="45A38650" w14:textId="77777777" w:rsidR="00566FA2" w:rsidRPr="00EF21D2" w:rsidRDefault="00566FA2" w:rsidP="00937859">
            <w:pPr>
              <w:pStyle w:val="TAL"/>
              <w:keepNext w:val="0"/>
              <w:keepLines w:val="0"/>
            </w:pPr>
            <w:r w:rsidRPr="00EF21D2">
              <w:t>defaultValue: None</w:t>
            </w:r>
          </w:p>
          <w:p w14:paraId="2D648474" w14:textId="77777777" w:rsidR="00566FA2" w:rsidRPr="00EF21D2" w:rsidRDefault="00566FA2" w:rsidP="00937859">
            <w:pPr>
              <w:pStyle w:val="TAL"/>
              <w:keepNext w:val="0"/>
              <w:keepLines w:val="0"/>
            </w:pPr>
            <w:r w:rsidRPr="00EF21D2">
              <w:t>isNullable: False</w:t>
            </w:r>
          </w:p>
        </w:tc>
      </w:tr>
      <w:tr w:rsidR="00566FA2" w:rsidRPr="00EF21D2" w14:paraId="3738FA5C" w14:textId="77777777" w:rsidTr="00937859">
        <w:trPr>
          <w:cantSplit/>
          <w:jc w:val="center"/>
        </w:trPr>
        <w:tc>
          <w:tcPr>
            <w:tcW w:w="1897" w:type="dxa"/>
          </w:tcPr>
          <w:p w14:paraId="4591F5E7"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0B936AE6"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3178B413" w14:textId="77777777" w:rsidR="00566FA2" w:rsidRPr="00EF21D2" w:rsidRDefault="00566FA2" w:rsidP="00937859">
            <w:pPr>
              <w:pStyle w:val="TAL"/>
              <w:keepNext w:val="0"/>
              <w:keepLines w:val="0"/>
              <w:rPr>
                <w:rFonts w:cs="Arial"/>
                <w:szCs w:val="18"/>
                <w:lang w:eastAsia="en-GB"/>
              </w:rPr>
            </w:pPr>
          </w:p>
          <w:p w14:paraId="7EA1116B" w14:textId="77777777" w:rsidR="00566FA2" w:rsidRPr="00EF21D2" w:rsidRDefault="00566FA2" w:rsidP="00937859">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042631E2" w14:textId="77777777" w:rsidR="00566FA2" w:rsidRPr="00EF21D2" w:rsidRDefault="00566FA2" w:rsidP="00937859">
            <w:pPr>
              <w:pStyle w:val="TAL"/>
              <w:keepNext w:val="0"/>
              <w:keepLines w:val="0"/>
            </w:pPr>
            <w:r w:rsidRPr="00EF21D2">
              <w:t>type: Integer</w:t>
            </w:r>
          </w:p>
          <w:p w14:paraId="48544FE4" w14:textId="77777777" w:rsidR="00566FA2" w:rsidRPr="00EF21D2" w:rsidRDefault="00566FA2" w:rsidP="00937859">
            <w:pPr>
              <w:pStyle w:val="TAL"/>
              <w:keepNext w:val="0"/>
              <w:keepLines w:val="0"/>
            </w:pPr>
            <w:r w:rsidRPr="00EF21D2">
              <w:t>multiplicity: 1</w:t>
            </w:r>
          </w:p>
          <w:p w14:paraId="6589BEC9" w14:textId="77777777" w:rsidR="00566FA2" w:rsidRPr="00EF21D2" w:rsidRDefault="00566FA2" w:rsidP="00937859">
            <w:pPr>
              <w:pStyle w:val="TAL"/>
              <w:keepNext w:val="0"/>
              <w:keepLines w:val="0"/>
            </w:pPr>
            <w:r w:rsidRPr="00EF21D2">
              <w:t>isOrdered: N/A</w:t>
            </w:r>
          </w:p>
          <w:p w14:paraId="70690081" w14:textId="77777777" w:rsidR="00566FA2" w:rsidRPr="00EF21D2" w:rsidRDefault="00566FA2" w:rsidP="00937859">
            <w:pPr>
              <w:pStyle w:val="TAL"/>
              <w:keepNext w:val="0"/>
              <w:keepLines w:val="0"/>
            </w:pPr>
            <w:r w:rsidRPr="00EF21D2">
              <w:t>isUnique: N/A</w:t>
            </w:r>
          </w:p>
          <w:p w14:paraId="07454CC1" w14:textId="77777777" w:rsidR="00566FA2" w:rsidRPr="00EF21D2" w:rsidRDefault="00566FA2" w:rsidP="00937859">
            <w:pPr>
              <w:pStyle w:val="TAL"/>
              <w:keepNext w:val="0"/>
              <w:keepLines w:val="0"/>
            </w:pPr>
            <w:r w:rsidRPr="00EF21D2">
              <w:t>defaultValue: None</w:t>
            </w:r>
          </w:p>
          <w:p w14:paraId="089E2D35" w14:textId="77777777" w:rsidR="00566FA2" w:rsidRPr="00EF21D2" w:rsidRDefault="00566FA2" w:rsidP="00937859">
            <w:pPr>
              <w:pStyle w:val="TAL"/>
              <w:keepNext w:val="0"/>
              <w:keepLines w:val="0"/>
            </w:pPr>
            <w:r w:rsidRPr="00EF21D2">
              <w:t>isNullable: False</w:t>
            </w:r>
          </w:p>
        </w:tc>
      </w:tr>
      <w:tr w:rsidR="00566FA2" w:rsidRPr="00EF21D2" w14:paraId="3FD02A37" w14:textId="77777777" w:rsidTr="00937859">
        <w:trPr>
          <w:cantSplit/>
          <w:jc w:val="center"/>
        </w:trPr>
        <w:tc>
          <w:tcPr>
            <w:tcW w:w="1897" w:type="dxa"/>
          </w:tcPr>
          <w:p w14:paraId="1FE9666D"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580B369E" w14:textId="77777777" w:rsidR="00566FA2" w:rsidRPr="00EF21D2" w:rsidRDefault="00566FA2" w:rsidP="00937859">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413B2F21" w14:textId="77777777" w:rsidR="00566FA2" w:rsidRPr="00EF21D2" w:rsidRDefault="00566FA2" w:rsidP="00937859">
            <w:pPr>
              <w:pStyle w:val="TAL"/>
              <w:keepNext w:val="0"/>
              <w:keepLines w:val="0"/>
              <w:rPr>
                <w:rFonts w:cs="Arial"/>
              </w:rPr>
            </w:pPr>
            <w:r w:rsidRPr="00EF21D2">
              <w:rPr>
                <w:rFonts w:cs="Arial"/>
              </w:rPr>
              <w:t>.</w:t>
            </w:r>
          </w:p>
          <w:p w14:paraId="168BD5C4" w14:textId="77777777" w:rsidR="00566FA2" w:rsidRPr="00EF21D2" w:rsidRDefault="00566FA2" w:rsidP="00937859">
            <w:pPr>
              <w:pStyle w:val="TAL"/>
              <w:keepNext w:val="0"/>
              <w:keepLines w:val="0"/>
              <w:rPr>
                <w:rFonts w:cs="Arial"/>
              </w:rPr>
            </w:pPr>
          </w:p>
          <w:p w14:paraId="0D946C57" w14:textId="77777777" w:rsidR="00566FA2" w:rsidRPr="00EF21D2" w:rsidRDefault="00566FA2" w:rsidP="00937859">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120CF88F" w14:textId="77777777" w:rsidR="00566FA2" w:rsidRPr="00EF21D2" w:rsidRDefault="00566FA2" w:rsidP="00937859">
            <w:pPr>
              <w:pStyle w:val="TAL"/>
              <w:keepNext w:val="0"/>
              <w:keepLines w:val="0"/>
            </w:pPr>
            <w:r w:rsidRPr="00EF21D2">
              <w:t>type: Integer</w:t>
            </w:r>
          </w:p>
          <w:p w14:paraId="16A84D35" w14:textId="77777777" w:rsidR="00566FA2" w:rsidRPr="00EF21D2" w:rsidRDefault="00566FA2" w:rsidP="00937859">
            <w:pPr>
              <w:pStyle w:val="TAL"/>
              <w:keepNext w:val="0"/>
              <w:keepLines w:val="0"/>
            </w:pPr>
            <w:r w:rsidRPr="00EF21D2">
              <w:t>multiplicity: 1, 2, 4</w:t>
            </w:r>
          </w:p>
          <w:p w14:paraId="51A6BA20" w14:textId="77777777" w:rsidR="00566FA2" w:rsidRPr="00EF21D2" w:rsidRDefault="00566FA2" w:rsidP="00937859">
            <w:pPr>
              <w:pStyle w:val="TAL"/>
              <w:keepNext w:val="0"/>
              <w:keepLines w:val="0"/>
            </w:pPr>
            <w:r w:rsidRPr="00EF21D2">
              <w:t xml:space="preserve">isOrdered: </w:t>
            </w:r>
            <w:r w:rsidRPr="00CD3748">
              <w:t>False</w:t>
            </w:r>
          </w:p>
          <w:p w14:paraId="043F4F98" w14:textId="77777777" w:rsidR="00566FA2" w:rsidRPr="00EF21D2" w:rsidRDefault="00566FA2" w:rsidP="00937859">
            <w:pPr>
              <w:pStyle w:val="TAL"/>
              <w:keepNext w:val="0"/>
              <w:keepLines w:val="0"/>
            </w:pPr>
            <w:r w:rsidRPr="00EF21D2">
              <w:t xml:space="preserve">isUnique: </w:t>
            </w:r>
            <w:r w:rsidRPr="00CD3748">
              <w:t>True</w:t>
            </w:r>
          </w:p>
          <w:p w14:paraId="0BDD3843" w14:textId="77777777" w:rsidR="00566FA2" w:rsidRPr="00EF21D2" w:rsidRDefault="00566FA2" w:rsidP="00937859">
            <w:pPr>
              <w:pStyle w:val="TAL"/>
              <w:keepNext w:val="0"/>
              <w:keepLines w:val="0"/>
            </w:pPr>
            <w:r w:rsidRPr="00EF21D2">
              <w:t>defaultValue: None</w:t>
            </w:r>
          </w:p>
          <w:p w14:paraId="40C4251A" w14:textId="77777777" w:rsidR="00566FA2" w:rsidRPr="00EF21D2" w:rsidRDefault="00566FA2" w:rsidP="00937859">
            <w:pPr>
              <w:pStyle w:val="TAL"/>
              <w:keepNext w:val="0"/>
              <w:keepLines w:val="0"/>
            </w:pPr>
            <w:r w:rsidRPr="00EF21D2">
              <w:t>isNullable: False</w:t>
            </w:r>
          </w:p>
        </w:tc>
      </w:tr>
      <w:tr w:rsidR="00566FA2" w:rsidRPr="00EF21D2" w14:paraId="397F2C3C" w14:textId="77777777" w:rsidTr="00937859">
        <w:trPr>
          <w:cantSplit/>
          <w:jc w:val="center"/>
        </w:trPr>
        <w:tc>
          <w:tcPr>
            <w:tcW w:w="1897" w:type="dxa"/>
          </w:tcPr>
          <w:p w14:paraId="2FF05CA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331FDA0C"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67FCD49A" w14:textId="77777777" w:rsidR="00566FA2" w:rsidRPr="00EF21D2" w:rsidRDefault="00566FA2" w:rsidP="00937859">
            <w:pPr>
              <w:pStyle w:val="TAL"/>
              <w:keepNext w:val="0"/>
              <w:keepLines w:val="0"/>
              <w:rPr>
                <w:rFonts w:cs="Arial"/>
                <w:szCs w:val="18"/>
                <w:lang w:eastAsia="en-GB"/>
              </w:rPr>
            </w:pPr>
          </w:p>
          <w:p w14:paraId="6974F468" w14:textId="77777777" w:rsidR="00566FA2" w:rsidRPr="00EF21D2" w:rsidRDefault="00566FA2"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46D1192A" w14:textId="77777777" w:rsidR="00566FA2" w:rsidRPr="00EF21D2" w:rsidRDefault="00566FA2" w:rsidP="00937859">
            <w:pPr>
              <w:pStyle w:val="TAL"/>
              <w:keepNext w:val="0"/>
              <w:keepLines w:val="0"/>
              <w:rPr>
                <w:rFonts w:cs="Arial"/>
                <w:szCs w:val="18"/>
                <w:lang w:eastAsia="en-GB"/>
              </w:rPr>
            </w:pPr>
          </w:p>
          <w:p w14:paraId="5EBF42DD"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10</w:t>
            </w:r>
          </w:p>
          <w:p w14:paraId="6A74F39F" w14:textId="77777777" w:rsidR="00566FA2" w:rsidRPr="00EF21D2" w:rsidRDefault="00566FA2" w:rsidP="00937859">
            <w:pPr>
              <w:pStyle w:val="TAL"/>
              <w:keepNext w:val="0"/>
              <w:keepLines w:val="0"/>
              <w:rPr>
                <w:lang w:eastAsia="zh-CN"/>
              </w:rPr>
            </w:pPr>
          </w:p>
        </w:tc>
        <w:tc>
          <w:tcPr>
            <w:tcW w:w="2497" w:type="dxa"/>
          </w:tcPr>
          <w:p w14:paraId="23B304B6" w14:textId="77777777" w:rsidR="00566FA2" w:rsidRPr="00EF21D2" w:rsidRDefault="00566FA2" w:rsidP="00937859">
            <w:pPr>
              <w:pStyle w:val="TAL"/>
              <w:keepNext w:val="0"/>
              <w:keepLines w:val="0"/>
            </w:pPr>
            <w:r w:rsidRPr="00EF21D2">
              <w:t>type: Integer</w:t>
            </w:r>
          </w:p>
          <w:p w14:paraId="25C88DD0"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19F53A48" w14:textId="77777777" w:rsidR="00566FA2" w:rsidRPr="00EF21D2" w:rsidRDefault="00566FA2" w:rsidP="00937859">
            <w:pPr>
              <w:pStyle w:val="TAL"/>
              <w:keepNext w:val="0"/>
              <w:keepLines w:val="0"/>
            </w:pPr>
            <w:r w:rsidRPr="00EF21D2">
              <w:t>isOrdered: N/A</w:t>
            </w:r>
          </w:p>
          <w:p w14:paraId="6FC9AE33" w14:textId="77777777" w:rsidR="00566FA2" w:rsidRPr="00EF21D2" w:rsidRDefault="00566FA2" w:rsidP="00937859">
            <w:pPr>
              <w:pStyle w:val="TAL"/>
              <w:keepNext w:val="0"/>
              <w:keepLines w:val="0"/>
            </w:pPr>
            <w:r w:rsidRPr="00EF21D2">
              <w:t>isUnique: N/A</w:t>
            </w:r>
          </w:p>
          <w:p w14:paraId="272CD6C3" w14:textId="77777777" w:rsidR="00566FA2" w:rsidRPr="00EF21D2" w:rsidRDefault="00566FA2" w:rsidP="00937859">
            <w:pPr>
              <w:pStyle w:val="TAL"/>
              <w:keepNext w:val="0"/>
              <w:keepLines w:val="0"/>
            </w:pPr>
            <w:r w:rsidRPr="00EF21D2">
              <w:t>defaultValue: None</w:t>
            </w:r>
          </w:p>
          <w:p w14:paraId="7E37B09B" w14:textId="77777777" w:rsidR="00566FA2" w:rsidRPr="00EF21D2" w:rsidRDefault="00566FA2" w:rsidP="00937859">
            <w:pPr>
              <w:pStyle w:val="TAL"/>
              <w:keepNext w:val="0"/>
              <w:keepLines w:val="0"/>
            </w:pPr>
            <w:r w:rsidRPr="00EF21D2">
              <w:t>isNullable: False</w:t>
            </w:r>
          </w:p>
        </w:tc>
      </w:tr>
      <w:tr w:rsidR="00566FA2" w:rsidRPr="00EF21D2" w14:paraId="71A13DD5" w14:textId="77777777" w:rsidTr="00937859">
        <w:trPr>
          <w:cantSplit/>
          <w:jc w:val="center"/>
        </w:trPr>
        <w:tc>
          <w:tcPr>
            <w:tcW w:w="1897" w:type="dxa"/>
          </w:tcPr>
          <w:p w14:paraId="5ED0D26F"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0C25E7F6" w14:textId="77777777" w:rsidR="00566FA2" w:rsidRPr="00EF21D2" w:rsidRDefault="00566FA2" w:rsidP="009378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2540709B" w14:textId="77777777" w:rsidR="00566FA2" w:rsidRPr="00EF21D2" w:rsidRDefault="00566FA2" w:rsidP="00937859">
            <w:pPr>
              <w:pStyle w:val="TAL"/>
              <w:keepNext w:val="0"/>
              <w:keepLines w:val="0"/>
              <w:rPr>
                <w:rFonts w:ascii="Courier New" w:hAnsi="Courier New" w:cs="Courier New"/>
                <w:szCs w:val="18"/>
              </w:rPr>
            </w:pPr>
          </w:p>
          <w:p w14:paraId="342CB28A"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allowedValues: 0..2^10-1  </w:t>
            </w:r>
          </w:p>
          <w:p w14:paraId="31CA35DF" w14:textId="77777777" w:rsidR="00566FA2" w:rsidRPr="00EF21D2" w:rsidRDefault="00566FA2" w:rsidP="00937859">
            <w:pPr>
              <w:pStyle w:val="TAL"/>
              <w:keepNext w:val="0"/>
              <w:keepLines w:val="0"/>
              <w:rPr>
                <w:lang w:eastAsia="zh-CN"/>
              </w:rPr>
            </w:pPr>
          </w:p>
        </w:tc>
        <w:tc>
          <w:tcPr>
            <w:tcW w:w="2497" w:type="dxa"/>
          </w:tcPr>
          <w:p w14:paraId="35816868" w14:textId="77777777" w:rsidR="00566FA2" w:rsidRPr="00EF21D2" w:rsidRDefault="00566FA2" w:rsidP="00937859">
            <w:pPr>
              <w:pStyle w:val="TAL"/>
              <w:keepNext w:val="0"/>
              <w:keepLines w:val="0"/>
            </w:pPr>
            <w:r w:rsidRPr="00EF21D2">
              <w:t>type: Integer</w:t>
            </w:r>
          </w:p>
          <w:p w14:paraId="408F20B1" w14:textId="77777777" w:rsidR="00566FA2" w:rsidRPr="00EF21D2" w:rsidRDefault="00566FA2" w:rsidP="00937859">
            <w:pPr>
              <w:pStyle w:val="TAL"/>
              <w:keepNext w:val="0"/>
              <w:keepLines w:val="0"/>
            </w:pPr>
            <w:r w:rsidRPr="00EF21D2">
              <w:t>multiplicity: 1, 2..8</w:t>
            </w:r>
          </w:p>
          <w:p w14:paraId="4DE60802" w14:textId="77777777" w:rsidR="00566FA2" w:rsidRPr="00EF21D2" w:rsidRDefault="00566FA2" w:rsidP="00937859">
            <w:pPr>
              <w:pStyle w:val="TAL"/>
              <w:keepNext w:val="0"/>
              <w:keepLines w:val="0"/>
            </w:pPr>
            <w:r w:rsidRPr="00EF21D2">
              <w:t xml:space="preserve">isOrdered: </w:t>
            </w:r>
            <w:r w:rsidRPr="00CD3748">
              <w:t>False</w:t>
            </w:r>
          </w:p>
          <w:p w14:paraId="0CCE092D" w14:textId="77777777" w:rsidR="00566FA2" w:rsidRPr="00EF21D2" w:rsidRDefault="00566FA2" w:rsidP="00937859">
            <w:pPr>
              <w:pStyle w:val="TAL"/>
              <w:keepNext w:val="0"/>
              <w:keepLines w:val="0"/>
            </w:pPr>
            <w:r w:rsidRPr="00EF21D2">
              <w:t xml:space="preserve">isUnique: </w:t>
            </w:r>
            <w:r w:rsidRPr="00CD3748">
              <w:t>True</w:t>
            </w:r>
          </w:p>
          <w:p w14:paraId="5742ABA8" w14:textId="77777777" w:rsidR="00566FA2" w:rsidRPr="00EF21D2" w:rsidRDefault="00566FA2" w:rsidP="00937859">
            <w:pPr>
              <w:pStyle w:val="TAL"/>
              <w:keepNext w:val="0"/>
              <w:keepLines w:val="0"/>
            </w:pPr>
            <w:r w:rsidRPr="00EF21D2">
              <w:t>defaultValue: None</w:t>
            </w:r>
          </w:p>
          <w:p w14:paraId="33C04198" w14:textId="77777777" w:rsidR="00566FA2" w:rsidRPr="00EF21D2" w:rsidRDefault="00566FA2" w:rsidP="00937859">
            <w:pPr>
              <w:pStyle w:val="TAL"/>
              <w:keepNext w:val="0"/>
              <w:keepLines w:val="0"/>
            </w:pPr>
            <w:r w:rsidRPr="00EF21D2">
              <w:t>isNullable: False</w:t>
            </w:r>
          </w:p>
        </w:tc>
      </w:tr>
      <w:tr w:rsidR="00566FA2" w:rsidRPr="00EF21D2" w14:paraId="02AB2BA6" w14:textId="77777777" w:rsidTr="00937859">
        <w:trPr>
          <w:cantSplit/>
          <w:jc w:val="center"/>
        </w:trPr>
        <w:tc>
          <w:tcPr>
            <w:tcW w:w="1897" w:type="dxa"/>
          </w:tcPr>
          <w:p w14:paraId="51CDF782"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659D1C0D"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574A1928" w14:textId="77777777" w:rsidR="00566FA2" w:rsidRPr="00EF21D2" w:rsidRDefault="00566FA2" w:rsidP="00937859">
            <w:pPr>
              <w:pStyle w:val="TAL"/>
              <w:keepNext w:val="0"/>
              <w:keepLines w:val="0"/>
              <w:rPr>
                <w:rFonts w:cs="Arial"/>
                <w:szCs w:val="18"/>
                <w:lang w:eastAsia="en-GB"/>
              </w:rPr>
            </w:pPr>
          </w:p>
          <w:p w14:paraId="50B3E5BA" w14:textId="77777777" w:rsidR="00566FA2" w:rsidRPr="00EF21D2" w:rsidRDefault="00566FA2"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2080F461" w14:textId="77777777" w:rsidR="00566FA2" w:rsidRPr="00EF21D2" w:rsidRDefault="00566FA2" w:rsidP="00937859">
            <w:pPr>
              <w:pStyle w:val="TAL"/>
              <w:keepNext w:val="0"/>
              <w:keepLines w:val="0"/>
              <w:rPr>
                <w:lang w:eastAsia="zh-CN"/>
              </w:rPr>
            </w:pPr>
          </w:p>
          <w:p w14:paraId="0E2BDE9F" w14:textId="77777777" w:rsidR="00566FA2" w:rsidRPr="00EF21D2" w:rsidRDefault="00566FA2" w:rsidP="00937859">
            <w:pPr>
              <w:pStyle w:val="TAL"/>
              <w:keepNext w:val="0"/>
              <w:keepLines w:val="0"/>
              <w:rPr>
                <w:lang w:eastAsia="zh-CN"/>
              </w:rPr>
            </w:pPr>
            <w:r w:rsidRPr="00EF21D2">
              <w:rPr>
                <w:lang w:eastAsia="zh-CN"/>
              </w:rPr>
              <w:t>see NOTE 10</w:t>
            </w:r>
          </w:p>
        </w:tc>
        <w:tc>
          <w:tcPr>
            <w:tcW w:w="2497" w:type="dxa"/>
          </w:tcPr>
          <w:p w14:paraId="440821C6" w14:textId="77777777" w:rsidR="00566FA2" w:rsidRPr="00EF21D2" w:rsidRDefault="00566FA2" w:rsidP="00937859">
            <w:pPr>
              <w:pStyle w:val="TAL"/>
              <w:keepNext w:val="0"/>
              <w:keepLines w:val="0"/>
            </w:pPr>
            <w:r w:rsidRPr="00EF21D2">
              <w:t>type: Integer</w:t>
            </w:r>
          </w:p>
          <w:p w14:paraId="0704829F"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5313D17F" w14:textId="77777777" w:rsidR="00566FA2" w:rsidRPr="00EF21D2" w:rsidRDefault="00566FA2" w:rsidP="00937859">
            <w:pPr>
              <w:pStyle w:val="TAL"/>
              <w:keepNext w:val="0"/>
              <w:keepLines w:val="0"/>
            </w:pPr>
            <w:r w:rsidRPr="00EF21D2">
              <w:t>isOrdered: N/A</w:t>
            </w:r>
          </w:p>
          <w:p w14:paraId="3A58D6C5" w14:textId="77777777" w:rsidR="00566FA2" w:rsidRPr="00EF21D2" w:rsidRDefault="00566FA2" w:rsidP="00937859">
            <w:pPr>
              <w:pStyle w:val="TAL"/>
              <w:keepNext w:val="0"/>
              <w:keepLines w:val="0"/>
            </w:pPr>
            <w:r w:rsidRPr="00EF21D2">
              <w:t>isUnique: N/A</w:t>
            </w:r>
          </w:p>
          <w:p w14:paraId="7D34110A" w14:textId="77777777" w:rsidR="00566FA2" w:rsidRPr="00EF21D2" w:rsidRDefault="00566FA2" w:rsidP="00937859">
            <w:pPr>
              <w:pStyle w:val="TAL"/>
              <w:keepNext w:val="0"/>
              <w:keepLines w:val="0"/>
            </w:pPr>
            <w:r w:rsidRPr="00EF21D2">
              <w:t>defaultValue: None</w:t>
            </w:r>
          </w:p>
          <w:p w14:paraId="517EA5CB" w14:textId="77777777" w:rsidR="00566FA2" w:rsidRPr="00EF21D2" w:rsidRDefault="00566FA2" w:rsidP="00937859">
            <w:pPr>
              <w:pStyle w:val="TAL"/>
              <w:keepNext w:val="0"/>
              <w:keepLines w:val="0"/>
            </w:pPr>
            <w:r w:rsidRPr="00EF21D2">
              <w:t>isNullable: False</w:t>
            </w:r>
          </w:p>
        </w:tc>
      </w:tr>
      <w:tr w:rsidR="00566FA2" w:rsidRPr="00EF21D2" w14:paraId="35A73C6B" w14:textId="77777777" w:rsidTr="00937859">
        <w:trPr>
          <w:cantSplit/>
          <w:jc w:val="center"/>
        </w:trPr>
        <w:tc>
          <w:tcPr>
            <w:tcW w:w="1897" w:type="dxa"/>
          </w:tcPr>
          <w:p w14:paraId="7BB63D0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rimRSScrambleIdListofRS2</w:t>
            </w:r>
          </w:p>
        </w:tc>
        <w:tc>
          <w:tcPr>
            <w:tcW w:w="5441" w:type="dxa"/>
          </w:tcPr>
          <w:p w14:paraId="1950C29E" w14:textId="77777777" w:rsidR="00566FA2" w:rsidRPr="00EF21D2" w:rsidRDefault="00566FA2" w:rsidP="009378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4A46D5EE" w14:textId="77777777" w:rsidR="00566FA2" w:rsidRPr="00EF21D2" w:rsidRDefault="00566FA2" w:rsidP="00937859">
            <w:pPr>
              <w:pStyle w:val="TAL"/>
              <w:keepNext w:val="0"/>
              <w:keepLines w:val="0"/>
              <w:rPr>
                <w:rFonts w:ascii="Courier New" w:hAnsi="Courier New" w:cs="Courier New"/>
                <w:szCs w:val="18"/>
              </w:rPr>
            </w:pPr>
          </w:p>
          <w:p w14:paraId="1A89DD96"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allowedValues: 0..2^10-1  </w:t>
            </w:r>
          </w:p>
          <w:p w14:paraId="360679F7" w14:textId="77777777" w:rsidR="00566FA2" w:rsidRPr="00EF21D2" w:rsidRDefault="00566FA2" w:rsidP="00937859">
            <w:pPr>
              <w:pStyle w:val="TAL"/>
              <w:keepNext w:val="0"/>
              <w:keepLines w:val="0"/>
              <w:rPr>
                <w:lang w:eastAsia="zh-CN"/>
              </w:rPr>
            </w:pPr>
          </w:p>
        </w:tc>
        <w:tc>
          <w:tcPr>
            <w:tcW w:w="2497" w:type="dxa"/>
          </w:tcPr>
          <w:p w14:paraId="3181D498" w14:textId="77777777" w:rsidR="00566FA2" w:rsidRPr="00EF21D2" w:rsidRDefault="00566FA2" w:rsidP="00937859">
            <w:pPr>
              <w:pStyle w:val="TAL"/>
              <w:keepNext w:val="0"/>
              <w:keepLines w:val="0"/>
            </w:pPr>
            <w:r w:rsidRPr="00EF21D2">
              <w:t>type: Integer</w:t>
            </w:r>
          </w:p>
          <w:p w14:paraId="5CC59938" w14:textId="77777777" w:rsidR="00566FA2" w:rsidRPr="00EF21D2" w:rsidRDefault="00566FA2" w:rsidP="00937859">
            <w:pPr>
              <w:pStyle w:val="TAL"/>
              <w:keepNext w:val="0"/>
              <w:keepLines w:val="0"/>
            </w:pPr>
            <w:r w:rsidRPr="00EF21D2">
              <w:t>multiplicity: 1, 2..8</w:t>
            </w:r>
          </w:p>
          <w:p w14:paraId="2393D68E" w14:textId="77777777" w:rsidR="00566FA2" w:rsidRPr="00EF21D2" w:rsidRDefault="00566FA2" w:rsidP="00937859">
            <w:pPr>
              <w:pStyle w:val="TAL"/>
              <w:keepNext w:val="0"/>
              <w:keepLines w:val="0"/>
            </w:pPr>
            <w:r w:rsidRPr="00EF21D2">
              <w:t xml:space="preserve">isOrdered: </w:t>
            </w:r>
            <w:r w:rsidRPr="00CD3748">
              <w:t>False</w:t>
            </w:r>
          </w:p>
          <w:p w14:paraId="799ADDEC" w14:textId="77777777" w:rsidR="00566FA2" w:rsidRPr="00EF21D2" w:rsidRDefault="00566FA2" w:rsidP="00937859">
            <w:pPr>
              <w:pStyle w:val="TAL"/>
              <w:keepNext w:val="0"/>
              <w:keepLines w:val="0"/>
            </w:pPr>
            <w:r w:rsidRPr="00EF21D2">
              <w:t xml:space="preserve">isUnique: </w:t>
            </w:r>
            <w:r w:rsidRPr="00CD3748">
              <w:t>True</w:t>
            </w:r>
          </w:p>
          <w:p w14:paraId="4540ACDB" w14:textId="77777777" w:rsidR="00566FA2" w:rsidRPr="00EF21D2" w:rsidRDefault="00566FA2" w:rsidP="00937859">
            <w:pPr>
              <w:pStyle w:val="TAL"/>
              <w:keepNext w:val="0"/>
              <w:keepLines w:val="0"/>
            </w:pPr>
            <w:r w:rsidRPr="00EF21D2">
              <w:t>defaultValue: None</w:t>
            </w:r>
          </w:p>
          <w:p w14:paraId="5D342CCA" w14:textId="77777777" w:rsidR="00566FA2" w:rsidRPr="00EF21D2" w:rsidRDefault="00566FA2" w:rsidP="00937859">
            <w:pPr>
              <w:pStyle w:val="TAL"/>
              <w:keepNext w:val="0"/>
              <w:keepLines w:val="0"/>
            </w:pPr>
            <w:r w:rsidRPr="00EF21D2">
              <w:t>isNullable: False</w:t>
            </w:r>
          </w:p>
        </w:tc>
      </w:tr>
      <w:tr w:rsidR="00566FA2" w:rsidRPr="00EF21D2" w14:paraId="20F91771" w14:textId="77777777" w:rsidTr="00937859">
        <w:trPr>
          <w:cantSplit/>
          <w:jc w:val="center"/>
        </w:trPr>
        <w:tc>
          <w:tcPr>
            <w:tcW w:w="1897" w:type="dxa"/>
          </w:tcPr>
          <w:p w14:paraId="6BC59216"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15823F32" w14:textId="77777777" w:rsidR="00566FA2" w:rsidRPr="00EF21D2" w:rsidRDefault="00566FA2" w:rsidP="00937859">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40BF158A" w14:textId="77777777" w:rsidR="00566FA2" w:rsidRPr="00EF21D2" w:rsidRDefault="00566FA2" w:rsidP="00937859">
            <w:pPr>
              <w:pStyle w:val="TAL"/>
              <w:keepNext w:val="0"/>
              <w:keepLines w:val="0"/>
              <w:rPr>
                <w:rFonts w:cs="Arial"/>
                <w:szCs w:val="18"/>
                <w:lang w:eastAsia="en-GB"/>
              </w:rPr>
            </w:pPr>
          </w:p>
          <w:p w14:paraId="7DAA27B2" w14:textId="77777777" w:rsidR="00566FA2" w:rsidRPr="00EF21D2" w:rsidRDefault="00566FA2" w:rsidP="00937859">
            <w:pPr>
              <w:pStyle w:val="TAL"/>
              <w:keepNext w:val="0"/>
              <w:keepLines w:val="0"/>
            </w:pPr>
            <w:r w:rsidRPr="00EF21D2">
              <w:t>If the indication is "enable",</w:t>
            </w:r>
          </w:p>
          <w:p w14:paraId="03C1CC55" w14:textId="77777777" w:rsidR="00566FA2" w:rsidRPr="00EF21D2" w:rsidRDefault="00566FA2" w:rsidP="00937859">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3CC88550" w14:textId="77777777" w:rsidR="00566FA2" w:rsidRPr="00EF21D2" w:rsidRDefault="00566FA2" w:rsidP="00937859">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73AF1CE2" w14:textId="77777777" w:rsidR="00566FA2" w:rsidRPr="00EF21D2" w:rsidRDefault="00566FA2" w:rsidP="00937859">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1FF40D9A" w14:textId="77777777" w:rsidR="00566FA2" w:rsidRPr="00EF21D2" w:rsidRDefault="00566FA2" w:rsidP="00937859">
            <w:pPr>
              <w:pStyle w:val="TAL"/>
              <w:keepNext w:val="0"/>
              <w:keepLines w:val="0"/>
              <w:rPr>
                <w:rFonts w:cs="Arial"/>
                <w:szCs w:val="18"/>
                <w:lang w:eastAsia="en-GB"/>
              </w:rPr>
            </w:pPr>
          </w:p>
          <w:p w14:paraId="70BA9E64"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425B4D2D" w14:textId="77777777" w:rsidR="00566FA2" w:rsidRPr="00EF21D2" w:rsidRDefault="00566FA2" w:rsidP="00937859">
            <w:pPr>
              <w:pStyle w:val="TAL"/>
              <w:keepNext w:val="0"/>
              <w:keepLines w:val="0"/>
              <w:rPr>
                <w:rFonts w:cs="Arial"/>
                <w:szCs w:val="18"/>
                <w:lang w:eastAsia="en-GB"/>
              </w:rPr>
            </w:pPr>
          </w:p>
          <w:p w14:paraId="43AC9216" w14:textId="77777777" w:rsidR="00566FA2" w:rsidRPr="00EF21D2" w:rsidRDefault="00566FA2" w:rsidP="00937859">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4E6D2E8F" w14:textId="77777777" w:rsidR="00566FA2" w:rsidRPr="00EF21D2" w:rsidRDefault="00566FA2" w:rsidP="00937859">
            <w:pPr>
              <w:pStyle w:val="TAL"/>
              <w:keepNext w:val="0"/>
              <w:keepLines w:val="0"/>
            </w:pPr>
          </w:p>
          <w:p w14:paraId="4D9FF240"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8</w:t>
            </w:r>
          </w:p>
          <w:p w14:paraId="0C1D53F9" w14:textId="77777777" w:rsidR="00566FA2" w:rsidRPr="00EF21D2" w:rsidDel="00636A85" w:rsidRDefault="00566FA2" w:rsidP="00937859">
            <w:pPr>
              <w:pStyle w:val="TAL"/>
              <w:keepNext w:val="0"/>
              <w:keepLines w:val="0"/>
              <w:rPr>
                <w:rFonts w:cs="Arial"/>
                <w:szCs w:val="18"/>
                <w:lang w:eastAsia="en-GB"/>
              </w:rPr>
            </w:pPr>
          </w:p>
          <w:p w14:paraId="5C2B3F50" w14:textId="77777777" w:rsidR="00566FA2" w:rsidRPr="00EF21D2" w:rsidRDefault="00566FA2" w:rsidP="00937859">
            <w:pPr>
              <w:pStyle w:val="TAL"/>
              <w:keepNext w:val="0"/>
              <w:keepLines w:val="0"/>
              <w:rPr>
                <w:lang w:eastAsia="zh-CN"/>
              </w:rPr>
            </w:pPr>
          </w:p>
        </w:tc>
        <w:tc>
          <w:tcPr>
            <w:tcW w:w="2497" w:type="dxa"/>
          </w:tcPr>
          <w:p w14:paraId="0228C153" w14:textId="77777777" w:rsidR="00566FA2" w:rsidRPr="00EF21D2" w:rsidRDefault="00566FA2" w:rsidP="00937859">
            <w:pPr>
              <w:pStyle w:val="TAL"/>
              <w:keepNext w:val="0"/>
              <w:keepLines w:val="0"/>
            </w:pPr>
            <w:r w:rsidRPr="00EF21D2">
              <w:t>type: Enum</w:t>
            </w:r>
          </w:p>
          <w:p w14:paraId="708D37C9"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74A2016C" w14:textId="77777777" w:rsidR="00566FA2" w:rsidRPr="00EF21D2" w:rsidRDefault="00566FA2" w:rsidP="00937859">
            <w:pPr>
              <w:pStyle w:val="TAL"/>
              <w:keepNext w:val="0"/>
              <w:keepLines w:val="0"/>
            </w:pPr>
            <w:r w:rsidRPr="00EF21D2">
              <w:t>isOrdered: N/A</w:t>
            </w:r>
          </w:p>
          <w:p w14:paraId="061D7044" w14:textId="77777777" w:rsidR="00566FA2" w:rsidRPr="00EF21D2" w:rsidRDefault="00566FA2" w:rsidP="00937859">
            <w:pPr>
              <w:pStyle w:val="TAL"/>
              <w:keepNext w:val="0"/>
              <w:keepLines w:val="0"/>
            </w:pPr>
            <w:r w:rsidRPr="00EF21D2">
              <w:t>isUnique: N/A</w:t>
            </w:r>
          </w:p>
          <w:p w14:paraId="3268A710" w14:textId="77777777" w:rsidR="00566FA2" w:rsidRPr="00EF21D2" w:rsidRDefault="00566FA2" w:rsidP="00937859">
            <w:pPr>
              <w:pStyle w:val="TAL"/>
              <w:keepNext w:val="0"/>
              <w:keepLines w:val="0"/>
            </w:pPr>
            <w:r w:rsidRPr="00EF21D2">
              <w:t xml:space="preserve">defaultValue: DISABLE </w:t>
            </w:r>
          </w:p>
          <w:p w14:paraId="73DDD9CA" w14:textId="77777777" w:rsidR="00566FA2" w:rsidRPr="00EF21D2" w:rsidRDefault="00566FA2" w:rsidP="00937859">
            <w:pPr>
              <w:pStyle w:val="TAL"/>
              <w:keepNext w:val="0"/>
              <w:keepLines w:val="0"/>
            </w:pPr>
            <w:r w:rsidRPr="00EF21D2">
              <w:t>isNullable: False</w:t>
            </w:r>
          </w:p>
        </w:tc>
      </w:tr>
      <w:tr w:rsidR="00566FA2" w:rsidRPr="00EF21D2" w14:paraId="0AF66403" w14:textId="77777777" w:rsidTr="00937859">
        <w:trPr>
          <w:cantSplit/>
          <w:jc w:val="center"/>
        </w:trPr>
        <w:tc>
          <w:tcPr>
            <w:tcW w:w="1897" w:type="dxa"/>
          </w:tcPr>
          <w:p w14:paraId="0F0503AD"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RIMRSScrambleTimerMultiplier</w:t>
            </w:r>
          </w:p>
        </w:tc>
        <w:tc>
          <w:tcPr>
            <w:tcW w:w="5441" w:type="dxa"/>
          </w:tcPr>
          <w:p w14:paraId="4E6AAB1C"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6D3331E7" w14:textId="77777777" w:rsidR="00566FA2" w:rsidRPr="00EF21D2" w:rsidRDefault="00566FA2" w:rsidP="00937859">
            <w:pPr>
              <w:pStyle w:val="TAL"/>
              <w:keepNext w:val="0"/>
              <w:keepLines w:val="0"/>
              <w:rPr>
                <w:rFonts w:cs="Arial"/>
                <w:szCs w:val="18"/>
                <w:lang w:eastAsia="en-GB"/>
              </w:rPr>
            </w:pPr>
          </w:p>
          <w:p w14:paraId="600E57DD" w14:textId="77777777" w:rsidR="00566FA2" w:rsidRPr="00EF21D2" w:rsidRDefault="00566FA2" w:rsidP="00937859">
            <w:pPr>
              <w:pStyle w:val="TAL"/>
              <w:keepNext w:val="0"/>
              <w:keepLines w:val="0"/>
              <w:rPr>
                <w:rFonts w:cs="Arial"/>
                <w:szCs w:val="18"/>
                <w:lang w:eastAsia="en-GB"/>
              </w:rPr>
            </w:pPr>
          </w:p>
          <w:p w14:paraId="214D9753" w14:textId="77777777" w:rsidR="00566FA2" w:rsidRPr="00EF21D2" w:rsidRDefault="00566FA2"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38B2FD0E" w14:textId="77777777" w:rsidR="00566FA2" w:rsidRPr="00EF21D2" w:rsidRDefault="00566FA2" w:rsidP="00937859">
            <w:pPr>
              <w:pStyle w:val="TAL"/>
              <w:keepNext w:val="0"/>
              <w:keepLines w:val="0"/>
              <w:rPr>
                <w:lang w:eastAsia="zh-CN"/>
              </w:rPr>
            </w:pPr>
          </w:p>
        </w:tc>
        <w:tc>
          <w:tcPr>
            <w:tcW w:w="2497" w:type="dxa"/>
          </w:tcPr>
          <w:p w14:paraId="45A2DAE0" w14:textId="77777777" w:rsidR="00566FA2" w:rsidRPr="00EF21D2" w:rsidRDefault="00566FA2" w:rsidP="00937859">
            <w:pPr>
              <w:pStyle w:val="TAL"/>
              <w:keepNext w:val="0"/>
              <w:keepLines w:val="0"/>
            </w:pPr>
            <w:r w:rsidRPr="00EF21D2">
              <w:t>type: Integer</w:t>
            </w:r>
          </w:p>
          <w:p w14:paraId="13B3A695"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6E0A687C" w14:textId="77777777" w:rsidR="00566FA2" w:rsidRPr="00EF21D2" w:rsidRDefault="00566FA2" w:rsidP="00937859">
            <w:pPr>
              <w:pStyle w:val="TAL"/>
              <w:keepNext w:val="0"/>
              <w:keepLines w:val="0"/>
            </w:pPr>
            <w:r w:rsidRPr="00EF21D2">
              <w:t>isOrdered: N/A</w:t>
            </w:r>
          </w:p>
          <w:p w14:paraId="20574C65" w14:textId="77777777" w:rsidR="00566FA2" w:rsidRPr="00EF21D2" w:rsidRDefault="00566FA2" w:rsidP="00937859">
            <w:pPr>
              <w:pStyle w:val="TAL"/>
              <w:keepNext w:val="0"/>
              <w:keepLines w:val="0"/>
            </w:pPr>
            <w:r w:rsidRPr="00EF21D2">
              <w:t>isUnique: N/A</w:t>
            </w:r>
          </w:p>
          <w:p w14:paraId="501A6F2B" w14:textId="77777777" w:rsidR="00566FA2" w:rsidRPr="00EF21D2" w:rsidRDefault="00566FA2" w:rsidP="00937859">
            <w:pPr>
              <w:pStyle w:val="TAL"/>
              <w:keepNext w:val="0"/>
              <w:keepLines w:val="0"/>
            </w:pPr>
            <w:r w:rsidRPr="00EF21D2">
              <w:t>defaultValue: None</w:t>
            </w:r>
          </w:p>
          <w:p w14:paraId="2127B278" w14:textId="77777777" w:rsidR="00566FA2" w:rsidRPr="00EF21D2" w:rsidRDefault="00566FA2" w:rsidP="00937859">
            <w:pPr>
              <w:pStyle w:val="TAL"/>
              <w:keepNext w:val="0"/>
              <w:keepLines w:val="0"/>
            </w:pPr>
            <w:r w:rsidRPr="00EF21D2">
              <w:t>isNullable: False</w:t>
            </w:r>
          </w:p>
        </w:tc>
      </w:tr>
      <w:tr w:rsidR="00566FA2" w:rsidRPr="00EF21D2" w14:paraId="27DFAC53" w14:textId="77777777" w:rsidTr="00937859">
        <w:trPr>
          <w:cantSplit/>
          <w:jc w:val="center"/>
        </w:trPr>
        <w:tc>
          <w:tcPr>
            <w:tcW w:w="1897" w:type="dxa"/>
          </w:tcPr>
          <w:p w14:paraId="29678655"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RIMRSScrambleTimerOffset</w:t>
            </w:r>
          </w:p>
        </w:tc>
        <w:tc>
          <w:tcPr>
            <w:tcW w:w="5441" w:type="dxa"/>
          </w:tcPr>
          <w:p w14:paraId="03992A0C"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25EEC68F" w14:textId="77777777" w:rsidR="00566FA2" w:rsidRPr="00EF21D2" w:rsidRDefault="00566FA2" w:rsidP="00937859">
            <w:pPr>
              <w:pStyle w:val="TAL"/>
              <w:keepNext w:val="0"/>
              <w:keepLines w:val="0"/>
              <w:rPr>
                <w:rFonts w:cs="Arial"/>
                <w:szCs w:val="18"/>
                <w:lang w:eastAsia="en-GB"/>
              </w:rPr>
            </w:pPr>
          </w:p>
          <w:p w14:paraId="54441844" w14:textId="77777777" w:rsidR="00566FA2" w:rsidRPr="00EF21D2" w:rsidRDefault="00566FA2" w:rsidP="00937859">
            <w:pPr>
              <w:pStyle w:val="TAL"/>
              <w:keepNext w:val="0"/>
              <w:keepLines w:val="0"/>
              <w:rPr>
                <w:rFonts w:cs="Arial"/>
                <w:szCs w:val="18"/>
              </w:rPr>
            </w:pPr>
            <w:r w:rsidRPr="00EF21D2">
              <w:rPr>
                <w:rFonts w:cs="Arial"/>
                <w:szCs w:val="18"/>
              </w:rPr>
              <w:t>allowedValues: 0,1,….2^31-1</w:t>
            </w:r>
          </w:p>
          <w:p w14:paraId="5363CB02" w14:textId="77777777" w:rsidR="00566FA2" w:rsidRPr="00EF21D2" w:rsidRDefault="00566FA2" w:rsidP="00937859">
            <w:pPr>
              <w:pStyle w:val="TAL"/>
              <w:keepNext w:val="0"/>
              <w:keepLines w:val="0"/>
              <w:rPr>
                <w:lang w:eastAsia="zh-CN"/>
              </w:rPr>
            </w:pPr>
          </w:p>
        </w:tc>
        <w:tc>
          <w:tcPr>
            <w:tcW w:w="2497" w:type="dxa"/>
          </w:tcPr>
          <w:p w14:paraId="366FF18E" w14:textId="77777777" w:rsidR="00566FA2" w:rsidRPr="00EF21D2" w:rsidRDefault="00566FA2" w:rsidP="00937859">
            <w:pPr>
              <w:pStyle w:val="TAL"/>
              <w:keepNext w:val="0"/>
              <w:keepLines w:val="0"/>
            </w:pPr>
            <w:r w:rsidRPr="00EF21D2">
              <w:t>type: Integer</w:t>
            </w:r>
          </w:p>
          <w:p w14:paraId="7F92A8A7"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385D073A" w14:textId="77777777" w:rsidR="00566FA2" w:rsidRPr="00EF21D2" w:rsidRDefault="00566FA2" w:rsidP="00937859">
            <w:pPr>
              <w:pStyle w:val="TAL"/>
              <w:keepNext w:val="0"/>
              <w:keepLines w:val="0"/>
            </w:pPr>
            <w:r w:rsidRPr="00EF21D2">
              <w:t>isOrdered: N/A</w:t>
            </w:r>
          </w:p>
          <w:p w14:paraId="63EB1FF3" w14:textId="77777777" w:rsidR="00566FA2" w:rsidRPr="00EF21D2" w:rsidRDefault="00566FA2" w:rsidP="00937859">
            <w:pPr>
              <w:pStyle w:val="TAL"/>
              <w:keepNext w:val="0"/>
              <w:keepLines w:val="0"/>
            </w:pPr>
            <w:r w:rsidRPr="00EF21D2">
              <w:t>isUnique: N/A</w:t>
            </w:r>
          </w:p>
          <w:p w14:paraId="4E358BFC" w14:textId="77777777" w:rsidR="00566FA2" w:rsidRPr="00EF21D2" w:rsidRDefault="00566FA2" w:rsidP="00937859">
            <w:pPr>
              <w:pStyle w:val="TAL"/>
              <w:keepNext w:val="0"/>
              <w:keepLines w:val="0"/>
            </w:pPr>
            <w:r w:rsidRPr="00EF21D2">
              <w:t>defaultValue: None</w:t>
            </w:r>
          </w:p>
          <w:p w14:paraId="77483329" w14:textId="77777777" w:rsidR="00566FA2" w:rsidRPr="00EF21D2" w:rsidRDefault="00566FA2" w:rsidP="00937859">
            <w:pPr>
              <w:pStyle w:val="TAL"/>
              <w:keepNext w:val="0"/>
              <w:keepLines w:val="0"/>
            </w:pPr>
            <w:r w:rsidRPr="00EF21D2">
              <w:t>isNullable: False</w:t>
            </w:r>
          </w:p>
        </w:tc>
      </w:tr>
      <w:tr w:rsidR="00566FA2" w:rsidRPr="00EF21D2" w14:paraId="664E9184" w14:textId="77777777" w:rsidTr="00937859">
        <w:trPr>
          <w:cantSplit/>
          <w:jc w:val="center"/>
        </w:trPr>
        <w:tc>
          <w:tcPr>
            <w:tcW w:w="1897" w:type="dxa"/>
          </w:tcPr>
          <w:p w14:paraId="4AE2AC84"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75011EEA"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470BE47A" w14:textId="77777777" w:rsidR="00566FA2" w:rsidRPr="00EF21D2" w:rsidRDefault="00566FA2" w:rsidP="00937859">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2E4904B2" w14:textId="77777777" w:rsidR="00566FA2" w:rsidRPr="00EF21D2" w:rsidRDefault="00566FA2" w:rsidP="00937859">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4245FB7A" w14:textId="77777777" w:rsidR="00566FA2" w:rsidRPr="00EF21D2" w:rsidRDefault="00566FA2" w:rsidP="00937859">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11CD56DB" w14:textId="77777777" w:rsidR="00566FA2" w:rsidRPr="00EF21D2" w:rsidRDefault="00566FA2" w:rsidP="00937859">
            <w:pPr>
              <w:pStyle w:val="TAL"/>
              <w:keepNext w:val="0"/>
              <w:keepLines w:val="0"/>
              <w:rPr>
                <w:rFonts w:cs="Arial"/>
                <w:szCs w:val="18"/>
                <w:lang w:eastAsia="zh-CN"/>
              </w:rPr>
            </w:pPr>
          </w:p>
          <w:p w14:paraId="0D89D9BE" w14:textId="77777777" w:rsidR="00566FA2" w:rsidRPr="00EF21D2" w:rsidRDefault="00566FA2" w:rsidP="00937859">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7C72FAC1" w14:textId="77777777" w:rsidR="00566FA2" w:rsidRPr="00EF21D2" w:rsidRDefault="00566FA2" w:rsidP="00937859">
            <w:pPr>
              <w:pStyle w:val="TAL"/>
              <w:keepNext w:val="0"/>
              <w:keepLines w:val="0"/>
              <w:rPr>
                <w:rFonts w:cs="Arial"/>
                <w:szCs w:val="18"/>
                <w:lang w:eastAsia="en-GB"/>
              </w:rPr>
            </w:pPr>
          </w:p>
          <w:p w14:paraId="620AA8CF"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6</w:t>
            </w:r>
          </w:p>
          <w:p w14:paraId="4DFB0037" w14:textId="77777777" w:rsidR="00566FA2" w:rsidRPr="00EF21D2" w:rsidRDefault="00566FA2" w:rsidP="00937859">
            <w:pPr>
              <w:pStyle w:val="TAL"/>
              <w:keepNext w:val="0"/>
              <w:keepLines w:val="0"/>
              <w:rPr>
                <w:rFonts w:cs="Arial"/>
                <w:szCs w:val="18"/>
                <w:lang w:eastAsia="en-GB"/>
              </w:rPr>
            </w:pPr>
          </w:p>
          <w:p w14:paraId="314410DA"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allowedValues: </w:t>
            </w:r>
          </w:p>
          <w:p w14:paraId="1B4750FE" w14:textId="77777777" w:rsidR="00566FA2" w:rsidRPr="00EF21D2" w:rsidRDefault="00566FA2" w:rsidP="00937859">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19FAD2ED"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467A9FD8" w14:textId="77777777" w:rsidR="00566FA2" w:rsidRPr="00EF21D2" w:rsidRDefault="00566FA2" w:rsidP="00937859">
            <w:pPr>
              <w:pStyle w:val="TAL"/>
              <w:keepNext w:val="0"/>
              <w:keepLines w:val="0"/>
              <w:rPr>
                <w:rFonts w:cs="Arial"/>
                <w:szCs w:val="18"/>
                <w:lang w:eastAsia="en-GB"/>
              </w:rPr>
            </w:pPr>
          </w:p>
          <w:p w14:paraId="695301D3" w14:textId="77777777" w:rsidR="00566FA2" w:rsidRPr="00EF21D2" w:rsidRDefault="00566FA2" w:rsidP="00937859">
            <w:pPr>
              <w:pStyle w:val="TAL"/>
              <w:keepNext w:val="0"/>
              <w:keepLines w:val="0"/>
              <w:rPr>
                <w:rFonts w:cs="Arial"/>
                <w:szCs w:val="18"/>
                <w:lang w:eastAsia="en-GB"/>
              </w:rPr>
            </w:pPr>
          </w:p>
          <w:p w14:paraId="3079EC1F" w14:textId="77777777" w:rsidR="00566FA2" w:rsidRPr="00EF21D2" w:rsidRDefault="00566FA2" w:rsidP="00937859">
            <w:pPr>
              <w:pStyle w:val="TAL"/>
              <w:keepNext w:val="0"/>
              <w:keepLines w:val="0"/>
              <w:rPr>
                <w:lang w:eastAsia="zh-CN"/>
              </w:rPr>
            </w:pPr>
            <w:r w:rsidRPr="00EF21D2">
              <w:rPr>
                <w:rFonts w:cs="Arial"/>
                <w:szCs w:val="18"/>
                <w:lang w:eastAsia="en-GB"/>
              </w:rPr>
              <w:t>see NOTE 9</w:t>
            </w:r>
          </w:p>
        </w:tc>
        <w:tc>
          <w:tcPr>
            <w:tcW w:w="2497" w:type="dxa"/>
          </w:tcPr>
          <w:p w14:paraId="50642D63" w14:textId="77777777" w:rsidR="00566FA2" w:rsidRPr="00EF21D2" w:rsidRDefault="00566FA2" w:rsidP="00937859">
            <w:pPr>
              <w:pStyle w:val="TAL"/>
              <w:keepNext w:val="0"/>
              <w:keepLines w:val="0"/>
            </w:pPr>
            <w:r w:rsidRPr="00EF21D2">
              <w:t>type: Enum</w:t>
            </w:r>
          </w:p>
          <w:p w14:paraId="2E2E1DC9"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3A39744C" w14:textId="77777777" w:rsidR="00566FA2" w:rsidRPr="00EF21D2" w:rsidRDefault="00566FA2" w:rsidP="00937859">
            <w:pPr>
              <w:pStyle w:val="TAL"/>
              <w:keepNext w:val="0"/>
              <w:keepLines w:val="0"/>
            </w:pPr>
            <w:r w:rsidRPr="00EF21D2">
              <w:t>isOrdered: N/A</w:t>
            </w:r>
          </w:p>
          <w:p w14:paraId="492F5E00" w14:textId="77777777" w:rsidR="00566FA2" w:rsidRPr="00EF21D2" w:rsidRDefault="00566FA2" w:rsidP="00937859">
            <w:pPr>
              <w:pStyle w:val="TAL"/>
              <w:keepNext w:val="0"/>
              <w:keepLines w:val="0"/>
            </w:pPr>
            <w:r w:rsidRPr="00EF21D2">
              <w:t>isUnique: N/A</w:t>
            </w:r>
          </w:p>
          <w:p w14:paraId="39361066" w14:textId="77777777" w:rsidR="00566FA2" w:rsidRPr="00EF21D2" w:rsidRDefault="00566FA2" w:rsidP="00937859">
            <w:pPr>
              <w:pStyle w:val="TAL"/>
              <w:keepNext w:val="0"/>
              <w:keepLines w:val="0"/>
            </w:pPr>
            <w:r w:rsidRPr="00EF21D2">
              <w:t>defaultValue: None</w:t>
            </w:r>
          </w:p>
          <w:p w14:paraId="6A1FF032" w14:textId="77777777" w:rsidR="00566FA2" w:rsidRPr="00EF21D2" w:rsidRDefault="00566FA2" w:rsidP="00937859">
            <w:pPr>
              <w:pStyle w:val="TAL"/>
              <w:keepNext w:val="0"/>
              <w:keepLines w:val="0"/>
            </w:pPr>
            <w:r w:rsidRPr="00EF21D2">
              <w:t>isNullable: False</w:t>
            </w:r>
          </w:p>
        </w:tc>
      </w:tr>
      <w:tr w:rsidR="00566FA2" w:rsidRPr="00EF21D2" w14:paraId="26E0A0C7" w14:textId="77777777" w:rsidTr="00937859">
        <w:trPr>
          <w:cantSplit/>
          <w:jc w:val="center"/>
        </w:trPr>
        <w:tc>
          <w:tcPr>
            <w:tcW w:w="1897" w:type="dxa"/>
          </w:tcPr>
          <w:p w14:paraId="6F316F9C"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56939AC6" w14:textId="77777777" w:rsidR="00566FA2" w:rsidRPr="00EF21D2" w:rsidRDefault="00566FA2" w:rsidP="00937859">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77A5755E"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21949661"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5C59CB32" w14:textId="77777777" w:rsidR="00566FA2" w:rsidRPr="00EF21D2" w:rsidRDefault="00566FA2" w:rsidP="00937859">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7BD533B3" w14:textId="77777777" w:rsidR="00566FA2" w:rsidRPr="00EF21D2" w:rsidRDefault="00566FA2" w:rsidP="00937859">
            <w:pPr>
              <w:pStyle w:val="TAL"/>
              <w:keepNext w:val="0"/>
              <w:keepLines w:val="0"/>
            </w:pPr>
          </w:p>
          <w:p w14:paraId="3D2D4181" w14:textId="77777777" w:rsidR="00566FA2" w:rsidRPr="00EF21D2" w:rsidRDefault="00566FA2" w:rsidP="00937859">
            <w:pPr>
              <w:pStyle w:val="TAL"/>
              <w:keepNext w:val="0"/>
              <w:keepLines w:val="0"/>
              <w:rPr>
                <w:lang w:eastAsia="zh-CN"/>
              </w:rPr>
            </w:pPr>
            <w:r w:rsidRPr="00EF21D2">
              <w:t>allowedValues: 2, 3..20*2*maxNrofSymbols-1, where maxNrofSymbols=14</w:t>
            </w:r>
          </w:p>
        </w:tc>
        <w:tc>
          <w:tcPr>
            <w:tcW w:w="2497" w:type="dxa"/>
          </w:tcPr>
          <w:p w14:paraId="0C36C5DD" w14:textId="77777777" w:rsidR="00566FA2" w:rsidRPr="00EF21D2" w:rsidRDefault="00566FA2" w:rsidP="00937859">
            <w:pPr>
              <w:pStyle w:val="TAL"/>
              <w:keepNext w:val="0"/>
              <w:keepLines w:val="0"/>
            </w:pPr>
            <w:r w:rsidRPr="00EF21D2">
              <w:t>type: Integer</w:t>
            </w:r>
          </w:p>
          <w:p w14:paraId="2C515427"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47161DBB" w14:textId="77777777" w:rsidR="00566FA2" w:rsidRPr="00EF21D2" w:rsidRDefault="00566FA2" w:rsidP="00937859">
            <w:pPr>
              <w:pStyle w:val="TAL"/>
              <w:keepNext w:val="0"/>
              <w:keepLines w:val="0"/>
            </w:pPr>
            <w:r w:rsidRPr="00EF21D2">
              <w:t>isOrdered: N/A</w:t>
            </w:r>
          </w:p>
          <w:p w14:paraId="367F664D" w14:textId="77777777" w:rsidR="00566FA2" w:rsidRPr="00EF21D2" w:rsidRDefault="00566FA2" w:rsidP="00937859">
            <w:pPr>
              <w:pStyle w:val="TAL"/>
              <w:keepNext w:val="0"/>
              <w:keepLines w:val="0"/>
            </w:pPr>
            <w:r w:rsidRPr="00EF21D2">
              <w:t>isUnique: N/A</w:t>
            </w:r>
          </w:p>
          <w:p w14:paraId="508469DE" w14:textId="77777777" w:rsidR="00566FA2" w:rsidRPr="00EF21D2" w:rsidRDefault="00566FA2" w:rsidP="00937859">
            <w:pPr>
              <w:pStyle w:val="TAL"/>
              <w:keepNext w:val="0"/>
              <w:keepLines w:val="0"/>
            </w:pPr>
            <w:r w:rsidRPr="00EF21D2">
              <w:t>defaultValue: None</w:t>
            </w:r>
          </w:p>
          <w:p w14:paraId="02DE57F2" w14:textId="77777777" w:rsidR="00566FA2" w:rsidRPr="00EF21D2" w:rsidRDefault="00566FA2" w:rsidP="00937859">
            <w:pPr>
              <w:pStyle w:val="TAL"/>
              <w:keepNext w:val="0"/>
              <w:keepLines w:val="0"/>
            </w:pPr>
            <w:r w:rsidRPr="00EF21D2">
              <w:t>isNullable: False</w:t>
            </w:r>
          </w:p>
        </w:tc>
      </w:tr>
      <w:tr w:rsidR="00566FA2" w:rsidRPr="00EF21D2" w14:paraId="2D3FC446" w14:textId="77777777" w:rsidTr="00937859">
        <w:trPr>
          <w:cantSplit/>
          <w:jc w:val="center"/>
        </w:trPr>
        <w:tc>
          <w:tcPr>
            <w:tcW w:w="1897" w:type="dxa"/>
          </w:tcPr>
          <w:p w14:paraId="1284BF2D"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09A6D367" w14:textId="77777777" w:rsidR="00566FA2" w:rsidRPr="00EF21D2" w:rsidRDefault="00566FA2" w:rsidP="00937859">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6008D6C8" w14:textId="77777777" w:rsidR="00566FA2" w:rsidRPr="00EF21D2" w:rsidRDefault="00566FA2" w:rsidP="00937859">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4E24919E" w14:textId="77777777" w:rsidR="00566FA2" w:rsidRPr="00EF21D2" w:rsidRDefault="00566FA2" w:rsidP="00937859">
            <w:pPr>
              <w:pStyle w:val="TAL"/>
              <w:keepNext w:val="0"/>
              <w:keepLines w:val="0"/>
            </w:pPr>
          </w:p>
          <w:p w14:paraId="6BF347DE"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6F18F7F2" w14:textId="77777777" w:rsidR="00566FA2" w:rsidRPr="00EF21D2" w:rsidRDefault="00566FA2" w:rsidP="00937859">
            <w:pPr>
              <w:pStyle w:val="TAL"/>
              <w:keepNext w:val="0"/>
              <w:keepLines w:val="0"/>
            </w:pPr>
          </w:p>
          <w:p w14:paraId="2BECF920" w14:textId="77777777" w:rsidR="00566FA2" w:rsidRPr="00EF21D2" w:rsidRDefault="00566FA2" w:rsidP="00937859">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3D1DFDFE" w14:textId="77777777" w:rsidR="00566FA2" w:rsidRPr="00EF21D2" w:rsidRDefault="00566FA2" w:rsidP="00937859">
            <w:pPr>
              <w:pStyle w:val="TAL"/>
              <w:keepNext w:val="0"/>
              <w:keepLines w:val="0"/>
            </w:pPr>
          </w:p>
          <w:p w14:paraId="42A5CA0C" w14:textId="77777777" w:rsidR="00566FA2" w:rsidRPr="00EF21D2" w:rsidRDefault="00566FA2" w:rsidP="00937859">
            <w:pPr>
              <w:pStyle w:val="TAL"/>
              <w:keepNext w:val="0"/>
              <w:keepLines w:val="0"/>
            </w:pPr>
            <w:r w:rsidRPr="00EF21D2">
              <w:t>See NOTE 9</w:t>
            </w:r>
          </w:p>
          <w:p w14:paraId="6D4500DA" w14:textId="77777777" w:rsidR="00566FA2" w:rsidRPr="00EF21D2" w:rsidRDefault="00566FA2" w:rsidP="00937859">
            <w:pPr>
              <w:pStyle w:val="TAL"/>
              <w:keepNext w:val="0"/>
              <w:keepLines w:val="0"/>
              <w:rPr>
                <w:lang w:eastAsia="zh-CN"/>
              </w:rPr>
            </w:pPr>
          </w:p>
        </w:tc>
        <w:tc>
          <w:tcPr>
            <w:tcW w:w="2497" w:type="dxa"/>
          </w:tcPr>
          <w:p w14:paraId="0B3EAAE0" w14:textId="77777777" w:rsidR="00566FA2" w:rsidRPr="00EF21D2" w:rsidRDefault="00566FA2" w:rsidP="00937859">
            <w:pPr>
              <w:pStyle w:val="TAL"/>
              <w:keepNext w:val="0"/>
              <w:keepLines w:val="0"/>
            </w:pPr>
            <w:r w:rsidRPr="00EF21D2">
              <w:t>type: Enum</w:t>
            </w:r>
          </w:p>
          <w:p w14:paraId="7E2E1AA1"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49C088BA" w14:textId="77777777" w:rsidR="00566FA2" w:rsidRPr="00EF21D2" w:rsidRDefault="00566FA2" w:rsidP="00937859">
            <w:pPr>
              <w:pStyle w:val="TAL"/>
              <w:keepNext w:val="0"/>
              <w:keepLines w:val="0"/>
            </w:pPr>
            <w:r w:rsidRPr="00EF21D2">
              <w:t>isOrdered: N/A</w:t>
            </w:r>
          </w:p>
          <w:p w14:paraId="7A4A1352" w14:textId="77777777" w:rsidR="00566FA2" w:rsidRPr="00EF21D2" w:rsidRDefault="00566FA2" w:rsidP="00937859">
            <w:pPr>
              <w:pStyle w:val="TAL"/>
              <w:keepNext w:val="0"/>
              <w:keepLines w:val="0"/>
            </w:pPr>
            <w:r w:rsidRPr="00EF21D2">
              <w:t>isUnique: N/A</w:t>
            </w:r>
          </w:p>
          <w:p w14:paraId="06D42322" w14:textId="77777777" w:rsidR="00566FA2" w:rsidRPr="00EF21D2" w:rsidRDefault="00566FA2" w:rsidP="00937859">
            <w:pPr>
              <w:pStyle w:val="TAL"/>
              <w:keepNext w:val="0"/>
              <w:keepLines w:val="0"/>
            </w:pPr>
            <w:r w:rsidRPr="00EF21D2">
              <w:t>defaultValue: None</w:t>
            </w:r>
          </w:p>
          <w:p w14:paraId="13548A06" w14:textId="77777777" w:rsidR="00566FA2" w:rsidRPr="00EF21D2" w:rsidRDefault="00566FA2" w:rsidP="00937859">
            <w:pPr>
              <w:pStyle w:val="TAL"/>
              <w:keepNext w:val="0"/>
              <w:keepLines w:val="0"/>
            </w:pPr>
            <w:r w:rsidRPr="00EF21D2">
              <w:t>isNullable: False</w:t>
            </w:r>
          </w:p>
        </w:tc>
      </w:tr>
      <w:tr w:rsidR="00566FA2" w:rsidRPr="00EF21D2" w14:paraId="36C31C97" w14:textId="77777777" w:rsidTr="00937859">
        <w:trPr>
          <w:cantSplit/>
          <w:jc w:val="center"/>
        </w:trPr>
        <w:tc>
          <w:tcPr>
            <w:tcW w:w="1897" w:type="dxa"/>
          </w:tcPr>
          <w:p w14:paraId="02597ED6"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3E637D35" w14:textId="77777777" w:rsidR="00566FA2" w:rsidRPr="00EF21D2" w:rsidRDefault="00566FA2" w:rsidP="00937859">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09C72D35" w14:textId="77777777" w:rsidR="00566FA2" w:rsidRPr="00EF21D2" w:rsidRDefault="00566FA2" w:rsidP="00937859">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391DF14B" w14:textId="77777777" w:rsidR="00566FA2" w:rsidRPr="00EF21D2" w:rsidRDefault="00566FA2" w:rsidP="00937859">
            <w:pPr>
              <w:pStyle w:val="TAL"/>
              <w:keepNext w:val="0"/>
              <w:keepLines w:val="0"/>
            </w:pPr>
          </w:p>
          <w:p w14:paraId="4CBE9613" w14:textId="77777777" w:rsidR="00566FA2" w:rsidRPr="00EF21D2" w:rsidRDefault="00566FA2" w:rsidP="00937859">
            <w:pPr>
              <w:pStyle w:val="TAL"/>
              <w:keepNext w:val="0"/>
              <w:keepLines w:val="0"/>
              <w:rPr>
                <w:lang w:eastAsia="zh-CN"/>
              </w:rPr>
            </w:pPr>
            <w:r w:rsidRPr="00EF21D2">
              <w:t>allowedValues: 2, 3..20*2*maxNrofSymbols-1, where maxNrofSymbols=14</w:t>
            </w:r>
          </w:p>
        </w:tc>
        <w:tc>
          <w:tcPr>
            <w:tcW w:w="2497" w:type="dxa"/>
          </w:tcPr>
          <w:p w14:paraId="469029D9" w14:textId="77777777" w:rsidR="00566FA2" w:rsidRPr="00EF21D2" w:rsidRDefault="00566FA2" w:rsidP="00937859">
            <w:pPr>
              <w:pStyle w:val="TAL"/>
              <w:keepNext w:val="0"/>
              <w:keepLines w:val="0"/>
            </w:pPr>
            <w:r w:rsidRPr="00EF21D2">
              <w:t>type: Integer</w:t>
            </w:r>
          </w:p>
          <w:p w14:paraId="23A24698"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237B0A1D" w14:textId="77777777" w:rsidR="00566FA2" w:rsidRPr="00EF21D2" w:rsidRDefault="00566FA2" w:rsidP="00937859">
            <w:pPr>
              <w:pStyle w:val="TAL"/>
              <w:keepNext w:val="0"/>
              <w:keepLines w:val="0"/>
            </w:pPr>
            <w:r w:rsidRPr="00EF21D2">
              <w:t>isOrdered: N/A</w:t>
            </w:r>
          </w:p>
          <w:p w14:paraId="423FCCA8" w14:textId="77777777" w:rsidR="00566FA2" w:rsidRPr="00EF21D2" w:rsidRDefault="00566FA2" w:rsidP="00937859">
            <w:pPr>
              <w:pStyle w:val="TAL"/>
              <w:keepNext w:val="0"/>
              <w:keepLines w:val="0"/>
            </w:pPr>
            <w:r w:rsidRPr="00EF21D2">
              <w:t>isUnique: N/A</w:t>
            </w:r>
          </w:p>
          <w:p w14:paraId="249B25DF" w14:textId="77777777" w:rsidR="00566FA2" w:rsidRPr="00EF21D2" w:rsidRDefault="00566FA2" w:rsidP="00937859">
            <w:pPr>
              <w:pStyle w:val="TAL"/>
              <w:keepNext w:val="0"/>
              <w:keepLines w:val="0"/>
            </w:pPr>
            <w:r w:rsidRPr="00EF21D2">
              <w:t>defaultValue: None</w:t>
            </w:r>
          </w:p>
          <w:p w14:paraId="6F089182" w14:textId="77777777" w:rsidR="00566FA2" w:rsidRPr="00EF21D2" w:rsidRDefault="00566FA2" w:rsidP="00937859">
            <w:pPr>
              <w:pStyle w:val="TAL"/>
              <w:keepNext w:val="0"/>
              <w:keepLines w:val="0"/>
            </w:pPr>
            <w:r w:rsidRPr="00EF21D2">
              <w:t>isNullable: False</w:t>
            </w:r>
          </w:p>
        </w:tc>
      </w:tr>
      <w:tr w:rsidR="00566FA2" w:rsidRPr="00EF21D2" w14:paraId="7A189E20" w14:textId="77777777" w:rsidTr="00937859">
        <w:trPr>
          <w:cantSplit/>
          <w:jc w:val="center"/>
        </w:trPr>
        <w:tc>
          <w:tcPr>
            <w:tcW w:w="1897" w:type="dxa"/>
          </w:tcPr>
          <w:p w14:paraId="762CAA23"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2A880663"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3F69DF9A" w14:textId="77777777" w:rsidR="00566FA2" w:rsidRPr="00EF21D2" w:rsidRDefault="00566FA2" w:rsidP="00937859">
            <w:pPr>
              <w:pStyle w:val="TAL"/>
              <w:keepNext w:val="0"/>
              <w:keepLines w:val="0"/>
              <w:rPr>
                <w:rFonts w:cs="Arial"/>
                <w:szCs w:val="18"/>
                <w:lang w:eastAsia="en-GB"/>
              </w:rPr>
            </w:pPr>
          </w:p>
          <w:p w14:paraId="5BB3F667" w14:textId="77777777" w:rsidR="00566FA2" w:rsidRPr="00EF21D2" w:rsidRDefault="00566FA2" w:rsidP="009378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2200B6FE" w14:textId="77777777" w:rsidR="00566FA2" w:rsidRPr="00EF21D2" w:rsidRDefault="00566FA2" w:rsidP="00937859">
            <w:pPr>
              <w:pStyle w:val="TAL"/>
              <w:keepNext w:val="0"/>
              <w:keepLines w:val="0"/>
            </w:pPr>
            <w:r w:rsidRPr="00EF21D2">
              <w:t>type: Integer</w:t>
            </w:r>
          </w:p>
          <w:p w14:paraId="1079057E"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0DD476BD" w14:textId="77777777" w:rsidR="00566FA2" w:rsidRPr="00EF21D2" w:rsidRDefault="00566FA2" w:rsidP="00937859">
            <w:pPr>
              <w:pStyle w:val="TAL"/>
              <w:keepNext w:val="0"/>
              <w:keepLines w:val="0"/>
            </w:pPr>
            <w:r w:rsidRPr="00EF21D2">
              <w:t>isOrdered: N/A</w:t>
            </w:r>
          </w:p>
          <w:p w14:paraId="2ADBDA79" w14:textId="77777777" w:rsidR="00566FA2" w:rsidRPr="00EF21D2" w:rsidRDefault="00566FA2" w:rsidP="00937859">
            <w:pPr>
              <w:pStyle w:val="TAL"/>
              <w:keepNext w:val="0"/>
              <w:keepLines w:val="0"/>
            </w:pPr>
            <w:r w:rsidRPr="00EF21D2">
              <w:t>isUnique: N/A</w:t>
            </w:r>
          </w:p>
          <w:p w14:paraId="4F591512" w14:textId="77777777" w:rsidR="00566FA2" w:rsidRPr="00EF21D2" w:rsidRDefault="00566FA2" w:rsidP="00937859">
            <w:pPr>
              <w:pStyle w:val="TAL"/>
              <w:keepNext w:val="0"/>
              <w:keepLines w:val="0"/>
            </w:pPr>
            <w:r w:rsidRPr="00EF21D2">
              <w:t>defaultValue: None</w:t>
            </w:r>
          </w:p>
          <w:p w14:paraId="278A2776" w14:textId="77777777" w:rsidR="00566FA2" w:rsidRPr="00EF21D2" w:rsidRDefault="00566FA2" w:rsidP="00937859">
            <w:pPr>
              <w:pStyle w:val="TAL"/>
              <w:keepNext w:val="0"/>
              <w:keepLines w:val="0"/>
            </w:pPr>
            <w:r w:rsidRPr="00EF21D2">
              <w:t>isNullable: False</w:t>
            </w:r>
          </w:p>
        </w:tc>
      </w:tr>
      <w:tr w:rsidR="00566FA2" w:rsidRPr="00EF21D2" w14:paraId="64AB3282" w14:textId="77777777" w:rsidTr="00937859">
        <w:trPr>
          <w:cantSplit/>
          <w:jc w:val="center"/>
        </w:trPr>
        <w:tc>
          <w:tcPr>
            <w:tcW w:w="1897" w:type="dxa"/>
          </w:tcPr>
          <w:p w14:paraId="1D771DAD"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7DBA269F"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6968AB7A" w14:textId="77777777" w:rsidR="00566FA2" w:rsidRPr="00EF21D2" w:rsidRDefault="00566FA2" w:rsidP="00937859">
            <w:pPr>
              <w:pStyle w:val="TAL"/>
              <w:keepNext w:val="0"/>
              <w:keepLines w:val="0"/>
              <w:rPr>
                <w:rFonts w:cs="Arial"/>
                <w:szCs w:val="18"/>
                <w:lang w:eastAsia="en-GB"/>
              </w:rPr>
            </w:pPr>
          </w:p>
          <w:p w14:paraId="6F876220" w14:textId="77777777" w:rsidR="00566FA2" w:rsidRPr="00EF21D2" w:rsidRDefault="00566FA2" w:rsidP="009378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7CC5AAA" w14:textId="77777777" w:rsidR="00566FA2" w:rsidRPr="00EF21D2" w:rsidRDefault="00566FA2" w:rsidP="00937859">
            <w:pPr>
              <w:pStyle w:val="TAL"/>
              <w:keepNext w:val="0"/>
              <w:keepLines w:val="0"/>
            </w:pPr>
            <w:r w:rsidRPr="00EF21D2">
              <w:t>type: Integer</w:t>
            </w:r>
          </w:p>
          <w:p w14:paraId="35BEFB1C"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7AB4225B" w14:textId="77777777" w:rsidR="00566FA2" w:rsidRPr="00EF21D2" w:rsidRDefault="00566FA2" w:rsidP="00937859">
            <w:pPr>
              <w:pStyle w:val="TAL"/>
              <w:keepNext w:val="0"/>
              <w:keepLines w:val="0"/>
            </w:pPr>
            <w:r w:rsidRPr="00EF21D2">
              <w:t>isOrdered: N/A</w:t>
            </w:r>
          </w:p>
          <w:p w14:paraId="6B96FE4F" w14:textId="77777777" w:rsidR="00566FA2" w:rsidRPr="00EF21D2" w:rsidRDefault="00566FA2" w:rsidP="00937859">
            <w:pPr>
              <w:pStyle w:val="TAL"/>
              <w:keepNext w:val="0"/>
              <w:keepLines w:val="0"/>
            </w:pPr>
            <w:r w:rsidRPr="00EF21D2">
              <w:t>isUnique: N/A</w:t>
            </w:r>
          </w:p>
          <w:p w14:paraId="1AA70347" w14:textId="77777777" w:rsidR="00566FA2" w:rsidRPr="00EF21D2" w:rsidRDefault="00566FA2" w:rsidP="00937859">
            <w:pPr>
              <w:pStyle w:val="TAL"/>
              <w:keepNext w:val="0"/>
              <w:keepLines w:val="0"/>
            </w:pPr>
            <w:r w:rsidRPr="00EF21D2">
              <w:t>defaultValue: None</w:t>
            </w:r>
          </w:p>
          <w:p w14:paraId="143587E6" w14:textId="77777777" w:rsidR="00566FA2" w:rsidRPr="00EF21D2" w:rsidRDefault="00566FA2" w:rsidP="00937859">
            <w:pPr>
              <w:pStyle w:val="TAL"/>
              <w:keepNext w:val="0"/>
              <w:keepLines w:val="0"/>
            </w:pPr>
            <w:r w:rsidRPr="00EF21D2">
              <w:t>isNullable: False</w:t>
            </w:r>
          </w:p>
        </w:tc>
      </w:tr>
      <w:tr w:rsidR="00566FA2" w:rsidRPr="00EF21D2" w14:paraId="699CBCAF" w14:textId="77777777" w:rsidTr="00937859">
        <w:trPr>
          <w:cantSplit/>
          <w:jc w:val="center"/>
        </w:trPr>
        <w:tc>
          <w:tcPr>
            <w:tcW w:w="1897" w:type="dxa"/>
          </w:tcPr>
          <w:p w14:paraId="16BD88A9"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0030704C"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5D50D03A" w14:textId="77777777" w:rsidR="00566FA2" w:rsidRPr="00EF21D2" w:rsidRDefault="00566FA2" w:rsidP="00937859">
            <w:pPr>
              <w:pStyle w:val="TAL"/>
              <w:keepNext w:val="0"/>
              <w:keepLines w:val="0"/>
              <w:rPr>
                <w:rFonts w:cs="Arial"/>
                <w:szCs w:val="18"/>
                <w:lang w:eastAsia="en-GB"/>
              </w:rPr>
            </w:pPr>
          </w:p>
          <w:p w14:paraId="005118E4" w14:textId="77777777" w:rsidR="00566FA2" w:rsidRPr="00EF21D2" w:rsidRDefault="00566FA2"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4234A032" w14:textId="77777777" w:rsidR="00566FA2" w:rsidRPr="00EF21D2" w:rsidRDefault="00566FA2" w:rsidP="00937859">
            <w:pPr>
              <w:pStyle w:val="TAL"/>
              <w:keepNext w:val="0"/>
              <w:keepLines w:val="0"/>
              <w:rPr>
                <w:rFonts w:cs="Arial"/>
                <w:szCs w:val="18"/>
                <w:lang w:eastAsia="en-GB"/>
              </w:rPr>
            </w:pPr>
          </w:p>
          <w:p w14:paraId="77F26EEF"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7</w:t>
            </w:r>
          </w:p>
          <w:p w14:paraId="2A96CE12" w14:textId="77777777" w:rsidR="00566FA2" w:rsidRPr="00EF21D2" w:rsidRDefault="00566FA2" w:rsidP="00937859">
            <w:pPr>
              <w:pStyle w:val="TAL"/>
              <w:keepNext w:val="0"/>
              <w:keepLines w:val="0"/>
              <w:rPr>
                <w:lang w:eastAsia="zh-CN"/>
              </w:rPr>
            </w:pPr>
          </w:p>
        </w:tc>
        <w:tc>
          <w:tcPr>
            <w:tcW w:w="2497" w:type="dxa"/>
          </w:tcPr>
          <w:p w14:paraId="766C5D21" w14:textId="77777777" w:rsidR="00566FA2" w:rsidRPr="00EF21D2" w:rsidRDefault="00566FA2" w:rsidP="00937859">
            <w:pPr>
              <w:pStyle w:val="TAL"/>
              <w:keepNext w:val="0"/>
              <w:keepLines w:val="0"/>
            </w:pPr>
            <w:r w:rsidRPr="00EF21D2">
              <w:t>type: Integer</w:t>
            </w:r>
          </w:p>
          <w:p w14:paraId="363DBDF7"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79AD73AF" w14:textId="77777777" w:rsidR="00566FA2" w:rsidRPr="00EF21D2" w:rsidRDefault="00566FA2" w:rsidP="00937859">
            <w:pPr>
              <w:pStyle w:val="TAL"/>
              <w:keepNext w:val="0"/>
              <w:keepLines w:val="0"/>
            </w:pPr>
            <w:r w:rsidRPr="00EF21D2">
              <w:t>isOrdered: N/A</w:t>
            </w:r>
          </w:p>
          <w:p w14:paraId="0E3C014E" w14:textId="77777777" w:rsidR="00566FA2" w:rsidRPr="00EF21D2" w:rsidRDefault="00566FA2" w:rsidP="00937859">
            <w:pPr>
              <w:pStyle w:val="TAL"/>
              <w:keepNext w:val="0"/>
              <w:keepLines w:val="0"/>
            </w:pPr>
            <w:r w:rsidRPr="00EF21D2">
              <w:t>isUnique: N/A</w:t>
            </w:r>
          </w:p>
          <w:p w14:paraId="2F0AC336" w14:textId="77777777" w:rsidR="00566FA2" w:rsidRPr="00EF21D2" w:rsidRDefault="00566FA2" w:rsidP="00937859">
            <w:pPr>
              <w:pStyle w:val="TAL"/>
              <w:keepNext w:val="0"/>
              <w:keepLines w:val="0"/>
            </w:pPr>
            <w:r w:rsidRPr="00EF21D2">
              <w:t>defaultValue: None</w:t>
            </w:r>
          </w:p>
          <w:p w14:paraId="4AEFB918" w14:textId="77777777" w:rsidR="00566FA2" w:rsidRPr="00EF21D2" w:rsidRDefault="00566FA2" w:rsidP="00937859">
            <w:pPr>
              <w:pStyle w:val="TAL"/>
              <w:keepNext w:val="0"/>
              <w:keepLines w:val="0"/>
            </w:pPr>
            <w:r w:rsidRPr="00EF21D2">
              <w:t>isNullable: False</w:t>
            </w:r>
          </w:p>
        </w:tc>
      </w:tr>
      <w:tr w:rsidR="00566FA2" w:rsidRPr="00EF21D2" w14:paraId="6108BEBE" w14:textId="77777777" w:rsidTr="00937859">
        <w:trPr>
          <w:cantSplit/>
          <w:jc w:val="center"/>
        </w:trPr>
        <w:tc>
          <w:tcPr>
            <w:tcW w:w="1897" w:type="dxa"/>
          </w:tcPr>
          <w:p w14:paraId="3CFF8627"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31CA5452"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3A119293" w14:textId="77777777" w:rsidR="00566FA2" w:rsidRPr="00EF21D2" w:rsidRDefault="00566FA2" w:rsidP="00937859">
            <w:pPr>
              <w:pStyle w:val="TAL"/>
              <w:keepNext w:val="0"/>
              <w:keepLines w:val="0"/>
              <w:rPr>
                <w:rFonts w:cs="Arial"/>
                <w:szCs w:val="18"/>
                <w:lang w:eastAsia="en-GB"/>
              </w:rPr>
            </w:pPr>
          </w:p>
          <w:p w14:paraId="4F30E180" w14:textId="77777777" w:rsidR="00566FA2" w:rsidRPr="00EF21D2" w:rsidRDefault="00566FA2"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2147CC03" w14:textId="77777777" w:rsidR="00566FA2" w:rsidRPr="00EF21D2" w:rsidRDefault="00566FA2" w:rsidP="00937859">
            <w:pPr>
              <w:pStyle w:val="TAL"/>
              <w:keepNext w:val="0"/>
              <w:keepLines w:val="0"/>
              <w:rPr>
                <w:rFonts w:cs="Arial"/>
                <w:szCs w:val="18"/>
                <w:lang w:eastAsia="en-GB"/>
              </w:rPr>
            </w:pPr>
          </w:p>
          <w:p w14:paraId="5A6A40C4"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see NOTE 7</w:t>
            </w:r>
          </w:p>
          <w:p w14:paraId="39438974" w14:textId="77777777" w:rsidR="00566FA2" w:rsidRPr="00EF21D2" w:rsidRDefault="00566FA2" w:rsidP="00937859">
            <w:pPr>
              <w:pStyle w:val="TAL"/>
              <w:keepNext w:val="0"/>
              <w:keepLines w:val="0"/>
              <w:rPr>
                <w:lang w:eastAsia="zh-CN"/>
              </w:rPr>
            </w:pPr>
          </w:p>
        </w:tc>
        <w:tc>
          <w:tcPr>
            <w:tcW w:w="2497" w:type="dxa"/>
          </w:tcPr>
          <w:p w14:paraId="6EFCF058" w14:textId="77777777" w:rsidR="00566FA2" w:rsidRPr="00EF21D2" w:rsidRDefault="00566FA2" w:rsidP="00937859">
            <w:pPr>
              <w:pStyle w:val="TAL"/>
              <w:keepNext w:val="0"/>
              <w:keepLines w:val="0"/>
            </w:pPr>
            <w:r w:rsidRPr="00EF21D2">
              <w:t>type: Integer</w:t>
            </w:r>
          </w:p>
          <w:p w14:paraId="789D4B90"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4568CD39" w14:textId="77777777" w:rsidR="00566FA2" w:rsidRPr="00EF21D2" w:rsidRDefault="00566FA2" w:rsidP="00937859">
            <w:pPr>
              <w:pStyle w:val="TAL"/>
              <w:keepNext w:val="0"/>
              <w:keepLines w:val="0"/>
            </w:pPr>
            <w:r w:rsidRPr="00EF21D2">
              <w:t>isOrdered: N/A</w:t>
            </w:r>
          </w:p>
          <w:p w14:paraId="6095CB90" w14:textId="77777777" w:rsidR="00566FA2" w:rsidRPr="00EF21D2" w:rsidRDefault="00566FA2" w:rsidP="00937859">
            <w:pPr>
              <w:pStyle w:val="TAL"/>
              <w:keepNext w:val="0"/>
              <w:keepLines w:val="0"/>
            </w:pPr>
            <w:r w:rsidRPr="00EF21D2">
              <w:t>isUnique: N/A</w:t>
            </w:r>
          </w:p>
          <w:p w14:paraId="6DAF3491" w14:textId="77777777" w:rsidR="00566FA2" w:rsidRPr="00EF21D2" w:rsidRDefault="00566FA2" w:rsidP="00937859">
            <w:pPr>
              <w:pStyle w:val="TAL"/>
              <w:keepNext w:val="0"/>
              <w:keepLines w:val="0"/>
            </w:pPr>
            <w:r w:rsidRPr="00EF21D2">
              <w:t>defaultValue: None</w:t>
            </w:r>
          </w:p>
          <w:p w14:paraId="75809609" w14:textId="77777777" w:rsidR="00566FA2" w:rsidRPr="00EF21D2" w:rsidRDefault="00566FA2" w:rsidP="00937859">
            <w:pPr>
              <w:pStyle w:val="TAL"/>
              <w:keepNext w:val="0"/>
              <w:keepLines w:val="0"/>
            </w:pPr>
            <w:r w:rsidRPr="00EF21D2">
              <w:t>isNullable: False</w:t>
            </w:r>
          </w:p>
        </w:tc>
      </w:tr>
      <w:tr w:rsidR="00566FA2" w:rsidRPr="00EF21D2" w14:paraId="4E2510A6" w14:textId="77777777" w:rsidTr="00937859">
        <w:trPr>
          <w:cantSplit/>
          <w:jc w:val="center"/>
        </w:trPr>
        <w:tc>
          <w:tcPr>
            <w:tcW w:w="1897" w:type="dxa"/>
          </w:tcPr>
          <w:p w14:paraId="278A7962"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065F6FD5" w14:textId="77777777" w:rsidR="00566FA2" w:rsidRPr="00EF21D2" w:rsidRDefault="00566FA2" w:rsidP="00937859">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1651FFF2" w14:textId="77777777" w:rsidR="00566FA2" w:rsidRPr="00EF21D2" w:rsidRDefault="00566FA2" w:rsidP="00937859">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62D497EA" w14:textId="77777777" w:rsidR="00566FA2" w:rsidRPr="00EF21D2" w:rsidRDefault="00566FA2" w:rsidP="00937859">
            <w:pPr>
              <w:pStyle w:val="TAL"/>
              <w:keepNext w:val="0"/>
              <w:keepLines w:val="0"/>
            </w:pPr>
            <w:r w:rsidRPr="00EF21D2">
              <w:t>.</w:t>
            </w:r>
          </w:p>
          <w:p w14:paraId="10D4E445" w14:textId="77777777" w:rsidR="00566FA2" w:rsidRPr="00EF21D2" w:rsidRDefault="00566FA2" w:rsidP="00937859">
            <w:pPr>
              <w:pStyle w:val="TAL"/>
              <w:keepNext w:val="0"/>
              <w:keepLines w:val="0"/>
            </w:pPr>
          </w:p>
          <w:p w14:paraId="5245F2FF" w14:textId="77777777" w:rsidR="00566FA2" w:rsidRPr="00EF21D2" w:rsidRDefault="00566FA2" w:rsidP="00937859">
            <w:pPr>
              <w:pStyle w:val="TAL"/>
              <w:keepNext w:val="0"/>
              <w:keepLines w:val="0"/>
            </w:pPr>
            <w:r w:rsidRPr="00EF21D2">
              <w:t>allowedValues: 2,3..20*2*maxNrofSymbols-1, where maxNrofSymbols=14</w:t>
            </w:r>
          </w:p>
          <w:p w14:paraId="608808DC" w14:textId="77777777" w:rsidR="00566FA2" w:rsidRPr="00EF21D2" w:rsidRDefault="00566FA2" w:rsidP="00937859">
            <w:pPr>
              <w:pStyle w:val="TAL"/>
              <w:keepNext w:val="0"/>
              <w:keepLines w:val="0"/>
              <w:rPr>
                <w:lang w:eastAsia="zh-CN"/>
              </w:rPr>
            </w:pPr>
          </w:p>
        </w:tc>
        <w:tc>
          <w:tcPr>
            <w:tcW w:w="2497" w:type="dxa"/>
          </w:tcPr>
          <w:p w14:paraId="5DC8D329" w14:textId="77777777" w:rsidR="00566FA2" w:rsidRPr="00EF21D2" w:rsidRDefault="00566FA2" w:rsidP="00937859">
            <w:pPr>
              <w:pStyle w:val="TAL"/>
              <w:keepNext w:val="0"/>
              <w:keepLines w:val="0"/>
            </w:pPr>
            <w:r w:rsidRPr="00EF21D2">
              <w:t>type: Integer</w:t>
            </w:r>
          </w:p>
          <w:p w14:paraId="7C59B3AB" w14:textId="77777777" w:rsidR="00566FA2" w:rsidRPr="00EF21D2" w:rsidRDefault="00566FA2" w:rsidP="00937859">
            <w:pPr>
              <w:pStyle w:val="TAL"/>
              <w:keepNext w:val="0"/>
              <w:keepLines w:val="0"/>
            </w:pPr>
            <w:r w:rsidRPr="00EF21D2">
              <w:t>multiplicity: *</w:t>
            </w:r>
          </w:p>
          <w:p w14:paraId="184E96EB" w14:textId="77777777" w:rsidR="00566FA2" w:rsidRPr="00EF21D2" w:rsidRDefault="00566FA2" w:rsidP="00937859">
            <w:pPr>
              <w:pStyle w:val="TAL"/>
              <w:keepNext w:val="0"/>
              <w:keepLines w:val="0"/>
            </w:pPr>
            <w:r w:rsidRPr="00EF21D2">
              <w:t xml:space="preserve">isOrdered: </w:t>
            </w:r>
            <w:r w:rsidRPr="00CD3748">
              <w:t>False</w:t>
            </w:r>
          </w:p>
          <w:p w14:paraId="1A006926" w14:textId="77777777" w:rsidR="00566FA2" w:rsidRPr="00EF21D2" w:rsidRDefault="00566FA2" w:rsidP="00937859">
            <w:pPr>
              <w:pStyle w:val="TAL"/>
              <w:keepNext w:val="0"/>
              <w:keepLines w:val="0"/>
            </w:pPr>
            <w:r w:rsidRPr="00EF21D2">
              <w:t xml:space="preserve">isUnique: </w:t>
            </w:r>
            <w:r w:rsidRPr="00CD3748">
              <w:t>True</w:t>
            </w:r>
          </w:p>
          <w:p w14:paraId="1CCE9DFD" w14:textId="77777777" w:rsidR="00566FA2" w:rsidRPr="00EF21D2" w:rsidRDefault="00566FA2" w:rsidP="00937859">
            <w:pPr>
              <w:pStyle w:val="TAL"/>
              <w:keepNext w:val="0"/>
              <w:keepLines w:val="0"/>
            </w:pPr>
            <w:r w:rsidRPr="00EF21D2">
              <w:t>defaultValue: None</w:t>
            </w:r>
          </w:p>
          <w:p w14:paraId="3D8FBBD1" w14:textId="77777777" w:rsidR="00566FA2" w:rsidRPr="00EF21D2" w:rsidRDefault="00566FA2" w:rsidP="00937859">
            <w:pPr>
              <w:pStyle w:val="TAL"/>
              <w:keepNext w:val="0"/>
              <w:keepLines w:val="0"/>
            </w:pPr>
            <w:r w:rsidRPr="00EF21D2">
              <w:t>isNullable: False</w:t>
            </w:r>
          </w:p>
        </w:tc>
      </w:tr>
      <w:tr w:rsidR="00566FA2" w:rsidRPr="00EF21D2" w14:paraId="5B366376" w14:textId="77777777" w:rsidTr="00937859">
        <w:trPr>
          <w:cantSplit/>
          <w:jc w:val="center"/>
        </w:trPr>
        <w:tc>
          <w:tcPr>
            <w:tcW w:w="1897" w:type="dxa"/>
          </w:tcPr>
          <w:p w14:paraId="7EFC9455"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3AD36D87" w14:textId="77777777" w:rsidR="00566FA2" w:rsidRPr="00EF21D2" w:rsidRDefault="00566FA2" w:rsidP="00937859">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5C1D9634" w14:textId="77777777" w:rsidR="00566FA2" w:rsidRPr="00EF21D2" w:rsidRDefault="00566FA2" w:rsidP="00937859">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761831A3" w14:textId="77777777" w:rsidR="00566FA2" w:rsidRPr="00EF21D2" w:rsidRDefault="00566FA2" w:rsidP="00937859">
            <w:pPr>
              <w:pStyle w:val="TAL"/>
              <w:keepNext w:val="0"/>
              <w:keepLines w:val="0"/>
            </w:pPr>
            <w:r w:rsidRPr="00EF21D2">
              <w:t>.</w:t>
            </w:r>
          </w:p>
          <w:p w14:paraId="193537DF" w14:textId="77777777" w:rsidR="00566FA2" w:rsidRPr="00EF21D2" w:rsidRDefault="00566FA2" w:rsidP="00937859">
            <w:pPr>
              <w:pStyle w:val="TAL"/>
              <w:keepNext w:val="0"/>
              <w:keepLines w:val="0"/>
            </w:pPr>
          </w:p>
          <w:p w14:paraId="29AD3104" w14:textId="77777777" w:rsidR="00566FA2" w:rsidRPr="00EF21D2" w:rsidRDefault="00566FA2" w:rsidP="00937859">
            <w:pPr>
              <w:pStyle w:val="TAL"/>
              <w:keepNext w:val="0"/>
              <w:keepLines w:val="0"/>
            </w:pPr>
            <w:r w:rsidRPr="00EF21D2">
              <w:t>allowedValues: 2,3..20*2*maxNrofSymbols-1, where maxNrofSymbols=14</w:t>
            </w:r>
          </w:p>
          <w:p w14:paraId="743E3979" w14:textId="77777777" w:rsidR="00566FA2" w:rsidRPr="00EF21D2" w:rsidRDefault="00566FA2" w:rsidP="00937859">
            <w:pPr>
              <w:pStyle w:val="TAL"/>
              <w:keepNext w:val="0"/>
              <w:keepLines w:val="0"/>
              <w:rPr>
                <w:lang w:eastAsia="zh-CN"/>
              </w:rPr>
            </w:pPr>
          </w:p>
        </w:tc>
        <w:tc>
          <w:tcPr>
            <w:tcW w:w="2497" w:type="dxa"/>
          </w:tcPr>
          <w:p w14:paraId="122FBAB1" w14:textId="77777777" w:rsidR="00566FA2" w:rsidRPr="00EF21D2" w:rsidRDefault="00566FA2" w:rsidP="00937859">
            <w:pPr>
              <w:pStyle w:val="TAL"/>
              <w:keepNext w:val="0"/>
              <w:keepLines w:val="0"/>
            </w:pPr>
            <w:r w:rsidRPr="00EF21D2">
              <w:t>type: Integer</w:t>
            </w:r>
          </w:p>
          <w:p w14:paraId="4C19C2C9" w14:textId="77777777" w:rsidR="00566FA2" w:rsidRPr="00EF21D2" w:rsidRDefault="00566FA2" w:rsidP="00937859">
            <w:pPr>
              <w:pStyle w:val="TAL"/>
              <w:keepNext w:val="0"/>
              <w:keepLines w:val="0"/>
            </w:pPr>
            <w:r w:rsidRPr="00EF21D2">
              <w:t>multiplicity: *</w:t>
            </w:r>
          </w:p>
          <w:p w14:paraId="1352727D" w14:textId="77777777" w:rsidR="00566FA2" w:rsidRPr="00EF21D2" w:rsidRDefault="00566FA2" w:rsidP="00937859">
            <w:pPr>
              <w:pStyle w:val="TAL"/>
              <w:keepNext w:val="0"/>
              <w:keepLines w:val="0"/>
            </w:pPr>
            <w:r w:rsidRPr="00EF21D2">
              <w:t xml:space="preserve">isOrdered: </w:t>
            </w:r>
            <w:r w:rsidRPr="00CD3748">
              <w:t>False</w:t>
            </w:r>
          </w:p>
          <w:p w14:paraId="5CFED43D" w14:textId="77777777" w:rsidR="00566FA2" w:rsidRPr="00EF21D2" w:rsidRDefault="00566FA2" w:rsidP="00937859">
            <w:pPr>
              <w:pStyle w:val="TAL"/>
              <w:keepNext w:val="0"/>
              <w:keepLines w:val="0"/>
            </w:pPr>
            <w:r w:rsidRPr="00EF21D2">
              <w:t xml:space="preserve">isUnique: </w:t>
            </w:r>
            <w:r w:rsidRPr="00CD3748">
              <w:t>True</w:t>
            </w:r>
          </w:p>
          <w:p w14:paraId="37211628" w14:textId="77777777" w:rsidR="00566FA2" w:rsidRPr="00EF21D2" w:rsidRDefault="00566FA2" w:rsidP="00937859">
            <w:pPr>
              <w:pStyle w:val="TAL"/>
              <w:keepNext w:val="0"/>
              <w:keepLines w:val="0"/>
            </w:pPr>
            <w:r w:rsidRPr="00EF21D2">
              <w:t>defaultValue: None</w:t>
            </w:r>
          </w:p>
          <w:p w14:paraId="0B5BC8E3" w14:textId="77777777" w:rsidR="00566FA2" w:rsidRPr="00EF21D2" w:rsidRDefault="00566FA2" w:rsidP="00937859">
            <w:pPr>
              <w:pStyle w:val="TAL"/>
              <w:keepNext w:val="0"/>
              <w:keepLines w:val="0"/>
            </w:pPr>
            <w:r w:rsidRPr="00EF21D2">
              <w:t>isNullable: False</w:t>
            </w:r>
          </w:p>
        </w:tc>
      </w:tr>
      <w:tr w:rsidR="00566FA2" w:rsidRPr="00EF21D2" w14:paraId="46D87131" w14:textId="77777777" w:rsidTr="00937859">
        <w:trPr>
          <w:cantSplit/>
          <w:jc w:val="center"/>
        </w:trPr>
        <w:tc>
          <w:tcPr>
            <w:tcW w:w="1897" w:type="dxa"/>
          </w:tcPr>
          <w:p w14:paraId="50928C25"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21173EF6" w14:textId="77777777" w:rsidR="00566FA2" w:rsidRPr="00EF21D2" w:rsidRDefault="00566FA2" w:rsidP="00937859">
            <w:pPr>
              <w:pStyle w:val="TAL"/>
              <w:keepNext w:val="0"/>
              <w:keepLines w:val="0"/>
            </w:pPr>
            <w:r w:rsidRPr="00EF21D2">
              <w:t>It is indication of whether near-far functionality is enabled for RIM RS1.</w:t>
            </w:r>
          </w:p>
          <w:p w14:paraId="13D71CD7" w14:textId="77777777" w:rsidR="00566FA2" w:rsidRPr="00EF21D2" w:rsidRDefault="00566FA2" w:rsidP="00937859">
            <w:pPr>
              <w:pStyle w:val="TAL"/>
              <w:keepNext w:val="0"/>
              <w:keepLines w:val="0"/>
            </w:pPr>
          </w:p>
          <w:p w14:paraId="3E7A23CC" w14:textId="77777777" w:rsidR="00566FA2" w:rsidRPr="00EF21D2" w:rsidRDefault="00566FA2" w:rsidP="00937859">
            <w:pPr>
              <w:pStyle w:val="TAL"/>
              <w:keepNext w:val="0"/>
              <w:keepLines w:val="0"/>
            </w:pPr>
            <w:r w:rsidRPr="00EF21D2">
              <w:t xml:space="preserve">If the indication is "enable", </w:t>
            </w:r>
          </w:p>
          <w:p w14:paraId="6EBC0BB8" w14:textId="77777777" w:rsidR="00566FA2" w:rsidRPr="00EF21D2" w:rsidRDefault="00566FA2" w:rsidP="00937859">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3F1A7E0A" w14:textId="77777777" w:rsidR="00566FA2" w:rsidRPr="00EF21D2" w:rsidRDefault="00566FA2" w:rsidP="00937859">
            <w:pPr>
              <w:pStyle w:val="TAL"/>
              <w:keepNext w:val="0"/>
              <w:keepLines w:val="0"/>
            </w:pPr>
            <w:r w:rsidRPr="00EF21D2">
              <w:t>the second half of R1 consecutive uplink-downlink switching period is for "Far" indication with R1/2 repetitions.</w:t>
            </w:r>
          </w:p>
          <w:p w14:paraId="76622A8F" w14:textId="77777777" w:rsidR="00566FA2" w:rsidRPr="00EF21D2" w:rsidRDefault="00566FA2" w:rsidP="00937859">
            <w:pPr>
              <w:pStyle w:val="TAL"/>
              <w:keepNext w:val="0"/>
              <w:keepLines w:val="0"/>
            </w:pPr>
          </w:p>
          <w:p w14:paraId="2F07A37D" w14:textId="77777777" w:rsidR="00566FA2" w:rsidRPr="00EF21D2" w:rsidRDefault="00566FA2" w:rsidP="00937859">
            <w:pPr>
              <w:pStyle w:val="TAL"/>
              <w:keepNext w:val="0"/>
              <w:keepLines w:val="0"/>
            </w:pPr>
            <w:r w:rsidRPr="00EF21D2">
              <w:t>allowedValues: "ENABLE"</w:t>
            </w:r>
            <w:r w:rsidRPr="00EF21D2">
              <w:rPr>
                <w:rFonts w:cs="Arial"/>
                <w:szCs w:val="18"/>
                <w:lang w:eastAsia="en-GB"/>
              </w:rPr>
              <w:t>,</w:t>
            </w:r>
            <w:r w:rsidRPr="00EF21D2">
              <w:t xml:space="preserve"> "DISABLE" </w:t>
            </w:r>
          </w:p>
          <w:p w14:paraId="5317CFD8" w14:textId="77777777" w:rsidR="00566FA2" w:rsidRPr="00EF21D2" w:rsidRDefault="00566FA2" w:rsidP="00937859">
            <w:pPr>
              <w:pStyle w:val="TAL"/>
              <w:keepNext w:val="0"/>
              <w:keepLines w:val="0"/>
            </w:pPr>
          </w:p>
          <w:p w14:paraId="538D7EB7" w14:textId="77777777" w:rsidR="00566FA2" w:rsidRPr="00EF21D2" w:rsidRDefault="00566FA2" w:rsidP="00937859">
            <w:pPr>
              <w:pStyle w:val="TAL"/>
              <w:keepNext w:val="0"/>
              <w:keepLines w:val="0"/>
            </w:pPr>
            <w:r w:rsidRPr="00EF21D2">
              <w:t>see NOTE 10</w:t>
            </w:r>
          </w:p>
          <w:p w14:paraId="764305DF" w14:textId="77777777" w:rsidR="00566FA2" w:rsidRPr="00EF21D2" w:rsidRDefault="00566FA2" w:rsidP="00937859">
            <w:pPr>
              <w:pStyle w:val="TAL"/>
              <w:keepNext w:val="0"/>
              <w:keepLines w:val="0"/>
              <w:rPr>
                <w:lang w:eastAsia="zh-CN"/>
              </w:rPr>
            </w:pPr>
          </w:p>
        </w:tc>
        <w:tc>
          <w:tcPr>
            <w:tcW w:w="2497" w:type="dxa"/>
          </w:tcPr>
          <w:p w14:paraId="04454296" w14:textId="77777777" w:rsidR="00566FA2" w:rsidRPr="00EF21D2" w:rsidRDefault="00566FA2" w:rsidP="00937859">
            <w:pPr>
              <w:pStyle w:val="TAL"/>
              <w:keepNext w:val="0"/>
              <w:keepLines w:val="0"/>
            </w:pPr>
            <w:r w:rsidRPr="00EF21D2">
              <w:t>type: ENUM</w:t>
            </w:r>
          </w:p>
          <w:p w14:paraId="701830A8"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6B0F97C3" w14:textId="77777777" w:rsidR="00566FA2" w:rsidRPr="00EF21D2" w:rsidRDefault="00566FA2" w:rsidP="00937859">
            <w:pPr>
              <w:pStyle w:val="TAL"/>
              <w:keepNext w:val="0"/>
              <w:keepLines w:val="0"/>
            </w:pPr>
            <w:r w:rsidRPr="00EF21D2">
              <w:t>isOrdered: N/A</w:t>
            </w:r>
          </w:p>
          <w:p w14:paraId="503E020F" w14:textId="77777777" w:rsidR="00566FA2" w:rsidRPr="00EF21D2" w:rsidRDefault="00566FA2" w:rsidP="00937859">
            <w:pPr>
              <w:pStyle w:val="TAL"/>
              <w:keepNext w:val="0"/>
              <w:keepLines w:val="0"/>
            </w:pPr>
            <w:r w:rsidRPr="00EF21D2">
              <w:t>isUnique: N/A</w:t>
            </w:r>
          </w:p>
          <w:p w14:paraId="75E1DAC7" w14:textId="77777777" w:rsidR="00566FA2" w:rsidRPr="00EF21D2" w:rsidRDefault="00566FA2" w:rsidP="00937859">
            <w:pPr>
              <w:pStyle w:val="TAL"/>
              <w:keepNext w:val="0"/>
              <w:keepLines w:val="0"/>
            </w:pPr>
            <w:r w:rsidRPr="00EF21D2">
              <w:t>defaultValue: DISABLE</w:t>
            </w:r>
          </w:p>
          <w:p w14:paraId="7493029F" w14:textId="77777777" w:rsidR="00566FA2" w:rsidRPr="00EF21D2" w:rsidRDefault="00566FA2" w:rsidP="00937859">
            <w:pPr>
              <w:pStyle w:val="TAL"/>
              <w:keepNext w:val="0"/>
              <w:keepLines w:val="0"/>
            </w:pPr>
            <w:r w:rsidRPr="00EF21D2">
              <w:t>isNullable: False</w:t>
            </w:r>
          </w:p>
        </w:tc>
      </w:tr>
      <w:tr w:rsidR="00566FA2" w:rsidRPr="00EF21D2" w14:paraId="684D1942" w14:textId="77777777" w:rsidTr="00937859">
        <w:trPr>
          <w:cantSplit/>
          <w:jc w:val="center"/>
        </w:trPr>
        <w:tc>
          <w:tcPr>
            <w:tcW w:w="1897" w:type="dxa"/>
          </w:tcPr>
          <w:p w14:paraId="787B4023"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2B5868AA" w14:textId="77777777" w:rsidR="00566FA2" w:rsidRPr="00EF21D2" w:rsidRDefault="00566FA2" w:rsidP="00937859">
            <w:pPr>
              <w:pStyle w:val="TAL"/>
              <w:keepNext w:val="0"/>
              <w:keepLines w:val="0"/>
            </w:pPr>
            <w:r w:rsidRPr="00EF21D2">
              <w:t>It is indication of whether near-far functionality is enabled for RIM RS2.</w:t>
            </w:r>
          </w:p>
          <w:p w14:paraId="79B41599" w14:textId="77777777" w:rsidR="00566FA2" w:rsidRPr="00EF21D2" w:rsidRDefault="00566FA2" w:rsidP="00937859">
            <w:pPr>
              <w:pStyle w:val="TAL"/>
              <w:keepNext w:val="0"/>
              <w:keepLines w:val="0"/>
            </w:pPr>
          </w:p>
          <w:p w14:paraId="0CAD989A" w14:textId="77777777" w:rsidR="00566FA2" w:rsidRPr="00EF21D2" w:rsidRDefault="00566FA2" w:rsidP="00937859">
            <w:pPr>
              <w:pStyle w:val="TAL"/>
              <w:keepNext w:val="0"/>
              <w:keepLines w:val="0"/>
            </w:pPr>
            <w:r w:rsidRPr="00EF21D2">
              <w:t xml:space="preserve">If the indication is "enable", </w:t>
            </w:r>
          </w:p>
          <w:p w14:paraId="7AC415E5" w14:textId="77777777" w:rsidR="00566FA2" w:rsidRPr="00EF21D2" w:rsidRDefault="00566FA2" w:rsidP="00937859">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4F88FD1C" w14:textId="77777777" w:rsidR="00566FA2" w:rsidRPr="00EF21D2" w:rsidRDefault="00566FA2" w:rsidP="00937859">
            <w:pPr>
              <w:pStyle w:val="TAL"/>
              <w:keepNext w:val="0"/>
              <w:keepLines w:val="0"/>
            </w:pPr>
            <w:r w:rsidRPr="00EF21D2">
              <w:t>the second half of R2 consecutive uplink-downlink switching period is for "Far" indication with R2/2 repetitions.</w:t>
            </w:r>
          </w:p>
          <w:p w14:paraId="5562EC05" w14:textId="77777777" w:rsidR="00566FA2" w:rsidRPr="00EF21D2" w:rsidRDefault="00566FA2" w:rsidP="00937859">
            <w:pPr>
              <w:pStyle w:val="TAL"/>
              <w:keepNext w:val="0"/>
              <w:keepLines w:val="0"/>
            </w:pPr>
          </w:p>
          <w:p w14:paraId="4F055548" w14:textId="77777777" w:rsidR="00566FA2" w:rsidRPr="00EF21D2" w:rsidRDefault="00566FA2" w:rsidP="00937859">
            <w:pPr>
              <w:pStyle w:val="TAL"/>
              <w:keepNext w:val="0"/>
              <w:keepLines w:val="0"/>
            </w:pPr>
          </w:p>
          <w:p w14:paraId="1AA5805A" w14:textId="77777777" w:rsidR="00566FA2" w:rsidRPr="00EF21D2" w:rsidRDefault="00566FA2" w:rsidP="00937859">
            <w:pPr>
              <w:pStyle w:val="TAL"/>
              <w:keepNext w:val="0"/>
              <w:keepLines w:val="0"/>
            </w:pPr>
            <w:r w:rsidRPr="00EF21D2">
              <w:t>allowedValues: "ENABLE"</w:t>
            </w:r>
            <w:r w:rsidRPr="00EF21D2">
              <w:rPr>
                <w:rFonts w:cs="Arial"/>
                <w:szCs w:val="18"/>
                <w:lang w:eastAsia="en-GB"/>
              </w:rPr>
              <w:t>,</w:t>
            </w:r>
            <w:r w:rsidRPr="00EF21D2">
              <w:t xml:space="preserve"> "DISABLE" </w:t>
            </w:r>
          </w:p>
          <w:p w14:paraId="5A39C453" w14:textId="77777777" w:rsidR="00566FA2" w:rsidRPr="00EF21D2" w:rsidRDefault="00566FA2" w:rsidP="00937859">
            <w:pPr>
              <w:pStyle w:val="TAL"/>
              <w:keepNext w:val="0"/>
              <w:keepLines w:val="0"/>
            </w:pPr>
          </w:p>
          <w:p w14:paraId="752D96DD" w14:textId="77777777" w:rsidR="00566FA2" w:rsidRPr="00EF21D2" w:rsidRDefault="00566FA2" w:rsidP="00937859">
            <w:pPr>
              <w:pStyle w:val="TAL"/>
              <w:keepNext w:val="0"/>
              <w:keepLines w:val="0"/>
            </w:pPr>
            <w:r w:rsidRPr="00EF21D2">
              <w:t>See NOTE 10</w:t>
            </w:r>
          </w:p>
          <w:p w14:paraId="7101A002" w14:textId="77777777" w:rsidR="00566FA2" w:rsidRPr="00EF21D2" w:rsidRDefault="00566FA2" w:rsidP="00937859">
            <w:pPr>
              <w:pStyle w:val="TAL"/>
              <w:keepNext w:val="0"/>
              <w:keepLines w:val="0"/>
              <w:rPr>
                <w:lang w:eastAsia="zh-CN"/>
              </w:rPr>
            </w:pPr>
          </w:p>
        </w:tc>
        <w:tc>
          <w:tcPr>
            <w:tcW w:w="2497" w:type="dxa"/>
          </w:tcPr>
          <w:p w14:paraId="66645327" w14:textId="77777777" w:rsidR="00566FA2" w:rsidRPr="00EF21D2" w:rsidRDefault="00566FA2" w:rsidP="00937859">
            <w:pPr>
              <w:pStyle w:val="TAL"/>
              <w:keepNext w:val="0"/>
              <w:keepLines w:val="0"/>
            </w:pPr>
            <w:r w:rsidRPr="00EF21D2">
              <w:t>type: ENUM</w:t>
            </w:r>
          </w:p>
          <w:p w14:paraId="31D6E4B2"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1C105F3A" w14:textId="77777777" w:rsidR="00566FA2" w:rsidRPr="00EF21D2" w:rsidRDefault="00566FA2" w:rsidP="00937859">
            <w:pPr>
              <w:pStyle w:val="TAL"/>
              <w:keepNext w:val="0"/>
              <w:keepLines w:val="0"/>
            </w:pPr>
            <w:r w:rsidRPr="00EF21D2">
              <w:t>isOrdered: N/A</w:t>
            </w:r>
          </w:p>
          <w:p w14:paraId="3B21F063" w14:textId="77777777" w:rsidR="00566FA2" w:rsidRPr="00EF21D2" w:rsidRDefault="00566FA2" w:rsidP="00937859">
            <w:pPr>
              <w:pStyle w:val="TAL"/>
              <w:keepNext w:val="0"/>
              <w:keepLines w:val="0"/>
            </w:pPr>
            <w:r w:rsidRPr="00EF21D2">
              <w:t>isUnique: N/A</w:t>
            </w:r>
          </w:p>
          <w:p w14:paraId="200FE846" w14:textId="77777777" w:rsidR="00566FA2" w:rsidRPr="00EF21D2" w:rsidRDefault="00566FA2" w:rsidP="00937859">
            <w:pPr>
              <w:pStyle w:val="TAL"/>
              <w:keepNext w:val="0"/>
              <w:keepLines w:val="0"/>
            </w:pPr>
            <w:r w:rsidRPr="00EF21D2">
              <w:t>defaultValue: DISABLE</w:t>
            </w:r>
          </w:p>
          <w:p w14:paraId="1D4E84E5" w14:textId="77777777" w:rsidR="00566FA2" w:rsidRPr="00EF21D2" w:rsidRDefault="00566FA2" w:rsidP="00937859">
            <w:pPr>
              <w:pStyle w:val="TAL"/>
              <w:keepNext w:val="0"/>
              <w:keepLines w:val="0"/>
            </w:pPr>
            <w:r w:rsidRPr="00EF21D2">
              <w:t>isNullable: False</w:t>
            </w:r>
          </w:p>
        </w:tc>
      </w:tr>
      <w:tr w:rsidR="00566FA2" w:rsidRPr="00EF21D2" w14:paraId="3CABF4E3" w14:textId="77777777" w:rsidTr="00937859">
        <w:trPr>
          <w:cantSplit/>
          <w:jc w:val="center"/>
        </w:trPr>
        <w:tc>
          <w:tcPr>
            <w:tcW w:w="1897" w:type="dxa"/>
          </w:tcPr>
          <w:p w14:paraId="70CEF189"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4E14F893" w14:textId="77777777" w:rsidR="00566FA2" w:rsidRPr="00EF21D2" w:rsidRDefault="00566FA2" w:rsidP="00937859">
            <w:pPr>
              <w:pStyle w:val="TAL"/>
              <w:keepNext w:val="0"/>
              <w:keepLines w:val="0"/>
            </w:pPr>
            <w:r w:rsidRPr="00EF21D2">
              <w:t>It is used to configure gNBs to report the all necessary information derived from the detected RIM-RS to OAM.</w:t>
            </w:r>
          </w:p>
          <w:p w14:paraId="1590F725" w14:textId="77777777" w:rsidR="00566FA2" w:rsidRPr="00EF21D2" w:rsidRDefault="00566FA2" w:rsidP="00937859">
            <w:pPr>
              <w:pStyle w:val="TAL"/>
              <w:keepNext w:val="0"/>
              <w:keepLines w:val="0"/>
            </w:pPr>
          </w:p>
          <w:p w14:paraId="756614D0"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68396F9D" w14:textId="77777777" w:rsidR="00566FA2" w:rsidRPr="00EF21D2" w:rsidRDefault="00566FA2" w:rsidP="00937859">
            <w:pPr>
              <w:pStyle w:val="TAL"/>
              <w:keepNext w:val="0"/>
              <w:keepLines w:val="0"/>
              <w:rPr>
                <w:lang w:eastAsia="zh-CN"/>
              </w:rPr>
            </w:pPr>
          </w:p>
        </w:tc>
        <w:tc>
          <w:tcPr>
            <w:tcW w:w="2497" w:type="dxa"/>
          </w:tcPr>
          <w:p w14:paraId="7E7BC434" w14:textId="77777777" w:rsidR="00566FA2" w:rsidRPr="00EF21D2" w:rsidRDefault="00566FA2" w:rsidP="00937859">
            <w:pPr>
              <w:pStyle w:val="TAL"/>
              <w:keepNext w:val="0"/>
              <w:keepLines w:val="0"/>
            </w:pPr>
            <w:r w:rsidRPr="00EF21D2">
              <w:t>type: R</w:t>
            </w:r>
            <w:r w:rsidRPr="00EF21D2">
              <w:rPr>
                <w:rFonts w:ascii="Courier New" w:hAnsi="Courier New" w:cs="Courier New"/>
                <w:szCs w:val="18"/>
              </w:rPr>
              <w:t>imRSReportConf</w:t>
            </w:r>
          </w:p>
          <w:p w14:paraId="6D230DDA"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74D753E9" w14:textId="77777777" w:rsidR="00566FA2" w:rsidRPr="00EF21D2" w:rsidRDefault="00566FA2" w:rsidP="00937859">
            <w:pPr>
              <w:pStyle w:val="TAL"/>
              <w:keepNext w:val="0"/>
              <w:keepLines w:val="0"/>
            </w:pPr>
            <w:r w:rsidRPr="00EF21D2">
              <w:t>isOrdered: N/A</w:t>
            </w:r>
          </w:p>
          <w:p w14:paraId="03BB0B42" w14:textId="77777777" w:rsidR="00566FA2" w:rsidRPr="00EF21D2" w:rsidRDefault="00566FA2" w:rsidP="00937859">
            <w:pPr>
              <w:pStyle w:val="TAL"/>
              <w:keepNext w:val="0"/>
              <w:keepLines w:val="0"/>
            </w:pPr>
            <w:r w:rsidRPr="00EF21D2">
              <w:t>isUnique: N/A</w:t>
            </w:r>
          </w:p>
          <w:p w14:paraId="39AB8EF6" w14:textId="77777777" w:rsidR="00566FA2" w:rsidRPr="00EF21D2" w:rsidRDefault="00566FA2" w:rsidP="00937859">
            <w:pPr>
              <w:pStyle w:val="TAL"/>
              <w:keepNext w:val="0"/>
              <w:keepLines w:val="0"/>
            </w:pPr>
            <w:r w:rsidRPr="00EF21D2">
              <w:t>defaultValue: N/A</w:t>
            </w:r>
          </w:p>
          <w:p w14:paraId="05983EC0" w14:textId="77777777" w:rsidR="00566FA2" w:rsidRPr="00EF21D2" w:rsidRDefault="00566FA2" w:rsidP="00937859">
            <w:pPr>
              <w:pStyle w:val="TAL"/>
              <w:keepNext w:val="0"/>
              <w:keepLines w:val="0"/>
            </w:pPr>
            <w:r w:rsidRPr="00EF21D2">
              <w:t>isNullable: False</w:t>
            </w:r>
          </w:p>
        </w:tc>
      </w:tr>
      <w:tr w:rsidR="00566FA2" w:rsidRPr="00EF21D2" w14:paraId="0CC676B8" w14:textId="77777777" w:rsidTr="00937859">
        <w:trPr>
          <w:cantSplit/>
          <w:jc w:val="center"/>
        </w:trPr>
        <w:tc>
          <w:tcPr>
            <w:tcW w:w="1897" w:type="dxa"/>
          </w:tcPr>
          <w:p w14:paraId="2BDE7797"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109EAE81" w14:textId="77777777" w:rsidR="00566FA2" w:rsidRPr="00EF21D2" w:rsidRDefault="00566FA2" w:rsidP="00937859">
            <w:pPr>
              <w:pStyle w:val="TAL"/>
              <w:keepNext w:val="0"/>
              <w:keepLines w:val="0"/>
            </w:pPr>
            <w:r w:rsidRPr="00EF21D2">
              <w:t>It is used to enable or disable the RS report on a gNB.</w:t>
            </w:r>
          </w:p>
          <w:p w14:paraId="32994BC1" w14:textId="77777777" w:rsidR="00566FA2" w:rsidRPr="00EF21D2" w:rsidRDefault="00566FA2" w:rsidP="00937859">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3DFBEA21" w14:textId="77777777" w:rsidR="00566FA2" w:rsidRPr="00EF21D2" w:rsidRDefault="00566FA2" w:rsidP="00937859">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0451C49D" w14:textId="77777777" w:rsidR="00566FA2" w:rsidRPr="00EF21D2" w:rsidRDefault="00566FA2" w:rsidP="00937859">
            <w:pPr>
              <w:pStyle w:val="TAL"/>
              <w:keepNext w:val="0"/>
              <w:keepLines w:val="0"/>
            </w:pPr>
          </w:p>
          <w:p w14:paraId="4FF07F98" w14:textId="77777777" w:rsidR="00566FA2" w:rsidRPr="00EF21D2" w:rsidRDefault="00566FA2" w:rsidP="00937859">
            <w:pPr>
              <w:pStyle w:val="TAL"/>
              <w:keepNext w:val="0"/>
              <w:keepLines w:val="0"/>
            </w:pPr>
            <w:r w:rsidRPr="00EF21D2">
              <w:t xml:space="preserve">allowedValues: ENABLE, DISABLE </w:t>
            </w:r>
          </w:p>
          <w:p w14:paraId="585BCBC6" w14:textId="77777777" w:rsidR="00566FA2" w:rsidRPr="00EF21D2" w:rsidRDefault="00566FA2" w:rsidP="00937859">
            <w:pPr>
              <w:pStyle w:val="TAL"/>
              <w:keepNext w:val="0"/>
              <w:keepLines w:val="0"/>
              <w:rPr>
                <w:lang w:eastAsia="zh-CN"/>
              </w:rPr>
            </w:pPr>
          </w:p>
        </w:tc>
        <w:tc>
          <w:tcPr>
            <w:tcW w:w="2497" w:type="dxa"/>
          </w:tcPr>
          <w:p w14:paraId="54A557CD" w14:textId="77777777" w:rsidR="00566FA2" w:rsidRPr="00EF21D2" w:rsidRDefault="00566FA2" w:rsidP="00937859">
            <w:pPr>
              <w:pStyle w:val="TAL"/>
              <w:keepNext w:val="0"/>
              <w:keepLines w:val="0"/>
            </w:pPr>
            <w:r w:rsidRPr="00EF21D2">
              <w:t>type: ENUM</w:t>
            </w:r>
          </w:p>
          <w:p w14:paraId="66262A63"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61350CC7" w14:textId="77777777" w:rsidR="00566FA2" w:rsidRPr="00EF21D2" w:rsidRDefault="00566FA2" w:rsidP="00937859">
            <w:pPr>
              <w:pStyle w:val="TAL"/>
              <w:keepNext w:val="0"/>
              <w:keepLines w:val="0"/>
            </w:pPr>
            <w:r w:rsidRPr="00EF21D2">
              <w:t>isOrdered: N/A</w:t>
            </w:r>
          </w:p>
          <w:p w14:paraId="4B380EF3" w14:textId="77777777" w:rsidR="00566FA2" w:rsidRPr="00EF21D2" w:rsidRDefault="00566FA2" w:rsidP="00937859">
            <w:pPr>
              <w:pStyle w:val="TAL"/>
              <w:keepNext w:val="0"/>
              <w:keepLines w:val="0"/>
            </w:pPr>
            <w:r w:rsidRPr="00EF21D2">
              <w:t>isUnique: N/A</w:t>
            </w:r>
          </w:p>
          <w:p w14:paraId="40A26641" w14:textId="77777777" w:rsidR="00566FA2" w:rsidRPr="00EF21D2" w:rsidRDefault="00566FA2" w:rsidP="00937859">
            <w:pPr>
              <w:pStyle w:val="TAL"/>
              <w:keepNext w:val="0"/>
              <w:keepLines w:val="0"/>
            </w:pPr>
            <w:r w:rsidRPr="00EF21D2">
              <w:t xml:space="preserve">defaultValue: DISABLE </w:t>
            </w:r>
          </w:p>
          <w:p w14:paraId="3139AD9F" w14:textId="77777777" w:rsidR="00566FA2" w:rsidRPr="00EF21D2" w:rsidRDefault="00566FA2" w:rsidP="00937859">
            <w:pPr>
              <w:pStyle w:val="TAL"/>
              <w:keepNext w:val="0"/>
              <w:keepLines w:val="0"/>
            </w:pPr>
            <w:r w:rsidRPr="00EF21D2">
              <w:t>isNullable: False</w:t>
            </w:r>
          </w:p>
        </w:tc>
      </w:tr>
      <w:tr w:rsidR="00566FA2" w:rsidRPr="00EF21D2" w14:paraId="4B8F3939" w14:textId="77777777" w:rsidTr="00937859">
        <w:trPr>
          <w:cantSplit/>
          <w:jc w:val="center"/>
        </w:trPr>
        <w:tc>
          <w:tcPr>
            <w:tcW w:w="1897" w:type="dxa"/>
          </w:tcPr>
          <w:p w14:paraId="34C52F09"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lastRenderedPageBreak/>
              <w:t>reportInterval</w:t>
            </w:r>
          </w:p>
        </w:tc>
        <w:tc>
          <w:tcPr>
            <w:tcW w:w="5441" w:type="dxa"/>
          </w:tcPr>
          <w:p w14:paraId="0BAA3CF9" w14:textId="77777777" w:rsidR="00566FA2" w:rsidRPr="00EF21D2" w:rsidRDefault="00566FA2" w:rsidP="00937859">
            <w:pPr>
              <w:pStyle w:val="TAL"/>
              <w:keepNext w:val="0"/>
              <w:keepLines w:val="0"/>
            </w:pPr>
            <w:r w:rsidRPr="00EF21D2">
              <w:t>It is used to define reporting interval of a gNB in ms.</w:t>
            </w:r>
          </w:p>
          <w:p w14:paraId="1CF1C1A0" w14:textId="77777777" w:rsidR="00566FA2" w:rsidRPr="00EF21D2" w:rsidRDefault="00566FA2" w:rsidP="00937859">
            <w:pPr>
              <w:pStyle w:val="TAL"/>
              <w:keepNext w:val="0"/>
              <w:keepLines w:val="0"/>
            </w:pPr>
          </w:p>
          <w:p w14:paraId="019DCE34" w14:textId="77777777" w:rsidR="00566FA2" w:rsidRPr="00EF21D2" w:rsidRDefault="00566FA2" w:rsidP="00937859">
            <w:pPr>
              <w:pStyle w:val="TAL"/>
              <w:keepNext w:val="0"/>
              <w:keepLines w:val="0"/>
            </w:pPr>
          </w:p>
          <w:p w14:paraId="1DFC4169"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71662C8A" w14:textId="77777777" w:rsidR="00566FA2" w:rsidRPr="00EF21D2" w:rsidRDefault="00566FA2" w:rsidP="00937859">
            <w:pPr>
              <w:pStyle w:val="TAL"/>
              <w:keepNext w:val="0"/>
              <w:keepLines w:val="0"/>
              <w:rPr>
                <w:lang w:eastAsia="zh-CN"/>
              </w:rPr>
            </w:pPr>
          </w:p>
        </w:tc>
        <w:tc>
          <w:tcPr>
            <w:tcW w:w="2497" w:type="dxa"/>
          </w:tcPr>
          <w:p w14:paraId="77C795D7" w14:textId="77777777" w:rsidR="00566FA2" w:rsidRPr="00EF21D2" w:rsidRDefault="00566FA2" w:rsidP="00937859">
            <w:pPr>
              <w:pStyle w:val="TAL"/>
              <w:keepNext w:val="0"/>
              <w:keepLines w:val="0"/>
            </w:pPr>
            <w:r w:rsidRPr="00EF21D2">
              <w:t>type: Integer</w:t>
            </w:r>
          </w:p>
          <w:p w14:paraId="3ECC4A53" w14:textId="77777777" w:rsidR="00566FA2" w:rsidRPr="00EF21D2" w:rsidRDefault="00566FA2" w:rsidP="00937859">
            <w:pPr>
              <w:pStyle w:val="TAL"/>
              <w:keepNext w:val="0"/>
              <w:keepLines w:val="0"/>
            </w:pPr>
            <w:r w:rsidRPr="00EF21D2">
              <w:t>multiplicity: 1</w:t>
            </w:r>
          </w:p>
          <w:p w14:paraId="3E4C1750" w14:textId="77777777" w:rsidR="00566FA2" w:rsidRPr="00EF21D2" w:rsidRDefault="00566FA2" w:rsidP="00937859">
            <w:pPr>
              <w:pStyle w:val="TAL"/>
              <w:keepNext w:val="0"/>
              <w:keepLines w:val="0"/>
            </w:pPr>
            <w:r w:rsidRPr="00EF21D2">
              <w:t>isOrdered: N/A</w:t>
            </w:r>
          </w:p>
          <w:p w14:paraId="082724A5" w14:textId="77777777" w:rsidR="00566FA2" w:rsidRPr="00EF21D2" w:rsidRDefault="00566FA2" w:rsidP="00937859">
            <w:pPr>
              <w:pStyle w:val="TAL"/>
              <w:keepNext w:val="0"/>
              <w:keepLines w:val="0"/>
            </w:pPr>
            <w:r w:rsidRPr="00EF21D2">
              <w:t>isUnique: N/A</w:t>
            </w:r>
          </w:p>
          <w:p w14:paraId="60B5737B" w14:textId="77777777" w:rsidR="00566FA2" w:rsidRPr="00EF21D2" w:rsidRDefault="00566FA2" w:rsidP="00937859">
            <w:pPr>
              <w:pStyle w:val="TAL"/>
              <w:keepNext w:val="0"/>
              <w:keepLines w:val="0"/>
            </w:pPr>
            <w:r w:rsidRPr="00EF21D2">
              <w:t>defaultValue: None</w:t>
            </w:r>
          </w:p>
          <w:p w14:paraId="2C1C0F99" w14:textId="77777777" w:rsidR="00566FA2" w:rsidRPr="00EF21D2" w:rsidRDefault="00566FA2" w:rsidP="00937859">
            <w:pPr>
              <w:pStyle w:val="TAL"/>
              <w:keepNext w:val="0"/>
              <w:keepLines w:val="0"/>
            </w:pPr>
            <w:r w:rsidRPr="00EF21D2">
              <w:t>isNullable: False</w:t>
            </w:r>
          </w:p>
        </w:tc>
      </w:tr>
      <w:tr w:rsidR="00566FA2" w:rsidRPr="00EF21D2" w14:paraId="4896883B" w14:textId="77777777" w:rsidTr="00937859">
        <w:trPr>
          <w:cantSplit/>
          <w:jc w:val="center"/>
        </w:trPr>
        <w:tc>
          <w:tcPr>
            <w:tcW w:w="1897" w:type="dxa"/>
          </w:tcPr>
          <w:p w14:paraId="509314FA"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3598896C" w14:textId="77777777" w:rsidR="00566FA2" w:rsidRPr="00EF21D2" w:rsidRDefault="00566FA2" w:rsidP="00937859">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37DCBC77" w14:textId="77777777" w:rsidR="00566FA2" w:rsidRPr="00EF21D2" w:rsidRDefault="00566FA2" w:rsidP="00937859">
            <w:pPr>
              <w:pStyle w:val="TAL"/>
              <w:keepNext w:val="0"/>
              <w:keepLines w:val="0"/>
            </w:pPr>
          </w:p>
          <w:p w14:paraId="2A36FEF8"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1AE02C7D" w14:textId="77777777" w:rsidR="00566FA2" w:rsidRPr="00EF21D2" w:rsidRDefault="00566FA2" w:rsidP="00937859">
            <w:pPr>
              <w:pStyle w:val="TAL"/>
              <w:keepNext w:val="0"/>
              <w:keepLines w:val="0"/>
              <w:rPr>
                <w:lang w:eastAsia="zh-CN"/>
              </w:rPr>
            </w:pPr>
          </w:p>
        </w:tc>
        <w:tc>
          <w:tcPr>
            <w:tcW w:w="2497" w:type="dxa"/>
          </w:tcPr>
          <w:p w14:paraId="25177A53" w14:textId="77777777" w:rsidR="00566FA2" w:rsidRPr="00EF21D2" w:rsidRDefault="00566FA2" w:rsidP="00937859">
            <w:pPr>
              <w:pStyle w:val="TAL"/>
              <w:keepNext w:val="0"/>
              <w:keepLines w:val="0"/>
            </w:pPr>
            <w:r w:rsidRPr="00EF21D2">
              <w:t>type: Integer</w:t>
            </w:r>
          </w:p>
          <w:p w14:paraId="10BC7D80" w14:textId="77777777" w:rsidR="00566FA2" w:rsidRPr="00EF21D2" w:rsidRDefault="00566FA2" w:rsidP="00937859">
            <w:pPr>
              <w:pStyle w:val="TAL"/>
              <w:keepNext w:val="0"/>
              <w:keepLines w:val="0"/>
            </w:pPr>
            <w:r w:rsidRPr="00EF21D2">
              <w:t>multiplicity: 1</w:t>
            </w:r>
          </w:p>
          <w:p w14:paraId="2A274595" w14:textId="77777777" w:rsidR="00566FA2" w:rsidRPr="00EF21D2" w:rsidRDefault="00566FA2" w:rsidP="00937859">
            <w:pPr>
              <w:pStyle w:val="TAL"/>
              <w:keepNext w:val="0"/>
              <w:keepLines w:val="0"/>
            </w:pPr>
            <w:r w:rsidRPr="00EF21D2">
              <w:t>isOrdered: N/A</w:t>
            </w:r>
          </w:p>
          <w:p w14:paraId="3FA533CE" w14:textId="77777777" w:rsidR="00566FA2" w:rsidRPr="00EF21D2" w:rsidRDefault="00566FA2" w:rsidP="00937859">
            <w:pPr>
              <w:pStyle w:val="TAL"/>
              <w:keepNext w:val="0"/>
              <w:keepLines w:val="0"/>
            </w:pPr>
            <w:r w:rsidRPr="00EF21D2">
              <w:t>isUnique: N/A</w:t>
            </w:r>
          </w:p>
          <w:p w14:paraId="3FC13509" w14:textId="77777777" w:rsidR="00566FA2" w:rsidRPr="00EF21D2" w:rsidRDefault="00566FA2" w:rsidP="00937859">
            <w:pPr>
              <w:pStyle w:val="TAL"/>
              <w:keepNext w:val="0"/>
              <w:keepLines w:val="0"/>
            </w:pPr>
            <w:r w:rsidRPr="00EF21D2">
              <w:t>defaultValue: None</w:t>
            </w:r>
          </w:p>
          <w:p w14:paraId="721C73E2" w14:textId="77777777" w:rsidR="00566FA2" w:rsidRPr="00EF21D2" w:rsidRDefault="00566FA2" w:rsidP="00937859">
            <w:pPr>
              <w:pStyle w:val="TAL"/>
              <w:keepNext w:val="0"/>
              <w:keepLines w:val="0"/>
            </w:pPr>
            <w:r w:rsidRPr="00EF21D2">
              <w:t>isNullable: False</w:t>
            </w:r>
          </w:p>
        </w:tc>
      </w:tr>
      <w:tr w:rsidR="00566FA2" w:rsidRPr="00EF21D2" w14:paraId="3EFAF69A" w14:textId="77777777" w:rsidTr="00937859">
        <w:trPr>
          <w:cantSplit/>
          <w:jc w:val="center"/>
        </w:trPr>
        <w:tc>
          <w:tcPr>
            <w:tcW w:w="1897" w:type="dxa"/>
          </w:tcPr>
          <w:p w14:paraId="51F52543"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44A34F69" w14:textId="77777777" w:rsidR="00566FA2" w:rsidRPr="00EF21D2" w:rsidRDefault="00566FA2" w:rsidP="00937859">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482A4157" w14:textId="77777777" w:rsidR="00566FA2" w:rsidRPr="00EF21D2" w:rsidRDefault="00566FA2" w:rsidP="00937859">
            <w:pPr>
              <w:pStyle w:val="TAL"/>
              <w:keepNext w:val="0"/>
              <w:keepLines w:val="0"/>
            </w:pPr>
          </w:p>
          <w:p w14:paraId="18198A6A" w14:textId="77777777" w:rsidR="00566FA2" w:rsidRPr="00EF21D2" w:rsidRDefault="00566FA2" w:rsidP="00937859">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26DFB5E3" w14:textId="77777777" w:rsidR="00566FA2" w:rsidRPr="00EF21D2" w:rsidRDefault="00566FA2" w:rsidP="00937859">
            <w:pPr>
              <w:pStyle w:val="TAL"/>
              <w:keepNext w:val="0"/>
              <w:keepLines w:val="0"/>
              <w:rPr>
                <w:lang w:eastAsia="zh-CN"/>
              </w:rPr>
            </w:pPr>
          </w:p>
        </w:tc>
        <w:tc>
          <w:tcPr>
            <w:tcW w:w="2497" w:type="dxa"/>
          </w:tcPr>
          <w:p w14:paraId="6F5193D6" w14:textId="77777777" w:rsidR="00566FA2" w:rsidRPr="00EF21D2" w:rsidRDefault="00566FA2" w:rsidP="00937859">
            <w:pPr>
              <w:pStyle w:val="TAL"/>
              <w:keepNext w:val="0"/>
              <w:keepLines w:val="0"/>
            </w:pPr>
            <w:r w:rsidRPr="00EF21D2">
              <w:t>type: Integer</w:t>
            </w:r>
          </w:p>
          <w:p w14:paraId="27A178CC" w14:textId="77777777" w:rsidR="00566FA2" w:rsidRPr="00EF21D2" w:rsidRDefault="00566FA2" w:rsidP="00937859">
            <w:pPr>
              <w:pStyle w:val="TAL"/>
              <w:keepNext w:val="0"/>
              <w:keepLines w:val="0"/>
            </w:pPr>
            <w:r w:rsidRPr="00EF21D2">
              <w:t>multiplicity: 1</w:t>
            </w:r>
          </w:p>
          <w:p w14:paraId="78A3EDEB" w14:textId="77777777" w:rsidR="00566FA2" w:rsidRPr="00EF21D2" w:rsidRDefault="00566FA2" w:rsidP="00937859">
            <w:pPr>
              <w:pStyle w:val="TAL"/>
              <w:keepNext w:val="0"/>
              <w:keepLines w:val="0"/>
            </w:pPr>
            <w:r w:rsidRPr="00EF21D2">
              <w:t>isOrdered: N/A</w:t>
            </w:r>
          </w:p>
          <w:p w14:paraId="43EB38F9" w14:textId="77777777" w:rsidR="00566FA2" w:rsidRPr="00EF21D2" w:rsidRDefault="00566FA2" w:rsidP="00937859">
            <w:pPr>
              <w:pStyle w:val="TAL"/>
              <w:keepNext w:val="0"/>
              <w:keepLines w:val="0"/>
            </w:pPr>
            <w:r w:rsidRPr="00EF21D2">
              <w:t>isUnique: N/A</w:t>
            </w:r>
          </w:p>
          <w:p w14:paraId="31F571D0" w14:textId="77777777" w:rsidR="00566FA2" w:rsidRPr="00EF21D2" w:rsidRDefault="00566FA2" w:rsidP="00937859">
            <w:pPr>
              <w:pStyle w:val="TAL"/>
              <w:keepNext w:val="0"/>
              <w:keepLines w:val="0"/>
            </w:pPr>
            <w:r w:rsidRPr="00EF21D2">
              <w:t>defaultValue: None</w:t>
            </w:r>
          </w:p>
          <w:p w14:paraId="301C0BBC" w14:textId="77777777" w:rsidR="00566FA2" w:rsidRPr="00EF21D2" w:rsidRDefault="00566FA2" w:rsidP="00937859">
            <w:pPr>
              <w:pStyle w:val="TAL"/>
              <w:keepNext w:val="0"/>
              <w:keepLines w:val="0"/>
            </w:pPr>
            <w:r w:rsidRPr="00EF21D2">
              <w:t>isNullable: False</w:t>
            </w:r>
          </w:p>
        </w:tc>
      </w:tr>
      <w:tr w:rsidR="00566FA2" w:rsidRPr="00EF21D2" w14:paraId="2186EFCE" w14:textId="77777777" w:rsidTr="00937859">
        <w:trPr>
          <w:cantSplit/>
          <w:jc w:val="center"/>
        </w:trPr>
        <w:tc>
          <w:tcPr>
            <w:tcW w:w="1897" w:type="dxa"/>
          </w:tcPr>
          <w:p w14:paraId="3CD33A7A"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0E772D92" w14:textId="77777777" w:rsidR="00566FA2" w:rsidRPr="00EF21D2" w:rsidRDefault="00566FA2" w:rsidP="00937859">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0D1BE5F3" w14:textId="77777777" w:rsidR="00566FA2" w:rsidRPr="00EF21D2" w:rsidRDefault="00566FA2" w:rsidP="00937859">
            <w:pPr>
              <w:pStyle w:val="TAL"/>
              <w:keepNext w:val="0"/>
              <w:keepLines w:val="0"/>
              <w:rPr>
                <w:szCs w:val="18"/>
                <w:lang w:eastAsia="zh-CN"/>
              </w:rPr>
            </w:pPr>
          </w:p>
          <w:p w14:paraId="02515FB1" w14:textId="77777777" w:rsidR="00566FA2" w:rsidRPr="00EF21D2" w:rsidDel="00142388" w:rsidRDefault="00566FA2" w:rsidP="00937859">
            <w:pPr>
              <w:pStyle w:val="TAL"/>
              <w:keepNext w:val="0"/>
              <w:keepLines w:val="0"/>
              <w:rPr>
                <w:szCs w:val="18"/>
                <w:lang w:eastAsia="zh-CN"/>
              </w:rPr>
            </w:pPr>
            <w:r w:rsidRPr="00EF21D2">
              <w:rPr>
                <w:szCs w:val="18"/>
                <w:lang w:eastAsia="zh-CN"/>
              </w:rPr>
              <w:t xml:space="preserve">allowedValues: </w:t>
            </w:r>
          </w:p>
          <w:p w14:paraId="06D0B690" w14:textId="77777777" w:rsidR="00566FA2" w:rsidRPr="00EF21D2" w:rsidRDefault="00566FA2" w:rsidP="00937859">
            <w:pPr>
              <w:pStyle w:val="TAL"/>
              <w:keepNext w:val="0"/>
              <w:keepLines w:val="0"/>
              <w:rPr>
                <w:szCs w:val="18"/>
                <w:lang w:eastAsia="zh-CN"/>
              </w:rPr>
            </w:pPr>
            <w:r w:rsidRPr="00EF21D2">
              <w:rPr>
                <w:szCs w:val="18"/>
                <w:lang w:eastAsia="zh-CN"/>
              </w:rPr>
              <w:t>Not applicable</w:t>
            </w:r>
          </w:p>
          <w:p w14:paraId="0FF85AB4" w14:textId="77777777" w:rsidR="00566FA2" w:rsidRPr="00EF21D2" w:rsidRDefault="00566FA2" w:rsidP="00937859">
            <w:pPr>
              <w:pStyle w:val="TAL"/>
              <w:keepNext w:val="0"/>
              <w:keepLines w:val="0"/>
              <w:rPr>
                <w:lang w:eastAsia="zh-CN"/>
              </w:rPr>
            </w:pPr>
          </w:p>
        </w:tc>
        <w:tc>
          <w:tcPr>
            <w:tcW w:w="2497" w:type="dxa"/>
          </w:tcPr>
          <w:p w14:paraId="45BC7230" w14:textId="77777777" w:rsidR="00566FA2" w:rsidRPr="00EF21D2" w:rsidRDefault="00566FA2" w:rsidP="00937859">
            <w:pPr>
              <w:pStyle w:val="TAL"/>
              <w:keepNext w:val="0"/>
              <w:keepLines w:val="0"/>
            </w:pPr>
            <w:r w:rsidRPr="00EF21D2">
              <w:t>type: RimRSReportInfo</w:t>
            </w:r>
          </w:p>
          <w:p w14:paraId="69757EFA" w14:textId="77777777" w:rsidR="00566FA2" w:rsidRPr="00EF21D2" w:rsidRDefault="00566FA2" w:rsidP="00937859">
            <w:pPr>
              <w:pStyle w:val="TAL"/>
              <w:keepNext w:val="0"/>
              <w:keepLines w:val="0"/>
            </w:pPr>
            <w:r w:rsidRPr="00EF21D2">
              <w:t xml:space="preserve">multiplicity: </w:t>
            </w:r>
            <w:r w:rsidRPr="00EF21D2" w:rsidDel="00AD4BC2">
              <w:t>*</w:t>
            </w:r>
          </w:p>
          <w:p w14:paraId="5B9535C1" w14:textId="77777777" w:rsidR="00566FA2" w:rsidRPr="00EF21D2" w:rsidRDefault="00566FA2" w:rsidP="00937859">
            <w:pPr>
              <w:pStyle w:val="TAL"/>
              <w:keepNext w:val="0"/>
              <w:keepLines w:val="0"/>
            </w:pPr>
            <w:r w:rsidRPr="00EF21D2">
              <w:t xml:space="preserve">isOrdered: </w:t>
            </w:r>
            <w:r w:rsidRPr="00CD3748">
              <w:t>False</w:t>
            </w:r>
          </w:p>
          <w:p w14:paraId="063C0D66" w14:textId="77777777" w:rsidR="00566FA2" w:rsidRPr="00EF21D2" w:rsidRDefault="00566FA2" w:rsidP="00937859">
            <w:pPr>
              <w:pStyle w:val="TAL"/>
              <w:keepNext w:val="0"/>
              <w:keepLines w:val="0"/>
            </w:pPr>
            <w:r w:rsidRPr="00EF21D2">
              <w:t xml:space="preserve">isUnique: </w:t>
            </w:r>
            <w:r w:rsidRPr="00CD3748">
              <w:t>True</w:t>
            </w:r>
          </w:p>
          <w:p w14:paraId="48DAC531" w14:textId="77777777" w:rsidR="00566FA2" w:rsidRPr="00EF21D2" w:rsidRDefault="00566FA2" w:rsidP="00937859">
            <w:pPr>
              <w:pStyle w:val="TAL"/>
              <w:keepNext w:val="0"/>
              <w:keepLines w:val="0"/>
            </w:pPr>
            <w:r w:rsidRPr="00EF21D2">
              <w:t>defaultValue: N/A</w:t>
            </w:r>
          </w:p>
          <w:p w14:paraId="0BCBB90D" w14:textId="77777777" w:rsidR="00566FA2" w:rsidRPr="00EF21D2" w:rsidRDefault="00566FA2" w:rsidP="00937859">
            <w:pPr>
              <w:pStyle w:val="TAL"/>
              <w:keepNext w:val="0"/>
              <w:keepLines w:val="0"/>
            </w:pPr>
            <w:r w:rsidRPr="00EF21D2">
              <w:t>isNullable: False</w:t>
            </w:r>
          </w:p>
        </w:tc>
      </w:tr>
      <w:tr w:rsidR="00566FA2" w:rsidRPr="00EF21D2" w14:paraId="2E3353B0" w14:textId="77777777" w:rsidTr="00937859">
        <w:trPr>
          <w:cantSplit/>
          <w:jc w:val="center"/>
        </w:trPr>
        <w:tc>
          <w:tcPr>
            <w:tcW w:w="1897" w:type="dxa"/>
          </w:tcPr>
          <w:p w14:paraId="50AA81A2"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383C0EDA" w14:textId="77777777" w:rsidR="00566FA2" w:rsidRPr="00EF21D2" w:rsidRDefault="00566FA2" w:rsidP="00937859">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7312835B" w14:textId="77777777" w:rsidR="00566FA2" w:rsidRPr="00EF21D2" w:rsidRDefault="00566FA2" w:rsidP="00937859">
            <w:pPr>
              <w:pStyle w:val="TAL"/>
              <w:keepNext w:val="0"/>
              <w:keepLines w:val="0"/>
              <w:rPr>
                <w:rFonts w:cs="Arial"/>
                <w:szCs w:val="18"/>
                <w:lang w:eastAsia="en-GB"/>
              </w:rPr>
            </w:pPr>
          </w:p>
          <w:p w14:paraId="284622CF" w14:textId="77777777" w:rsidR="00566FA2" w:rsidRPr="00EF21D2" w:rsidRDefault="00566FA2"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25B236A4" w14:textId="77777777" w:rsidR="00566FA2" w:rsidRPr="00EF21D2" w:rsidRDefault="00566FA2" w:rsidP="00937859">
            <w:pPr>
              <w:pStyle w:val="TAL"/>
              <w:keepNext w:val="0"/>
              <w:keepLines w:val="0"/>
              <w:rPr>
                <w:lang w:eastAsia="zh-CN"/>
              </w:rPr>
            </w:pPr>
          </w:p>
        </w:tc>
        <w:tc>
          <w:tcPr>
            <w:tcW w:w="2497" w:type="dxa"/>
          </w:tcPr>
          <w:p w14:paraId="40E70A71" w14:textId="77777777" w:rsidR="00566FA2" w:rsidRPr="00EF21D2" w:rsidRDefault="00566FA2" w:rsidP="00937859">
            <w:pPr>
              <w:pStyle w:val="TAL"/>
              <w:keepNext w:val="0"/>
              <w:keepLines w:val="0"/>
            </w:pPr>
            <w:r w:rsidRPr="00EF21D2">
              <w:t>type: Integer</w:t>
            </w:r>
          </w:p>
          <w:p w14:paraId="7A887B39"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60EC224E" w14:textId="77777777" w:rsidR="00566FA2" w:rsidRPr="00EF21D2" w:rsidRDefault="00566FA2" w:rsidP="00937859">
            <w:pPr>
              <w:pStyle w:val="TAL"/>
              <w:keepNext w:val="0"/>
              <w:keepLines w:val="0"/>
            </w:pPr>
            <w:r w:rsidRPr="00EF21D2">
              <w:t>isOrdered: N/A</w:t>
            </w:r>
          </w:p>
          <w:p w14:paraId="5DECFA0D" w14:textId="77777777" w:rsidR="00566FA2" w:rsidRPr="00EF21D2" w:rsidRDefault="00566FA2" w:rsidP="00937859">
            <w:pPr>
              <w:pStyle w:val="TAL"/>
              <w:keepNext w:val="0"/>
              <w:keepLines w:val="0"/>
            </w:pPr>
            <w:r w:rsidRPr="00EF21D2">
              <w:t>isUnique: N/A</w:t>
            </w:r>
          </w:p>
          <w:p w14:paraId="6741BE41" w14:textId="77777777" w:rsidR="00566FA2" w:rsidRPr="00EF21D2" w:rsidRDefault="00566FA2" w:rsidP="00937859">
            <w:pPr>
              <w:pStyle w:val="TAL"/>
              <w:keepNext w:val="0"/>
              <w:keepLines w:val="0"/>
            </w:pPr>
            <w:r w:rsidRPr="00EF21D2">
              <w:t>defaultValue: None</w:t>
            </w:r>
          </w:p>
          <w:p w14:paraId="602CB547" w14:textId="77777777" w:rsidR="00566FA2" w:rsidRPr="00EF21D2" w:rsidRDefault="00566FA2" w:rsidP="00937859">
            <w:pPr>
              <w:pStyle w:val="TAL"/>
              <w:keepNext w:val="0"/>
              <w:keepLines w:val="0"/>
            </w:pPr>
            <w:r w:rsidRPr="00EF21D2">
              <w:t>isNullable: False</w:t>
            </w:r>
          </w:p>
        </w:tc>
      </w:tr>
      <w:tr w:rsidR="00566FA2" w:rsidRPr="00EF21D2" w14:paraId="51030808" w14:textId="77777777" w:rsidTr="00937859">
        <w:trPr>
          <w:cantSplit/>
          <w:jc w:val="center"/>
        </w:trPr>
        <w:tc>
          <w:tcPr>
            <w:tcW w:w="1897" w:type="dxa"/>
          </w:tcPr>
          <w:p w14:paraId="021E5A30"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61768F58" w14:textId="77777777" w:rsidR="00566FA2" w:rsidRPr="00EF21D2" w:rsidRDefault="00566FA2" w:rsidP="00937859">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1C660DBF" w14:textId="77777777" w:rsidR="00566FA2" w:rsidRPr="00EF21D2" w:rsidRDefault="00566FA2" w:rsidP="00937859">
            <w:pPr>
              <w:pStyle w:val="TAL"/>
              <w:keepNext w:val="0"/>
              <w:keepLines w:val="0"/>
              <w:rPr>
                <w:rFonts w:cs="Arial"/>
                <w:szCs w:val="18"/>
                <w:lang w:eastAsia="en-GB"/>
              </w:rPr>
            </w:pPr>
          </w:p>
          <w:p w14:paraId="122A1CA6" w14:textId="77777777" w:rsidR="00566FA2" w:rsidRPr="00EF21D2" w:rsidRDefault="00566FA2" w:rsidP="00937859">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7499D1FC" w14:textId="77777777" w:rsidR="00566FA2" w:rsidRPr="00EF21D2" w:rsidRDefault="00566FA2" w:rsidP="00937859">
            <w:pPr>
              <w:pStyle w:val="TAL"/>
              <w:keepNext w:val="0"/>
              <w:keepLines w:val="0"/>
              <w:rPr>
                <w:lang w:eastAsia="zh-CN"/>
              </w:rPr>
            </w:pPr>
          </w:p>
        </w:tc>
        <w:tc>
          <w:tcPr>
            <w:tcW w:w="2497" w:type="dxa"/>
          </w:tcPr>
          <w:p w14:paraId="4C19ADE7" w14:textId="77777777" w:rsidR="00566FA2" w:rsidRPr="00EF21D2" w:rsidRDefault="00566FA2" w:rsidP="00937859">
            <w:pPr>
              <w:pStyle w:val="TAL"/>
              <w:keepNext w:val="0"/>
              <w:keepLines w:val="0"/>
            </w:pPr>
            <w:r w:rsidRPr="00EF21D2">
              <w:t>type: Integer</w:t>
            </w:r>
          </w:p>
          <w:p w14:paraId="10314C6A" w14:textId="77777777" w:rsidR="00566FA2" w:rsidRPr="00EF21D2" w:rsidRDefault="00566FA2" w:rsidP="00937859">
            <w:pPr>
              <w:pStyle w:val="TAL"/>
              <w:keepNext w:val="0"/>
              <w:keepLines w:val="0"/>
            </w:pPr>
            <w:r w:rsidRPr="00EF21D2">
              <w:t xml:space="preserve">multiplicity: </w:t>
            </w:r>
            <w:r w:rsidRPr="00EF21D2">
              <w:rPr>
                <w:rFonts w:hint="eastAsia"/>
                <w:lang w:eastAsia="zh-CN"/>
              </w:rPr>
              <w:t>1</w:t>
            </w:r>
          </w:p>
          <w:p w14:paraId="4E4D3BA6" w14:textId="77777777" w:rsidR="00566FA2" w:rsidRPr="00EF21D2" w:rsidRDefault="00566FA2" w:rsidP="00937859">
            <w:pPr>
              <w:pStyle w:val="TAL"/>
              <w:keepNext w:val="0"/>
              <w:keepLines w:val="0"/>
            </w:pPr>
            <w:r w:rsidRPr="00EF21D2">
              <w:t>isOrdered: N/A</w:t>
            </w:r>
          </w:p>
          <w:p w14:paraId="03F6318A" w14:textId="77777777" w:rsidR="00566FA2" w:rsidRPr="00EF21D2" w:rsidRDefault="00566FA2" w:rsidP="00937859">
            <w:pPr>
              <w:pStyle w:val="TAL"/>
              <w:keepNext w:val="0"/>
              <w:keepLines w:val="0"/>
            </w:pPr>
            <w:r w:rsidRPr="00EF21D2">
              <w:t>isUnique: N/A</w:t>
            </w:r>
          </w:p>
          <w:p w14:paraId="16D733A2" w14:textId="77777777" w:rsidR="00566FA2" w:rsidRPr="00EF21D2" w:rsidRDefault="00566FA2" w:rsidP="00937859">
            <w:pPr>
              <w:pStyle w:val="TAL"/>
              <w:keepNext w:val="0"/>
              <w:keepLines w:val="0"/>
            </w:pPr>
            <w:r w:rsidRPr="00EF21D2">
              <w:t>defaultValue: None</w:t>
            </w:r>
          </w:p>
          <w:p w14:paraId="58E47FAD" w14:textId="77777777" w:rsidR="00566FA2" w:rsidRPr="00EF21D2" w:rsidRDefault="00566FA2" w:rsidP="00937859">
            <w:pPr>
              <w:pStyle w:val="TAL"/>
              <w:keepNext w:val="0"/>
              <w:keepLines w:val="0"/>
            </w:pPr>
            <w:r w:rsidRPr="00EF21D2">
              <w:t>isNullable: False</w:t>
            </w:r>
          </w:p>
        </w:tc>
      </w:tr>
      <w:tr w:rsidR="00566FA2" w:rsidRPr="00EF21D2" w14:paraId="1E997E34" w14:textId="77777777" w:rsidTr="00937859">
        <w:trPr>
          <w:cantSplit/>
          <w:jc w:val="center"/>
        </w:trPr>
        <w:tc>
          <w:tcPr>
            <w:tcW w:w="1897" w:type="dxa"/>
          </w:tcPr>
          <w:p w14:paraId="7C58023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575A7DC7" w14:textId="77777777" w:rsidR="00566FA2" w:rsidRPr="00EF21D2" w:rsidRDefault="00566FA2" w:rsidP="00937859">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45982E4F" w14:textId="77777777" w:rsidR="00566FA2" w:rsidRPr="00EF21D2" w:rsidRDefault="00566FA2" w:rsidP="009378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7A355F91" w14:textId="77777777" w:rsidR="00566FA2" w:rsidRPr="00EF21D2" w:rsidRDefault="00566FA2" w:rsidP="009378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6CA039D4" w14:textId="77777777" w:rsidR="00566FA2" w:rsidRPr="00EF21D2" w:rsidRDefault="00566FA2" w:rsidP="00937859">
            <w:pPr>
              <w:pStyle w:val="TAL"/>
              <w:keepNext w:val="0"/>
              <w:keepLines w:val="0"/>
              <w:rPr>
                <w:szCs w:val="18"/>
                <w:lang w:eastAsia="zh-CN"/>
              </w:rPr>
            </w:pPr>
          </w:p>
          <w:p w14:paraId="59D77978" w14:textId="77777777" w:rsidR="00566FA2" w:rsidRPr="00EF21D2" w:rsidRDefault="00566FA2" w:rsidP="00937859">
            <w:pPr>
              <w:pStyle w:val="TAL"/>
              <w:rPr>
                <w:lang w:eastAsia="en-GB"/>
              </w:rPr>
            </w:pPr>
            <w:r w:rsidRPr="00EF21D2">
              <w:rPr>
                <w:lang w:eastAsia="en-GB"/>
              </w:rPr>
              <w:t>RS1forEnoughMitigation means RIM-RS type 1 is used to indicate 'enough mitigation' functionality.</w:t>
            </w:r>
          </w:p>
          <w:p w14:paraId="3A5BC962" w14:textId="77777777" w:rsidR="00566FA2" w:rsidRPr="00EF21D2" w:rsidRDefault="00566FA2" w:rsidP="00937859">
            <w:pPr>
              <w:pStyle w:val="TAL"/>
              <w:rPr>
                <w:lang w:eastAsia="en-GB"/>
              </w:rPr>
            </w:pPr>
            <w:r w:rsidRPr="00EF21D2">
              <w:rPr>
                <w:lang w:eastAsia="en-GB"/>
              </w:rPr>
              <w:t>RS1forNotEnoughMitigation means RIM-RS type 1 is used to indicate 'Not enough mitigation' functionality.</w:t>
            </w:r>
          </w:p>
          <w:p w14:paraId="6E4997CE" w14:textId="77777777" w:rsidR="00566FA2" w:rsidRPr="00EF21D2" w:rsidRDefault="00566FA2" w:rsidP="00937859">
            <w:pPr>
              <w:pStyle w:val="TAL"/>
              <w:keepNext w:val="0"/>
              <w:keepLines w:val="0"/>
              <w:rPr>
                <w:szCs w:val="18"/>
                <w:lang w:eastAsia="zh-CN"/>
              </w:rPr>
            </w:pPr>
          </w:p>
          <w:p w14:paraId="1851A68F" w14:textId="77777777" w:rsidR="00566FA2" w:rsidRPr="00EF21D2" w:rsidRDefault="00566FA2" w:rsidP="00937859">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0F6F8502" w14:textId="77777777" w:rsidR="00566FA2" w:rsidRPr="00EF21D2" w:rsidRDefault="00566FA2" w:rsidP="00937859">
            <w:pPr>
              <w:pStyle w:val="TAL"/>
              <w:keepNext w:val="0"/>
              <w:keepLines w:val="0"/>
              <w:rPr>
                <w:lang w:eastAsia="zh-CN"/>
              </w:rPr>
            </w:pPr>
            <w:r w:rsidRPr="00EF21D2">
              <w:rPr>
                <w:szCs w:val="18"/>
                <w:lang w:eastAsia="zh-CN"/>
              </w:rPr>
              <w:t xml:space="preserve"> </w:t>
            </w:r>
          </w:p>
        </w:tc>
        <w:tc>
          <w:tcPr>
            <w:tcW w:w="2497" w:type="dxa"/>
          </w:tcPr>
          <w:p w14:paraId="444E5506" w14:textId="77777777" w:rsidR="00566FA2" w:rsidRPr="00EF21D2" w:rsidRDefault="00566FA2" w:rsidP="00937859">
            <w:pPr>
              <w:pStyle w:val="TAL"/>
              <w:keepNext w:val="0"/>
              <w:keepLines w:val="0"/>
            </w:pPr>
            <w:r w:rsidRPr="00EF21D2">
              <w:t>type: Enum</w:t>
            </w:r>
          </w:p>
          <w:p w14:paraId="0C20A2F8" w14:textId="77777777" w:rsidR="00566FA2" w:rsidRPr="00EF21D2" w:rsidRDefault="00566FA2" w:rsidP="00937859">
            <w:pPr>
              <w:pStyle w:val="TAL"/>
              <w:keepNext w:val="0"/>
              <w:keepLines w:val="0"/>
            </w:pPr>
            <w:r w:rsidRPr="00EF21D2">
              <w:t>multiplicity: 1</w:t>
            </w:r>
          </w:p>
          <w:p w14:paraId="5B18CB20" w14:textId="77777777" w:rsidR="00566FA2" w:rsidRPr="00EF21D2" w:rsidRDefault="00566FA2" w:rsidP="00937859">
            <w:pPr>
              <w:pStyle w:val="TAL"/>
              <w:keepNext w:val="0"/>
              <w:keepLines w:val="0"/>
            </w:pPr>
            <w:r w:rsidRPr="00EF21D2">
              <w:t>isOrdered: N/A</w:t>
            </w:r>
          </w:p>
          <w:p w14:paraId="61356BF5" w14:textId="77777777" w:rsidR="00566FA2" w:rsidRPr="00EF21D2" w:rsidRDefault="00566FA2" w:rsidP="00937859">
            <w:pPr>
              <w:pStyle w:val="TAL"/>
              <w:keepNext w:val="0"/>
              <w:keepLines w:val="0"/>
            </w:pPr>
            <w:r w:rsidRPr="00EF21D2">
              <w:t>isUnique: N/A</w:t>
            </w:r>
          </w:p>
          <w:p w14:paraId="597B6DF8" w14:textId="77777777" w:rsidR="00566FA2" w:rsidRPr="00EF21D2" w:rsidRDefault="00566FA2" w:rsidP="00937859">
            <w:pPr>
              <w:pStyle w:val="TAL"/>
              <w:keepNext w:val="0"/>
              <w:keepLines w:val="0"/>
            </w:pPr>
            <w:r w:rsidRPr="00EF21D2">
              <w:t>defaultValue: None</w:t>
            </w:r>
          </w:p>
          <w:p w14:paraId="6F36A65F" w14:textId="77777777" w:rsidR="00566FA2" w:rsidRPr="00EF21D2" w:rsidRDefault="00566FA2" w:rsidP="00937859">
            <w:pPr>
              <w:pStyle w:val="TAL"/>
              <w:keepNext w:val="0"/>
              <w:keepLines w:val="0"/>
            </w:pPr>
            <w:r w:rsidRPr="00EF21D2">
              <w:t>isNullable: False</w:t>
            </w:r>
          </w:p>
        </w:tc>
      </w:tr>
      <w:tr w:rsidR="00566FA2" w:rsidRPr="00EF21D2" w14:paraId="36C1E8C5" w14:textId="77777777" w:rsidTr="00937859">
        <w:trPr>
          <w:cantSplit/>
          <w:jc w:val="center"/>
        </w:trPr>
        <w:tc>
          <w:tcPr>
            <w:tcW w:w="1897" w:type="dxa"/>
          </w:tcPr>
          <w:p w14:paraId="018B55C1"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rimRSMonitoringWindowDuration</w:t>
            </w:r>
          </w:p>
        </w:tc>
        <w:tc>
          <w:tcPr>
            <w:tcW w:w="5441" w:type="dxa"/>
          </w:tcPr>
          <w:p w14:paraId="59657DD1" w14:textId="77777777" w:rsidR="00566FA2" w:rsidRPr="00EF21D2" w:rsidRDefault="00566FA2" w:rsidP="00937859">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25989751" w14:textId="77777777" w:rsidR="00566FA2" w:rsidRPr="00EF21D2" w:rsidRDefault="00566FA2" w:rsidP="00937859">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69F1BBF1" w14:textId="77777777" w:rsidR="00566FA2" w:rsidRPr="00EF21D2" w:rsidRDefault="00566FA2" w:rsidP="00937859">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79C3EB42" w14:textId="77777777" w:rsidR="00566FA2" w:rsidRPr="00EF21D2" w:rsidRDefault="00566FA2" w:rsidP="00937859">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6C253397" w14:textId="77777777" w:rsidR="00566FA2" w:rsidRPr="00EF21D2" w:rsidRDefault="00566FA2" w:rsidP="00937859">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6A39285B" w14:textId="77777777" w:rsidR="00566FA2" w:rsidRPr="00EF21D2" w:rsidRDefault="00566FA2" w:rsidP="00937859">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2DCE18AE" w14:textId="77777777" w:rsidR="00566FA2" w:rsidRPr="00EF21D2" w:rsidRDefault="00566FA2" w:rsidP="00937859">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56959B15" w14:textId="77777777" w:rsidR="00566FA2" w:rsidRPr="00EF21D2" w:rsidRDefault="00566FA2" w:rsidP="00937859">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446B6698" w14:textId="77777777" w:rsidR="00566FA2" w:rsidRPr="00EF21D2" w:rsidRDefault="00471A34" w:rsidP="00937859">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674BB99F" w14:textId="77777777" w:rsidR="00566FA2" w:rsidRPr="00EF21D2" w:rsidRDefault="00471A34"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66FA2" w:rsidRPr="00EF21D2">
              <w:rPr>
                <w:rFonts w:hint="eastAsia"/>
                <w:szCs w:val="18"/>
                <w:lang w:eastAsia="zh-CN"/>
              </w:rPr>
              <w:t xml:space="preserve"> </w:t>
            </w:r>
            <w:r w:rsidR="00566FA2" w:rsidRPr="00EF21D2">
              <w:rPr>
                <w:szCs w:val="18"/>
                <w:lang w:eastAsia="zh-CN"/>
              </w:rPr>
              <w:t xml:space="preserve">is </w:t>
            </w:r>
            <w:r w:rsidR="00566FA2" w:rsidRPr="00EF21D2">
              <w:rPr>
                <w:rFonts w:cs="Arial"/>
                <w:szCs w:val="18"/>
                <w:lang w:eastAsia="en-GB"/>
              </w:rPr>
              <w:t xml:space="preserve">the total number of set IDs for RIM RS-1 (configured by </w:t>
            </w:r>
            <w:r w:rsidR="00566FA2" w:rsidRPr="00EF21D2">
              <w:rPr>
                <w:rFonts w:ascii="Courier New" w:hAnsi="Courier New" w:cs="Courier New"/>
                <w:szCs w:val="18"/>
              </w:rPr>
              <w:t>totalnrofSetIdofRS1</w:t>
            </w:r>
            <w:r w:rsidR="00566FA2" w:rsidRPr="00EF21D2">
              <w:rPr>
                <w:rFonts w:cs="Arial"/>
                <w:szCs w:val="18"/>
                <w:lang w:eastAsia="en-GB"/>
              </w:rPr>
              <w:t>),</w:t>
            </w:r>
          </w:p>
          <w:p w14:paraId="5F1CF1E2" w14:textId="77777777" w:rsidR="00566FA2" w:rsidRPr="00EF21D2" w:rsidRDefault="00471A34"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66FA2" w:rsidRPr="00EF21D2">
              <w:rPr>
                <w:rFonts w:cs="Arial" w:hint="eastAsia"/>
                <w:sz w:val="24"/>
                <w:szCs w:val="24"/>
                <w:lang w:eastAsia="zh-CN"/>
              </w:rPr>
              <w:t xml:space="preserve"> </w:t>
            </w:r>
            <w:r w:rsidR="00566FA2" w:rsidRPr="00EF21D2">
              <w:rPr>
                <w:rFonts w:cs="Arial"/>
                <w:szCs w:val="18"/>
                <w:lang w:eastAsia="en-GB"/>
              </w:rPr>
              <w:t xml:space="preserve">is the number of candidate frequency resources in the whole network (configured by </w:t>
            </w:r>
            <w:r w:rsidR="00566FA2" w:rsidRPr="00EF21D2">
              <w:rPr>
                <w:rFonts w:ascii="Courier New" w:hAnsi="Courier New" w:cs="Courier New"/>
                <w:szCs w:val="18"/>
              </w:rPr>
              <w:t>nrofGlobalRIMRSFrequencyCandidates</w:t>
            </w:r>
            <w:r w:rsidR="00566FA2" w:rsidRPr="00EF21D2">
              <w:rPr>
                <w:rFonts w:cs="Arial"/>
                <w:szCs w:val="18"/>
                <w:lang w:eastAsia="en-GB"/>
              </w:rPr>
              <w:t xml:space="preserve">), and </w:t>
            </w:r>
          </w:p>
          <w:p w14:paraId="7478653B" w14:textId="77777777" w:rsidR="00566FA2" w:rsidRPr="00EF21D2" w:rsidRDefault="00471A34"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66FA2" w:rsidRPr="00EF21D2">
              <w:rPr>
                <w:rFonts w:cs="Arial" w:hint="eastAsia"/>
                <w:sz w:val="24"/>
                <w:szCs w:val="24"/>
                <w:lang w:eastAsia="zh-CN"/>
              </w:rPr>
              <w:t xml:space="preserve"> </w:t>
            </w:r>
            <w:r w:rsidR="00566FA2" w:rsidRPr="00EF21D2">
              <w:rPr>
                <w:rFonts w:cs="Arial"/>
                <w:szCs w:val="18"/>
                <w:lang w:eastAsia="en-GB"/>
              </w:rPr>
              <w:t xml:space="preserve">is the number of </w:t>
            </w:r>
            <w:r w:rsidR="00566FA2" w:rsidRPr="00EF21D2">
              <w:t xml:space="preserve">candidate sequences assigned </w:t>
            </w:r>
            <w:r w:rsidR="00566FA2" w:rsidRPr="00EF21D2">
              <w:rPr>
                <w:rFonts w:cs="Arial"/>
                <w:szCs w:val="18"/>
                <w:lang w:eastAsia="en-GB"/>
              </w:rPr>
              <w:t xml:space="preserve">for RIM RS-1 (configured by </w:t>
            </w:r>
            <w:r w:rsidR="00566FA2" w:rsidRPr="00EF21D2">
              <w:rPr>
                <w:rFonts w:ascii="Courier New" w:hAnsi="Courier New" w:cs="Courier New"/>
                <w:szCs w:val="18"/>
              </w:rPr>
              <w:t>nrofRIMRSSequenceCandidatesofRS1</w:t>
            </w:r>
            <w:r w:rsidR="00566FA2" w:rsidRPr="00EF21D2">
              <w:rPr>
                <w:rFonts w:cs="Arial"/>
                <w:szCs w:val="18"/>
                <w:lang w:eastAsia="en-GB"/>
              </w:rPr>
              <w:t>).</w:t>
            </w:r>
          </w:p>
          <w:p w14:paraId="49D08B7C" w14:textId="77777777" w:rsidR="00566FA2" w:rsidRPr="00EF21D2" w:rsidRDefault="00566FA2" w:rsidP="00937859">
            <w:pPr>
              <w:pStyle w:val="TAL"/>
              <w:keepNext w:val="0"/>
              <w:keepLines w:val="0"/>
              <w:rPr>
                <w:szCs w:val="18"/>
              </w:rPr>
            </w:pPr>
          </w:p>
          <w:p w14:paraId="6083E20C" w14:textId="77777777" w:rsidR="00566FA2" w:rsidRPr="00EF21D2" w:rsidDel="00EB6220" w:rsidRDefault="00566FA2" w:rsidP="00937859">
            <w:pPr>
              <w:pStyle w:val="TAL"/>
              <w:keepNext w:val="0"/>
              <w:keepLines w:val="0"/>
              <w:rPr>
                <w:szCs w:val="18"/>
              </w:rPr>
            </w:pPr>
            <w:r w:rsidRPr="00EF21D2">
              <w:rPr>
                <w:szCs w:val="18"/>
              </w:rPr>
              <w:t>allowedValues: 1,2,..2^14</w:t>
            </w:r>
          </w:p>
          <w:p w14:paraId="3E83C392" w14:textId="77777777" w:rsidR="00566FA2" w:rsidRPr="00EF21D2" w:rsidRDefault="00566FA2" w:rsidP="00937859">
            <w:pPr>
              <w:pStyle w:val="TAL"/>
              <w:keepNext w:val="0"/>
              <w:keepLines w:val="0"/>
              <w:rPr>
                <w:szCs w:val="18"/>
              </w:rPr>
            </w:pPr>
          </w:p>
          <w:p w14:paraId="5FF29061" w14:textId="77777777" w:rsidR="00566FA2" w:rsidRPr="00EF21D2" w:rsidRDefault="00566FA2" w:rsidP="00937859">
            <w:pPr>
              <w:pStyle w:val="TAL"/>
              <w:keepNext w:val="0"/>
              <w:keepLines w:val="0"/>
              <w:rPr>
                <w:lang w:eastAsia="zh-CN"/>
              </w:rPr>
            </w:pPr>
          </w:p>
        </w:tc>
        <w:tc>
          <w:tcPr>
            <w:tcW w:w="2497" w:type="dxa"/>
          </w:tcPr>
          <w:p w14:paraId="7799B8FE" w14:textId="77777777" w:rsidR="00566FA2" w:rsidRPr="00EF21D2" w:rsidRDefault="00566FA2" w:rsidP="00937859">
            <w:pPr>
              <w:pStyle w:val="TAL"/>
              <w:keepNext w:val="0"/>
              <w:keepLines w:val="0"/>
            </w:pPr>
            <w:r w:rsidRPr="00EF21D2">
              <w:t>type: Integer</w:t>
            </w:r>
          </w:p>
          <w:p w14:paraId="5F5AEDB8" w14:textId="77777777" w:rsidR="00566FA2" w:rsidRPr="00EF21D2" w:rsidRDefault="00566FA2" w:rsidP="00937859">
            <w:pPr>
              <w:pStyle w:val="TAL"/>
              <w:keepNext w:val="0"/>
              <w:keepLines w:val="0"/>
            </w:pPr>
            <w:r w:rsidRPr="00EF21D2">
              <w:t>multiplicity: 1</w:t>
            </w:r>
          </w:p>
          <w:p w14:paraId="3E5E9904" w14:textId="77777777" w:rsidR="00566FA2" w:rsidRPr="00EF21D2" w:rsidRDefault="00566FA2" w:rsidP="00937859">
            <w:pPr>
              <w:pStyle w:val="TAL"/>
              <w:keepNext w:val="0"/>
              <w:keepLines w:val="0"/>
            </w:pPr>
            <w:r w:rsidRPr="00EF21D2">
              <w:t>isOrdered: N/A</w:t>
            </w:r>
          </w:p>
          <w:p w14:paraId="4E20FAE1" w14:textId="77777777" w:rsidR="00566FA2" w:rsidRPr="00EF21D2" w:rsidRDefault="00566FA2" w:rsidP="00937859">
            <w:pPr>
              <w:pStyle w:val="TAL"/>
              <w:keepNext w:val="0"/>
              <w:keepLines w:val="0"/>
            </w:pPr>
            <w:r w:rsidRPr="00EF21D2">
              <w:t>isUnique: N/A</w:t>
            </w:r>
          </w:p>
          <w:p w14:paraId="62456E11" w14:textId="77777777" w:rsidR="00566FA2" w:rsidRPr="00EF21D2" w:rsidRDefault="00566FA2" w:rsidP="00937859">
            <w:pPr>
              <w:pStyle w:val="TAL"/>
              <w:keepNext w:val="0"/>
              <w:keepLines w:val="0"/>
            </w:pPr>
            <w:r w:rsidRPr="00EF21D2">
              <w:t>defaultValue: None</w:t>
            </w:r>
          </w:p>
          <w:p w14:paraId="1C9C6456" w14:textId="77777777" w:rsidR="00566FA2" w:rsidRPr="00EF21D2" w:rsidRDefault="00566FA2" w:rsidP="00937859">
            <w:pPr>
              <w:pStyle w:val="TAL"/>
              <w:keepNext w:val="0"/>
              <w:keepLines w:val="0"/>
            </w:pPr>
            <w:r w:rsidRPr="00EF21D2">
              <w:t>isNullable: False</w:t>
            </w:r>
          </w:p>
        </w:tc>
      </w:tr>
      <w:tr w:rsidR="00566FA2" w:rsidRPr="00EF21D2" w14:paraId="3CEF06EC" w14:textId="77777777" w:rsidTr="00937859">
        <w:trPr>
          <w:cantSplit/>
          <w:jc w:val="center"/>
        </w:trPr>
        <w:tc>
          <w:tcPr>
            <w:tcW w:w="1897" w:type="dxa"/>
          </w:tcPr>
          <w:p w14:paraId="480BA9E1"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0280EE30" w14:textId="77777777" w:rsidR="00566FA2" w:rsidRPr="00EF21D2" w:rsidRDefault="00566FA2" w:rsidP="00937859">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273E6BEC" w14:textId="77777777" w:rsidR="00566FA2" w:rsidRPr="00EF21D2" w:rsidRDefault="00566FA2" w:rsidP="00937859">
            <w:pPr>
              <w:pStyle w:val="TAL"/>
              <w:keepNext w:val="0"/>
              <w:keepLines w:val="0"/>
            </w:pPr>
          </w:p>
          <w:p w14:paraId="20BF1754" w14:textId="77777777" w:rsidR="00566FA2" w:rsidRPr="00EF21D2" w:rsidRDefault="00566FA2" w:rsidP="00937859">
            <w:pPr>
              <w:pStyle w:val="TAL"/>
              <w:keepNext w:val="0"/>
              <w:keepLines w:val="0"/>
            </w:pPr>
          </w:p>
          <w:p w14:paraId="5DEEACC8" w14:textId="77777777" w:rsidR="00566FA2" w:rsidRPr="00EF21D2" w:rsidRDefault="00566FA2" w:rsidP="00937859">
            <w:pPr>
              <w:pStyle w:val="TAL"/>
              <w:keepNext w:val="0"/>
              <w:keepLines w:val="0"/>
            </w:pPr>
            <w:r w:rsidRPr="00EF21D2">
              <w:t>allowedValues: 1, 2, 3, 4, 6, 8, 12, 24</w:t>
            </w:r>
          </w:p>
          <w:p w14:paraId="2867687F" w14:textId="77777777" w:rsidR="00566FA2" w:rsidRPr="00EF21D2" w:rsidRDefault="00566FA2" w:rsidP="00937859">
            <w:pPr>
              <w:pStyle w:val="TAL"/>
              <w:keepNext w:val="0"/>
              <w:keepLines w:val="0"/>
              <w:rPr>
                <w:lang w:eastAsia="zh-CN"/>
              </w:rPr>
            </w:pPr>
          </w:p>
        </w:tc>
        <w:tc>
          <w:tcPr>
            <w:tcW w:w="2497" w:type="dxa"/>
          </w:tcPr>
          <w:p w14:paraId="2220A2EF" w14:textId="77777777" w:rsidR="00566FA2" w:rsidRPr="00EF21D2" w:rsidRDefault="00566FA2" w:rsidP="00937859">
            <w:pPr>
              <w:pStyle w:val="TAL"/>
              <w:keepNext w:val="0"/>
              <w:keepLines w:val="0"/>
            </w:pPr>
            <w:r w:rsidRPr="00EF21D2">
              <w:t>type: Integer</w:t>
            </w:r>
          </w:p>
          <w:p w14:paraId="591779A6" w14:textId="77777777" w:rsidR="00566FA2" w:rsidRPr="00EF21D2" w:rsidRDefault="00566FA2" w:rsidP="00937859">
            <w:pPr>
              <w:pStyle w:val="TAL"/>
              <w:keepNext w:val="0"/>
              <w:keepLines w:val="0"/>
            </w:pPr>
            <w:r w:rsidRPr="00EF21D2">
              <w:t>multiplicity: 1</w:t>
            </w:r>
          </w:p>
          <w:p w14:paraId="74A2B270" w14:textId="77777777" w:rsidR="00566FA2" w:rsidRPr="00EF21D2" w:rsidRDefault="00566FA2" w:rsidP="00937859">
            <w:pPr>
              <w:pStyle w:val="TAL"/>
              <w:keepNext w:val="0"/>
              <w:keepLines w:val="0"/>
            </w:pPr>
            <w:r w:rsidRPr="00EF21D2">
              <w:t>isOrdered: N/A</w:t>
            </w:r>
          </w:p>
          <w:p w14:paraId="20A46A6D" w14:textId="77777777" w:rsidR="00566FA2" w:rsidRPr="00EF21D2" w:rsidRDefault="00566FA2" w:rsidP="00937859">
            <w:pPr>
              <w:pStyle w:val="TAL"/>
              <w:keepNext w:val="0"/>
              <w:keepLines w:val="0"/>
            </w:pPr>
            <w:r w:rsidRPr="00EF21D2">
              <w:t>isUnique: N/A</w:t>
            </w:r>
          </w:p>
          <w:p w14:paraId="5E939543" w14:textId="77777777" w:rsidR="00566FA2" w:rsidRPr="00EF21D2" w:rsidRDefault="00566FA2" w:rsidP="00937859">
            <w:pPr>
              <w:pStyle w:val="TAL"/>
              <w:keepNext w:val="0"/>
              <w:keepLines w:val="0"/>
            </w:pPr>
            <w:r w:rsidRPr="00EF21D2">
              <w:t>defaultValue: None</w:t>
            </w:r>
          </w:p>
          <w:p w14:paraId="5ED217FC" w14:textId="77777777" w:rsidR="00566FA2" w:rsidRPr="00EF21D2" w:rsidRDefault="00566FA2" w:rsidP="00937859">
            <w:pPr>
              <w:pStyle w:val="TAL"/>
              <w:keepNext w:val="0"/>
              <w:keepLines w:val="0"/>
            </w:pPr>
            <w:r w:rsidRPr="00EF21D2">
              <w:t>isNullable: False</w:t>
            </w:r>
          </w:p>
        </w:tc>
      </w:tr>
      <w:tr w:rsidR="00566FA2" w:rsidRPr="00EF21D2" w14:paraId="0F976752" w14:textId="77777777" w:rsidTr="00937859">
        <w:trPr>
          <w:cantSplit/>
          <w:jc w:val="center"/>
        </w:trPr>
        <w:tc>
          <w:tcPr>
            <w:tcW w:w="1897" w:type="dxa"/>
          </w:tcPr>
          <w:p w14:paraId="38E9668C"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6D0FE864" w14:textId="77777777" w:rsidR="00566FA2" w:rsidRPr="00EF21D2" w:rsidRDefault="00566FA2" w:rsidP="009378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165334E0" w14:textId="77777777" w:rsidR="00566FA2" w:rsidRPr="00EF21D2" w:rsidRDefault="00566FA2" w:rsidP="00937859">
            <w:pPr>
              <w:pStyle w:val="TAL"/>
              <w:keepNext w:val="0"/>
              <w:keepLines w:val="0"/>
            </w:pPr>
          </w:p>
          <w:p w14:paraId="11202243" w14:textId="77777777" w:rsidR="00566FA2" w:rsidRPr="00EF21D2" w:rsidRDefault="00566FA2" w:rsidP="00937859">
            <w:pPr>
              <w:pStyle w:val="TAL"/>
              <w:keepNext w:val="0"/>
              <w:keepLines w:val="0"/>
            </w:pPr>
            <w:r w:rsidRPr="00EF21D2">
              <w:t>allowedValues: 0,1,2..23</w:t>
            </w:r>
          </w:p>
          <w:p w14:paraId="18CF1040" w14:textId="77777777" w:rsidR="00566FA2" w:rsidRPr="00EF21D2" w:rsidRDefault="00566FA2" w:rsidP="00937859">
            <w:pPr>
              <w:pStyle w:val="TAL"/>
              <w:keepNext w:val="0"/>
              <w:keepLines w:val="0"/>
              <w:rPr>
                <w:lang w:eastAsia="zh-CN"/>
              </w:rPr>
            </w:pPr>
          </w:p>
        </w:tc>
        <w:tc>
          <w:tcPr>
            <w:tcW w:w="2497" w:type="dxa"/>
          </w:tcPr>
          <w:p w14:paraId="5AAF2BA9" w14:textId="77777777" w:rsidR="00566FA2" w:rsidRPr="00EF21D2" w:rsidRDefault="00566FA2" w:rsidP="00937859">
            <w:pPr>
              <w:pStyle w:val="TAL"/>
              <w:keepNext w:val="0"/>
              <w:keepLines w:val="0"/>
            </w:pPr>
            <w:r w:rsidRPr="00EF21D2">
              <w:t>type: Integer</w:t>
            </w:r>
          </w:p>
          <w:p w14:paraId="0D2AC605" w14:textId="77777777" w:rsidR="00566FA2" w:rsidRPr="00EF21D2" w:rsidRDefault="00566FA2" w:rsidP="00937859">
            <w:pPr>
              <w:pStyle w:val="TAL"/>
              <w:keepNext w:val="0"/>
              <w:keepLines w:val="0"/>
            </w:pPr>
            <w:r w:rsidRPr="00EF21D2">
              <w:t>multiplicity: 1</w:t>
            </w:r>
          </w:p>
          <w:p w14:paraId="3CFB5634" w14:textId="77777777" w:rsidR="00566FA2" w:rsidRPr="00EF21D2" w:rsidRDefault="00566FA2" w:rsidP="00937859">
            <w:pPr>
              <w:pStyle w:val="TAL"/>
              <w:keepNext w:val="0"/>
              <w:keepLines w:val="0"/>
            </w:pPr>
            <w:r w:rsidRPr="00EF21D2">
              <w:t>isOrdered: N/A</w:t>
            </w:r>
          </w:p>
          <w:p w14:paraId="1126DF10" w14:textId="77777777" w:rsidR="00566FA2" w:rsidRPr="00EF21D2" w:rsidRDefault="00566FA2" w:rsidP="00937859">
            <w:pPr>
              <w:pStyle w:val="TAL"/>
              <w:keepNext w:val="0"/>
              <w:keepLines w:val="0"/>
            </w:pPr>
            <w:r w:rsidRPr="00EF21D2">
              <w:t>isUnique: N/A</w:t>
            </w:r>
          </w:p>
          <w:p w14:paraId="1B4817F2" w14:textId="77777777" w:rsidR="00566FA2" w:rsidRPr="00EF21D2" w:rsidRDefault="00566FA2" w:rsidP="00937859">
            <w:pPr>
              <w:pStyle w:val="TAL"/>
              <w:keepNext w:val="0"/>
              <w:keepLines w:val="0"/>
            </w:pPr>
            <w:r w:rsidRPr="00EF21D2">
              <w:t>defaultValue: None</w:t>
            </w:r>
          </w:p>
          <w:p w14:paraId="37CB5C0E" w14:textId="77777777" w:rsidR="00566FA2" w:rsidRPr="00EF21D2" w:rsidRDefault="00566FA2" w:rsidP="00937859">
            <w:pPr>
              <w:pStyle w:val="TAL"/>
              <w:keepNext w:val="0"/>
              <w:keepLines w:val="0"/>
            </w:pPr>
            <w:r w:rsidRPr="00EF21D2">
              <w:t>isNullable: False</w:t>
            </w:r>
          </w:p>
        </w:tc>
      </w:tr>
      <w:tr w:rsidR="00566FA2" w:rsidRPr="00EF21D2" w14:paraId="0114C6AC" w14:textId="77777777" w:rsidTr="00937859">
        <w:trPr>
          <w:cantSplit/>
          <w:jc w:val="center"/>
        </w:trPr>
        <w:tc>
          <w:tcPr>
            <w:tcW w:w="1897" w:type="dxa"/>
          </w:tcPr>
          <w:p w14:paraId="3E636D49"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rimRSMonitoringOccasionInterval</w:t>
            </w:r>
          </w:p>
        </w:tc>
        <w:tc>
          <w:tcPr>
            <w:tcW w:w="5441" w:type="dxa"/>
          </w:tcPr>
          <w:p w14:paraId="076461B7" w14:textId="77777777" w:rsidR="00566FA2" w:rsidRPr="00EF21D2" w:rsidRDefault="00566FA2" w:rsidP="00937859">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310554F1" w14:textId="77777777" w:rsidR="00566FA2" w:rsidRPr="00EF21D2" w:rsidRDefault="00566FA2" w:rsidP="00937859">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34986284" w14:textId="77777777" w:rsidR="00566FA2" w:rsidRPr="00EF21D2" w:rsidRDefault="00566FA2" w:rsidP="00937859">
            <w:pPr>
              <w:pStyle w:val="TAL"/>
              <w:keepNext w:val="0"/>
              <w:keepLines w:val="0"/>
            </w:pPr>
          </w:p>
          <w:p w14:paraId="550827EF" w14:textId="77777777" w:rsidR="00566FA2" w:rsidRPr="00EF21D2" w:rsidRDefault="00566FA2" w:rsidP="00937859">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34F0EEB1" w14:textId="77777777" w:rsidR="00566FA2" w:rsidRPr="00EF21D2" w:rsidRDefault="00566FA2" w:rsidP="00937859">
            <w:pPr>
              <w:pStyle w:val="TAL"/>
              <w:keepNext w:val="0"/>
              <w:keepLines w:val="0"/>
              <w:rPr>
                <w:lang w:eastAsia="zh-CN"/>
              </w:rPr>
            </w:pPr>
          </w:p>
        </w:tc>
        <w:tc>
          <w:tcPr>
            <w:tcW w:w="2497" w:type="dxa"/>
          </w:tcPr>
          <w:p w14:paraId="1A01C13D" w14:textId="77777777" w:rsidR="00566FA2" w:rsidRPr="00EF21D2" w:rsidRDefault="00566FA2" w:rsidP="00937859">
            <w:pPr>
              <w:pStyle w:val="TAL"/>
              <w:keepNext w:val="0"/>
              <w:keepLines w:val="0"/>
            </w:pPr>
            <w:r w:rsidRPr="00EF21D2">
              <w:t>type: Integer</w:t>
            </w:r>
          </w:p>
          <w:p w14:paraId="505EF8D5" w14:textId="77777777" w:rsidR="00566FA2" w:rsidRPr="00EF21D2" w:rsidRDefault="00566FA2" w:rsidP="00937859">
            <w:pPr>
              <w:pStyle w:val="TAL"/>
              <w:keepNext w:val="0"/>
              <w:keepLines w:val="0"/>
            </w:pPr>
            <w:r w:rsidRPr="00EF21D2">
              <w:t>multiplicity: 1</w:t>
            </w:r>
          </w:p>
          <w:p w14:paraId="667CDBA4" w14:textId="77777777" w:rsidR="00566FA2" w:rsidRPr="00EF21D2" w:rsidRDefault="00566FA2" w:rsidP="00937859">
            <w:pPr>
              <w:pStyle w:val="TAL"/>
              <w:keepNext w:val="0"/>
              <w:keepLines w:val="0"/>
            </w:pPr>
            <w:r w:rsidRPr="00EF21D2">
              <w:t>isOrdered: N/A</w:t>
            </w:r>
          </w:p>
          <w:p w14:paraId="5F0321BB" w14:textId="77777777" w:rsidR="00566FA2" w:rsidRPr="00EF21D2" w:rsidRDefault="00566FA2" w:rsidP="00937859">
            <w:pPr>
              <w:pStyle w:val="TAL"/>
              <w:keepNext w:val="0"/>
              <w:keepLines w:val="0"/>
            </w:pPr>
            <w:r w:rsidRPr="00EF21D2">
              <w:t>isUnique: N/A</w:t>
            </w:r>
          </w:p>
          <w:p w14:paraId="1631E624" w14:textId="77777777" w:rsidR="00566FA2" w:rsidRPr="00EF21D2" w:rsidRDefault="00566FA2" w:rsidP="00937859">
            <w:pPr>
              <w:pStyle w:val="TAL"/>
              <w:keepNext w:val="0"/>
              <w:keepLines w:val="0"/>
            </w:pPr>
            <w:r w:rsidRPr="00EF21D2">
              <w:t>defaultValue: None</w:t>
            </w:r>
          </w:p>
          <w:p w14:paraId="1356B970" w14:textId="77777777" w:rsidR="00566FA2" w:rsidRPr="00EF21D2" w:rsidRDefault="00566FA2" w:rsidP="00937859">
            <w:pPr>
              <w:pStyle w:val="TAL"/>
              <w:keepNext w:val="0"/>
              <w:keepLines w:val="0"/>
            </w:pPr>
            <w:r w:rsidRPr="00EF21D2">
              <w:t>isNullable: False</w:t>
            </w:r>
          </w:p>
        </w:tc>
      </w:tr>
      <w:tr w:rsidR="00566FA2" w:rsidRPr="00EF21D2" w14:paraId="21D65F82" w14:textId="77777777" w:rsidTr="00937859">
        <w:trPr>
          <w:cantSplit/>
          <w:jc w:val="center"/>
        </w:trPr>
        <w:tc>
          <w:tcPr>
            <w:tcW w:w="1897" w:type="dxa"/>
          </w:tcPr>
          <w:p w14:paraId="151664D1"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17265F7A" w14:textId="77777777" w:rsidR="00566FA2" w:rsidRPr="00EF21D2" w:rsidRDefault="00566FA2" w:rsidP="009378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3629771E" w14:textId="77777777" w:rsidR="00566FA2" w:rsidRPr="00EF21D2" w:rsidRDefault="00566FA2" w:rsidP="00937859">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6FCB8709" w14:textId="77777777" w:rsidR="00566FA2" w:rsidRPr="00EF21D2" w:rsidRDefault="00566FA2" w:rsidP="00937859">
            <w:pPr>
              <w:pStyle w:val="TAL"/>
              <w:keepNext w:val="0"/>
              <w:keepLines w:val="0"/>
            </w:pPr>
          </w:p>
          <w:p w14:paraId="6E085136" w14:textId="77777777" w:rsidR="00566FA2" w:rsidRPr="00EF21D2" w:rsidRDefault="00566FA2" w:rsidP="00937859">
            <w:pPr>
              <w:pStyle w:val="TAL"/>
              <w:keepNext w:val="0"/>
              <w:keepLines w:val="0"/>
            </w:pPr>
            <w:r w:rsidRPr="00EF21D2">
              <w:t>allowedValues: 0,1,2..M-1</w:t>
            </w:r>
          </w:p>
          <w:p w14:paraId="50208904" w14:textId="77777777" w:rsidR="00566FA2" w:rsidRPr="00EF21D2" w:rsidRDefault="00566FA2" w:rsidP="00937859">
            <w:pPr>
              <w:pStyle w:val="TAL"/>
              <w:keepNext w:val="0"/>
              <w:keepLines w:val="0"/>
            </w:pPr>
          </w:p>
          <w:p w14:paraId="0B3536CC" w14:textId="77777777" w:rsidR="00566FA2" w:rsidRPr="00EF21D2" w:rsidRDefault="00566FA2" w:rsidP="00937859">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1383E982" w14:textId="77777777" w:rsidR="00566FA2" w:rsidRPr="00EF21D2" w:rsidRDefault="00566FA2" w:rsidP="00937859">
            <w:pPr>
              <w:pStyle w:val="TAL"/>
              <w:keepNext w:val="0"/>
              <w:keepLines w:val="0"/>
              <w:rPr>
                <w:lang w:eastAsia="zh-CN"/>
              </w:rPr>
            </w:pPr>
          </w:p>
        </w:tc>
        <w:tc>
          <w:tcPr>
            <w:tcW w:w="2497" w:type="dxa"/>
          </w:tcPr>
          <w:p w14:paraId="46A1D8F2" w14:textId="77777777" w:rsidR="00566FA2" w:rsidRPr="00EF21D2" w:rsidRDefault="00566FA2" w:rsidP="00937859">
            <w:pPr>
              <w:pStyle w:val="TAL"/>
              <w:keepNext w:val="0"/>
              <w:keepLines w:val="0"/>
            </w:pPr>
            <w:r w:rsidRPr="00EF21D2">
              <w:t>Integer</w:t>
            </w:r>
          </w:p>
          <w:p w14:paraId="4A0CA902" w14:textId="77777777" w:rsidR="00566FA2" w:rsidRPr="00EF21D2" w:rsidRDefault="00566FA2" w:rsidP="00937859">
            <w:pPr>
              <w:pStyle w:val="TAL"/>
              <w:keepNext w:val="0"/>
              <w:keepLines w:val="0"/>
            </w:pPr>
            <w:r w:rsidRPr="00EF21D2">
              <w:t>multiplicity: 1</w:t>
            </w:r>
          </w:p>
          <w:p w14:paraId="62BC9D8C" w14:textId="77777777" w:rsidR="00566FA2" w:rsidRPr="00EF21D2" w:rsidRDefault="00566FA2" w:rsidP="00937859">
            <w:pPr>
              <w:pStyle w:val="TAL"/>
              <w:keepNext w:val="0"/>
              <w:keepLines w:val="0"/>
            </w:pPr>
            <w:r w:rsidRPr="00EF21D2">
              <w:t>isOrdered: N/A</w:t>
            </w:r>
          </w:p>
          <w:p w14:paraId="78F4EC4E" w14:textId="77777777" w:rsidR="00566FA2" w:rsidRPr="00EF21D2" w:rsidRDefault="00566FA2" w:rsidP="00937859">
            <w:pPr>
              <w:pStyle w:val="TAL"/>
              <w:keepNext w:val="0"/>
              <w:keepLines w:val="0"/>
            </w:pPr>
            <w:r w:rsidRPr="00EF21D2">
              <w:t>isUnique: N/A</w:t>
            </w:r>
          </w:p>
          <w:p w14:paraId="671A747B" w14:textId="77777777" w:rsidR="00566FA2" w:rsidRPr="00EF21D2" w:rsidRDefault="00566FA2" w:rsidP="00937859">
            <w:pPr>
              <w:pStyle w:val="TAL"/>
              <w:keepNext w:val="0"/>
              <w:keepLines w:val="0"/>
            </w:pPr>
            <w:r w:rsidRPr="00EF21D2">
              <w:t>defaultValue: None</w:t>
            </w:r>
          </w:p>
          <w:p w14:paraId="7CF36E2B" w14:textId="77777777" w:rsidR="00566FA2" w:rsidRPr="00EF21D2" w:rsidRDefault="00566FA2" w:rsidP="00937859">
            <w:pPr>
              <w:pStyle w:val="TAL"/>
              <w:keepNext w:val="0"/>
              <w:keepLines w:val="0"/>
            </w:pPr>
            <w:r w:rsidRPr="00EF21D2">
              <w:t>isNullable: False</w:t>
            </w:r>
          </w:p>
        </w:tc>
      </w:tr>
      <w:tr w:rsidR="00566FA2" w:rsidRPr="00EF21D2" w14:paraId="227B0ECD" w14:textId="77777777" w:rsidTr="00937859">
        <w:trPr>
          <w:cantSplit/>
          <w:jc w:val="center"/>
        </w:trPr>
        <w:tc>
          <w:tcPr>
            <w:tcW w:w="1897" w:type="dxa"/>
          </w:tcPr>
          <w:p w14:paraId="381AC9AE"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76B7EEAD" w14:textId="77777777" w:rsidR="00566FA2" w:rsidRPr="00EF21D2" w:rsidRDefault="00566FA2" w:rsidP="00937859">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094C5438" w14:textId="77777777" w:rsidR="00566FA2" w:rsidRPr="00EF21D2" w:rsidRDefault="00566FA2" w:rsidP="00937859">
            <w:pPr>
              <w:pStyle w:val="TAL"/>
              <w:keepNext w:val="0"/>
              <w:keepLines w:val="0"/>
              <w:rPr>
                <w:szCs w:val="18"/>
              </w:rPr>
            </w:pPr>
          </w:p>
          <w:p w14:paraId="50479513"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652EE499" w14:textId="77777777" w:rsidR="00566FA2" w:rsidRPr="00EF21D2" w:rsidRDefault="00566FA2" w:rsidP="00937859">
            <w:pPr>
              <w:pStyle w:val="TAL"/>
              <w:keepNext w:val="0"/>
              <w:keepLines w:val="0"/>
              <w:rPr>
                <w:lang w:eastAsia="zh-CN"/>
              </w:rPr>
            </w:pPr>
          </w:p>
        </w:tc>
        <w:tc>
          <w:tcPr>
            <w:tcW w:w="2497" w:type="dxa"/>
          </w:tcPr>
          <w:p w14:paraId="5304B499" w14:textId="77777777" w:rsidR="00566FA2" w:rsidRPr="00EF21D2" w:rsidRDefault="00566FA2" w:rsidP="00937859">
            <w:pPr>
              <w:pStyle w:val="TAL"/>
              <w:keepNext w:val="0"/>
              <w:keepLines w:val="0"/>
              <w:rPr>
                <w:rFonts w:cs="Arial"/>
              </w:rPr>
            </w:pPr>
            <w:r w:rsidRPr="00EF21D2">
              <w:rPr>
                <w:rFonts w:cs="Arial"/>
              </w:rPr>
              <w:t>type: DN</w:t>
            </w:r>
          </w:p>
          <w:p w14:paraId="76912473" w14:textId="77777777" w:rsidR="00566FA2" w:rsidRPr="00EF21D2" w:rsidRDefault="00566FA2" w:rsidP="00937859">
            <w:pPr>
              <w:pStyle w:val="TAL"/>
              <w:keepNext w:val="0"/>
              <w:keepLines w:val="0"/>
              <w:rPr>
                <w:rFonts w:cs="Arial"/>
              </w:rPr>
            </w:pPr>
            <w:r w:rsidRPr="00EF21D2">
              <w:rPr>
                <w:rFonts w:cs="Arial"/>
              </w:rPr>
              <w:t>multiplicity: 1</w:t>
            </w:r>
          </w:p>
          <w:p w14:paraId="39304BEF" w14:textId="77777777" w:rsidR="00566FA2" w:rsidRPr="00EF21D2" w:rsidRDefault="00566FA2" w:rsidP="00937859">
            <w:pPr>
              <w:pStyle w:val="TAL"/>
              <w:keepNext w:val="0"/>
              <w:keepLines w:val="0"/>
              <w:rPr>
                <w:rFonts w:cs="Arial"/>
              </w:rPr>
            </w:pPr>
            <w:r w:rsidRPr="00EF21D2">
              <w:rPr>
                <w:rFonts w:cs="Arial"/>
              </w:rPr>
              <w:t>isOrdered: N/A</w:t>
            </w:r>
          </w:p>
          <w:p w14:paraId="0CDDE8EB" w14:textId="77777777" w:rsidR="00566FA2" w:rsidRPr="00EF21D2" w:rsidRDefault="00566FA2" w:rsidP="009378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383D31B9" w14:textId="77777777" w:rsidR="00566FA2" w:rsidRPr="00EF21D2" w:rsidRDefault="00566FA2" w:rsidP="00937859">
            <w:pPr>
              <w:pStyle w:val="TAL"/>
              <w:keepNext w:val="0"/>
              <w:keepLines w:val="0"/>
              <w:rPr>
                <w:rFonts w:cs="Arial"/>
              </w:rPr>
            </w:pPr>
            <w:r w:rsidRPr="00EF21D2">
              <w:rPr>
                <w:rFonts w:cs="Arial"/>
              </w:rPr>
              <w:t>defaultValue: None</w:t>
            </w:r>
          </w:p>
          <w:p w14:paraId="1EA96272"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633279E4" w14:textId="77777777" w:rsidR="00566FA2" w:rsidRPr="00EF21D2" w:rsidRDefault="00566FA2" w:rsidP="00937859">
            <w:pPr>
              <w:pStyle w:val="TAL"/>
              <w:keepNext w:val="0"/>
              <w:keepLines w:val="0"/>
            </w:pPr>
          </w:p>
        </w:tc>
      </w:tr>
      <w:tr w:rsidR="00566FA2" w:rsidRPr="00EF21D2" w14:paraId="1D6D13E0" w14:textId="77777777" w:rsidTr="00937859">
        <w:trPr>
          <w:cantSplit/>
          <w:jc w:val="center"/>
        </w:trPr>
        <w:tc>
          <w:tcPr>
            <w:tcW w:w="1897" w:type="dxa"/>
          </w:tcPr>
          <w:p w14:paraId="65F38252"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49DB784D" w14:textId="77777777" w:rsidR="00566FA2" w:rsidRPr="00EF21D2" w:rsidRDefault="00566FA2" w:rsidP="00937859">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03A30D20" w14:textId="77777777" w:rsidR="00566FA2" w:rsidRPr="00EF21D2" w:rsidRDefault="00566FA2" w:rsidP="00937859">
            <w:pPr>
              <w:pStyle w:val="TAL"/>
              <w:keepNext w:val="0"/>
              <w:keepLines w:val="0"/>
              <w:rPr>
                <w:szCs w:val="18"/>
              </w:rPr>
            </w:pPr>
          </w:p>
          <w:p w14:paraId="213B2E5D"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766E5FED" w14:textId="77777777" w:rsidR="00566FA2" w:rsidRPr="00EF21D2" w:rsidRDefault="00566FA2" w:rsidP="00937859">
            <w:pPr>
              <w:pStyle w:val="TAL"/>
              <w:keepNext w:val="0"/>
              <w:keepLines w:val="0"/>
              <w:rPr>
                <w:lang w:eastAsia="zh-CN"/>
              </w:rPr>
            </w:pPr>
          </w:p>
        </w:tc>
        <w:tc>
          <w:tcPr>
            <w:tcW w:w="2497" w:type="dxa"/>
          </w:tcPr>
          <w:p w14:paraId="03630581" w14:textId="77777777" w:rsidR="00566FA2" w:rsidRPr="00EF21D2" w:rsidRDefault="00566FA2" w:rsidP="00937859">
            <w:pPr>
              <w:pStyle w:val="TAL"/>
              <w:keepNext w:val="0"/>
              <w:keepLines w:val="0"/>
              <w:rPr>
                <w:rFonts w:cs="Arial"/>
              </w:rPr>
            </w:pPr>
            <w:r w:rsidRPr="00EF21D2">
              <w:rPr>
                <w:rFonts w:cs="Arial"/>
              </w:rPr>
              <w:t>type: DN</w:t>
            </w:r>
          </w:p>
          <w:p w14:paraId="08D6E9D4" w14:textId="77777777" w:rsidR="00566FA2" w:rsidRPr="00EF21D2" w:rsidRDefault="00566FA2" w:rsidP="00937859">
            <w:pPr>
              <w:pStyle w:val="TAL"/>
              <w:keepNext w:val="0"/>
              <w:keepLines w:val="0"/>
              <w:rPr>
                <w:rFonts w:cs="Arial"/>
              </w:rPr>
            </w:pPr>
            <w:r w:rsidRPr="00EF21D2">
              <w:rPr>
                <w:rFonts w:cs="Arial"/>
              </w:rPr>
              <w:t>multiplicity: 1</w:t>
            </w:r>
          </w:p>
          <w:p w14:paraId="37D513D4" w14:textId="77777777" w:rsidR="00566FA2" w:rsidRPr="00EF21D2" w:rsidRDefault="00566FA2" w:rsidP="00937859">
            <w:pPr>
              <w:pStyle w:val="TAL"/>
              <w:keepNext w:val="0"/>
              <w:keepLines w:val="0"/>
              <w:rPr>
                <w:rFonts w:cs="Arial"/>
              </w:rPr>
            </w:pPr>
            <w:r w:rsidRPr="00EF21D2">
              <w:rPr>
                <w:rFonts w:cs="Arial"/>
              </w:rPr>
              <w:t>isOrdered: N/A</w:t>
            </w:r>
          </w:p>
          <w:p w14:paraId="04666D22" w14:textId="77777777" w:rsidR="00566FA2" w:rsidRPr="00EF21D2" w:rsidRDefault="00566FA2" w:rsidP="00937859">
            <w:pPr>
              <w:pStyle w:val="TAL"/>
              <w:keepNext w:val="0"/>
              <w:keepLines w:val="0"/>
              <w:rPr>
                <w:rFonts w:cs="Arial"/>
                <w:lang w:eastAsia="zh-CN"/>
              </w:rPr>
            </w:pPr>
            <w:r w:rsidRPr="00EF21D2">
              <w:rPr>
                <w:rFonts w:cs="Arial"/>
              </w:rPr>
              <w:t xml:space="preserve">isUnique: </w:t>
            </w:r>
            <w:r w:rsidRPr="00BD7989">
              <w:rPr>
                <w:rFonts w:cs="Arial"/>
              </w:rPr>
              <w:t>N/A</w:t>
            </w:r>
          </w:p>
          <w:p w14:paraId="68755EE8" w14:textId="77777777" w:rsidR="00566FA2" w:rsidRPr="00EF21D2" w:rsidRDefault="00566FA2" w:rsidP="00937859">
            <w:pPr>
              <w:pStyle w:val="TAL"/>
              <w:keepNext w:val="0"/>
              <w:keepLines w:val="0"/>
              <w:rPr>
                <w:rFonts w:cs="Arial"/>
              </w:rPr>
            </w:pPr>
            <w:r w:rsidRPr="00EF21D2">
              <w:rPr>
                <w:rFonts w:cs="Arial"/>
              </w:rPr>
              <w:t>defaultValue: None</w:t>
            </w:r>
          </w:p>
          <w:p w14:paraId="79C6D4E7"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5BE28DF7" w14:textId="77777777" w:rsidR="00566FA2" w:rsidRPr="00EF21D2" w:rsidRDefault="00566FA2" w:rsidP="00937859">
            <w:pPr>
              <w:pStyle w:val="TAL"/>
              <w:keepNext w:val="0"/>
              <w:keepLines w:val="0"/>
            </w:pPr>
          </w:p>
        </w:tc>
      </w:tr>
      <w:tr w:rsidR="00566FA2" w:rsidRPr="00EF21D2" w14:paraId="0E5385A6" w14:textId="77777777" w:rsidTr="00937859">
        <w:trPr>
          <w:cantSplit/>
          <w:jc w:val="center"/>
        </w:trPr>
        <w:tc>
          <w:tcPr>
            <w:tcW w:w="1897" w:type="dxa"/>
          </w:tcPr>
          <w:p w14:paraId="7CA0355D"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292C2B72" w14:textId="77777777" w:rsidR="00566FA2" w:rsidRPr="00EF21D2" w:rsidRDefault="00566FA2" w:rsidP="00937859">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1E8B753B" w14:textId="77777777" w:rsidR="00566FA2" w:rsidRPr="00EF21D2" w:rsidRDefault="00566FA2" w:rsidP="00937859">
            <w:pPr>
              <w:pStyle w:val="TAL"/>
              <w:keepNext w:val="0"/>
              <w:keepLines w:val="0"/>
            </w:pPr>
          </w:p>
          <w:p w14:paraId="671D107A" w14:textId="77777777" w:rsidR="00566FA2" w:rsidRPr="00EF21D2" w:rsidRDefault="00566FA2" w:rsidP="00937859">
            <w:pPr>
              <w:pStyle w:val="TAL"/>
              <w:keepNext w:val="0"/>
              <w:keepLines w:val="0"/>
            </w:pPr>
            <w:r w:rsidRPr="00EF21D2">
              <w:t>If the attribute value is "RS1", the RIM-RS Set is victim set.</w:t>
            </w:r>
          </w:p>
          <w:p w14:paraId="610E136D" w14:textId="77777777" w:rsidR="00566FA2" w:rsidRPr="00EF21D2" w:rsidRDefault="00566FA2" w:rsidP="00937859">
            <w:pPr>
              <w:pStyle w:val="TAL"/>
              <w:keepNext w:val="0"/>
              <w:keepLines w:val="0"/>
            </w:pPr>
            <w:r w:rsidRPr="00EF21D2">
              <w:t>If the attribute value is "RS2", the RIM-RS Set is aggressor set.</w:t>
            </w:r>
          </w:p>
          <w:p w14:paraId="740C2725" w14:textId="77777777" w:rsidR="00566FA2" w:rsidRPr="00EF21D2" w:rsidRDefault="00566FA2" w:rsidP="00937859">
            <w:pPr>
              <w:pStyle w:val="TAL"/>
              <w:keepNext w:val="0"/>
              <w:keepLines w:val="0"/>
            </w:pPr>
          </w:p>
          <w:p w14:paraId="11469B86" w14:textId="77777777" w:rsidR="00566FA2" w:rsidRPr="00EF21D2" w:rsidRDefault="00566FA2" w:rsidP="00937859">
            <w:pPr>
              <w:pStyle w:val="TAL"/>
              <w:keepNext w:val="0"/>
              <w:keepLines w:val="0"/>
              <w:rPr>
                <w:rFonts w:cs="Arial"/>
                <w:szCs w:val="18"/>
              </w:rPr>
            </w:pPr>
            <w:r w:rsidRPr="00EF21D2">
              <w:rPr>
                <w:rFonts w:cs="Arial"/>
                <w:szCs w:val="18"/>
              </w:rPr>
              <w:t>allowedValues:</w:t>
            </w:r>
          </w:p>
          <w:p w14:paraId="5CC91881" w14:textId="77777777" w:rsidR="00566FA2" w:rsidRPr="00EF21D2" w:rsidRDefault="00566FA2" w:rsidP="00937859">
            <w:pPr>
              <w:pStyle w:val="TAL"/>
              <w:keepNext w:val="0"/>
              <w:keepLines w:val="0"/>
              <w:rPr>
                <w:rFonts w:cs="Arial"/>
                <w:szCs w:val="18"/>
                <w:lang w:eastAsia="en-GB"/>
              </w:rPr>
            </w:pPr>
            <w:r w:rsidRPr="00EF21D2">
              <w:rPr>
                <w:rFonts w:cs="Arial"/>
                <w:szCs w:val="18"/>
                <w:lang w:eastAsia="en-GB"/>
              </w:rPr>
              <w:t>RS1, RS2.</w:t>
            </w:r>
          </w:p>
          <w:p w14:paraId="29BDE8E0" w14:textId="77777777" w:rsidR="00566FA2" w:rsidRPr="00EF21D2" w:rsidRDefault="00566FA2" w:rsidP="00937859">
            <w:pPr>
              <w:pStyle w:val="TAL"/>
              <w:keepNext w:val="0"/>
              <w:keepLines w:val="0"/>
              <w:rPr>
                <w:lang w:eastAsia="zh-CN"/>
              </w:rPr>
            </w:pPr>
          </w:p>
        </w:tc>
        <w:tc>
          <w:tcPr>
            <w:tcW w:w="2497" w:type="dxa"/>
          </w:tcPr>
          <w:p w14:paraId="759BB54F" w14:textId="77777777" w:rsidR="00566FA2" w:rsidRPr="00EF21D2" w:rsidRDefault="00566FA2" w:rsidP="00937859">
            <w:pPr>
              <w:pStyle w:val="TAL"/>
              <w:keepNext w:val="0"/>
              <w:keepLines w:val="0"/>
            </w:pPr>
            <w:r w:rsidRPr="00EF21D2">
              <w:t>type: ENUM</w:t>
            </w:r>
          </w:p>
          <w:p w14:paraId="71879307" w14:textId="77777777" w:rsidR="00566FA2" w:rsidRPr="00EF21D2" w:rsidRDefault="00566FA2" w:rsidP="00937859">
            <w:pPr>
              <w:pStyle w:val="TAL"/>
              <w:keepNext w:val="0"/>
              <w:keepLines w:val="0"/>
            </w:pPr>
            <w:r w:rsidRPr="00EF21D2">
              <w:t>multiplicity: 1</w:t>
            </w:r>
          </w:p>
          <w:p w14:paraId="79207325" w14:textId="77777777" w:rsidR="00566FA2" w:rsidRPr="00EF21D2" w:rsidRDefault="00566FA2" w:rsidP="00937859">
            <w:pPr>
              <w:pStyle w:val="TAL"/>
              <w:keepNext w:val="0"/>
              <w:keepLines w:val="0"/>
            </w:pPr>
            <w:r w:rsidRPr="00EF21D2">
              <w:t>isOrdered: N/A</w:t>
            </w:r>
          </w:p>
          <w:p w14:paraId="6CEE392A" w14:textId="77777777" w:rsidR="00566FA2" w:rsidRPr="00EF21D2" w:rsidRDefault="00566FA2" w:rsidP="00937859">
            <w:pPr>
              <w:pStyle w:val="TAL"/>
              <w:keepNext w:val="0"/>
              <w:keepLines w:val="0"/>
            </w:pPr>
            <w:r w:rsidRPr="00EF21D2">
              <w:t>isUnique: N/A</w:t>
            </w:r>
          </w:p>
          <w:p w14:paraId="0A1401AA" w14:textId="77777777" w:rsidR="00566FA2" w:rsidRPr="00EF21D2" w:rsidRDefault="00566FA2" w:rsidP="00937859">
            <w:pPr>
              <w:pStyle w:val="TAL"/>
              <w:keepNext w:val="0"/>
              <w:keepLines w:val="0"/>
            </w:pPr>
            <w:r w:rsidRPr="00EF21D2">
              <w:t>defaultValue: None</w:t>
            </w:r>
          </w:p>
          <w:p w14:paraId="3C907E8C" w14:textId="77777777" w:rsidR="00566FA2" w:rsidRPr="00EF21D2" w:rsidRDefault="00566FA2" w:rsidP="00937859">
            <w:pPr>
              <w:pStyle w:val="TAL"/>
              <w:keepNext w:val="0"/>
              <w:keepLines w:val="0"/>
            </w:pPr>
            <w:r w:rsidRPr="00EF21D2">
              <w:t>isNullable: False</w:t>
            </w:r>
          </w:p>
        </w:tc>
      </w:tr>
      <w:tr w:rsidR="00566FA2" w:rsidRPr="00EF21D2" w14:paraId="0622DF99" w14:textId="77777777" w:rsidTr="00937859">
        <w:trPr>
          <w:cantSplit/>
          <w:jc w:val="center"/>
        </w:trPr>
        <w:tc>
          <w:tcPr>
            <w:tcW w:w="1897" w:type="dxa"/>
          </w:tcPr>
          <w:p w14:paraId="353ADB0A"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2DF1EF24" w14:textId="77777777" w:rsidR="00566FA2" w:rsidRPr="00EF21D2" w:rsidRDefault="00566FA2" w:rsidP="00937859">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3570101F" w14:textId="77777777" w:rsidR="00566FA2" w:rsidRPr="00EF21D2" w:rsidRDefault="00566FA2" w:rsidP="00937859">
            <w:pPr>
              <w:pStyle w:val="TAL"/>
              <w:keepNext w:val="0"/>
              <w:keepLines w:val="0"/>
              <w:rPr>
                <w:szCs w:val="18"/>
              </w:rPr>
            </w:pPr>
          </w:p>
          <w:p w14:paraId="27273926" w14:textId="77777777" w:rsidR="00566FA2" w:rsidRPr="00EF21D2" w:rsidRDefault="00566FA2" w:rsidP="00937859">
            <w:pPr>
              <w:pStyle w:val="TAL"/>
              <w:keepNext w:val="0"/>
              <w:keepLines w:val="0"/>
              <w:rPr>
                <w:szCs w:val="18"/>
                <w:lang w:eastAsia="zh-CN"/>
              </w:rPr>
            </w:pPr>
            <w:r w:rsidRPr="00EF21D2">
              <w:rPr>
                <w:szCs w:val="18"/>
                <w:lang w:eastAsia="zh-CN"/>
              </w:rPr>
              <w:t>allowedValues: Not applicable.</w:t>
            </w:r>
          </w:p>
          <w:p w14:paraId="26C83003" w14:textId="77777777" w:rsidR="00566FA2" w:rsidRPr="00EF21D2" w:rsidRDefault="00566FA2" w:rsidP="00937859">
            <w:pPr>
              <w:pStyle w:val="TAL"/>
              <w:keepNext w:val="0"/>
              <w:keepLines w:val="0"/>
              <w:rPr>
                <w:lang w:eastAsia="zh-CN"/>
              </w:rPr>
            </w:pPr>
          </w:p>
        </w:tc>
        <w:tc>
          <w:tcPr>
            <w:tcW w:w="2497" w:type="dxa"/>
          </w:tcPr>
          <w:p w14:paraId="68E6A852" w14:textId="77777777" w:rsidR="00566FA2" w:rsidRPr="00EF21D2" w:rsidRDefault="00566FA2" w:rsidP="00937859">
            <w:pPr>
              <w:pStyle w:val="TAL"/>
              <w:keepNext w:val="0"/>
              <w:keepLines w:val="0"/>
              <w:rPr>
                <w:rFonts w:cs="Arial"/>
              </w:rPr>
            </w:pPr>
            <w:r w:rsidRPr="00EF21D2">
              <w:rPr>
                <w:rFonts w:cs="Arial"/>
              </w:rPr>
              <w:t>type: DN</w:t>
            </w:r>
          </w:p>
          <w:p w14:paraId="73D44BB2" w14:textId="77777777" w:rsidR="00566FA2" w:rsidRPr="00EF21D2" w:rsidRDefault="00566FA2" w:rsidP="00937859">
            <w:pPr>
              <w:pStyle w:val="TAL"/>
              <w:keepNext w:val="0"/>
              <w:keepLines w:val="0"/>
              <w:rPr>
                <w:rFonts w:cs="Arial"/>
              </w:rPr>
            </w:pPr>
            <w:r w:rsidRPr="00EF21D2">
              <w:rPr>
                <w:rFonts w:cs="Arial"/>
              </w:rPr>
              <w:t>multiplicity: *</w:t>
            </w:r>
          </w:p>
          <w:p w14:paraId="3268D9CF" w14:textId="77777777" w:rsidR="00566FA2" w:rsidRPr="00EF21D2" w:rsidRDefault="00566FA2" w:rsidP="00937859">
            <w:pPr>
              <w:pStyle w:val="TAL"/>
              <w:keepNext w:val="0"/>
              <w:keepLines w:val="0"/>
              <w:rPr>
                <w:rFonts w:cs="Arial"/>
              </w:rPr>
            </w:pPr>
            <w:r w:rsidRPr="00EF21D2">
              <w:rPr>
                <w:rFonts w:cs="Arial"/>
              </w:rPr>
              <w:t xml:space="preserve">isOrdered: </w:t>
            </w:r>
            <w:r w:rsidRPr="00CD3748">
              <w:rPr>
                <w:rFonts w:cs="Arial"/>
              </w:rPr>
              <w:t>False</w:t>
            </w:r>
          </w:p>
          <w:p w14:paraId="7B78B4A2" w14:textId="77777777" w:rsidR="00566FA2" w:rsidRPr="00EF21D2" w:rsidRDefault="00566FA2" w:rsidP="009378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0B6B445" w14:textId="77777777" w:rsidR="00566FA2" w:rsidRPr="00EF21D2" w:rsidRDefault="00566FA2" w:rsidP="00937859">
            <w:pPr>
              <w:pStyle w:val="TAL"/>
              <w:keepNext w:val="0"/>
              <w:keepLines w:val="0"/>
              <w:rPr>
                <w:rFonts w:cs="Arial"/>
              </w:rPr>
            </w:pPr>
            <w:r w:rsidRPr="00EF21D2">
              <w:rPr>
                <w:rFonts w:cs="Arial"/>
              </w:rPr>
              <w:t>defaultValue: None</w:t>
            </w:r>
          </w:p>
          <w:p w14:paraId="5C2E9A00" w14:textId="77777777" w:rsidR="00566FA2" w:rsidRPr="00EF21D2" w:rsidRDefault="00566FA2"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02D6D12A" w14:textId="77777777" w:rsidR="00566FA2" w:rsidRPr="00EF21D2" w:rsidRDefault="00566FA2" w:rsidP="00937859">
            <w:pPr>
              <w:pStyle w:val="TAL"/>
              <w:keepNext w:val="0"/>
              <w:keepLines w:val="0"/>
            </w:pPr>
          </w:p>
        </w:tc>
      </w:tr>
      <w:tr w:rsidR="00566FA2" w:rsidRPr="00EF21D2" w14:paraId="1796E4AF" w14:textId="77777777" w:rsidTr="00937859">
        <w:trPr>
          <w:cantSplit/>
          <w:jc w:val="center"/>
        </w:trPr>
        <w:tc>
          <w:tcPr>
            <w:tcW w:w="1897" w:type="dxa"/>
          </w:tcPr>
          <w:p w14:paraId="02E8B1ED"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33FE8431" w14:textId="77777777" w:rsidR="00566FA2" w:rsidRPr="00EF21D2" w:rsidRDefault="00566FA2" w:rsidP="00937859">
            <w:pPr>
              <w:pStyle w:val="TAL"/>
              <w:keepNext w:val="0"/>
              <w:keepLines w:val="0"/>
            </w:pPr>
            <w:r w:rsidRPr="00EF21D2">
              <w:t>This indicates if EN-DC is allowed or prohibited.</w:t>
            </w:r>
          </w:p>
          <w:p w14:paraId="462211BD" w14:textId="77777777" w:rsidR="00566FA2" w:rsidRPr="00EF21D2" w:rsidRDefault="00566FA2" w:rsidP="00937859">
            <w:pPr>
              <w:pStyle w:val="TAL"/>
              <w:keepNext w:val="0"/>
              <w:keepLines w:val="0"/>
            </w:pPr>
          </w:p>
          <w:p w14:paraId="240F639E" w14:textId="77777777" w:rsidR="00566FA2" w:rsidRPr="00EF21D2" w:rsidRDefault="00566FA2" w:rsidP="00937859">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7D6D63B6" w14:textId="77777777" w:rsidR="00566FA2" w:rsidRPr="00EF21D2" w:rsidRDefault="00566FA2" w:rsidP="00937859">
            <w:pPr>
              <w:pStyle w:val="TAL"/>
              <w:keepNext w:val="0"/>
              <w:keepLines w:val="0"/>
            </w:pPr>
          </w:p>
          <w:p w14:paraId="6897299C" w14:textId="77777777" w:rsidR="00566FA2" w:rsidRPr="00EF21D2" w:rsidRDefault="00566FA2" w:rsidP="00937859">
            <w:pPr>
              <w:pStyle w:val="TAL"/>
              <w:keepNext w:val="0"/>
              <w:keepLines w:val="0"/>
              <w:rPr>
                <w:lang w:eastAsia="zh-CN"/>
              </w:rPr>
            </w:pPr>
            <w:r w:rsidRPr="00EF21D2">
              <w:t xml:space="preserve">If FALSE, EN-DC </w:t>
            </w:r>
            <w:r w:rsidRPr="001F77D2">
              <w:t>shall</w:t>
            </w:r>
            <w:r w:rsidRPr="00EF21D2">
              <w:t xml:space="preserve"> not be allowed.</w:t>
            </w:r>
          </w:p>
          <w:p w14:paraId="0A24467A" w14:textId="77777777" w:rsidR="00566FA2" w:rsidRPr="00EF21D2" w:rsidRDefault="00566FA2" w:rsidP="00937859">
            <w:pPr>
              <w:pStyle w:val="TAL"/>
              <w:keepNext w:val="0"/>
              <w:keepLines w:val="0"/>
              <w:rPr>
                <w:lang w:eastAsia="zh-CN"/>
              </w:rPr>
            </w:pPr>
          </w:p>
          <w:p w14:paraId="2CB07304" w14:textId="77777777" w:rsidR="00566FA2" w:rsidRPr="00EF21D2" w:rsidRDefault="00566FA2" w:rsidP="00937859">
            <w:pPr>
              <w:pStyle w:val="TAL"/>
              <w:keepNext w:val="0"/>
              <w:keepLines w:val="0"/>
              <w:rPr>
                <w:lang w:eastAsia="zh-CN"/>
              </w:rPr>
            </w:pPr>
            <w:r w:rsidRPr="00EF21D2">
              <w:rPr>
                <w:rFonts w:cs="Arial"/>
                <w:szCs w:val="18"/>
              </w:rPr>
              <w:t>allowedValues: TRUE,FALSE</w:t>
            </w:r>
          </w:p>
        </w:tc>
        <w:tc>
          <w:tcPr>
            <w:tcW w:w="2497" w:type="dxa"/>
          </w:tcPr>
          <w:p w14:paraId="083918E1" w14:textId="77777777" w:rsidR="00566FA2" w:rsidRPr="00EF21D2" w:rsidRDefault="00566FA2" w:rsidP="00937859">
            <w:pPr>
              <w:pStyle w:val="TAL"/>
              <w:keepNext w:val="0"/>
              <w:keepLines w:val="0"/>
              <w:rPr>
                <w:rFonts w:cs="Arial"/>
              </w:rPr>
            </w:pPr>
            <w:r w:rsidRPr="00EF21D2">
              <w:rPr>
                <w:rFonts w:cs="Arial"/>
              </w:rPr>
              <w:t xml:space="preserve">type: </w:t>
            </w:r>
            <w:r w:rsidRPr="00EF21D2">
              <w:rPr>
                <w:rFonts w:cs="Arial"/>
                <w:szCs w:val="18"/>
              </w:rPr>
              <w:t>Boolean</w:t>
            </w:r>
          </w:p>
          <w:p w14:paraId="117C1A9A" w14:textId="77777777" w:rsidR="00566FA2" w:rsidRPr="00EF21D2" w:rsidRDefault="00566FA2" w:rsidP="00937859">
            <w:pPr>
              <w:pStyle w:val="TAL"/>
              <w:keepNext w:val="0"/>
              <w:keepLines w:val="0"/>
              <w:rPr>
                <w:rFonts w:cs="Arial"/>
              </w:rPr>
            </w:pPr>
            <w:r w:rsidRPr="00EF21D2">
              <w:rPr>
                <w:rFonts w:cs="Arial"/>
              </w:rPr>
              <w:t>multiplicity: 1</w:t>
            </w:r>
          </w:p>
          <w:p w14:paraId="61153586" w14:textId="77777777" w:rsidR="00566FA2" w:rsidRPr="00EF21D2" w:rsidRDefault="00566FA2" w:rsidP="00937859">
            <w:pPr>
              <w:pStyle w:val="TAL"/>
              <w:keepNext w:val="0"/>
              <w:keepLines w:val="0"/>
              <w:rPr>
                <w:rFonts w:cs="Arial"/>
              </w:rPr>
            </w:pPr>
            <w:r w:rsidRPr="00EF21D2">
              <w:rPr>
                <w:rFonts w:cs="Arial"/>
              </w:rPr>
              <w:t>isOrdered: N/A</w:t>
            </w:r>
          </w:p>
          <w:p w14:paraId="05B33CA3" w14:textId="77777777" w:rsidR="00566FA2" w:rsidRPr="00EF21D2" w:rsidRDefault="00566FA2" w:rsidP="00937859">
            <w:pPr>
              <w:pStyle w:val="TAL"/>
              <w:keepNext w:val="0"/>
              <w:keepLines w:val="0"/>
              <w:rPr>
                <w:rFonts w:cs="Arial"/>
              </w:rPr>
            </w:pPr>
            <w:r w:rsidRPr="00EF21D2">
              <w:rPr>
                <w:rFonts w:cs="Arial"/>
              </w:rPr>
              <w:t>isUnique: N/A</w:t>
            </w:r>
          </w:p>
          <w:p w14:paraId="4829DC5B" w14:textId="77777777" w:rsidR="00566FA2" w:rsidRPr="00EF21D2" w:rsidRDefault="00566FA2" w:rsidP="00937859">
            <w:pPr>
              <w:pStyle w:val="TAL"/>
              <w:keepNext w:val="0"/>
              <w:keepLines w:val="0"/>
              <w:rPr>
                <w:rFonts w:cs="Arial"/>
              </w:rPr>
            </w:pPr>
            <w:r w:rsidRPr="00EF21D2">
              <w:rPr>
                <w:rFonts w:cs="Arial"/>
              </w:rPr>
              <w:t>defaultValue: None</w:t>
            </w:r>
          </w:p>
          <w:p w14:paraId="08F7702B" w14:textId="77777777" w:rsidR="00566FA2" w:rsidRPr="00EF21D2" w:rsidRDefault="00566FA2" w:rsidP="00937859">
            <w:pPr>
              <w:pStyle w:val="TAL"/>
              <w:keepNext w:val="0"/>
              <w:keepLines w:val="0"/>
            </w:pPr>
            <w:r w:rsidRPr="00EF21D2">
              <w:rPr>
                <w:rFonts w:cs="Arial"/>
                <w:szCs w:val="18"/>
              </w:rPr>
              <w:t>isNullable: False</w:t>
            </w:r>
          </w:p>
        </w:tc>
      </w:tr>
      <w:tr w:rsidR="00566FA2" w:rsidRPr="00EF21D2" w14:paraId="2AE2831D" w14:textId="77777777" w:rsidTr="00937859">
        <w:trPr>
          <w:cantSplit/>
          <w:jc w:val="center"/>
        </w:trPr>
        <w:tc>
          <w:tcPr>
            <w:tcW w:w="1897" w:type="dxa"/>
          </w:tcPr>
          <w:p w14:paraId="12CFD6DB"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4A725BC3" w14:textId="77777777" w:rsidR="00566FA2" w:rsidRPr="00EF21D2" w:rsidRDefault="00566FA2" w:rsidP="00937859">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20371744" w14:textId="77777777" w:rsidR="00566FA2" w:rsidRPr="00EF21D2" w:rsidRDefault="00566FA2" w:rsidP="00937859">
            <w:pPr>
              <w:pStyle w:val="TAL"/>
              <w:keepNext w:val="0"/>
              <w:keepLines w:val="0"/>
            </w:pPr>
          </w:p>
          <w:p w14:paraId="7C8453DB" w14:textId="77777777" w:rsidR="00566FA2" w:rsidRPr="00EF21D2" w:rsidRDefault="00566FA2" w:rsidP="00937859">
            <w:pPr>
              <w:pStyle w:val="TAL"/>
              <w:keepNext w:val="0"/>
              <w:keepLines w:val="0"/>
              <w:ind w:left="440" w:hanging="440"/>
            </w:pPr>
            <w:r w:rsidRPr="00EF21D2">
              <w:t>1)</w:t>
            </w:r>
            <w:r w:rsidRPr="00EF21D2">
              <w:tab/>
              <w:t>prohibited from sending X2 connection requests to the target node;</w:t>
            </w:r>
          </w:p>
          <w:p w14:paraId="7B91F5AF" w14:textId="77777777" w:rsidR="00566FA2" w:rsidRPr="00EF21D2" w:rsidRDefault="00566FA2" w:rsidP="00937859">
            <w:pPr>
              <w:pStyle w:val="TAL"/>
              <w:keepNext w:val="0"/>
              <w:keepLines w:val="0"/>
              <w:ind w:left="440" w:hanging="440"/>
            </w:pPr>
            <w:r w:rsidRPr="00EF21D2">
              <w:t>2)</w:t>
            </w:r>
            <w:r w:rsidRPr="00EF21D2">
              <w:tab/>
              <w:t>forced to tear down an established X2 connection to the target node;</w:t>
            </w:r>
          </w:p>
          <w:p w14:paraId="298B47F7" w14:textId="77777777" w:rsidR="00566FA2" w:rsidRPr="00EF21D2" w:rsidRDefault="00566FA2" w:rsidP="00937859">
            <w:pPr>
              <w:pStyle w:val="TAL"/>
              <w:keepNext w:val="0"/>
              <w:keepLines w:val="0"/>
              <w:ind w:left="440" w:hanging="440"/>
            </w:pPr>
            <w:r w:rsidRPr="00EF21D2">
              <w:t>3)</w:t>
            </w:r>
            <w:r w:rsidRPr="00EF21D2">
              <w:tab/>
              <w:t>not allowed to accept incoming X2 connection requests from the target node.</w:t>
            </w:r>
          </w:p>
          <w:p w14:paraId="5F549F47" w14:textId="77777777" w:rsidR="00566FA2" w:rsidRPr="00EF21D2" w:rsidRDefault="00566FA2" w:rsidP="00937859">
            <w:pPr>
              <w:pStyle w:val="TAL"/>
              <w:keepNext w:val="0"/>
              <w:keepLines w:val="0"/>
            </w:pPr>
          </w:p>
          <w:p w14:paraId="4C6F4ABF" w14:textId="77777777" w:rsidR="00566FA2" w:rsidRPr="00EF21D2" w:rsidRDefault="00566FA2" w:rsidP="00937859">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64936710" w14:textId="77777777" w:rsidR="00566FA2" w:rsidRPr="00EF21D2" w:rsidRDefault="00566FA2" w:rsidP="00937859">
            <w:pPr>
              <w:pStyle w:val="TAL"/>
              <w:keepNext w:val="0"/>
              <w:keepLines w:val="0"/>
            </w:pPr>
          </w:p>
          <w:p w14:paraId="05E5BD50"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599C5A23" w14:textId="77777777" w:rsidR="00566FA2" w:rsidRPr="00EF21D2" w:rsidRDefault="00566FA2" w:rsidP="00937859">
            <w:pPr>
              <w:pStyle w:val="TAL"/>
              <w:keepNext w:val="0"/>
              <w:keepLines w:val="0"/>
              <w:rPr>
                <w:lang w:eastAsia="zh-CN"/>
              </w:rPr>
            </w:pPr>
          </w:p>
        </w:tc>
        <w:tc>
          <w:tcPr>
            <w:tcW w:w="2497" w:type="dxa"/>
          </w:tcPr>
          <w:p w14:paraId="5E3AD3C5" w14:textId="77777777" w:rsidR="00566FA2" w:rsidRPr="00EF21D2" w:rsidRDefault="00566FA2" w:rsidP="00937859">
            <w:pPr>
              <w:pStyle w:val="TAL"/>
              <w:keepNext w:val="0"/>
              <w:keepLines w:val="0"/>
              <w:rPr>
                <w:lang w:eastAsia="zh-CN"/>
              </w:rPr>
            </w:pPr>
            <w:r w:rsidRPr="00EF21D2">
              <w:t xml:space="preserve">type: </w:t>
            </w:r>
            <w:r w:rsidRPr="00690194">
              <w:rPr>
                <w:lang w:eastAsia="zh-CN"/>
              </w:rPr>
              <w:t>DN</w:t>
            </w:r>
          </w:p>
          <w:p w14:paraId="11DB0B5B" w14:textId="77777777" w:rsidR="00566FA2" w:rsidRPr="00EF21D2" w:rsidRDefault="00566FA2" w:rsidP="00937859">
            <w:pPr>
              <w:pStyle w:val="TAL"/>
              <w:keepNext w:val="0"/>
              <w:keepLines w:val="0"/>
              <w:rPr>
                <w:lang w:eastAsia="zh-CN"/>
              </w:rPr>
            </w:pPr>
            <w:r w:rsidRPr="00EF21D2">
              <w:t>multiplicity: 0..*</w:t>
            </w:r>
          </w:p>
          <w:p w14:paraId="1B4F4CEC" w14:textId="77777777" w:rsidR="00566FA2" w:rsidRPr="00EF21D2" w:rsidRDefault="00566FA2" w:rsidP="00937859">
            <w:pPr>
              <w:pStyle w:val="TAL"/>
              <w:keepNext w:val="0"/>
              <w:keepLines w:val="0"/>
            </w:pPr>
            <w:r w:rsidRPr="00EF21D2">
              <w:t>isOrdered: False</w:t>
            </w:r>
          </w:p>
          <w:p w14:paraId="4C46A950" w14:textId="77777777" w:rsidR="00566FA2" w:rsidRPr="00EF21D2" w:rsidRDefault="00566FA2" w:rsidP="00937859">
            <w:pPr>
              <w:pStyle w:val="TAL"/>
              <w:keepNext w:val="0"/>
              <w:keepLines w:val="0"/>
            </w:pPr>
            <w:r w:rsidRPr="00EF21D2">
              <w:t>isUnique: True</w:t>
            </w:r>
          </w:p>
          <w:p w14:paraId="4DDA4903" w14:textId="77777777" w:rsidR="00566FA2" w:rsidRPr="00EF21D2" w:rsidRDefault="00566FA2" w:rsidP="00937859">
            <w:pPr>
              <w:pStyle w:val="TAL"/>
              <w:keepNext w:val="0"/>
              <w:keepLines w:val="0"/>
            </w:pPr>
            <w:r w:rsidRPr="00EF21D2">
              <w:t>defaultValue: None</w:t>
            </w:r>
          </w:p>
          <w:p w14:paraId="4A2FE7F5" w14:textId="77777777" w:rsidR="00566FA2" w:rsidRPr="00EF21D2" w:rsidRDefault="00566FA2" w:rsidP="00937859">
            <w:pPr>
              <w:pStyle w:val="TAL"/>
              <w:keepNext w:val="0"/>
              <w:keepLines w:val="0"/>
            </w:pPr>
            <w:r w:rsidRPr="00EF21D2">
              <w:t>isNullable: False</w:t>
            </w:r>
          </w:p>
        </w:tc>
      </w:tr>
      <w:tr w:rsidR="00566FA2" w:rsidRPr="00EF21D2" w14:paraId="32232F5E" w14:textId="77777777" w:rsidTr="00937859">
        <w:trPr>
          <w:cantSplit/>
          <w:jc w:val="center"/>
        </w:trPr>
        <w:tc>
          <w:tcPr>
            <w:tcW w:w="1897" w:type="dxa"/>
          </w:tcPr>
          <w:p w14:paraId="4ECCB298"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1DEC60DD" w14:textId="77777777" w:rsidR="00566FA2" w:rsidRPr="00EF21D2" w:rsidRDefault="00566FA2" w:rsidP="00937859">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104CCA7E" w14:textId="77777777" w:rsidR="00566FA2" w:rsidRPr="00EF21D2" w:rsidRDefault="00566FA2" w:rsidP="00937859">
            <w:pPr>
              <w:pStyle w:val="TAL"/>
              <w:keepNext w:val="0"/>
              <w:keepLines w:val="0"/>
            </w:pPr>
          </w:p>
          <w:p w14:paraId="6D00ECD5" w14:textId="77777777" w:rsidR="00566FA2" w:rsidRPr="00EF21D2" w:rsidRDefault="00566FA2" w:rsidP="00937859">
            <w:pPr>
              <w:pStyle w:val="TAL"/>
              <w:keepNext w:val="0"/>
              <w:keepLines w:val="0"/>
              <w:ind w:left="440" w:hanging="440"/>
            </w:pPr>
            <w:r w:rsidRPr="00EF21D2">
              <w:t>1)</w:t>
            </w:r>
            <w:r w:rsidRPr="00EF21D2">
              <w:tab/>
              <w:t>prohibited from sending Xn connection requests to the target node;</w:t>
            </w:r>
          </w:p>
          <w:p w14:paraId="578A95E6" w14:textId="77777777" w:rsidR="00566FA2" w:rsidRPr="00EF21D2" w:rsidRDefault="00566FA2" w:rsidP="00937859">
            <w:pPr>
              <w:pStyle w:val="TAL"/>
              <w:keepNext w:val="0"/>
              <w:keepLines w:val="0"/>
              <w:ind w:left="440" w:hanging="440"/>
            </w:pPr>
            <w:r w:rsidRPr="00EF21D2">
              <w:t>2)</w:t>
            </w:r>
            <w:r w:rsidRPr="00EF21D2">
              <w:tab/>
              <w:t>forced to tear down an established Xn connection to the target node;</w:t>
            </w:r>
          </w:p>
          <w:p w14:paraId="7AA56F65" w14:textId="77777777" w:rsidR="00566FA2" w:rsidRPr="00EF21D2" w:rsidRDefault="00566FA2" w:rsidP="00937859">
            <w:pPr>
              <w:pStyle w:val="TAL"/>
              <w:keepNext w:val="0"/>
              <w:keepLines w:val="0"/>
              <w:ind w:left="440" w:hanging="440"/>
            </w:pPr>
            <w:r w:rsidRPr="00EF21D2">
              <w:t>3)</w:t>
            </w:r>
            <w:r w:rsidRPr="00EF21D2">
              <w:tab/>
              <w:t>not allowed to accept incoming Xn connection requests from the target node.</w:t>
            </w:r>
          </w:p>
          <w:p w14:paraId="37AF638A" w14:textId="77777777" w:rsidR="00566FA2" w:rsidRPr="00EF21D2" w:rsidRDefault="00566FA2" w:rsidP="00937859">
            <w:pPr>
              <w:pStyle w:val="TAL"/>
              <w:keepNext w:val="0"/>
              <w:keepLines w:val="0"/>
            </w:pPr>
          </w:p>
          <w:p w14:paraId="5E8A63B2" w14:textId="77777777" w:rsidR="00566FA2" w:rsidRPr="00EF21D2" w:rsidRDefault="00566FA2" w:rsidP="00937859">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7E1F9733" w14:textId="77777777" w:rsidR="00566FA2" w:rsidRPr="00EF21D2" w:rsidRDefault="00566FA2" w:rsidP="00937859">
            <w:pPr>
              <w:pStyle w:val="TAL"/>
              <w:keepNext w:val="0"/>
              <w:keepLines w:val="0"/>
            </w:pPr>
          </w:p>
          <w:p w14:paraId="1CF8832E"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04CD34BC" w14:textId="77777777" w:rsidR="00566FA2" w:rsidRPr="00EF21D2" w:rsidRDefault="00566FA2" w:rsidP="00937859">
            <w:pPr>
              <w:pStyle w:val="TAL"/>
              <w:keepNext w:val="0"/>
              <w:keepLines w:val="0"/>
              <w:rPr>
                <w:lang w:eastAsia="zh-CN"/>
              </w:rPr>
            </w:pPr>
            <w:r w:rsidRPr="00EF21D2">
              <w:t xml:space="preserve">type: </w:t>
            </w:r>
            <w:r w:rsidRPr="00690194">
              <w:rPr>
                <w:lang w:eastAsia="zh-CN"/>
              </w:rPr>
              <w:t>DN</w:t>
            </w:r>
          </w:p>
          <w:p w14:paraId="4F6CCC8A" w14:textId="77777777" w:rsidR="00566FA2" w:rsidRPr="00EF21D2" w:rsidRDefault="00566FA2" w:rsidP="00937859">
            <w:pPr>
              <w:pStyle w:val="TAL"/>
              <w:keepNext w:val="0"/>
              <w:keepLines w:val="0"/>
              <w:rPr>
                <w:lang w:eastAsia="zh-CN"/>
              </w:rPr>
            </w:pPr>
            <w:r w:rsidRPr="00EF21D2">
              <w:t>multiplicity: 0</w:t>
            </w:r>
            <w:r w:rsidRPr="00EF21D2">
              <w:rPr>
                <w:rFonts w:hint="eastAsia"/>
                <w:lang w:eastAsia="zh-CN"/>
              </w:rPr>
              <w:t>..*</w:t>
            </w:r>
          </w:p>
          <w:p w14:paraId="1BEFA579" w14:textId="77777777" w:rsidR="00566FA2" w:rsidRPr="00EF21D2" w:rsidRDefault="00566FA2" w:rsidP="00937859">
            <w:pPr>
              <w:pStyle w:val="TAL"/>
              <w:keepNext w:val="0"/>
              <w:keepLines w:val="0"/>
            </w:pPr>
            <w:r w:rsidRPr="00EF21D2">
              <w:t>isOrdered: False</w:t>
            </w:r>
          </w:p>
          <w:p w14:paraId="53ABD68B" w14:textId="77777777" w:rsidR="00566FA2" w:rsidRPr="00EF21D2" w:rsidRDefault="00566FA2" w:rsidP="00937859">
            <w:pPr>
              <w:pStyle w:val="TAL"/>
              <w:keepNext w:val="0"/>
              <w:keepLines w:val="0"/>
            </w:pPr>
            <w:r w:rsidRPr="00EF21D2">
              <w:t>isUnique: True</w:t>
            </w:r>
          </w:p>
          <w:p w14:paraId="02526632" w14:textId="77777777" w:rsidR="00566FA2" w:rsidRPr="00EF21D2" w:rsidRDefault="00566FA2" w:rsidP="00937859">
            <w:pPr>
              <w:pStyle w:val="TAL"/>
              <w:keepNext w:val="0"/>
              <w:keepLines w:val="0"/>
            </w:pPr>
            <w:r w:rsidRPr="00EF21D2">
              <w:t>defaultValue: None</w:t>
            </w:r>
          </w:p>
          <w:p w14:paraId="2E273B85" w14:textId="77777777" w:rsidR="00566FA2" w:rsidRPr="00EF21D2" w:rsidRDefault="00566FA2" w:rsidP="00937859">
            <w:pPr>
              <w:pStyle w:val="TAL"/>
              <w:keepNext w:val="0"/>
              <w:keepLines w:val="0"/>
            </w:pPr>
            <w:r w:rsidRPr="00EF21D2">
              <w:t>isNullable: False</w:t>
            </w:r>
          </w:p>
        </w:tc>
      </w:tr>
      <w:tr w:rsidR="00566FA2" w:rsidRPr="00EF21D2" w14:paraId="1A319950" w14:textId="77777777" w:rsidTr="00937859">
        <w:trPr>
          <w:cantSplit/>
          <w:jc w:val="center"/>
        </w:trPr>
        <w:tc>
          <w:tcPr>
            <w:tcW w:w="1897" w:type="dxa"/>
          </w:tcPr>
          <w:p w14:paraId="0ADCEFA9"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58E2D6F2" w14:textId="77777777" w:rsidR="00566FA2" w:rsidRPr="00EF21D2" w:rsidRDefault="00566FA2" w:rsidP="00937859">
            <w:pPr>
              <w:pStyle w:val="TAL"/>
              <w:keepNext w:val="0"/>
              <w:keepLines w:val="0"/>
              <w:rPr>
                <w:rFonts w:eastAsia="宋体" w:cs="Arial"/>
              </w:rPr>
            </w:pPr>
            <w:r w:rsidRPr="00EF21D2">
              <w:rPr>
                <w:rFonts w:eastAsia="宋体" w:cs="Arial"/>
              </w:rPr>
              <w:t xml:space="preserve">This is a list of GeNBIds. If the target node GeNBId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115CF6BB" w14:textId="77777777" w:rsidR="00566FA2" w:rsidRPr="00EF21D2" w:rsidRDefault="00566FA2" w:rsidP="00937859">
            <w:pPr>
              <w:pStyle w:val="TAL"/>
              <w:keepNext w:val="0"/>
              <w:keepLines w:val="0"/>
              <w:ind w:left="440" w:hanging="440"/>
              <w:rPr>
                <w:rFonts w:eastAsia="宋体" w:cs="Arial"/>
              </w:rPr>
            </w:pPr>
          </w:p>
          <w:p w14:paraId="36721E3B" w14:textId="77777777" w:rsidR="00566FA2" w:rsidRPr="00EF21D2" w:rsidRDefault="00566FA2" w:rsidP="009378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52FE7D0C" w14:textId="77777777" w:rsidR="00566FA2" w:rsidRPr="00EF21D2" w:rsidRDefault="00566FA2" w:rsidP="009378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0810175F" w14:textId="77777777" w:rsidR="00566FA2" w:rsidRPr="00EF21D2" w:rsidRDefault="00566FA2" w:rsidP="00937859">
            <w:pPr>
              <w:pStyle w:val="TAL"/>
              <w:keepNext w:val="0"/>
              <w:keepLines w:val="0"/>
              <w:rPr>
                <w:rFonts w:eastAsia="宋体"/>
              </w:rPr>
            </w:pPr>
            <w:r w:rsidRPr="00EF21D2">
              <w:rPr>
                <w:rFonts w:eastAsia="宋体"/>
              </w:rPr>
              <w:t xml:space="preserve">The same GeNBId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GeNBId here </w:t>
            </w:r>
            <w:r w:rsidRPr="001F77D2">
              <w:rPr>
                <w:rFonts w:eastAsia="宋体"/>
              </w:rPr>
              <w:t>shall</w:t>
            </w:r>
            <w:r w:rsidRPr="00EF21D2">
              <w:rPr>
                <w:rFonts w:eastAsia="宋体"/>
              </w:rPr>
              <w:t xml:space="preserve"> be treated as if it is absent.</w:t>
            </w:r>
          </w:p>
          <w:p w14:paraId="6C5D3B1A" w14:textId="77777777" w:rsidR="00566FA2" w:rsidRPr="00EF21D2" w:rsidRDefault="00566FA2" w:rsidP="00937859">
            <w:pPr>
              <w:pStyle w:val="TAL"/>
              <w:keepNext w:val="0"/>
              <w:keepLines w:val="0"/>
              <w:rPr>
                <w:rFonts w:eastAsia="宋体"/>
              </w:rPr>
            </w:pPr>
          </w:p>
          <w:p w14:paraId="4FB13900"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5CE485D9" w14:textId="77777777" w:rsidR="00566FA2" w:rsidRPr="00EF21D2" w:rsidRDefault="00566FA2" w:rsidP="00937859">
            <w:pPr>
              <w:pStyle w:val="TAL"/>
              <w:keepNext w:val="0"/>
              <w:keepLines w:val="0"/>
              <w:rPr>
                <w:lang w:eastAsia="zh-CN"/>
              </w:rPr>
            </w:pPr>
          </w:p>
        </w:tc>
        <w:tc>
          <w:tcPr>
            <w:tcW w:w="2497" w:type="dxa"/>
          </w:tcPr>
          <w:p w14:paraId="45EFAF4C"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String</w:t>
            </w:r>
          </w:p>
          <w:p w14:paraId="1724CBCE" w14:textId="77777777" w:rsidR="00566FA2" w:rsidRPr="00EF21D2" w:rsidRDefault="00566FA2" w:rsidP="00937859">
            <w:pPr>
              <w:pStyle w:val="TAL"/>
              <w:keepNext w:val="0"/>
              <w:keepLines w:val="0"/>
              <w:rPr>
                <w:lang w:eastAsia="zh-CN"/>
              </w:rPr>
            </w:pPr>
            <w:r w:rsidRPr="00EF21D2">
              <w:t>multiplicity: 0</w:t>
            </w:r>
            <w:r w:rsidRPr="00EF21D2">
              <w:rPr>
                <w:rFonts w:hint="eastAsia"/>
                <w:lang w:eastAsia="zh-CN"/>
              </w:rPr>
              <w:t>..*</w:t>
            </w:r>
          </w:p>
          <w:p w14:paraId="79AB6577" w14:textId="77777777" w:rsidR="00566FA2" w:rsidRPr="00EF21D2" w:rsidRDefault="00566FA2" w:rsidP="00937859">
            <w:pPr>
              <w:pStyle w:val="TAL"/>
              <w:keepNext w:val="0"/>
              <w:keepLines w:val="0"/>
            </w:pPr>
            <w:r w:rsidRPr="00EF21D2">
              <w:t>isOrdered: False</w:t>
            </w:r>
          </w:p>
          <w:p w14:paraId="3F6078F2" w14:textId="77777777" w:rsidR="00566FA2" w:rsidRPr="00EF21D2" w:rsidRDefault="00566FA2" w:rsidP="00937859">
            <w:pPr>
              <w:pStyle w:val="TAL"/>
              <w:keepNext w:val="0"/>
              <w:keepLines w:val="0"/>
            </w:pPr>
            <w:r w:rsidRPr="00EF21D2">
              <w:t>isUnique: True</w:t>
            </w:r>
          </w:p>
          <w:p w14:paraId="730CB959" w14:textId="77777777" w:rsidR="00566FA2" w:rsidRPr="00EF21D2" w:rsidRDefault="00566FA2" w:rsidP="00937859">
            <w:pPr>
              <w:pStyle w:val="TAL"/>
              <w:keepNext w:val="0"/>
              <w:keepLines w:val="0"/>
            </w:pPr>
            <w:r w:rsidRPr="00EF21D2">
              <w:t>defaultValue: None</w:t>
            </w:r>
          </w:p>
          <w:p w14:paraId="4A2F7894" w14:textId="77777777" w:rsidR="00566FA2" w:rsidRPr="00EF21D2" w:rsidRDefault="00566FA2" w:rsidP="00937859">
            <w:pPr>
              <w:pStyle w:val="TAL"/>
              <w:keepNext w:val="0"/>
              <w:keepLines w:val="0"/>
            </w:pPr>
            <w:r w:rsidRPr="00EF21D2">
              <w:t>isNullable: False</w:t>
            </w:r>
          </w:p>
        </w:tc>
      </w:tr>
      <w:tr w:rsidR="00566FA2" w:rsidRPr="00EF21D2" w14:paraId="1965D093" w14:textId="77777777" w:rsidTr="00937859">
        <w:trPr>
          <w:cantSplit/>
          <w:jc w:val="center"/>
        </w:trPr>
        <w:tc>
          <w:tcPr>
            <w:tcW w:w="1897" w:type="dxa"/>
          </w:tcPr>
          <w:p w14:paraId="7BD359D7"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762A8DC1" w14:textId="77777777" w:rsidR="00566FA2" w:rsidRPr="00EF21D2" w:rsidRDefault="00566FA2" w:rsidP="00937859">
            <w:pPr>
              <w:pStyle w:val="TAL"/>
              <w:keepNext w:val="0"/>
              <w:keepLines w:val="0"/>
              <w:rPr>
                <w:rFonts w:eastAsia="宋体" w:cs="Arial"/>
              </w:rPr>
            </w:pPr>
            <w:r w:rsidRPr="00EF21D2">
              <w:rPr>
                <w:rFonts w:eastAsia="宋体" w:cs="Arial"/>
              </w:rPr>
              <w:t xml:space="preserve">This is a list of GgNBIds. If the target node GgNBId is a member of the source node's </w:t>
            </w:r>
            <w:r w:rsidRPr="00EF21D2">
              <w:rPr>
                <w:rFonts w:ascii="Courier New" w:eastAsia="宋体" w:hAnsi="Courier New" w:cs="Arial"/>
              </w:rPr>
              <w:t>NRCellCU</w:t>
            </w:r>
            <w:r w:rsidRPr="00EF21D2">
              <w:rPr>
                <w:rFonts w:ascii="Courier New" w:eastAsia="宋体" w:hAnsi="Courier New" w:cs="Courier New"/>
              </w:rPr>
              <w:t>.xnWhiteList</w:t>
            </w:r>
            <w:r w:rsidRPr="00EF21D2">
              <w:rPr>
                <w:rFonts w:eastAsia="宋体" w:cs="Arial"/>
              </w:rPr>
              <w:t>, the source node is:</w:t>
            </w:r>
          </w:p>
          <w:p w14:paraId="598D20AB" w14:textId="77777777" w:rsidR="00566FA2" w:rsidRPr="00EF21D2" w:rsidRDefault="00566FA2" w:rsidP="009378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162B2E32" w14:textId="77777777" w:rsidR="00566FA2" w:rsidRPr="00EF21D2" w:rsidRDefault="00566FA2" w:rsidP="009378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1197E120" w14:textId="77777777" w:rsidR="00566FA2" w:rsidRPr="00EF21D2" w:rsidRDefault="00566FA2" w:rsidP="00937859">
            <w:pPr>
              <w:pStyle w:val="TAL"/>
              <w:keepNext w:val="0"/>
              <w:keepLines w:val="0"/>
              <w:rPr>
                <w:rFonts w:eastAsia="宋体"/>
              </w:rPr>
            </w:pPr>
            <w:r w:rsidRPr="00EF21D2">
              <w:rPr>
                <w:rFonts w:eastAsia="宋体"/>
              </w:rPr>
              <w:t xml:space="preserve">The same </w:t>
            </w:r>
            <w:r w:rsidRPr="00EF21D2">
              <w:rPr>
                <w:rFonts w:eastAsia="宋体" w:cs="Arial"/>
              </w:rPr>
              <w:t xml:space="preserve">GgNBId </w:t>
            </w:r>
            <w:r w:rsidRPr="00EF21D2">
              <w:rPr>
                <w:rFonts w:eastAsia="宋体"/>
              </w:rPr>
              <w:t xml:space="preserve">may appear here and in </w:t>
            </w:r>
            <w:r w:rsidRPr="00EF21D2">
              <w:rPr>
                <w:rFonts w:ascii="Courier New" w:eastAsia="宋体" w:hAnsi="Courier New" w:cs="Courier New"/>
              </w:rPr>
              <w:t>NRCellCU.</w:t>
            </w:r>
            <w:r w:rsidRPr="00EF21D2">
              <w:rPr>
                <w:rFonts w:ascii="Courier New" w:eastAsia="宋体" w:hAnsi="Courier New" w:cs="Courier New"/>
                <w:snapToGrid w:val="0"/>
              </w:rPr>
              <w:t>xnBlackList</w:t>
            </w:r>
            <w:r w:rsidRPr="00EF21D2">
              <w:rPr>
                <w:rFonts w:eastAsia="宋体"/>
              </w:rPr>
              <w:t xml:space="preserve">.  In such case, the </w:t>
            </w:r>
            <w:r w:rsidRPr="00EF21D2">
              <w:rPr>
                <w:rFonts w:eastAsia="宋体" w:cs="Arial"/>
              </w:rPr>
              <w:t xml:space="preserve">GgNBId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0AA43B81" w14:textId="77777777" w:rsidR="00566FA2" w:rsidRPr="00EF21D2" w:rsidRDefault="00566FA2" w:rsidP="00937859">
            <w:pPr>
              <w:pStyle w:val="TAL"/>
              <w:keepNext w:val="0"/>
              <w:keepLines w:val="0"/>
              <w:rPr>
                <w:rFonts w:eastAsia="宋体"/>
              </w:rPr>
            </w:pPr>
          </w:p>
          <w:p w14:paraId="598B8427"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5859A029" w14:textId="77777777" w:rsidR="00566FA2" w:rsidRPr="00EF21D2" w:rsidRDefault="00566FA2" w:rsidP="00937859">
            <w:pPr>
              <w:pStyle w:val="TAL"/>
              <w:keepNext w:val="0"/>
              <w:keepLines w:val="0"/>
              <w:rPr>
                <w:lang w:eastAsia="zh-CN"/>
              </w:rPr>
            </w:pPr>
            <w:r w:rsidRPr="00EF21D2">
              <w:t xml:space="preserve">type: </w:t>
            </w:r>
            <w:r w:rsidRPr="00EF21D2">
              <w:rPr>
                <w:rFonts w:hint="eastAsia"/>
                <w:lang w:eastAsia="zh-CN"/>
              </w:rPr>
              <w:t>String</w:t>
            </w:r>
          </w:p>
          <w:p w14:paraId="0162367D" w14:textId="77777777" w:rsidR="00566FA2" w:rsidRPr="00EF21D2" w:rsidRDefault="00566FA2" w:rsidP="00937859">
            <w:pPr>
              <w:pStyle w:val="TAL"/>
              <w:keepNext w:val="0"/>
              <w:keepLines w:val="0"/>
              <w:rPr>
                <w:lang w:eastAsia="zh-CN"/>
              </w:rPr>
            </w:pPr>
            <w:r w:rsidRPr="00EF21D2">
              <w:t>multiplicity: 0</w:t>
            </w:r>
            <w:r w:rsidRPr="00EF21D2">
              <w:rPr>
                <w:rFonts w:hint="eastAsia"/>
                <w:lang w:eastAsia="zh-CN"/>
              </w:rPr>
              <w:t>..*</w:t>
            </w:r>
          </w:p>
          <w:p w14:paraId="2FD11AF9" w14:textId="77777777" w:rsidR="00566FA2" w:rsidRPr="00EF21D2" w:rsidRDefault="00566FA2" w:rsidP="00937859">
            <w:pPr>
              <w:pStyle w:val="TAL"/>
              <w:keepNext w:val="0"/>
              <w:keepLines w:val="0"/>
            </w:pPr>
            <w:r w:rsidRPr="00EF21D2">
              <w:t>isOrdered: False</w:t>
            </w:r>
          </w:p>
          <w:p w14:paraId="040499D4" w14:textId="77777777" w:rsidR="00566FA2" w:rsidRPr="00EF21D2" w:rsidRDefault="00566FA2" w:rsidP="00937859">
            <w:pPr>
              <w:pStyle w:val="TAL"/>
              <w:keepNext w:val="0"/>
              <w:keepLines w:val="0"/>
            </w:pPr>
            <w:r w:rsidRPr="00EF21D2">
              <w:t>isUnique: True</w:t>
            </w:r>
          </w:p>
          <w:p w14:paraId="3F8E110D" w14:textId="77777777" w:rsidR="00566FA2" w:rsidRPr="00EF21D2" w:rsidRDefault="00566FA2" w:rsidP="00937859">
            <w:pPr>
              <w:pStyle w:val="TAL"/>
              <w:keepNext w:val="0"/>
              <w:keepLines w:val="0"/>
            </w:pPr>
            <w:r w:rsidRPr="00EF21D2">
              <w:t>defaultValue: None</w:t>
            </w:r>
          </w:p>
          <w:p w14:paraId="4830F64D" w14:textId="77777777" w:rsidR="00566FA2" w:rsidRPr="00EF21D2" w:rsidRDefault="00566FA2" w:rsidP="00937859">
            <w:pPr>
              <w:pStyle w:val="TAL"/>
              <w:keepNext w:val="0"/>
              <w:keepLines w:val="0"/>
            </w:pPr>
            <w:r w:rsidRPr="00EF21D2">
              <w:t>isNullable: False</w:t>
            </w:r>
          </w:p>
        </w:tc>
      </w:tr>
      <w:tr w:rsidR="00566FA2" w:rsidRPr="00EF21D2" w14:paraId="7A818842" w14:textId="77777777" w:rsidTr="00937859">
        <w:trPr>
          <w:cantSplit/>
          <w:jc w:val="center"/>
        </w:trPr>
        <w:tc>
          <w:tcPr>
            <w:tcW w:w="1897" w:type="dxa"/>
          </w:tcPr>
          <w:p w14:paraId="71FF60C1"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6D2FC5A5" w14:textId="77777777" w:rsidR="00566FA2" w:rsidRPr="00EF21D2" w:rsidRDefault="00566FA2" w:rsidP="00937859">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5CBE3CC2" w14:textId="77777777" w:rsidR="00566FA2" w:rsidRPr="00EF21D2" w:rsidRDefault="00566FA2" w:rsidP="00937859">
            <w:pPr>
              <w:pStyle w:val="TAL"/>
              <w:keepNext w:val="0"/>
              <w:keepLines w:val="0"/>
            </w:pPr>
          </w:p>
          <w:p w14:paraId="092DB506"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398652CA" w14:textId="77777777" w:rsidR="00566FA2" w:rsidRPr="00EF21D2" w:rsidRDefault="00566FA2" w:rsidP="00937859">
            <w:pPr>
              <w:pStyle w:val="TAL"/>
              <w:keepNext w:val="0"/>
              <w:keepLines w:val="0"/>
              <w:rPr>
                <w:lang w:eastAsia="zh-CN"/>
              </w:rPr>
            </w:pPr>
          </w:p>
        </w:tc>
        <w:tc>
          <w:tcPr>
            <w:tcW w:w="2497" w:type="dxa"/>
          </w:tcPr>
          <w:p w14:paraId="7122DE48" w14:textId="77777777" w:rsidR="00566FA2" w:rsidRPr="00EF21D2" w:rsidRDefault="00566FA2" w:rsidP="00937859">
            <w:pPr>
              <w:pStyle w:val="TAL"/>
              <w:keepNext w:val="0"/>
              <w:keepLines w:val="0"/>
              <w:rPr>
                <w:lang w:eastAsia="zh-CN"/>
              </w:rPr>
            </w:pPr>
            <w:r w:rsidRPr="00EF21D2">
              <w:t xml:space="preserve">type: </w:t>
            </w:r>
            <w:r w:rsidRPr="00EF21D2">
              <w:rPr>
                <w:lang w:eastAsia="zh-CN"/>
              </w:rPr>
              <w:t>String</w:t>
            </w:r>
          </w:p>
          <w:p w14:paraId="61B65442" w14:textId="77777777" w:rsidR="00566FA2" w:rsidRPr="00EF21D2" w:rsidRDefault="00566FA2" w:rsidP="00937859">
            <w:pPr>
              <w:pStyle w:val="TAL"/>
              <w:keepNext w:val="0"/>
              <w:keepLines w:val="0"/>
              <w:rPr>
                <w:lang w:eastAsia="zh-CN"/>
              </w:rPr>
            </w:pPr>
            <w:r w:rsidRPr="00EF21D2">
              <w:t>multiplicity: 0</w:t>
            </w:r>
            <w:r w:rsidRPr="00EF21D2">
              <w:rPr>
                <w:rFonts w:hint="eastAsia"/>
                <w:lang w:eastAsia="zh-CN"/>
              </w:rPr>
              <w:t>..*</w:t>
            </w:r>
          </w:p>
          <w:p w14:paraId="2ACB5B98" w14:textId="77777777" w:rsidR="00566FA2" w:rsidRPr="00EF21D2" w:rsidRDefault="00566FA2" w:rsidP="00937859">
            <w:pPr>
              <w:pStyle w:val="TAL"/>
              <w:keepNext w:val="0"/>
              <w:keepLines w:val="0"/>
            </w:pPr>
            <w:r w:rsidRPr="00EF21D2">
              <w:t>isOrdered: False</w:t>
            </w:r>
          </w:p>
          <w:p w14:paraId="5685941C" w14:textId="77777777" w:rsidR="00566FA2" w:rsidRPr="00EF21D2" w:rsidRDefault="00566FA2" w:rsidP="00937859">
            <w:pPr>
              <w:pStyle w:val="TAL"/>
              <w:keepNext w:val="0"/>
              <w:keepLines w:val="0"/>
            </w:pPr>
            <w:r w:rsidRPr="00EF21D2">
              <w:t>isUnique: True</w:t>
            </w:r>
          </w:p>
          <w:p w14:paraId="5D8FD15C" w14:textId="77777777" w:rsidR="00566FA2" w:rsidRPr="00EF21D2" w:rsidRDefault="00566FA2" w:rsidP="00937859">
            <w:pPr>
              <w:pStyle w:val="TAL"/>
              <w:keepNext w:val="0"/>
              <w:keepLines w:val="0"/>
            </w:pPr>
            <w:r w:rsidRPr="00EF21D2">
              <w:t>defaultValue: None</w:t>
            </w:r>
          </w:p>
          <w:p w14:paraId="715F926E" w14:textId="77777777" w:rsidR="00566FA2" w:rsidRPr="00EF21D2" w:rsidRDefault="00566FA2" w:rsidP="00937859">
            <w:pPr>
              <w:pStyle w:val="TAL"/>
              <w:keepNext w:val="0"/>
              <w:keepLines w:val="0"/>
            </w:pPr>
            <w:r w:rsidRPr="00EF21D2">
              <w:t>isNullable: False</w:t>
            </w:r>
          </w:p>
        </w:tc>
      </w:tr>
      <w:tr w:rsidR="00566FA2" w:rsidRPr="00EF21D2" w14:paraId="35814492" w14:textId="77777777" w:rsidTr="00937859">
        <w:trPr>
          <w:cantSplit/>
          <w:jc w:val="center"/>
        </w:trPr>
        <w:tc>
          <w:tcPr>
            <w:tcW w:w="1897" w:type="dxa"/>
          </w:tcPr>
          <w:p w14:paraId="56554762" w14:textId="77777777" w:rsidR="00566FA2" w:rsidRPr="00EF21D2" w:rsidRDefault="00566FA2"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20A05ABD" w14:textId="77777777" w:rsidR="00566FA2" w:rsidRPr="00EF21D2" w:rsidRDefault="00566FA2" w:rsidP="00937859">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42C5B9DC" w14:textId="77777777" w:rsidR="00566FA2" w:rsidRPr="00EF21D2" w:rsidRDefault="00566FA2" w:rsidP="00937859">
            <w:pPr>
              <w:pStyle w:val="TAL"/>
              <w:keepNext w:val="0"/>
              <w:keepLines w:val="0"/>
            </w:pPr>
          </w:p>
          <w:p w14:paraId="3678056A" w14:textId="77777777" w:rsidR="00566FA2" w:rsidRPr="00EF21D2" w:rsidRDefault="00566FA2"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35747AD7" w14:textId="77777777" w:rsidR="00566FA2" w:rsidRPr="00EF21D2" w:rsidRDefault="00566FA2" w:rsidP="00937859">
            <w:pPr>
              <w:pStyle w:val="TAL"/>
              <w:keepNext w:val="0"/>
              <w:keepLines w:val="0"/>
              <w:rPr>
                <w:lang w:eastAsia="zh-CN"/>
              </w:rPr>
            </w:pPr>
          </w:p>
        </w:tc>
        <w:tc>
          <w:tcPr>
            <w:tcW w:w="2497" w:type="dxa"/>
          </w:tcPr>
          <w:p w14:paraId="509960F2" w14:textId="77777777" w:rsidR="00566FA2" w:rsidRPr="00EF21D2" w:rsidRDefault="00566FA2" w:rsidP="00937859">
            <w:pPr>
              <w:pStyle w:val="TAL"/>
              <w:keepNext w:val="0"/>
              <w:keepLines w:val="0"/>
              <w:rPr>
                <w:lang w:eastAsia="zh-CN"/>
              </w:rPr>
            </w:pPr>
            <w:r w:rsidRPr="00EF21D2">
              <w:t xml:space="preserve">type: </w:t>
            </w:r>
            <w:r w:rsidRPr="00EF21D2">
              <w:rPr>
                <w:lang w:eastAsia="zh-CN"/>
              </w:rPr>
              <w:t>String</w:t>
            </w:r>
          </w:p>
          <w:p w14:paraId="272911C3" w14:textId="77777777" w:rsidR="00566FA2" w:rsidRPr="00EF21D2" w:rsidRDefault="00566FA2" w:rsidP="00937859">
            <w:pPr>
              <w:pStyle w:val="TAL"/>
              <w:keepNext w:val="0"/>
              <w:keepLines w:val="0"/>
              <w:rPr>
                <w:lang w:eastAsia="zh-CN"/>
              </w:rPr>
            </w:pPr>
            <w:r w:rsidRPr="00EF21D2">
              <w:t>multiplicity: 0..*</w:t>
            </w:r>
          </w:p>
          <w:p w14:paraId="6D9B2441" w14:textId="77777777" w:rsidR="00566FA2" w:rsidRPr="00EF21D2" w:rsidRDefault="00566FA2" w:rsidP="00937859">
            <w:pPr>
              <w:pStyle w:val="TAL"/>
              <w:keepNext w:val="0"/>
              <w:keepLines w:val="0"/>
            </w:pPr>
            <w:r w:rsidRPr="00EF21D2">
              <w:t>isOrdered: False</w:t>
            </w:r>
          </w:p>
          <w:p w14:paraId="73CAB737" w14:textId="77777777" w:rsidR="00566FA2" w:rsidRPr="00EF21D2" w:rsidRDefault="00566FA2" w:rsidP="00937859">
            <w:pPr>
              <w:pStyle w:val="TAL"/>
              <w:keepNext w:val="0"/>
              <w:keepLines w:val="0"/>
            </w:pPr>
            <w:r w:rsidRPr="00EF21D2">
              <w:t>isUnique: True</w:t>
            </w:r>
          </w:p>
          <w:p w14:paraId="42E39E82" w14:textId="77777777" w:rsidR="00566FA2" w:rsidRPr="00EF21D2" w:rsidRDefault="00566FA2" w:rsidP="00937859">
            <w:pPr>
              <w:pStyle w:val="TAL"/>
              <w:keepNext w:val="0"/>
              <w:keepLines w:val="0"/>
            </w:pPr>
            <w:r w:rsidRPr="00EF21D2">
              <w:t>defaultValue: None</w:t>
            </w:r>
          </w:p>
          <w:p w14:paraId="3144BFDD" w14:textId="77777777" w:rsidR="00566FA2" w:rsidRPr="00EF21D2" w:rsidRDefault="00566FA2" w:rsidP="00937859">
            <w:pPr>
              <w:pStyle w:val="TAL"/>
              <w:keepNext w:val="0"/>
              <w:keepLines w:val="0"/>
            </w:pPr>
            <w:r w:rsidRPr="00EF21D2">
              <w:t>isNullable: False</w:t>
            </w:r>
          </w:p>
        </w:tc>
      </w:tr>
      <w:tr w:rsidR="00566FA2" w:rsidRPr="00EF21D2" w14:paraId="2AFA827B" w14:textId="77777777" w:rsidTr="00937859">
        <w:trPr>
          <w:cantSplit/>
          <w:jc w:val="center"/>
        </w:trPr>
        <w:tc>
          <w:tcPr>
            <w:tcW w:w="1897" w:type="dxa"/>
          </w:tcPr>
          <w:p w14:paraId="3B307339"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4CC137E9" w14:textId="77777777" w:rsidR="00566FA2" w:rsidRPr="00EF21D2" w:rsidRDefault="00566FA2" w:rsidP="00937859">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2B8AB632" w14:textId="77777777" w:rsidR="00566FA2" w:rsidRPr="00EF21D2" w:rsidRDefault="00566FA2" w:rsidP="00937859">
            <w:pPr>
              <w:pStyle w:val="TAL"/>
              <w:keepNext w:val="0"/>
              <w:keepLines w:val="0"/>
            </w:pPr>
          </w:p>
          <w:p w14:paraId="037C59C2" w14:textId="77777777" w:rsidR="00566FA2" w:rsidRPr="00EF21D2" w:rsidRDefault="00566FA2" w:rsidP="00937859">
            <w:pPr>
              <w:pStyle w:val="TAL"/>
              <w:keepNext w:val="0"/>
              <w:keepLines w:val="0"/>
            </w:pPr>
            <w:r w:rsidRPr="00EF21D2">
              <w:t>allowedValues: Not applicable</w:t>
            </w:r>
          </w:p>
        </w:tc>
        <w:tc>
          <w:tcPr>
            <w:tcW w:w="2497" w:type="dxa"/>
          </w:tcPr>
          <w:p w14:paraId="548C26CA" w14:textId="77777777" w:rsidR="00566FA2" w:rsidRPr="00EF21D2" w:rsidRDefault="00566FA2"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1FB8FFE2" w14:textId="77777777" w:rsidR="00566FA2" w:rsidRPr="00EF21D2" w:rsidRDefault="00566FA2" w:rsidP="00937859">
            <w:pPr>
              <w:pStyle w:val="TAL"/>
              <w:keepNext w:val="0"/>
              <w:keepLines w:val="0"/>
            </w:pPr>
            <w:r w:rsidRPr="00EF21D2">
              <w:t xml:space="preserve">multiplicity: </w:t>
            </w:r>
            <w:r w:rsidRPr="00EF21D2">
              <w:rPr>
                <w:szCs w:val="18"/>
              </w:rPr>
              <w:t>1..*</w:t>
            </w:r>
          </w:p>
          <w:p w14:paraId="173D352E" w14:textId="77777777" w:rsidR="00566FA2" w:rsidRPr="00EF21D2" w:rsidRDefault="00566FA2" w:rsidP="00937859">
            <w:pPr>
              <w:pStyle w:val="TAL"/>
              <w:keepNext w:val="0"/>
              <w:keepLines w:val="0"/>
            </w:pPr>
            <w:r w:rsidRPr="00EF21D2">
              <w:t xml:space="preserve">isOrdered: </w:t>
            </w:r>
            <w:r w:rsidRPr="00CD3748">
              <w:t>False</w:t>
            </w:r>
          </w:p>
          <w:p w14:paraId="222DE268" w14:textId="77777777" w:rsidR="00566FA2" w:rsidRPr="00EF21D2" w:rsidRDefault="00566FA2" w:rsidP="00937859">
            <w:pPr>
              <w:pStyle w:val="TAL"/>
              <w:keepNext w:val="0"/>
              <w:keepLines w:val="0"/>
            </w:pPr>
            <w:r w:rsidRPr="00EF21D2">
              <w:t xml:space="preserve">isUnique: </w:t>
            </w:r>
            <w:r w:rsidRPr="00CD3748">
              <w:t>True</w:t>
            </w:r>
          </w:p>
          <w:p w14:paraId="55536834" w14:textId="77777777" w:rsidR="00566FA2" w:rsidRPr="00EF21D2" w:rsidRDefault="00566FA2" w:rsidP="00937859">
            <w:pPr>
              <w:pStyle w:val="TAL"/>
              <w:keepNext w:val="0"/>
              <w:keepLines w:val="0"/>
            </w:pPr>
            <w:r w:rsidRPr="00EF21D2">
              <w:t>defaultValue: None</w:t>
            </w:r>
          </w:p>
          <w:p w14:paraId="7BD1641C" w14:textId="77777777" w:rsidR="00566FA2" w:rsidRPr="00EF21D2" w:rsidRDefault="00566FA2" w:rsidP="00937859">
            <w:pPr>
              <w:pStyle w:val="TAL"/>
              <w:keepNext w:val="0"/>
              <w:keepLines w:val="0"/>
            </w:pPr>
            <w:r w:rsidRPr="00EF21D2">
              <w:t>isNullable: False</w:t>
            </w:r>
          </w:p>
        </w:tc>
      </w:tr>
      <w:tr w:rsidR="00566FA2" w:rsidRPr="00EF21D2" w14:paraId="28124EA1" w14:textId="77777777" w:rsidTr="00937859">
        <w:trPr>
          <w:cantSplit/>
          <w:jc w:val="center"/>
        </w:trPr>
        <w:tc>
          <w:tcPr>
            <w:tcW w:w="1897" w:type="dxa"/>
          </w:tcPr>
          <w:p w14:paraId="676C6958"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45124BCE" w14:textId="77777777" w:rsidR="00566FA2" w:rsidRPr="00EF21D2" w:rsidRDefault="00566FA2" w:rsidP="00937859">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69F2FAD2" w14:textId="77777777" w:rsidR="00566FA2" w:rsidRPr="00EF21D2" w:rsidRDefault="00566FA2"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298D3417" w14:textId="77777777" w:rsidR="00566FA2" w:rsidRPr="00EF21D2" w:rsidRDefault="00566FA2" w:rsidP="00937859">
            <w:pPr>
              <w:pStyle w:val="TAL"/>
              <w:keepNext w:val="0"/>
              <w:keepLines w:val="0"/>
            </w:pPr>
            <w:r w:rsidRPr="00EF21D2">
              <w:t xml:space="preserve">multiplicity: </w:t>
            </w:r>
            <w:r w:rsidRPr="00EF21D2">
              <w:rPr>
                <w:szCs w:val="18"/>
              </w:rPr>
              <w:t>1</w:t>
            </w:r>
          </w:p>
          <w:p w14:paraId="29141C1E" w14:textId="77777777" w:rsidR="00566FA2" w:rsidRPr="00EF21D2" w:rsidRDefault="00566FA2" w:rsidP="00937859">
            <w:pPr>
              <w:pStyle w:val="TAL"/>
              <w:keepNext w:val="0"/>
              <w:keepLines w:val="0"/>
            </w:pPr>
            <w:r w:rsidRPr="00EF21D2">
              <w:t>isOrdered: N/A</w:t>
            </w:r>
          </w:p>
          <w:p w14:paraId="03876280" w14:textId="77777777" w:rsidR="00566FA2" w:rsidRPr="00EF21D2" w:rsidRDefault="00566FA2" w:rsidP="00937859">
            <w:pPr>
              <w:pStyle w:val="TAL"/>
              <w:keepNext w:val="0"/>
              <w:keepLines w:val="0"/>
            </w:pPr>
            <w:r w:rsidRPr="00EF21D2">
              <w:t>isUnique: N/A</w:t>
            </w:r>
          </w:p>
          <w:p w14:paraId="7BDA736E" w14:textId="77777777" w:rsidR="00566FA2" w:rsidRPr="00EF21D2" w:rsidRDefault="00566FA2" w:rsidP="00937859">
            <w:pPr>
              <w:pStyle w:val="TAL"/>
              <w:keepNext w:val="0"/>
              <w:keepLines w:val="0"/>
            </w:pPr>
            <w:r w:rsidRPr="00EF21D2">
              <w:t>defaultValue: None</w:t>
            </w:r>
          </w:p>
          <w:p w14:paraId="068B463D" w14:textId="77777777" w:rsidR="00566FA2" w:rsidRPr="00EF21D2" w:rsidRDefault="00566FA2" w:rsidP="00937859">
            <w:pPr>
              <w:pStyle w:val="TAL"/>
              <w:keepNext w:val="0"/>
              <w:keepLines w:val="0"/>
            </w:pPr>
            <w:r w:rsidRPr="00EF21D2">
              <w:t>isNullable: False</w:t>
            </w:r>
          </w:p>
        </w:tc>
      </w:tr>
      <w:tr w:rsidR="00566FA2" w:rsidRPr="00EF21D2" w14:paraId="714CCDAE" w14:textId="77777777" w:rsidTr="00937859">
        <w:trPr>
          <w:cantSplit/>
          <w:jc w:val="center"/>
        </w:trPr>
        <w:tc>
          <w:tcPr>
            <w:tcW w:w="1897" w:type="dxa"/>
          </w:tcPr>
          <w:p w14:paraId="615F405E"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1E3533BC" w14:textId="77777777" w:rsidR="00566FA2" w:rsidRPr="00EF21D2" w:rsidRDefault="00566FA2" w:rsidP="00937859">
            <w:pPr>
              <w:pStyle w:val="TAL"/>
              <w:keepNext w:val="0"/>
              <w:keepLines w:val="0"/>
            </w:pPr>
            <w:r w:rsidRPr="00EF21D2">
              <w:t>This attribute indicates TCE Id. (See subclause 4.1.1.9.2 in 3GPP TS 32.422 [68])</w:t>
            </w:r>
          </w:p>
        </w:tc>
        <w:tc>
          <w:tcPr>
            <w:tcW w:w="2497" w:type="dxa"/>
          </w:tcPr>
          <w:p w14:paraId="7A0E881D" w14:textId="77777777" w:rsidR="00566FA2" w:rsidRPr="00EF21D2" w:rsidRDefault="00566FA2"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1A88B20E" w14:textId="77777777" w:rsidR="00566FA2" w:rsidRPr="00EF21D2" w:rsidRDefault="00566FA2" w:rsidP="00937859">
            <w:pPr>
              <w:pStyle w:val="TAL"/>
              <w:keepNext w:val="0"/>
              <w:keepLines w:val="0"/>
            </w:pPr>
            <w:r w:rsidRPr="00EF21D2">
              <w:t xml:space="preserve">multiplicity: </w:t>
            </w:r>
            <w:r w:rsidRPr="00EF21D2">
              <w:rPr>
                <w:szCs w:val="18"/>
              </w:rPr>
              <w:t>1</w:t>
            </w:r>
          </w:p>
          <w:p w14:paraId="09237DC2" w14:textId="77777777" w:rsidR="00566FA2" w:rsidRPr="00EF21D2" w:rsidRDefault="00566FA2" w:rsidP="00937859">
            <w:pPr>
              <w:pStyle w:val="TAL"/>
              <w:keepNext w:val="0"/>
              <w:keepLines w:val="0"/>
            </w:pPr>
            <w:r w:rsidRPr="00EF21D2">
              <w:t>isOrdered: N/A</w:t>
            </w:r>
          </w:p>
          <w:p w14:paraId="319C3792" w14:textId="77777777" w:rsidR="00566FA2" w:rsidRPr="00EF21D2" w:rsidRDefault="00566FA2" w:rsidP="00937859">
            <w:pPr>
              <w:pStyle w:val="TAL"/>
              <w:keepNext w:val="0"/>
              <w:keepLines w:val="0"/>
            </w:pPr>
            <w:r w:rsidRPr="00EF21D2">
              <w:t>isUnique: N/A</w:t>
            </w:r>
          </w:p>
          <w:p w14:paraId="510CA970" w14:textId="77777777" w:rsidR="00566FA2" w:rsidRPr="00EF21D2" w:rsidRDefault="00566FA2" w:rsidP="00937859">
            <w:pPr>
              <w:pStyle w:val="TAL"/>
              <w:keepNext w:val="0"/>
              <w:keepLines w:val="0"/>
            </w:pPr>
            <w:r w:rsidRPr="00EF21D2">
              <w:t>defaultValue: None</w:t>
            </w:r>
          </w:p>
          <w:p w14:paraId="6DCD1FE0" w14:textId="77777777" w:rsidR="00566FA2" w:rsidRPr="00EF21D2" w:rsidRDefault="00566FA2" w:rsidP="00937859">
            <w:pPr>
              <w:pStyle w:val="TAL"/>
              <w:keepNext w:val="0"/>
              <w:keepLines w:val="0"/>
            </w:pPr>
            <w:r w:rsidRPr="00EF21D2">
              <w:t>isNullable: False</w:t>
            </w:r>
          </w:p>
        </w:tc>
      </w:tr>
      <w:tr w:rsidR="00566FA2" w:rsidRPr="00EF21D2" w14:paraId="34F9F028" w14:textId="77777777" w:rsidTr="00937859">
        <w:trPr>
          <w:cantSplit/>
          <w:jc w:val="center"/>
        </w:trPr>
        <w:tc>
          <w:tcPr>
            <w:tcW w:w="1897" w:type="dxa"/>
          </w:tcPr>
          <w:p w14:paraId="2A7B8F69" w14:textId="77777777" w:rsidR="00566FA2" w:rsidRPr="00EF21D2" w:rsidRDefault="00566FA2" w:rsidP="00937859">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61398B14" w14:textId="77777777" w:rsidR="00566FA2" w:rsidRPr="00EF21D2" w:rsidRDefault="00566FA2" w:rsidP="00937859">
            <w:pPr>
              <w:pStyle w:val="TAL"/>
              <w:keepNext w:val="0"/>
              <w:keepLines w:val="0"/>
            </w:pPr>
            <w:r w:rsidRPr="00EF21D2">
              <w:t>This attribute indicates PLMN where TCE resides. (See subclauses 4.1.1.9.2 and 4.9.2 in 3GPP TS 32.422 [68])</w:t>
            </w:r>
          </w:p>
        </w:tc>
        <w:tc>
          <w:tcPr>
            <w:tcW w:w="2497" w:type="dxa"/>
          </w:tcPr>
          <w:p w14:paraId="77997998" w14:textId="77777777" w:rsidR="00566FA2" w:rsidRPr="00EF21D2" w:rsidRDefault="00566FA2" w:rsidP="00937859">
            <w:pPr>
              <w:pStyle w:val="TAL"/>
              <w:keepNext w:val="0"/>
              <w:keepLines w:val="0"/>
            </w:pPr>
            <w:r w:rsidRPr="00EF21D2">
              <w:t>Type: PLMNId</w:t>
            </w:r>
          </w:p>
          <w:p w14:paraId="55DABBAC" w14:textId="77777777" w:rsidR="00566FA2" w:rsidRPr="00EF21D2" w:rsidRDefault="00566FA2" w:rsidP="00937859">
            <w:pPr>
              <w:pStyle w:val="TAL"/>
              <w:keepNext w:val="0"/>
              <w:keepLines w:val="0"/>
            </w:pPr>
            <w:r w:rsidRPr="00EF21D2">
              <w:t>multiplicity: 1</w:t>
            </w:r>
          </w:p>
          <w:p w14:paraId="435E8E46" w14:textId="77777777" w:rsidR="00566FA2" w:rsidRPr="00EF21D2" w:rsidRDefault="00566FA2" w:rsidP="00937859">
            <w:pPr>
              <w:pStyle w:val="TAL"/>
              <w:keepNext w:val="0"/>
              <w:keepLines w:val="0"/>
            </w:pPr>
            <w:r w:rsidRPr="00EF21D2">
              <w:t>isOrdered: N/A</w:t>
            </w:r>
          </w:p>
          <w:p w14:paraId="1D84F6A3" w14:textId="77777777" w:rsidR="00566FA2" w:rsidRPr="00EF21D2" w:rsidRDefault="00566FA2" w:rsidP="00937859">
            <w:pPr>
              <w:pStyle w:val="TAL"/>
              <w:keepNext w:val="0"/>
              <w:keepLines w:val="0"/>
            </w:pPr>
            <w:r w:rsidRPr="00EF21D2">
              <w:t>isUnique: N/A</w:t>
            </w:r>
          </w:p>
          <w:p w14:paraId="10F69193" w14:textId="77777777" w:rsidR="00566FA2" w:rsidRPr="00EF21D2" w:rsidRDefault="00566FA2" w:rsidP="00937859">
            <w:pPr>
              <w:pStyle w:val="TAL"/>
              <w:keepNext w:val="0"/>
              <w:keepLines w:val="0"/>
            </w:pPr>
            <w:r w:rsidRPr="00EF21D2">
              <w:t>defaultValue: None</w:t>
            </w:r>
          </w:p>
          <w:p w14:paraId="5E3B7D62" w14:textId="77777777" w:rsidR="00566FA2" w:rsidRPr="00EF21D2" w:rsidRDefault="00566FA2" w:rsidP="00937859">
            <w:pPr>
              <w:pStyle w:val="TAL"/>
              <w:keepNext w:val="0"/>
              <w:keepLines w:val="0"/>
            </w:pPr>
            <w:r w:rsidRPr="00EF21D2">
              <w:t>isNullable: False</w:t>
            </w:r>
          </w:p>
          <w:p w14:paraId="2B45EF4C" w14:textId="77777777" w:rsidR="00566FA2" w:rsidRPr="00EF21D2" w:rsidRDefault="00566FA2" w:rsidP="00937859">
            <w:pPr>
              <w:pStyle w:val="TAL"/>
              <w:keepNext w:val="0"/>
              <w:keepLines w:val="0"/>
            </w:pPr>
          </w:p>
        </w:tc>
      </w:tr>
      <w:tr w:rsidR="00566FA2" w:rsidRPr="00EF21D2" w14:paraId="3FB9D369" w14:textId="77777777" w:rsidTr="00937859">
        <w:trPr>
          <w:cantSplit/>
          <w:jc w:val="center"/>
        </w:trPr>
        <w:tc>
          <w:tcPr>
            <w:tcW w:w="9835" w:type="dxa"/>
            <w:gridSpan w:val="3"/>
          </w:tcPr>
          <w:p w14:paraId="737EF530" w14:textId="77777777" w:rsidR="00566FA2" w:rsidRPr="00EF21D2" w:rsidRDefault="00566FA2" w:rsidP="00937859">
            <w:pPr>
              <w:pStyle w:val="TAN"/>
            </w:pPr>
            <w:r w:rsidRPr="00EF21D2">
              <w:t>NOTE 1:</w:t>
            </w:r>
            <w:r w:rsidRPr="00EF21D2">
              <w:tab/>
              <w:t>Void.</w:t>
            </w:r>
          </w:p>
          <w:p w14:paraId="6891174A" w14:textId="77777777" w:rsidR="00566FA2" w:rsidRPr="00EF21D2" w:rsidRDefault="00566FA2" w:rsidP="00937859">
            <w:pPr>
              <w:pStyle w:val="TAN"/>
            </w:pPr>
            <w:r w:rsidRPr="00EF21D2">
              <w:t>NOTE 2:</w:t>
            </w:r>
            <w:r w:rsidRPr="00EF21D2">
              <w:tab/>
              <w:t xml:space="preserve">The radio resource can be signaling resources (e.g. RRC connected users) or user plane resources (e.g. PRB, DRB). </w:t>
            </w:r>
            <w:bookmarkStart w:id="11" w:name="OLE_LINK9"/>
            <w:r w:rsidRPr="00EF21D2">
              <w:rPr>
                <w:rFonts w:eastAsia="等线" w:cs="Arial"/>
              </w:rPr>
              <w:t>Different RRM Policy maybe applied for different types of radio resource</w:t>
            </w:r>
            <w:bookmarkEnd w:id="11"/>
            <w:r w:rsidRPr="00EF21D2">
              <w:rPr>
                <w:rFonts w:eastAsia="等线" w:cs="Arial"/>
              </w:rPr>
              <w:t xml:space="preserve">. E.g. </w:t>
            </w:r>
            <w:r w:rsidRPr="00EF21D2">
              <w:rPr>
                <w:rFonts w:ascii="Courier New" w:eastAsia="等线" w:hAnsi="Courier New" w:cs="Courier New"/>
                <w:bCs/>
                <w:color w:val="333333"/>
                <w:szCs w:val="18"/>
              </w:rPr>
              <w:t>RRMPolicyRatio</w:t>
            </w:r>
            <w:r w:rsidRPr="00EF21D2">
              <w:rPr>
                <w:rFonts w:eastAsia="等线" w:cs="Arial"/>
              </w:rPr>
              <w:t xml:space="preserve"> is used for PRB resource.</w:t>
            </w:r>
          </w:p>
          <w:p w14:paraId="21375E9B" w14:textId="77777777" w:rsidR="00566FA2" w:rsidRPr="00EF21D2" w:rsidRDefault="00566FA2" w:rsidP="00937859">
            <w:pPr>
              <w:pStyle w:val="TAN"/>
            </w:pPr>
            <w:r w:rsidRPr="00EF21D2">
              <w:t>NOTE 3:</w:t>
            </w:r>
            <w:r w:rsidRPr="00EF21D2">
              <w:tab/>
              <w:t>Void.</w:t>
            </w:r>
          </w:p>
          <w:p w14:paraId="64352949" w14:textId="77777777" w:rsidR="00566FA2" w:rsidRPr="00EF21D2" w:rsidRDefault="00566FA2" w:rsidP="00937859">
            <w:pPr>
              <w:pStyle w:val="TAN"/>
            </w:pPr>
            <w:r w:rsidRPr="00EF21D2">
              <w:t>NOTE 4:</w:t>
            </w:r>
            <w:r w:rsidRPr="00EF21D2">
              <w:tab/>
              <w:t>A RRM Policy can make use of the defined policy</w:t>
            </w:r>
            <w:r w:rsidRPr="00EF21D2">
              <w:rPr>
                <w:rFonts w:eastAsia="等线"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等线" w:hAnsi="Courier New" w:cs="Courier New"/>
                <w:bCs/>
                <w:color w:val="333333"/>
                <w:szCs w:val="18"/>
              </w:rPr>
              <w:t>)</w:t>
            </w:r>
            <w:r w:rsidRPr="00EF21D2">
              <w:t xml:space="preserve"> or a vendor specific RRM Policy.</w:t>
            </w:r>
          </w:p>
          <w:p w14:paraId="667DD293" w14:textId="77777777" w:rsidR="00566FA2" w:rsidRPr="00EF21D2" w:rsidRDefault="00566FA2" w:rsidP="00937859">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04043151" w14:textId="77777777" w:rsidR="00566FA2" w:rsidRPr="00EF21D2" w:rsidRDefault="00566FA2" w:rsidP="00937859">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2FE490B9" w14:textId="77777777" w:rsidR="00566FA2" w:rsidRPr="00EF21D2" w:rsidRDefault="00566FA2" w:rsidP="00937859">
            <w:pPr>
              <w:pStyle w:val="TAN"/>
            </w:pPr>
            <w:r w:rsidRPr="00EF21D2">
              <w:t xml:space="preserve">NOTE 7: </w:t>
            </w:r>
          </w:p>
          <w:p w14:paraId="6E90C7B2" w14:textId="77777777" w:rsidR="00566FA2" w:rsidRPr="00EF21D2" w:rsidRDefault="00566FA2" w:rsidP="00937859">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4349E43C" w14:textId="77777777" w:rsidR="00566FA2" w:rsidRPr="00EF21D2" w:rsidRDefault="00566FA2" w:rsidP="00937859">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04C5B348" w14:textId="77777777" w:rsidR="00566FA2" w:rsidRPr="00EF21D2" w:rsidRDefault="00566FA2" w:rsidP="00937859">
            <w:pPr>
              <w:pStyle w:val="TAN"/>
              <w:ind w:left="1203" w:hanging="425"/>
            </w:pPr>
            <w:r w:rsidRPr="00EF21D2">
              <w:t>3.</w:t>
            </w:r>
            <w:r w:rsidRPr="00EF21D2">
              <w:tab/>
              <w:t>The maximum number of consecutive uplink-downlink switching periods is 2 with near-far functionality only and without repetition.</w:t>
            </w:r>
          </w:p>
          <w:p w14:paraId="2F7B90B2" w14:textId="77777777" w:rsidR="00566FA2" w:rsidRPr="00EF21D2" w:rsidRDefault="00566FA2" w:rsidP="00937859">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26AD7B4" w14:textId="77777777" w:rsidR="00566FA2" w:rsidRPr="00EF21D2" w:rsidRDefault="00566FA2" w:rsidP="00937859">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47E1E277" w14:textId="77777777" w:rsidR="00566FA2" w:rsidRPr="00EF21D2" w:rsidRDefault="00566FA2" w:rsidP="00937859">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56F0375D" w14:textId="77777777" w:rsidR="00566FA2" w:rsidRDefault="00566FA2" w:rsidP="00566FA2"/>
    <w:p w14:paraId="5888CAEB" w14:textId="77777777" w:rsidR="00566FA2" w:rsidRDefault="00566FA2" w:rsidP="00566FA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66FA2" w14:paraId="54DBCD50"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2DD74F0" w14:textId="77777777" w:rsidR="00566FA2" w:rsidRDefault="00566FA2"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0F6063C3" w14:textId="77777777" w:rsidR="00566FA2" w:rsidRDefault="00566FA2" w:rsidP="00566FA2"/>
    <w:p w14:paraId="7FDFE051" w14:textId="77777777" w:rsidR="00566FA2" w:rsidRPr="00BD324F" w:rsidRDefault="00566FA2" w:rsidP="00566FA2">
      <w:pPr>
        <w:pStyle w:val="Heading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4AAD7145" w14:textId="77777777" w:rsidR="00566FA2" w:rsidRDefault="00566FA2" w:rsidP="00566FA2">
      <w:pPr>
        <w:pStyle w:val="PL"/>
      </w:pPr>
      <w:r>
        <w:t>openapi: 3.0.1</w:t>
      </w:r>
    </w:p>
    <w:p w14:paraId="7ADF48FE" w14:textId="77777777" w:rsidR="00566FA2" w:rsidRDefault="00566FA2" w:rsidP="00566FA2">
      <w:pPr>
        <w:pStyle w:val="PL"/>
      </w:pPr>
      <w:r>
        <w:t>info:</w:t>
      </w:r>
    </w:p>
    <w:p w14:paraId="63002BD0" w14:textId="77777777" w:rsidR="00566FA2" w:rsidRDefault="00566FA2" w:rsidP="00566FA2">
      <w:pPr>
        <w:pStyle w:val="PL"/>
      </w:pPr>
      <w:r>
        <w:t xml:space="preserve">  title: NR NRM</w:t>
      </w:r>
    </w:p>
    <w:p w14:paraId="189DA800" w14:textId="77777777" w:rsidR="00566FA2" w:rsidRDefault="00566FA2" w:rsidP="00566FA2">
      <w:pPr>
        <w:pStyle w:val="PL"/>
      </w:pPr>
      <w:r>
        <w:t xml:space="preserve">  version: 16.16.0</w:t>
      </w:r>
    </w:p>
    <w:p w14:paraId="7342CEE1" w14:textId="77777777" w:rsidR="00566FA2" w:rsidRDefault="00566FA2" w:rsidP="00566FA2">
      <w:pPr>
        <w:pStyle w:val="PL"/>
      </w:pPr>
      <w:r>
        <w:t xml:space="preserve">  description: &gt;-</w:t>
      </w:r>
    </w:p>
    <w:p w14:paraId="6507877F" w14:textId="77777777" w:rsidR="00566FA2" w:rsidRDefault="00566FA2" w:rsidP="00566FA2">
      <w:pPr>
        <w:pStyle w:val="PL"/>
      </w:pPr>
      <w:r>
        <w:t xml:space="preserve">    OAS 3.0.1 specification of the NR NRM</w:t>
      </w:r>
    </w:p>
    <w:p w14:paraId="6CE5F36B" w14:textId="77777777" w:rsidR="00566FA2" w:rsidRDefault="00566FA2" w:rsidP="00566FA2">
      <w:pPr>
        <w:pStyle w:val="PL"/>
      </w:pPr>
      <w:r>
        <w:t xml:space="preserve">    © 2023, 3GPP Organizational Partners (ARIB, ATIS, CCSA, ETSI, TSDSI, TTA, TTC).</w:t>
      </w:r>
    </w:p>
    <w:p w14:paraId="4CB8395F" w14:textId="77777777" w:rsidR="00566FA2" w:rsidRDefault="00566FA2" w:rsidP="00566FA2">
      <w:pPr>
        <w:pStyle w:val="PL"/>
      </w:pPr>
      <w:r>
        <w:t xml:space="preserve">    All rights reserved.</w:t>
      </w:r>
    </w:p>
    <w:p w14:paraId="527DC1C2" w14:textId="77777777" w:rsidR="00566FA2" w:rsidRDefault="00566FA2" w:rsidP="00566FA2">
      <w:pPr>
        <w:pStyle w:val="PL"/>
      </w:pPr>
      <w:r>
        <w:t>externalDocs:</w:t>
      </w:r>
    </w:p>
    <w:p w14:paraId="3D7F1DEC" w14:textId="77777777" w:rsidR="00566FA2" w:rsidRDefault="00566FA2" w:rsidP="00566FA2">
      <w:pPr>
        <w:pStyle w:val="PL"/>
      </w:pPr>
      <w:r>
        <w:t xml:space="preserve">  description: 3GPP TS 28.541; 5G NRM, NR NRM</w:t>
      </w:r>
    </w:p>
    <w:p w14:paraId="50ABB688" w14:textId="77777777" w:rsidR="00566FA2" w:rsidRDefault="00566FA2" w:rsidP="00566FA2">
      <w:pPr>
        <w:pStyle w:val="PL"/>
      </w:pPr>
      <w:r>
        <w:t xml:space="preserve">  url: http://www.3gpp.org/ftp/Specs/archive/28_series/28.541/</w:t>
      </w:r>
    </w:p>
    <w:p w14:paraId="66866A67" w14:textId="77777777" w:rsidR="00566FA2" w:rsidRDefault="00566FA2" w:rsidP="00566FA2">
      <w:pPr>
        <w:pStyle w:val="PL"/>
      </w:pPr>
      <w:r>
        <w:t>paths: {}</w:t>
      </w:r>
    </w:p>
    <w:p w14:paraId="4DACD9F1" w14:textId="77777777" w:rsidR="00566FA2" w:rsidRDefault="00566FA2" w:rsidP="00566FA2">
      <w:pPr>
        <w:pStyle w:val="PL"/>
      </w:pPr>
      <w:r>
        <w:t>components:</w:t>
      </w:r>
    </w:p>
    <w:p w14:paraId="7B31DB4C" w14:textId="77777777" w:rsidR="00566FA2" w:rsidRDefault="00566FA2" w:rsidP="00566FA2">
      <w:pPr>
        <w:pStyle w:val="PL"/>
      </w:pPr>
      <w:r>
        <w:t xml:space="preserve">  schemas:</w:t>
      </w:r>
    </w:p>
    <w:p w14:paraId="42B6F044" w14:textId="77777777" w:rsidR="00566FA2" w:rsidRDefault="00566FA2" w:rsidP="00566FA2">
      <w:pPr>
        <w:pStyle w:val="PL"/>
      </w:pPr>
    </w:p>
    <w:p w14:paraId="7F2C2BB4" w14:textId="77777777" w:rsidR="00566FA2" w:rsidRDefault="00566FA2" w:rsidP="00566FA2">
      <w:pPr>
        <w:pStyle w:val="PL"/>
      </w:pPr>
      <w:r>
        <w:t>#-------- Definition of types-----------------------------------------------------</w:t>
      </w:r>
    </w:p>
    <w:p w14:paraId="5C9591C6" w14:textId="77777777" w:rsidR="00566FA2" w:rsidRDefault="00566FA2" w:rsidP="00566FA2">
      <w:pPr>
        <w:pStyle w:val="PL"/>
      </w:pPr>
    </w:p>
    <w:p w14:paraId="71063CA8" w14:textId="77777777" w:rsidR="00566FA2" w:rsidRDefault="00566FA2" w:rsidP="00566FA2">
      <w:pPr>
        <w:pStyle w:val="PL"/>
      </w:pPr>
      <w:r>
        <w:t xml:space="preserve">    GnbId:</w:t>
      </w:r>
    </w:p>
    <w:p w14:paraId="1751F02C" w14:textId="77777777" w:rsidR="00566FA2" w:rsidRDefault="00566FA2" w:rsidP="00566FA2">
      <w:pPr>
        <w:pStyle w:val="PL"/>
      </w:pPr>
      <w:r>
        <w:t xml:space="preserve">      type: string</w:t>
      </w:r>
    </w:p>
    <w:p w14:paraId="3D777444" w14:textId="77777777" w:rsidR="00566FA2" w:rsidRDefault="00566FA2" w:rsidP="00566FA2">
      <w:pPr>
        <w:pStyle w:val="PL"/>
      </w:pPr>
      <w:r>
        <w:t xml:space="preserve">    GnbIdLength:</w:t>
      </w:r>
    </w:p>
    <w:p w14:paraId="2AB43BF5" w14:textId="77777777" w:rsidR="00566FA2" w:rsidRDefault="00566FA2" w:rsidP="00566FA2">
      <w:pPr>
        <w:pStyle w:val="PL"/>
      </w:pPr>
      <w:r>
        <w:t xml:space="preserve">      type: integer</w:t>
      </w:r>
    </w:p>
    <w:p w14:paraId="5F6CE504" w14:textId="77777777" w:rsidR="00566FA2" w:rsidRDefault="00566FA2" w:rsidP="00566FA2">
      <w:pPr>
        <w:pStyle w:val="PL"/>
      </w:pPr>
      <w:r>
        <w:t xml:space="preserve">      minimum: 22</w:t>
      </w:r>
    </w:p>
    <w:p w14:paraId="6F9AC170" w14:textId="77777777" w:rsidR="00566FA2" w:rsidRDefault="00566FA2" w:rsidP="00566FA2">
      <w:pPr>
        <w:pStyle w:val="PL"/>
      </w:pPr>
      <w:r>
        <w:t xml:space="preserve">      maximum: 32</w:t>
      </w:r>
    </w:p>
    <w:p w14:paraId="1EFBD09D" w14:textId="77777777" w:rsidR="00566FA2" w:rsidRDefault="00566FA2" w:rsidP="00566FA2">
      <w:pPr>
        <w:pStyle w:val="PL"/>
      </w:pPr>
      <w:r>
        <w:t xml:space="preserve">    GnbName:</w:t>
      </w:r>
    </w:p>
    <w:p w14:paraId="3D7ED24E" w14:textId="77777777" w:rsidR="00566FA2" w:rsidRDefault="00566FA2" w:rsidP="00566FA2">
      <w:pPr>
        <w:pStyle w:val="PL"/>
      </w:pPr>
      <w:r>
        <w:t xml:space="preserve">      type: string</w:t>
      </w:r>
    </w:p>
    <w:p w14:paraId="4556C7D0" w14:textId="77777777" w:rsidR="00566FA2" w:rsidRDefault="00566FA2" w:rsidP="00566FA2">
      <w:pPr>
        <w:pStyle w:val="PL"/>
      </w:pPr>
      <w:r>
        <w:t xml:space="preserve">      maxLength: 150</w:t>
      </w:r>
    </w:p>
    <w:p w14:paraId="2D3C495C" w14:textId="77777777" w:rsidR="00566FA2" w:rsidRDefault="00566FA2" w:rsidP="00566FA2">
      <w:pPr>
        <w:pStyle w:val="PL"/>
      </w:pPr>
      <w:r>
        <w:t xml:space="preserve">    GnbDuId:</w:t>
      </w:r>
    </w:p>
    <w:p w14:paraId="7CD71D3E" w14:textId="77777777" w:rsidR="00566FA2" w:rsidRDefault="00566FA2" w:rsidP="00566FA2">
      <w:pPr>
        <w:pStyle w:val="PL"/>
      </w:pPr>
      <w:r>
        <w:t xml:space="preserve">      type: number</w:t>
      </w:r>
    </w:p>
    <w:p w14:paraId="6389D705" w14:textId="77777777" w:rsidR="00566FA2" w:rsidRDefault="00566FA2" w:rsidP="00566FA2">
      <w:pPr>
        <w:pStyle w:val="PL"/>
      </w:pPr>
      <w:r>
        <w:t xml:space="preserve">      minimum: 0</w:t>
      </w:r>
    </w:p>
    <w:p w14:paraId="3A0AD2A1" w14:textId="77777777" w:rsidR="00566FA2" w:rsidRDefault="00566FA2" w:rsidP="00566FA2">
      <w:pPr>
        <w:pStyle w:val="PL"/>
      </w:pPr>
      <w:r>
        <w:t xml:space="preserve">      maximum: 68719476735</w:t>
      </w:r>
    </w:p>
    <w:p w14:paraId="4C3F2EF9" w14:textId="77777777" w:rsidR="00566FA2" w:rsidRDefault="00566FA2" w:rsidP="00566FA2">
      <w:pPr>
        <w:pStyle w:val="PL"/>
      </w:pPr>
      <w:r>
        <w:t xml:space="preserve">    GnbCuUpId:</w:t>
      </w:r>
    </w:p>
    <w:p w14:paraId="2EF9E10C" w14:textId="77777777" w:rsidR="00566FA2" w:rsidRDefault="00566FA2" w:rsidP="00566FA2">
      <w:pPr>
        <w:pStyle w:val="PL"/>
      </w:pPr>
      <w:r>
        <w:t xml:space="preserve">      type: number</w:t>
      </w:r>
    </w:p>
    <w:p w14:paraId="433B53FD" w14:textId="77777777" w:rsidR="00566FA2" w:rsidRDefault="00566FA2" w:rsidP="00566FA2">
      <w:pPr>
        <w:pStyle w:val="PL"/>
      </w:pPr>
      <w:r>
        <w:t xml:space="preserve">      minimum: 0</w:t>
      </w:r>
    </w:p>
    <w:p w14:paraId="5611E774" w14:textId="77777777" w:rsidR="00566FA2" w:rsidRDefault="00566FA2" w:rsidP="00566FA2">
      <w:pPr>
        <w:pStyle w:val="PL"/>
      </w:pPr>
      <w:r>
        <w:t xml:space="preserve">      maximum: 68719476735</w:t>
      </w:r>
    </w:p>
    <w:p w14:paraId="07E91F1E" w14:textId="77777777" w:rsidR="00566FA2" w:rsidRDefault="00566FA2" w:rsidP="00566FA2">
      <w:pPr>
        <w:pStyle w:val="PL"/>
      </w:pPr>
    </w:p>
    <w:p w14:paraId="155B6A70" w14:textId="77777777" w:rsidR="00566FA2" w:rsidRDefault="00566FA2" w:rsidP="00566FA2">
      <w:pPr>
        <w:pStyle w:val="PL"/>
      </w:pPr>
      <w:r>
        <w:t xml:space="preserve">    Sst:</w:t>
      </w:r>
    </w:p>
    <w:p w14:paraId="6F0F086D" w14:textId="77777777" w:rsidR="00566FA2" w:rsidRDefault="00566FA2" w:rsidP="00566FA2">
      <w:pPr>
        <w:pStyle w:val="PL"/>
      </w:pPr>
      <w:r>
        <w:t xml:space="preserve">      type: integer</w:t>
      </w:r>
    </w:p>
    <w:p w14:paraId="2EC33137" w14:textId="77777777" w:rsidR="00566FA2" w:rsidRDefault="00566FA2" w:rsidP="00566FA2">
      <w:pPr>
        <w:pStyle w:val="PL"/>
      </w:pPr>
      <w:r>
        <w:t xml:space="preserve">      maximum: 255</w:t>
      </w:r>
    </w:p>
    <w:p w14:paraId="1143C8F3" w14:textId="77777777" w:rsidR="00566FA2" w:rsidRDefault="00566FA2" w:rsidP="00566FA2">
      <w:pPr>
        <w:pStyle w:val="PL"/>
      </w:pPr>
      <w:r>
        <w:t xml:space="preserve">    Snssai:</w:t>
      </w:r>
    </w:p>
    <w:p w14:paraId="7080CE11" w14:textId="77777777" w:rsidR="00566FA2" w:rsidRDefault="00566FA2" w:rsidP="00566FA2">
      <w:pPr>
        <w:pStyle w:val="PL"/>
      </w:pPr>
      <w:r>
        <w:t xml:space="preserve">      type: object</w:t>
      </w:r>
    </w:p>
    <w:p w14:paraId="186E606F" w14:textId="77777777" w:rsidR="00566FA2" w:rsidRDefault="00566FA2" w:rsidP="00566FA2">
      <w:pPr>
        <w:pStyle w:val="PL"/>
      </w:pPr>
      <w:r>
        <w:t xml:space="preserve">      properties:</w:t>
      </w:r>
    </w:p>
    <w:p w14:paraId="5D763859" w14:textId="77777777" w:rsidR="00566FA2" w:rsidRDefault="00566FA2" w:rsidP="00566FA2">
      <w:pPr>
        <w:pStyle w:val="PL"/>
      </w:pPr>
      <w:r>
        <w:t xml:space="preserve">        sst:</w:t>
      </w:r>
    </w:p>
    <w:p w14:paraId="1B5C86C0" w14:textId="77777777" w:rsidR="00566FA2" w:rsidRDefault="00566FA2" w:rsidP="00566FA2">
      <w:pPr>
        <w:pStyle w:val="PL"/>
      </w:pPr>
      <w:r>
        <w:t xml:space="preserve">          $ref: '#/components/schemas/Sst'</w:t>
      </w:r>
    </w:p>
    <w:p w14:paraId="47AA341D" w14:textId="77777777" w:rsidR="00566FA2" w:rsidRDefault="00566FA2" w:rsidP="00566FA2">
      <w:pPr>
        <w:pStyle w:val="PL"/>
      </w:pPr>
      <w:r>
        <w:t xml:space="preserve">        sd:</w:t>
      </w:r>
    </w:p>
    <w:p w14:paraId="679E177F" w14:textId="77777777" w:rsidR="00566FA2" w:rsidRDefault="00566FA2" w:rsidP="00566FA2">
      <w:pPr>
        <w:pStyle w:val="PL"/>
      </w:pPr>
      <w:r>
        <w:t xml:space="preserve">          type: string</w:t>
      </w:r>
    </w:p>
    <w:p w14:paraId="36F8509C" w14:textId="77777777" w:rsidR="00566FA2" w:rsidRDefault="00566FA2" w:rsidP="00566FA2">
      <w:pPr>
        <w:pStyle w:val="PL"/>
      </w:pPr>
    </w:p>
    <w:p w14:paraId="6F39329B" w14:textId="77777777" w:rsidR="00566FA2" w:rsidRDefault="00566FA2" w:rsidP="00566FA2">
      <w:pPr>
        <w:pStyle w:val="PL"/>
      </w:pPr>
      <w:r>
        <w:t xml:space="preserve">    PlmnIdList:</w:t>
      </w:r>
    </w:p>
    <w:p w14:paraId="00575E85" w14:textId="77777777" w:rsidR="00566FA2" w:rsidRDefault="00566FA2" w:rsidP="00566FA2">
      <w:pPr>
        <w:pStyle w:val="PL"/>
      </w:pPr>
      <w:r>
        <w:t xml:space="preserve">      type: array</w:t>
      </w:r>
    </w:p>
    <w:p w14:paraId="32D1D1AF" w14:textId="77777777" w:rsidR="00566FA2" w:rsidRDefault="00566FA2" w:rsidP="00566FA2">
      <w:pPr>
        <w:pStyle w:val="PL"/>
      </w:pPr>
      <w:r>
        <w:t xml:space="preserve">      items:</w:t>
      </w:r>
    </w:p>
    <w:p w14:paraId="3665F759" w14:textId="77777777" w:rsidR="00566FA2" w:rsidRDefault="00566FA2" w:rsidP="00566FA2">
      <w:pPr>
        <w:pStyle w:val="PL"/>
      </w:pPr>
      <w:r>
        <w:t xml:space="preserve">        $ref: 'TS28623_ComDefs.yaml#/components/schemas/PlmnId'</w:t>
      </w:r>
    </w:p>
    <w:p w14:paraId="00CEF238" w14:textId="77777777" w:rsidR="00566FA2" w:rsidRDefault="00566FA2" w:rsidP="00566FA2">
      <w:pPr>
        <w:pStyle w:val="PL"/>
      </w:pPr>
      <w:r>
        <w:t xml:space="preserve">    PlmnInfo:</w:t>
      </w:r>
    </w:p>
    <w:p w14:paraId="1E2EFC81" w14:textId="77777777" w:rsidR="00566FA2" w:rsidRDefault="00566FA2" w:rsidP="00566FA2">
      <w:pPr>
        <w:pStyle w:val="PL"/>
      </w:pPr>
      <w:r>
        <w:t xml:space="preserve">      type: object</w:t>
      </w:r>
    </w:p>
    <w:p w14:paraId="0B999026" w14:textId="77777777" w:rsidR="00566FA2" w:rsidRDefault="00566FA2" w:rsidP="00566FA2">
      <w:pPr>
        <w:pStyle w:val="PL"/>
      </w:pPr>
      <w:r>
        <w:t xml:space="preserve">      properties:</w:t>
      </w:r>
    </w:p>
    <w:p w14:paraId="1D3BB206" w14:textId="77777777" w:rsidR="00566FA2" w:rsidRDefault="00566FA2" w:rsidP="00566FA2">
      <w:pPr>
        <w:pStyle w:val="PL"/>
      </w:pPr>
      <w:r>
        <w:t xml:space="preserve">        plmnId:</w:t>
      </w:r>
    </w:p>
    <w:p w14:paraId="16295275" w14:textId="77777777" w:rsidR="00566FA2" w:rsidRDefault="00566FA2" w:rsidP="00566FA2">
      <w:pPr>
        <w:pStyle w:val="PL"/>
      </w:pPr>
      <w:r>
        <w:t xml:space="preserve">          $ref: 'TS28623_ComDefs.yaml#/components/schemas/PlmnId'</w:t>
      </w:r>
    </w:p>
    <w:p w14:paraId="4A4D0C29" w14:textId="77777777" w:rsidR="00566FA2" w:rsidRDefault="00566FA2" w:rsidP="00566FA2">
      <w:pPr>
        <w:pStyle w:val="PL"/>
      </w:pPr>
      <w:r>
        <w:t xml:space="preserve">        snssai:</w:t>
      </w:r>
    </w:p>
    <w:p w14:paraId="08D86531" w14:textId="77777777" w:rsidR="00566FA2" w:rsidRDefault="00566FA2" w:rsidP="00566FA2">
      <w:pPr>
        <w:pStyle w:val="PL"/>
      </w:pPr>
      <w:r>
        <w:t xml:space="preserve">          $ref: '#/components/schemas/Snssai'</w:t>
      </w:r>
    </w:p>
    <w:p w14:paraId="70AEADF6" w14:textId="77777777" w:rsidR="00566FA2" w:rsidRDefault="00566FA2" w:rsidP="00566FA2">
      <w:pPr>
        <w:pStyle w:val="PL"/>
      </w:pPr>
      <w:r>
        <w:t xml:space="preserve">    PlmnInfoList:</w:t>
      </w:r>
    </w:p>
    <w:p w14:paraId="7854BA2A" w14:textId="77777777" w:rsidR="00566FA2" w:rsidRDefault="00566FA2" w:rsidP="00566FA2">
      <w:pPr>
        <w:pStyle w:val="PL"/>
      </w:pPr>
      <w:r>
        <w:t xml:space="preserve">      type: array</w:t>
      </w:r>
    </w:p>
    <w:p w14:paraId="6576CA94" w14:textId="77777777" w:rsidR="00566FA2" w:rsidRDefault="00566FA2" w:rsidP="00566FA2">
      <w:pPr>
        <w:pStyle w:val="PL"/>
      </w:pPr>
      <w:r>
        <w:t xml:space="preserve">      items:</w:t>
      </w:r>
    </w:p>
    <w:p w14:paraId="19466A35" w14:textId="77777777" w:rsidR="00566FA2" w:rsidRDefault="00566FA2" w:rsidP="00566FA2">
      <w:pPr>
        <w:pStyle w:val="PL"/>
      </w:pPr>
      <w:r>
        <w:t xml:space="preserve">        $ref: '#/components/schemas/PlmnInfo'</w:t>
      </w:r>
    </w:p>
    <w:p w14:paraId="3D652FF2" w14:textId="77777777" w:rsidR="00566FA2" w:rsidRDefault="00566FA2" w:rsidP="00566FA2">
      <w:pPr>
        <w:pStyle w:val="PL"/>
      </w:pPr>
      <w:r>
        <w:t xml:space="preserve">    GGnbId:</w:t>
      </w:r>
    </w:p>
    <w:p w14:paraId="6DED35B2" w14:textId="77777777" w:rsidR="00566FA2" w:rsidRDefault="00566FA2" w:rsidP="00566FA2">
      <w:pPr>
        <w:pStyle w:val="PL"/>
      </w:pPr>
      <w:r>
        <w:t xml:space="preserve">        type: string</w:t>
      </w:r>
    </w:p>
    <w:p w14:paraId="4031E540" w14:textId="77777777" w:rsidR="00566FA2" w:rsidRDefault="00566FA2" w:rsidP="00566FA2">
      <w:pPr>
        <w:pStyle w:val="PL"/>
      </w:pPr>
      <w:r>
        <w:t xml:space="preserve">        pattern: '^[0-9]{3}[0-9]{2,3}-(22|23|24|25|26|27|28|29|30|31|32)-[0-9]{1,10}'</w:t>
      </w:r>
    </w:p>
    <w:p w14:paraId="55349E31" w14:textId="77777777" w:rsidR="00566FA2" w:rsidRDefault="00566FA2" w:rsidP="00566FA2">
      <w:pPr>
        <w:pStyle w:val="PL"/>
      </w:pPr>
      <w:r>
        <w:t xml:space="preserve">    GEnbId:</w:t>
      </w:r>
    </w:p>
    <w:p w14:paraId="5EA5A4C0" w14:textId="77777777" w:rsidR="00566FA2" w:rsidRDefault="00566FA2" w:rsidP="00566FA2">
      <w:pPr>
        <w:pStyle w:val="PL"/>
      </w:pPr>
      <w:r>
        <w:t xml:space="preserve">        type: string</w:t>
      </w:r>
    </w:p>
    <w:p w14:paraId="13AE499F" w14:textId="77777777" w:rsidR="00566FA2" w:rsidRDefault="00566FA2" w:rsidP="00566FA2">
      <w:pPr>
        <w:pStyle w:val="PL"/>
      </w:pPr>
      <w:r>
        <w:t xml:space="preserve">        pattern: '^[0-9]{3}[0-9]{2,3}-(18|20|21|22)-[0-9]{1,7}'</w:t>
      </w:r>
    </w:p>
    <w:p w14:paraId="204B1382" w14:textId="77777777" w:rsidR="00566FA2" w:rsidRDefault="00566FA2" w:rsidP="00566FA2">
      <w:pPr>
        <w:pStyle w:val="PL"/>
      </w:pPr>
    </w:p>
    <w:p w14:paraId="7B382549" w14:textId="77777777" w:rsidR="00566FA2" w:rsidRDefault="00566FA2" w:rsidP="00566FA2">
      <w:pPr>
        <w:pStyle w:val="PL"/>
      </w:pPr>
      <w:r>
        <w:lastRenderedPageBreak/>
        <w:t xml:space="preserve">    GGnbIdList:</w:t>
      </w:r>
    </w:p>
    <w:p w14:paraId="33FB512A" w14:textId="77777777" w:rsidR="00566FA2" w:rsidRDefault="00566FA2" w:rsidP="00566FA2">
      <w:pPr>
        <w:pStyle w:val="PL"/>
      </w:pPr>
      <w:r>
        <w:t xml:space="preserve">        type: array</w:t>
      </w:r>
    </w:p>
    <w:p w14:paraId="4B65849C" w14:textId="77777777" w:rsidR="00566FA2" w:rsidRDefault="00566FA2" w:rsidP="00566FA2">
      <w:pPr>
        <w:pStyle w:val="PL"/>
      </w:pPr>
      <w:r>
        <w:t xml:space="preserve">        items: </w:t>
      </w:r>
    </w:p>
    <w:p w14:paraId="109D3209" w14:textId="77777777" w:rsidR="00566FA2" w:rsidRDefault="00566FA2" w:rsidP="00566FA2">
      <w:pPr>
        <w:pStyle w:val="PL"/>
      </w:pPr>
      <w:r>
        <w:t xml:space="preserve">          $ref: '#/components/schemas/GGnbId'</w:t>
      </w:r>
    </w:p>
    <w:p w14:paraId="7995432E" w14:textId="77777777" w:rsidR="00566FA2" w:rsidRDefault="00566FA2" w:rsidP="00566FA2">
      <w:pPr>
        <w:pStyle w:val="PL"/>
      </w:pPr>
    </w:p>
    <w:p w14:paraId="6E3F3997" w14:textId="77777777" w:rsidR="00566FA2" w:rsidRDefault="00566FA2" w:rsidP="00566FA2">
      <w:pPr>
        <w:pStyle w:val="PL"/>
      </w:pPr>
      <w:r>
        <w:t xml:space="preserve">    GEnbIdList:</w:t>
      </w:r>
    </w:p>
    <w:p w14:paraId="0A9135B1" w14:textId="77777777" w:rsidR="00566FA2" w:rsidRDefault="00566FA2" w:rsidP="00566FA2">
      <w:pPr>
        <w:pStyle w:val="PL"/>
      </w:pPr>
      <w:r>
        <w:t xml:space="preserve">        type: array</w:t>
      </w:r>
    </w:p>
    <w:p w14:paraId="7FC58710" w14:textId="77777777" w:rsidR="00566FA2" w:rsidRDefault="00566FA2" w:rsidP="00566FA2">
      <w:pPr>
        <w:pStyle w:val="PL"/>
      </w:pPr>
      <w:r>
        <w:t xml:space="preserve">        items: </w:t>
      </w:r>
    </w:p>
    <w:p w14:paraId="57DB60C1" w14:textId="77777777" w:rsidR="00566FA2" w:rsidRDefault="00566FA2" w:rsidP="00566FA2">
      <w:pPr>
        <w:pStyle w:val="PL"/>
      </w:pPr>
      <w:r>
        <w:t xml:space="preserve">          $ref: '#/components/schemas/GEnbId'</w:t>
      </w:r>
    </w:p>
    <w:p w14:paraId="161BB457" w14:textId="77777777" w:rsidR="00566FA2" w:rsidRDefault="00566FA2" w:rsidP="00566FA2">
      <w:pPr>
        <w:pStyle w:val="PL"/>
      </w:pPr>
    </w:p>
    <w:p w14:paraId="3FE23A7B" w14:textId="77777777" w:rsidR="00566FA2" w:rsidRDefault="00566FA2" w:rsidP="00566FA2">
      <w:pPr>
        <w:pStyle w:val="PL"/>
      </w:pPr>
      <w:r>
        <w:t xml:space="preserve">    NrPci:</w:t>
      </w:r>
    </w:p>
    <w:p w14:paraId="64EA6875" w14:textId="77777777" w:rsidR="00566FA2" w:rsidRDefault="00566FA2" w:rsidP="00566FA2">
      <w:pPr>
        <w:pStyle w:val="PL"/>
      </w:pPr>
      <w:r>
        <w:t xml:space="preserve">      type: integer</w:t>
      </w:r>
    </w:p>
    <w:p w14:paraId="0FB6404D" w14:textId="77777777" w:rsidR="00566FA2" w:rsidRDefault="00566FA2" w:rsidP="00566FA2">
      <w:pPr>
        <w:pStyle w:val="PL"/>
      </w:pPr>
      <w:r>
        <w:t xml:space="preserve">      maximum: 503</w:t>
      </w:r>
    </w:p>
    <w:p w14:paraId="5DCD7DBF" w14:textId="77777777" w:rsidR="00566FA2" w:rsidRDefault="00566FA2" w:rsidP="00566FA2">
      <w:pPr>
        <w:pStyle w:val="PL"/>
      </w:pPr>
      <w:r>
        <w:t xml:space="preserve">    NrTac:</w:t>
      </w:r>
    </w:p>
    <w:p w14:paraId="2F5DF5EF" w14:textId="77777777" w:rsidR="00566FA2" w:rsidRDefault="00566FA2" w:rsidP="00566FA2">
      <w:pPr>
        <w:pStyle w:val="PL"/>
      </w:pPr>
      <w:r>
        <w:t xml:space="preserve">      type: integer</w:t>
      </w:r>
    </w:p>
    <w:p w14:paraId="42B09ABB" w14:textId="77777777" w:rsidR="00566FA2" w:rsidRDefault="00566FA2" w:rsidP="00566FA2">
      <w:pPr>
        <w:pStyle w:val="PL"/>
      </w:pPr>
      <w:r>
        <w:t xml:space="preserve">      maximum: 16777215</w:t>
      </w:r>
    </w:p>
    <w:p w14:paraId="0C2CC7A9" w14:textId="77777777" w:rsidR="00566FA2" w:rsidRDefault="00566FA2" w:rsidP="00566FA2">
      <w:pPr>
        <w:pStyle w:val="PL"/>
      </w:pPr>
      <w:r>
        <w:t xml:space="preserve">    Tai:</w:t>
      </w:r>
    </w:p>
    <w:p w14:paraId="2CF45C10" w14:textId="77777777" w:rsidR="00566FA2" w:rsidRDefault="00566FA2" w:rsidP="00566FA2">
      <w:pPr>
        <w:pStyle w:val="PL"/>
      </w:pPr>
      <w:r>
        <w:t xml:space="preserve">      type: object</w:t>
      </w:r>
    </w:p>
    <w:p w14:paraId="357C9819" w14:textId="77777777" w:rsidR="00566FA2" w:rsidRDefault="00566FA2" w:rsidP="00566FA2">
      <w:pPr>
        <w:pStyle w:val="PL"/>
      </w:pPr>
      <w:r>
        <w:t xml:space="preserve">      properties:</w:t>
      </w:r>
    </w:p>
    <w:p w14:paraId="07E3B919" w14:textId="77777777" w:rsidR="00566FA2" w:rsidRDefault="00566FA2" w:rsidP="00566FA2">
      <w:pPr>
        <w:pStyle w:val="PL"/>
      </w:pPr>
      <w:r>
        <w:t xml:space="preserve">        plmnId:</w:t>
      </w:r>
    </w:p>
    <w:p w14:paraId="4640A888" w14:textId="77777777" w:rsidR="00566FA2" w:rsidRDefault="00566FA2" w:rsidP="00566FA2">
      <w:pPr>
        <w:pStyle w:val="PL"/>
      </w:pPr>
      <w:r>
        <w:t xml:space="preserve">          $ref: 'TS28623_ComDefs.yaml#/components/schemas/PlmnId'</w:t>
      </w:r>
    </w:p>
    <w:p w14:paraId="398E48F1" w14:textId="77777777" w:rsidR="00566FA2" w:rsidRDefault="00566FA2" w:rsidP="00566FA2">
      <w:pPr>
        <w:pStyle w:val="PL"/>
      </w:pPr>
      <w:r>
        <w:t xml:space="preserve">        nrTac:</w:t>
      </w:r>
    </w:p>
    <w:p w14:paraId="22910FBB" w14:textId="77777777" w:rsidR="00566FA2" w:rsidRDefault="00566FA2" w:rsidP="00566FA2">
      <w:pPr>
        <w:pStyle w:val="PL"/>
      </w:pPr>
      <w:r>
        <w:t xml:space="preserve">          $ref: '#/components/schemas/NrTac'</w:t>
      </w:r>
    </w:p>
    <w:p w14:paraId="32154C08" w14:textId="77777777" w:rsidR="00566FA2" w:rsidRDefault="00566FA2" w:rsidP="00566FA2">
      <w:pPr>
        <w:pStyle w:val="PL"/>
      </w:pPr>
    </w:p>
    <w:p w14:paraId="7612933D" w14:textId="77777777" w:rsidR="00566FA2" w:rsidRDefault="00566FA2" w:rsidP="00566FA2">
      <w:pPr>
        <w:pStyle w:val="PL"/>
      </w:pPr>
      <w:r>
        <w:t xml:space="preserve">    BackhaulAddress:</w:t>
      </w:r>
    </w:p>
    <w:p w14:paraId="41A77E2D" w14:textId="77777777" w:rsidR="00566FA2" w:rsidRDefault="00566FA2" w:rsidP="00566FA2">
      <w:pPr>
        <w:pStyle w:val="PL"/>
      </w:pPr>
      <w:r>
        <w:t xml:space="preserve">      type: object</w:t>
      </w:r>
    </w:p>
    <w:p w14:paraId="51A0574B" w14:textId="77777777" w:rsidR="00566FA2" w:rsidRDefault="00566FA2" w:rsidP="00566FA2">
      <w:pPr>
        <w:pStyle w:val="PL"/>
      </w:pPr>
      <w:r>
        <w:t xml:space="preserve">      properties:</w:t>
      </w:r>
    </w:p>
    <w:p w14:paraId="0F41B503" w14:textId="77777777" w:rsidR="00566FA2" w:rsidRDefault="00566FA2" w:rsidP="00566FA2">
      <w:pPr>
        <w:pStyle w:val="PL"/>
      </w:pPr>
      <w:r>
        <w:t xml:space="preserve">        gnbId:</w:t>
      </w:r>
    </w:p>
    <w:p w14:paraId="66C9E29E" w14:textId="77777777" w:rsidR="00566FA2" w:rsidRDefault="00566FA2" w:rsidP="00566FA2">
      <w:pPr>
        <w:pStyle w:val="PL"/>
      </w:pPr>
      <w:r>
        <w:t xml:space="preserve">          $ref: '#/components/schemas/GnbId'</w:t>
      </w:r>
    </w:p>
    <w:p w14:paraId="6A07BFE2" w14:textId="77777777" w:rsidR="00566FA2" w:rsidRDefault="00566FA2" w:rsidP="00566FA2">
      <w:pPr>
        <w:pStyle w:val="PL"/>
      </w:pPr>
      <w:r>
        <w:t xml:space="preserve">        tai:</w:t>
      </w:r>
    </w:p>
    <w:p w14:paraId="46591DF0" w14:textId="526932A2" w:rsidR="00566FA2" w:rsidRDefault="00566FA2" w:rsidP="00566FA2">
      <w:pPr>
        <w:pStyle w:val="PL"/>
      </w:pPr>
      <w:r>
        <w:t xml:space="preserve">          $ref: "#/components/schemas/Tai"</w:t>
      </w:r>
    </w:p>
    <w:p w14:paraId="63DE5C0C" w14:textId="77777777" w:rsidR="00566FA2" w:rsidRDefault="00566FA2" w:rsidP="00566FA2">
      <w:pPr>
        <w:pStyle w:val="PL"/>
      </w:pPr>
      <w:r>
        <w:t xml:space="preserve">    MappingSetIDBackhaulAddress:</w:t>
      </w:r>
    </w:p>
    <w:p w14:paraId="647E2CB9" w14:textId="77777777" w:rsidR="00566FA2" w:rsidRDefault="00566FA2" w:rsidP="00566FA2">
      <w:pPr>
        <w:pStyle w:val="PL"/>
      </w:pPr>
      <w:r>
        <w:t xml:space="preserve">      type: object</w:t>
      </w:r>
    </w:p>
    <w:p w14:paraId="5786926B" w14:textId="77777777" w:rsidR="00566FA2" w:rsidRDefault="00566FA2" w:rsidP="00566FA2">
      <w:pPr>
        <w:pStyle w:val="PL"/>
      </w:pPr>
      <w:r>
        <w:t xml:space="preserve">      properties:</w:t>
      </w:r>
    </w:p>
    <w:p w14:paraId="60ABEB36" w14:textId="77777777" w:rsidR="00566FA2" w:rsidRDefault="00566FA2" w:rsidP="00566FA2">
      <w:pPr>
        <w:pStyle w:val="PL"/>
      </w:pPr>
      <w:r>
        <w:t xml:space="preserve">        setID:</w:t>
      </w:r>
    </w:p>
    <w:p w14:paraId="3E6B5660" w14:textId="77777777" w:rsidR="00566FA2" w:rsidRDefault="00566FA2" w:rsidP="00566FA2">
      <w:pPr>
        <w:pStyle w:val="PL"/>
      </w:pPr>
      <w:r>
        <w:t xml:space="preserve">          type: integer</w:t>
      </w:r>
    </w:p>
    <w:p w14:paraId="36DD7FF6" w14:textId="77777777" w:rsidR="00566FA2" w:rsidRDefault="00566FA2" w:rsidP="00566FA2">
      <w:pPr>
        <w:pStyle w:val="PL"/>
      </w:pPr>
      <w:r>
        <w:t xml:space="preserve">        backhaulAddress:</w:t>
      </w:r>
    </w:p>
    <w:p w14:paraId="6A82C719" w14:textId="77777777" w:rsidR="00566FA2" w:rsidRDefault="00566FA2" w:rsidP="00566FA2">
      <w:pPr>
        <w:pStyle w:val="PL"/>
      </w:pPr>
      <w:r>
        <w:t xml:space="preserve">          $ref: '#/components/schemas/BackhaulAddress'</w:t>
      </w:r>
    </w:p>
    <w:p w14:paraId="361CF5E8" w14:textId="77777777" w:rsidR="00566FA2" w:rsidRDefault="00566FA2" w:rsidP="00566FA2">
      <w:pPr>
        <w:pStyle w:val="PL"/>
      </w:pPr>
      <w:r>
        <w:t xml:space="preserve">    IntraRatEsActivationOriginalCellLoadParameters:</w:t>
      </w:r>
    </w:p>
    <w:p w14:paraId="1012875F" w14:textId="77777777" w:rsidR="00566FA2" w:rsidRDefault="00566FA2" w:rsidP="00566FA2">
      <w:pPr>
        <w:pStyle w:val="PL"/>
      </w:pPr>
      <w:r>
        <w:t xml:space="preserve">      type: object</w:t>
      </w:r>
    </w:p>
    <w:p w14:paraId="31E002EE" w14:textId="77777777" w:rsidR="00566FA2" w:rsidRDefault="00566FA2" w:rsidP="00566FA2">
      <w:pPr>
        <w:pStyle w:val="PL"/>
      </w:pPr>
      <w:r>
        <w:t xml:space="preserve">      properties:</w:t>
      </w:r>
    </w:p>
    <w:p w14:paraId="79DD3FDF" w14:textId="77777777" w:rsidR="00566FA2" w:rsidRDefault="00566FA2" w:rsidP="00566FA2">
      <w:pPr>
        <w:pStyle w:val="PL"/>
      </w:pPr>
      <w:r>
        <w:t xml:space="preserve">        loadThreshold:</w:t>
      </w:r>
    </w:p>
    <w:p w14:paraId="37E83EEE" w14:textId="77777777" w:rsidR="00566FA2" w:rsidRDefault="00566FA2" w:rsidP="00566FA2">
      <w:pPr>
        <w:pStyle w:val="PL"/>
      </w:pPr>
      <w:r>
        <w:t xml:space="preserve">          type: integer</w:t>
      </w:r>
    </w:p>
    <w:p w14:paraId="63C3001C" w14:textId="77777777" w:rsidR="00566FA2" w:rsidRDefault="00566FA2" w:rsidP="00566FA2">
      <w:pPr>
        <w:pStyle w:val="PL"/>
      </w:pPr>
      <w:r>
        <w:t xml:space="preserve">        timeDuration:</w:t>
      </w:r>
    </w:p>
    <w:p w14:paraId="4AE80F3C" w14:textId="77777777" w:rsidR="00566FA2" w:rsidRDefault="00566FA2" w:rsidP="00566FA2">
      <w:pPr>
        <w:pStyle w:val="PL"/>
      </w:pPr>
      <w:r>
        <w:t xml:space="preserve">          type: integer</w:t>
      </w:r>
    </w:p>
    <w:p w14:paraId="439D3B33" w14:textId="77777777" w:rsidR="00566FA2" w:rsidRDefault="00566FA2" w:rsidP="00566FA2">
      <w:pPr>
        <w:pStyle w:val="PL"/>
      </w:pPr>
      <w:r>
        <w:t xml:space="preserve">    IntraRatEsActivationCandidateCellsLoadParameters:</w:t>
      </w:r>
    </w:p>
    <w:p w14:paraId="01F4FB88" w14:textId="77777777" w:rsidR="00566FA2" w:rsidRDefault="00566FA2" w:rsidP="00566FA2">
      <w:pPr>
        <w:pStyle w:val="PL"/>
      </w:pPr>
      <w:r>
        <w:t xml:space="preserve">      type: object</w:t>
      </w:r>
    </w:p>
    <w:p w14:paraId="2E624861" w14:textId="77777777" w:rsidR="00566FA2" w:rsidRDefault="00566FA2" w:rsidP="00566FA2">
      <w:pPr>
        <w:pStyle w:val="PL"/>
      </w:pPr>
      <w:r>
        <w:t xml:space="preserve">      properties:</w:t>
      </w:r>
    </w:p>
    <w:p w14:paraId="0B7F7F05" w14:textId="77777777" w:rsidR="00566FA2" w:rsidRDefault="00566FA2" w:rsidP="00566FA2">
      <w:pPr>
        <w:pStyle w:val="PL"/>
      </w:pPr>
      <w:r>
        <w:t xml:space="preserve">        loadThreshold:</w:t>
      </w:r>
    </w:p>
    <w:p w14:paraId="35389BC3" w14:textId="77777777" w:rsidR="00566FA2" w:rsidRDefault="00566FA2" w:rsidP="00566FA2">
      <w:pPr>
        <w:pStyle w:val="PL"/>
      </w:pPr>
      <w:r>
        <w:t xml:space="preserve">          type: integer</w:t>
      </w:r>
    </w:p>
    <w:p w14:paraId="57BC637A" w14:textId="77777777" w:rsidR="00566FA2" w:rsidRDefault="00566FA2" w:rsidP="00566FA2">
      <w:pPr>
        <w:pStyle w:val="PL"/>
      </w:pPr>
      <w:r>
        <w:t xml:space="preserve">        timeDuration:</w:t>
      </w:r>
    </w:p>
    <w:p w14:paraId="71411EC7" w14:textId="77777777" w:rsidR="00566FA2" w:rsidRDefault="00566FA2" w:rsidP="00566FA2">
      <w:pPr>
        <w:pStyle w:val="PL"/>
      </w:pPr>
      <w:r>
        <w:t xml:space="preserve">          type: integer</w:t>
      </w:r>
    </w:p>
    <w:p w14:paraId="6A46A1DD" w14:textId="77777777" w:rsidR="00566FA2" w:rsidRDefault="00566FA2" w:rsidP="00566FA2">
      <w:pPr>
        <w:pStyle w:val="PL"/>
      </w:pPr>
      <w:r>
        <w:t xml:space="preserve">    IntraRatEsDeactivationCandidateCellsLoadParameters:</w:t>
      </w:r>
    </w:p>
    <w:p w14:paraId="32BC98F1" w14:textId="77777777" w:rsidR="00566FA2" w:rsidRDefault="00566FA2" w:rsidP="00566FA2">
      <w:pPr>
        <w:pStyle w:val="PL"/>
      </w:pPr>
      <w:r>
        <w:t xml:space="preserve">      type: object</w:t>
      </w:r>
    </w:p>
    <w:p w14:paraId="0844207C" w14:textId="77777777" w:rsidR="00566FA2" w:rsidRDefault="00566FA2" w:rsidP="00566FA2">
      <w:pPr>
        <w:pStyle w:val="PL"/>
      </w:pPr>
      <w:r>
        <w:t xml:space="preserve">      properties:</w:t>
      </w:r>
    </w:p>
    <w:p w14:paraId="389EDABD" w14:textId="77777777" w:rsidR="00566FA2" w:rsidRDefault="00566FA2" w:rsidP="00566FA2">
      <w:pPr>
        <w:pStyle w:val="PL"/>
      </w:pPr>
      <w:r>
        <w:t xml:space="preserve">        loadThreshold:</w:t>
      </w:r>
    </w:p>
    <w:p w14:paraId="413A4626" w14:textId="77777777" w:rsidR="00566FA2" w:rsidRDefault="00566FA2" w:rsidP="00566FA2">
      <w:pPr>
        <w:pStyle w:val="PL"/>
      </w:pPr>
      <w:r>
        <w:t xml:space="preserve">          type: integer</w:t>
      </w:r>
    </w:p>
    <w:p w14:paraId="73A1F033" w14:textId="77777777" w:rsidR="00566FA2" w:rsidRDefault="00566FA2" w:rsidP="00566FA2">
      <w:pPr>
        <w:pStyle w:val="PL"/>
      </w:pPr>
      <w:r>
        <w:t xml:space="preserve">        timeDuration:</w:t>
      </w:r>
    </w:p>
    <w:p w14:paraId="2688D0E9" w14:textId="77777777" w:rsidR="00566FA2" w:rsidRDefault="00566FA2" w:rsidP="00566FA2">
      <w:pPr>
        <w:pStyle w:val="PL"/>
      </w:pPr>
      <w:r>
        <w:t xml:space="preserve">          type: integer</w:t>
      </w:r>
    </w:p>
    <w:p w14:paraId="69C34233" w14:textId="77777777" w:rsidR="00566FA2" w:rsidRDefault="00566FA2" w:rsidP="00566FA2">
      <w:pPr>
        <w:pStyle w:val="PL"/>
      </w:pPr>
      <w:r>
        <w:t xml:space="preserve">    EsNotAllowedTimePeriod:</w:t>
      </w:r>
    </w:p>
    <w:p w14:paraId="02CF8A47" w14:textId="77777777" w:rsidR="00566FA2" w:rsidRDefault="00566FA2" w:rsidP="00566FA2">
      <w:pPr>
        <w:pStyle w:val="PL"/>
      </w:pPr>
      <w:r>
        <w:t xml:space="preserve">      type: object</w:t>
      </w:r>
    </w:p>
    <w:p w14:paraId="6EF880E9" w14:textId="77777777" w:rsidR="00566FA2" w:rsidRDefault="00566FA2" w:rsidP="00566FA2">
      <w:pPr>
        <w:pStyle w:val="PL"/>
      </w:pPr>
      <w:r>
        <w:t xml:space="preserve">      properties:</w:t>
      </w:r>
    </w:p>
    <w:p w14:paraId="4E76508C" w14:textId="77777777" w:rsidR="00566FA2" w:rsidRDefault="00566FA2" w:rsidP="00566FA2">
      <w:pPr>
        <w:pStyle w:val="PL"/>
      </w:pPr>
      <w:r>
        <w:t xml:space="preserve">        startTimeandendTime:</w:t>
      </w:r>
    </w:p>
    <w:p w14:paraId="2BFCFCFA" w14:textId="77777777" w:rsidR="00566FA2" w:rsidRDefault="00566FA2" w:rsidP="00566FA2">
      <w:pPr>
        <w:pStyle w:val="PL"/>
      </w:pPr>
      <w:r>
        <w:t xml:space="preserve">          type: string</w:t>
      </w:r>
    </w:p>
    <w:p w14:paraId="2381CECD" w14:textId="77777777" w:rsidR="00566FA2" w:rsidRDefault="00566FA2" w:rsidP="00566FA2">
      <w:pPr>
        <w:pStyle w:val="PL"/>
      </w:pPr>
      <w:r>
        <w:t xml:space="preserve">        periodOfDay:</w:t>
      </w:r>
    </w:p>
    <w:p w14:paraId="45E748FE" w14:textId="77777777" w:rsidR="00566FA2" w:rsidRDefault="00566FA2" w:rsidP="00566FA2">
      <w:pPr>
        <w:pStyle w:val="PL"/>
      </w:pPr>
      <w:r>
        <w:t xml:space="preserve">          type: string</w:t>
      </w:r>
    </w:p>
    <w:p w14:paraId="54E80CCB" w14:textId="77777777" w:rsidR="00566FA2" w:rsidRDefault="00566FA2" w:rsidP="00566FA2">
      <w:pPr>
        <w:pStyle w:val="PL"/>
      </w:pPr>
      <w:r>
        <w:t xml:space="preserve">        daysOfWeekList:</w:t>
      </w:r>
    </w:p>
    <w:p w14:paraId="653F9D63" w14:textId="77777777" w:rsidR="00566FA2" w:rsidRDefault="00566FA2" w:rsidP="00566FA2">
      <w:pPr>
        <w:pStyle w:val="PL"/>
      </w:pPr>
      <w:r>
        <w:t xml:space="preserve">          type: string</w:t>
      </w:r>
    </w:p>
    <w:p w14:paraId="5485D068" w14:textId="77777777" w:rsidR="00566FA2" w:rsidRDefault="00566FA2" w:rsidP="00566FA2">
      <w:pPr>
        <w:pStyle w:val="PL"/>
      </w:pPr>
      <w:r>
        <w:t xml:space="preserve">        listoftimeperiods:</w:t>
      </w:r>
    </w:p>
    <w:p w14:paraId="2C98FFC6" w14:textId="77777777" w:rsidR="00566FA2" w:rsidRDefault="00566FA2" w:rsidP="00566FA2">
      <w:pPr>
        <w:pStyle w:val="PL"/>
      </w:pPr>
      <w:r>
        <w:t xml:space="preserve">          type: string</w:t>
      </w:r>
    </w:p>
    <w:p w14:paraId="0499082E" w14:textId="77777777" w:rsidR="00566FA2" w:rsidRDefault="00566FA2" w:rsidP="00566FA2">
      <w:pPr>
        <w:pStyle w:val="PL"/>
      </w:pPr>
      <w:r>
        <w:t xml:space="preserve">    InterRatEsActivationOriginalCellParameters:</w:t>
      </w:r>
    </w:p>
    <w:p w14:paraId="7DDB777E" w14:textId="77777777" w:rsidR="00566FA2" w:rsidRDefault="00566FA2" w:rsidP="00566FA2">
      <w:pPr>
        <w:pStyle w:val="PL"/>
      </w:pPr>
      <w:r>
        <w:t xml:space="preserve">      type: object</w:t>
      </w:r>
    </w:p>
    <w:p w14:paraId="6784121C" w14:textId="77777777" w:rsidR="00566FA2" w:rsidRDefault="00566FA2" w:rsidP="00566FA2">
      <w:pPr>
        <w:pStyle w:val="PL"/>
      </w:pPr>
      <w:r>
        <w:t xml:space="preserve">      properties:</w:t>
      </w:r>
    </w:p>
    <w:p w14:paraId="50B7A765" w14:textId="77777777" w:rsidR="00566FA2" w:rsidRDefault="00566FA2" w:rsidP="00566FA2">
      <w:pPr>
        <w:pStyle w:val="PL"/>
      </w:pPr>
      <w:r>
        <w:t xml:space="preserve">        loadThreshold:</w:t>
      </w:r>
    </w:p>
    <w:p w14:paraId="309DA4C2" w14:textId="77777777" w:rsidR="00566FA2" w:rsidRDefault="00566FA2" w:rsidP="00566FA2">
      <w:pPr>
        <w:pStyle w:val="PL"/>
      </w:pPr>
      <w:r>
        <w:t xml:space="preserve">          type: integer</w:t>
      </w:r>
    </w:p>
    <w:p w14:paraId="2AC682DD" w14:textId="77777777" w:rsidR="00566FA2" w:rsidRDefault="00566FA2" w:rsidP="00566FA2">
      <w:pPr>
        <w:pStyle w:val="PL"/>
      </w:pPr>
      <w:r>
        <w:t xml:space="preserve">        timeDuration:</w:t>
      </w:r>
    </w:p>
    <w:p w14:paraId="1C9730B4" w14:textId="77777777" w:rsidR="00566FA2" w:rsidRDefault="00566FA2" w:rsidP="00566FA2">
      <w:pPr>
        <w:pStyle w:val="PL"/>
      </w:pPr>
      <w:r>
        <w:t xml:space="preserve">          type: integer</w:t>
      </w:r>
    </w:p>
    <w:p w14:paraId="6F3429C0" w14:textId="77777777" w:rsidR="00566FA2" w:rsidRDefault="00566FA2" w:rsidP="00566FA2">
      <w:pPr>
        <w:pStyle w:val="PL"/>
      </w:pPr>
      <w:r>
        <w:t xml:space="preserve">    InterRatEsActivationCandidateCellParameters:</w:t>
      </w:r>
    </w:p>
    <w:p w14:paraId="3F32AC14" w14:textId="77777777" w:rsidR="00566FA2" w:rsidRDefault="00566FA2" w:rsidP="00566FA2">
      <w:pPr>
        <w:pStyle w:val="PL"/>
      </w:pPr>
      <w:r>
        <w:lastRenderedPageBreak/>
        <w:t xml:space="preserve">      type: object</w:t>
      </w:r>
    </w:p>
    <w:p w14:paraId="16004286" w14:textId="77777777" w:rsidR="00566FA2" w:rsidRDefault="00566FA2" w:rsidP="00566FA2">
      <w:pPr>
        <w:pStyle w:val="PL"/>
      </w:pPr>
      <w:r>
        <w:t xml:space="preserve">      properties:</w:t>
      </w:r>
    </w:p>
    <w:p w14:paraId="2304DE8E" w14:textId="77777777" w:rsidR="00566FA2" w:rsidRDefault="00566FA2" w:rsidP="00566FA2">
      <w:pPr>
        <w:pStyle w:val="PL"/>
      </w:pPr>
      <w:r>
        <w:t xml:space="preserve">        loadThreshold:</w:t>
      </w:r>
    </w:p>
    <w:p w14:paraId="0CDAB931" w14:textId="77777777" w:rsidR="00566FA2" w:rsidRDefault="00566FA2" w:rsidP="00566FA2">
      <w:pPr>
        <w:pStyle w:val="PL"/>
      </w:pPr>
      <w:r>
        <w:t xml:space="preserve">          type: integer</w:t>
      </w:r>
    </w:p>
    <w:p w14:paraId="3DFF4AD8" w14:textId="77777777" w:rsidR="00566FA2" w:rsidRDefault="00566FA2" w:rsidP="00566FA2">
      <w:pPr>
        <w:pStyle w:val="PL"/>
      </w:pPr>
      <w:r>
        <w:t xml:space="preserve">        timeDuration:</w:t>
      </w:r>
    </w:p>
    <w:p w14:paraId="05E7033C" w14:textId="77777777" w:rsidR="00566FA2" w:rsidRDefault="00566FA2" w:rsidP="00566FA2">
      <w:pPr>
        <w:pStyle w:val="PL"/>
      </w:pPr>
      <w:r>
        <w:t xml:space="preserve">          type: integer</w:t>
      </w:r>
    </w:p>
    <w:p w14:paraId="0A73C235" w14:textId="77777777" w:rsidR="00566FA2" w:rsidRDefault="00566FA2" w:rsidP="00566FA2">
      <w:pPr>
        <w:pStyle w:val="PL"/>
      </w:pPr>
      <w:r>
        <w:t xml:space="preserve">    InterRatEsDeactivationCandidateCellParameters:</w:t>
      </w:r>
    </w:p>
    <w:p w14:paraId="15EE2194" w14:textId="77777777" w:rsidR="00566FA2" w:rsidRDefault="00566FA2" w:rsidP="00566FA2">
      <w:pPr>
        <w:pStyle w:val="PL"/>
      </w:pPr>
      <w:r>
        <w:t xml:space="preserve">      type: object</w:t>
      </w:r>
    </w:p>
    <w:p w14:paraId="6B8AF8B0" w14:textId="77777777" w:rsidR="00566FA2" w:rsidRDefault="00566FA2" w:rsidP="00566FA2">
      <w:pPr>
        <w:pStyle w:val="PL"/>
      </w:pPr>
      <w:r>
        <w:t xml:space="preserve">      properties:</w:t>
      </w:r>
    </w:p>
    <w:p w14:paraId="4D73748B" w14:textId="77777777" w:rsidR="00566FA2" w:rsidRDefault="00566FA2" w:rsidP="00566FA2">
      <w:pPr>
        <w:pStyle w:val="PL"/>
      </w:pPr>
      <w:r>
        <w:t xml:space="preserve">        loadThreshold:</w:t>
      </w:r>
    </w:p>
    <w:p w14:paraId="614AD508" w14:textId="77777777" w:rsidR="00566FA2" w:rsidRDefault="00566FA2" w:rsidP="00566FA2">
      <w:pPr>
        <w:pStyle w:val="PL"/>
      </w:pPr>
      <w:r>
        <w:t xml:space="preserve">          type: integer</w:t>
      </w:r>
    </w:p>
    <w:p w14:paraId="0EDB7A43" w14:textId="77777777" w:rsidR="00566FA2" w:rsidRDefault="00566FA2" w:rsidP="00566FA2">
      <w:pPr>
        <w:pStyle w:val="PL"/>
      </w:pPr>
      <w:r>
        <w:t xml:space="preserve">        timeDuration:</w:t>
      </w:r>
    </w:p>
    <w:p w14:paraId="14EE1477" w14:textId="77777777" w:rsidR="00566FA2" w:rsidRDefault="00566FA2" w:rsidP="00566FA2">
      <w:pPr>
        <w:pStyle w:val="PL"/>
      </w:pPr>
      <w:r>
        <w:t xml:space="preserve">          type: integer</w:t>
      </w:r>
    </w:p>
    <w:p w14:paraId="0C93CE95" w14:textId="77777777" w:rsidR="00566FA2" w:rsidRDefault="00566FA2" w:rsidP="00566FA2">
      <w:pPr>
        <w:pStyle w:val="PL"/>
      </w:pPr>
    </w:p>
    <w:p w14:paraId="1D68EA32" w14:textId="77777777" w:rsidR="00566FA2" w:rsidRDefault="00566FA2" w:rsidP="00566FA2">
      <w:pPr>
        <w:pStyle w:val="PL"/>
      </w:pPr>
      <w:r>
        <w:t xml:space="preserve">    UeAccPro</w:t>
      </w:r>
      <w:ins w:id="12" w:author="Author">
        <w:r>
          <w:t>ba</w:t>
        </w:r>
      </w:ins>
      <w:r>
        <w:t>bilityDist:</w:t>
      </w:r>
    </w:p>
    <w:p w14:paraId="5CED3F41" w14:textId="77777777" w:rsidR="00566FA2" w:rsidRDefault="00566FA2" w:rsidP="00566FA2">
      <w:pPr>
        <w:pStyle w:val="PL"/>
      </w:pPr>
      <w:r>
        <w:t xml:space="preserve">      type: object</w:t>
      </w:r>
    </w:p>
    <w:p w14:paraId="14A07835" w14:textId="77777777" w:rsidR="00566FA2" w:rsidRDefault="00566FA2" w:rsidP="00566FA2">
      <w:pPr>
        <w:pStyle w:val="PL"/>
      </w:pPr>
      <w:r>
        <w:t xml:space="preserve">      properties:</w:t>
      </w:r>
    </w:p>
    <w:p w14:paraId="6B3049B1" w14:textId="77777777" w:rsidR="00566FA2" w:rsidRDefault="00566FA2" w:rsidP="00566FA2">
      <w:pPr>
        <w:pStyle w:val="PL"/>
      </w:pPr>
      <w:r>
        <w:t xml:space="preserve">        targetProbability:</w:t>
      </w:r>
    </w:p>
    <w:p w14:paraId="3687ED3C" w14:textId="77777777" w:rsidR="00566FA2" w:rsidRDefault="00566FA2" w:rsidP="00566FA2">
      <w:pPr>
        <w:pStyle w:val="PL"/>
      </w:pPr>
      <w:r>
        <w:t xml:space="preserve">          type: integer</w:t>
      </w:r>
    </w:p>
    <w:p w14:paraId="17A4D9DC" w14:textId="77777777" w:rsidR="00566FA2" w:rsidRDefault="00566FA2" w:rsidP="00566FA2">
      <w:pPr>
        <w:pStyle w:val="PL"/>
      </w:pPr>
      <w:r>
        <w:t xml:space="preserve">        numberofpreamblessent:</w:t>
      </w:r>
    </w:p>
    <w:p w14:paraId="2A469634" w14:textId="77777777" w:rsidR="00566FA2" w:rsidRDefault="00566FA2" w:rsidP="00566FA2">
      <w:pPr>
        <w:pStyle w:val="PL"/>
      </w:pPr>
      <w:r>
        <w:t xml:space="preserve">          type: integer</w:t>
      </w:r>
    </w:p>
    <w:p w14:paraId="70FD1517" w14:textId="77777777" w:rsidR="00566FA2" w:rsidRDefault="00566FA2" w:rsidP="00566FA2">
      <w:pPr>
        <w:pStyle w:val="PL"/>
      </w:pPr>
    </w:p>
    <w:p w14:paraId="381F0925" w14:textId="77777777" w:rsidR="00566FA2" w:rsidRDefault="00566FA2" w:rsidP="00566FA2">
      <w:pPr>
        <w:pStyle w:val="PL"/>
      </w:pPr>
      <w:r>
        <w:t xml:space="preserve">    UeAccDelayPro</w:t>
      </w:r>
      <w:ins w:id="13" w:author="Author">
        <w:r>
          <w:t>ba</w:t>
        </w:r>
      </w:ins>
      <w:r>
        <w:t>bilityDist:</w:t>
      </w:r>
    </w:p>
    <w:p w14:paraId="19AE989A" w14:textId="77777777" w:rsidR="00566FA2" w:rsidRDefault="00566FA2" w:rsidP="00566FA2">
      <w:pPr>
        <w:pStyle w:val="PL"/>
      </w:pPr>
      <w:r>
        <w:t xml:space="preserve">      type: object</w:t>
      </w:r>
    </w:p>
    <w:p w14:paraId="5A20FC59" w14:textId="77777777" w:rsidR="00566FA2" w:rsidRDefault="00566FA2" w:rsidP="00566FA2">
      <w:pPr>
        <w:pStyle w:val="PL"/>
      </w:pPr>
      <w:r>
        <w:t xml:space="preserve">      properties:</w:t>
      </w:r>
    </w:p>
    <w:p w14:paraId="3E7DC936" w14:textId="77777777" w:rsidR="00566FA2" w:rsidRDefault="00566FA2" w:rsidP="00566FA2">
      <w:pPr>
        <w:pStyle w:val="PL"/>
      </w:pPr>
      <w:r>
        <w:t xml:space="preserve">        targetProbability:</w:t>
      </w:r>
    </w:p>
    <w:p w14:paraId="7A9CDF26" w14:textId="77777777" w:rsidR="00566FA2" w:rsidRDefault="00566FA2" w:rsidP="00566FA2">
      <w:pPr>
        <w:pStyle w:val="PL"/>
      </w:pPr>
      <w:r>
        <w:t xml:space="preserve">          type: integer</w:t>
      </w:r>
    </w:p>
    <w:p w14:paraId="6F29C065" w14:textId="77777777" w:rsidR="00566FA2" w:rsidRDefault="00566FA2" w:rsidP="00566FA2">
      <w:pPr>
        <w:pStyle w:val="PL"/>
      </w:pPr>
      <w:r>
        <w:t xml:space="preserve">        accessdelay:</w:t>
      </w:r>
    </w:p>
    <w:p w14:paraId="2FC6CBD1" w14:textId="77777777" w:rsidR="00566FA2" w:rsidRDefault="00566FA2" w:rsidP="00566FA2">
      <w:pPr>
        <w:pStyle w:val="PL"/>
      </w:pPr>
      <w:r>
        <w:t xml:space="preserve">          type: integer</w:t>
      </w:r>
    </w:p>
    <w:p w14:paraId="7885E4C4" w14:textId="77777777" w:rsidR="00566FA2" w:rsidRDefault="00566FA2" w:rsidP="00566FA2">
      <w:pPr>
        <w:pStyle w:val="PL"/>
      </w:pPr>
    </w:p>
    <w:p w14:paraId="43A63D39" w14:textId="77777777" w:rsidR="00566FA2" w:rsidRDefault="00566FA2" w:rsidP="00566FA2">
      <w:pPr>
        <w:pStyle w:val="PL"/>
      </w:pPr>
      <w:r>
        <w:t xml:space="preserve">    NRPciList:</w:t>
      </w:r>
    </w:p>
    <w:p w14:paraId="5B877DA9" w14:textId="77777777" w:rsidR="00566FA2" w:rsidRDefault="00566FA2" w:rsidP="00566FA2">
      <w:pPr>
        <w:pStyle w:val="PL"/>
      </w:pPr>
      <w:r>
        <w:t xml:space="preserve">  type: array</w:t>
      </w:r>
    </w:p>
    <w:p w14:paraId="77ECA0F2" w14:textId="77777777" w:rsidR="00566FA2" w:rsidRDefault="00566FA2" w:rsidP="00566FA2">
      <w:pPr>
        <w:pStyle w:val="PL"/>
      </w:pPr>
      <w:r>
        <w:t xml:space="preserve">  items:</w:t>
      </w:r>
    </w:p>
    <w:p w14:paraId="4BE75AFA" w14:textId="77777777" w:rsidR="00566FA2" w:rsidRDefault="00566FA2" w:rsidP="00566FA2">
      <w:pPr>
        <w:pStyle w:val="PL"/>
      </w:pPr>
      <w:r>
        <w:t xml:space="preserve">    $ref: '#/components/schemas/NrPci'</w:t>
      </w:r>
    </w:p>
    <w:p w14:paraId="0599F46D" w14:textId="77777777" w:rsidR="00566FA2" w:rsidRDefault="00566FA2" w:rsidP="00566FA2">
      <w:pPr>
        <w:pStyle w:val="PL"/>
      </w:pPr>
      <w:r>
        <w:t xml:space="preserve">  minItems: 0</w:t>
      </w:r>
    </w:p>
    <w:p w14:paraId="7E42B7A3" w14:textId="77777777" w:rsidR="00566FA2" w:rsidRDefault="00566FA2" w:rsidP="00566FA2">
      <w:pPr>
        <w:pStyle w:val="PL"/>
      </w:pPr>
      <w:r>
        <w:t xml:space="preserve">  maxItems: 1007</w:t>
      </w:r>
    </w:p>
    <w:p w14:paraId="608BD156" w14:textId="77777777" w:rsidR="00566FA2" w:rsidRDefault="00566FA2" w:rsidP="00566FA2">
      <w:pPr>
        <w:pStyle w:val="PL"/>
      </w:pPr>
    </w:p>
    <w:p w14:paraId="6EEACA73" w14:textId="77777777" w:rsidR="00566FA2" w:rsidRDefault="00566FA2" w:rsidP="00566FA2">
      <w:pPr>
        <w:pStyle w:val="PL"/>
      </w:pPr>
      <w:r>
        <w:t xml:space="preserve">    CSonPciList:</w:t>
      </w:r>
    </w:p>
    <w:p w14:paraId="4065816F" w14:textId="77777777" w:rsidR="00566FA2" w:rsidRDefault="00566FA2" w:rsidP="00566FA2">
      <w:pPr>
        <w:pStyle w:val="PL"/>
      </w:pPr>
      <w:r>
        <w:t xml:space="preserve">  type: array</w:t>
      </w:r>
    </w:p>
    <w:p w14:paraId="11234948" w14:textId="77777777" w:rsidR="00566FA2" w:rsidRDefault="00566FA2" w:rsidP="00566FA2">
      <w:pPr>
        <w:pStyle w:val="PL"/>
      </w:pPr>
      <w:r>
        <w:t xml:space="preserve">  items:</w:t>
      </w:r>
    </w:p>
    <w:p w14:paraId="11BF0D5A" w14:textId="77777777" w:rsidR="00566FA2" w:rsidRDefault="00566FA2" w:rsidP="00566FA2">
      <w:pPr>
        <w:pStyle w:val="PL"/>
      </w:pPr>
      <w:r>
        <w:t xml:space="preserve">    $ref: '#/components/schemas/NrPci'</w:t>
      </w:r>
    </w:p>
    <w:p w14:paraId="696FE007" w14:textId="77777777" w:rsidR="00566FA2" w:rsidRDefault="00566FA2" w:rsidP="00566FA2">
      <w:pPr>
        <w:pStyle w:val="PL"/>
      </w:pPr>
      <w:r>
        <w:t xml:space="preserve">  minItems: 1</w:t>
      </w:r>
    </w:p>
    <w:p w14:paraId="03F25E70" w14:textId="77777777" w:rsidR="00566FA2" w:rsidRDefault="00566FA2" w:rsidP="00566FA2">
      <w:pPr>
        <w:pStyle w:val="PL"/>
      </w:pPr>
      <w:r>
        <w:t xml:space="preserve">  maxItems: 100</w:t>
      </w:r>
    </w:p>
    <w:p w14:paraId="041DA5C4" w14:textId="77777777" w:rsidR="00566FA2" w:rsidRDefault="00566FA2" w:rsidP="00566FA2">
      <w:pPr>
        <w:pStyle w:val="PL"/>
      </w:pPr>
      <w:r>
        <w:t xml:space="preserve">    MaximumDeviationHoTrigger:</w:t>
      </w:r>
    </w:p>
    <w:p w14:paraId="006CF0BA" w14:textId="77777777" w:rsidR="00566FA2" w:rsidRDefault="00566FA2" w:rsidP="00566FA2">
      <w:pPr>
        <w:pStyle w:val="PL"/>
      </w:pPr>
      <w:r>
        <w:t xml:space="preserve">      type: integer</w:t>
      </w:r>
    </w:p>
    <w:p w14:paraId="6E5BBC9A" w14:textId="77777777" w:rsidR="00566FA2" w:rsidRDefault="00566FA2" w:rsidP="00566FA2">
      <w:pPr>
        <w:pStyle w:val="PL"/>
      </w:pPr>
      <w:r>
        <w:t xml:space="preserve">      minimum: -20</w:t>
      </w:r>
    </w:p>
    <w:p w14:paraId="505F4027" w14:textId="77777777" w:rsidR="00566FA2" w:rsidRDefault="00566FA2" w:rsidP="00566FA2">
      <w:pPr>
        <w:pStyle w:val="PL"/>
      </w:pPr>
      <w:r>
        <w:t xml:space="preserve">      maximum: 20</w:t>
      </w:r>
    </w:p>
    <w:p w14:paraId="712D063C" w14:textId="77777777" w:rsidR="00566FA2" w:rsidRDefault="00566FA2" w:rsidP="00566FA2">
      <w:pPr>
        <w:pStyle w:val="PL"/>
      </w:pPr>
    </w:p>
    <w:p w14:paraId="6755257A" w14:textId="77777777" w:rsidR="00566FA2" w:rsidRDefault="00566FA2" w:rsidP="00566FA2">
      <w:pPr>
        <w:pStyle w:val="PL"/>
      </w:pPr>
      <w:r>
        <w:t xml:space="preserve">    MinimumTimeBetweenHoTriggerChange:</w:t>
      </w:r>
    </w:p>
    <w:p w14:paraId="488BB8EC" w14:textId="77777777" w:rsidR="00566FA2" w:rsidRDefault="00566FA2" w:rsidP="00566FA2">
      <w:pPr>
        <w:pStyle w:val="PL"/>
      </w:pPr>
      <w:r>
        <w:t xml:space="preserve">      type: integer</w:t>
      </w:r>
    </w:p>
    <w:p w14:paraId="33421C63" w14:textId="77777777" w:rsidR="00566FA2" w:rsidRDefault="00566FA2" w:rsidP="00566FA2">
      <w:pPr>
        <w:pStyle w:val="PL"/>
      </w:pPr>
      <w:r>
        <w:t xml:space="preserve">      minimum: 0</w:t>
      </w:r>
    </w:p>
    <w:p w14:paraId="0A47D5F7" w14:textId="77777777" w:rsidR="00566FA2" w:rsidRDefault="00566FA2" w:rsidP="00566FA2">
      <w:pPr>
        <w:pStyle w:val="PL"/>
      </w:pPr>
      <w:r>
        <w:t xml:space="preserve">      maximum: 604800</w:t>
      </w:r>
    </w:p>
    <w:p w14:paraId="00E80999" w14:textId="77777777" w:rsidR="00566FA2" w:rsidRDefault="00566FA2" w:rsidP="00566FA2">
      <w:pPr>
        <w:pStyle w:val="PL"/>
      </w:pPr>
    </w:p>
    <w:p w14:paraId="60C4F425" w14:textId="77777777" w:rsidR="00566FA2" w:rsidRDefault="00566FA2" w:rsidP="00566FA2">
      <w:pPr>
        <w:pStyle w:val="PL"/>
      </w:pPr>
      <w:r>
        <w:t xml:space="preserve">    TstoreUEcntxt:</w:t>
      </w:r>
    </w:p>
    <w:p w14:paraId="7ED706CE" w14:textId="77777777" w:rsidR="00566FA2" w:rsidRDefault="00566FA2" w:rsidP="00566FA2">
      <w:pPr>
        <w:pStyle w:val="PL"/>
      </w:pPr>
      <w:r>
        <w:t xml:space="preserve">      type: integer</w:t>
      </w:r>
    </w:p>
    <w:p w14:paraId="1A2D1090" w14:textId="77777777" w:rsidR="00566FA2" w:rsidRDefault="00566FA2" w:rsidP="00566FA2">
      <w:pPr>
        <w:pStyle w:val="PL"/>
      </w:pPr>
      <w:r>
        <w:t xml:space="preserve">      minimum: 0</w:t>
      </w:r>
    </w:p>
    <w:p w14:paraId="4DE12460" w14:textId="77777777" w:rsidR="00566FA2" w:rsidRDefault="00566FA2" w:rsidP="00566FA2">
      <w:pPr>
        <w:pStyle w:val="PL"/>
      </w:pPr>
      <w:r>
        <w:t xml:space="preserve">      maximum: 1023</w:t>
      </w:r>
    </w:p>
    <w:p w14:paraId="513D5C54" w14:textId="77777777" w:rsidR="00566FA2" w:rsidRDefault="00566FA2" w:rsidP="00566FA2">
      <w:pPr>
        <w:pStyle w:val="PL"/>
      </w:pPr>
    </w:p>
    <w:p w14:paraId="3A0BDA1C" w14:textId="77777777" w:rsidR="00566FA2" w:rsidRDefault="00566FA2" w:rsidP="00566FA2">
      <w:pPr>
        <w:pStyle w:val="PL"/>
      </w:pPr>
      <w:r>
        <w:t xml:space="preserve">    CellState:</w:t>
      </w:r>
    </w:p>
    <w:p w14:paraId="73BB249B" w14:textId="77777777" w:rsidR="00566FA2" w:rsidRDefault="00566FA2" w:rsidP="00566FA2">
      <w:pPr>
        <w:pStyle w:val="PL"/>
      </w:pPr>
      <w:r>
        <w:t xml:space="preserve">      type: string</w:t>
      </w:r>
    </w:p>
    <w:p w14:paraId="6D78569A" w14:textId="77777777" w:rsidR="00566FA2" w:rsidRDefault="00566FA2" w:rsidP="00566FA2">
      <w:pPr>
        <w:pStyle w:val="PL"/>
      </w:pPr>
      <w:r>
        <w:t xml:space="preserve">      enum:</w:t>
      </w:r>
    </w:p>
    <w:p w14:paraId="3C9F3B5F" w14:textId="77777777" w:rsidR="00566FA2" w:rsidRDefault="00566FA2" w:rsidP="00566FA2">
      <w:pPr>
        <w:pStyle w:val="PL"/>
      </w:pPr>
      <w:r>
        <w:t xml:space="preserve">        - IDLE</w:t>
      </w:r>
    </w:p>
    <w:p w14:paraId="43B574DE" w14:textId="77777777" w:rsidR="00566FA2" w:rsidRDefault="00566FA2" w:rsidP="00566FA2">
      <w:pPr>
        <w:pStyle w:val="PL"/>
      </w:pPr>
      <w:r>
        <w:t xml:space="preserve">        - INACTIVE</w:t>
      </w:r>
    </w:p>
    <w:p w14:paraId="23513BD2" w14:textId="77777777" w:rsidR="00566FA2" w:rsidRDefault="00566FA2" w:rsidP="00566FA2">
      <w:pPr>
        <w:pStyle w:val="PL"/>
      </w:pPr>
      <w:r>
        <w:t xml:space="preserve">        - ACTIVE</w:t>
      </w:r>
    </w:p>
    <w:p w14:paraId="7E70B297" w14:textId="77777777" w:rsidR="00566FA2" w:rsidRDefault="00566FA2" w:rsidP="00566FA2">
      <w:pPr>
        <w:pStyle w:val="PL"/>
      </w:pPr>
      <w:r>
        <w:t xml:space="preserve">    CyclicPrefix:</w:t>
      </w:r>
    </w:p>
    <w:p w14:paraId="448039C0" w14:textId="77777777" w:rsidR="00566FA2" w:rsidRDefault="00566FA2" w:rsidP="00566FA2">
      <w:pPr>
        <w:pStyle w:val="PL"/>
      </w:pPr>
      <w:r>
        <w:t xml:space="preserve">      type: string</w:t>
      </w:r>
    </w:p>
    <w:p w14:paraId="06344E00" w14:textId="77777777" w:rsidR="00566FA2" w:rsidRDefault="00566FA2" w:rsidP="00566FA2">
      <w:pPr>
        <w:pStyle w:val="PL"/>
      </w:pPr>
      <w:r>
        <w:t xml:space="preserve">      enum:</w:t>
      </w:r>
    </w:p>
    <w:p w14:paraId="1FA101E9" w14:textId="77777777" w:rsidR="00566FA2" w:rsidRDefault="00566FA2" w:rsidP="00566FA2">
      <w:pPr>
        <w:pStyle w:val="PL"/>
      </w:pPr>
      <w:r>
        <w:t xml:space="preserve">        - '15'</w:t>
      </w:r>
    </w:p>
    <w:p w14:paraId="7ED30C0D" w14:textId="77777777" w:rsidR="00566FA2" w:rsidRDefault="00566FA2" w:rsidP="00566FA2">
      <w:pPr>
        <w:pStyle w:val="PL"/>
      </w:pPr>
      <w:r>
        <w:t xml:space="preserve">        - '30'</w:t>
      </w:r>
    </w:p>
    <w:p w14:paraId="018248B6" w14:textId="77777777" w:rsidR="00566FA2" w:rsidRDefault="00566FA2" w:rsidP="00566FA2">
      <w:pPr>
        <w:pStyle w:val="PL"/>
      </w:pPr>
      <w:r>
        <w:t xml:space="preserve">        - '60'</w:t>
      </w:r>
    </w:p>
    <w:p w14:paraId="7E2C1680" w14:textId="77777777" w:rsidR="00566FA2" w:rsidRDefault="00566FA2" w:rsidP="00566FA2">
      <w:pPr>
        <w:pStyle w:val="PL"/>
      </w:pPr>
      <w:r>
        <w:t xml:space="preserve">        - '120'</w:t>
      </w:r>
    </w:p>
    <w:p w14:paraId="7C682907" w14:textId="77777777" w:rsidR="00566FA2" w:rsidRDefault="00566FA2" w:rsidP="00566FA2">
      <w:pPr>
        <w:pStyle w:val="PL"/>
      </w:pPr>
      <w:r>
        <w:t xml:space="preserve">    TxDirection:</w:t>
      </w:r>
    </w:p>
    <w:p w14:paraId="42FAF8F0" w14:textId="77777777" w:rsidR="00566FA2" w:rsidRDefault="00566FA2" w:rsidP="00566FA2">
      <w:pPr>
        <w:pStyle w:val="PL"/>
      </w:pPr>
      <w:r>
        <w:t xml:space="preserve">      type: string</w:t>
      </w:r>
    </w:p>
    <w:p w14:paraId="312CF1B8" w14:textId="77777777" w:rsidR="00566FA2" w:rsidRDefault="00566FA2" w:rsidP="00566FA2">
      <w:pPr>
        <w:pStyle w:val="PL"/>
      </w:pPr>
      <w:r>
        <w:t xml:space="preserve">      enum:</w:t>
      </w:r>
    </w:p>
    <w:p w14:paraId="2441F437" w14:textId="77777777" w:rsidR="00566FA2" w:rsidRDefault="00566FA2" w:rsidP="00566FA2">
      <w:pPr>
        <w:pStyle w:val="PL"/>
      </w:pPr>
      <w:r>
        <w:t xml:space="preserve">        - DL</w:t>
      </w:r>
    </w:p>
    <w:p w14:paraId="1142A9B1" w14:textId="77777777" w:rsidR="00566FA2" w:rsidRDefault="00566FA2" w:rsidP="00566FA2">
      <w:pPr>
        <w:pStyle w:val="PL"/>
      </w:pPr>
      <w:r>
        <w:t xml:space="preserve">        - UL</w:t>
      </w:r>
    </w:p>
    <w:p w14:paraId="45749842" w14:textId="77777777" w:rsidR="00566FA2" w:rsidRDefault="00566FA2" w:rsidP="00566FA2">
      <w:pPr>
        <w:pStyle w:val="PL"/>
      </w:pPr>
      <w:r>
        <w:t xml:space="preserve">        - DL and UL</w:t>
      </w:r>
    </w:p>
    <w:p w14:paraId="2501F538" w14:textId="77777777" w:rsidR="00566FA2" w:rsidRDefault="00566FA2" w:rsidP="00566FA2">
      <w:pPr>
        <w:pStyle w:val="PL"/>
      </w:pPr>
      <w:r>
        <w:t xml:space="preserve">    BwpContext:</w:t>
      </w:r>
    </w:p>
    <w:p w14:paraId="572925A2" w14:textId="77777777" w:rsidR="00566FA2" w:rsidRDefault="00566FA2" w:rsidP="00566FA2">
      <w:pPr>
        <w:pStyle w:val="PL"/>
      </w:pPr>
      <w:r>
        <w:lastRenderedPageBreak/>
        <w:t xml:space="preserve">      type: string</w:t>
      </w:r>
    </w:p>
    <w:p w14:paraId="60958BD8" w14:textId="77777777" w:rsidR="00566FA2" w:rsidRDefault="00566FA2" w:rsidP="00566FA2">
      <w:pPr>
        <w:pStyle w:val="PL"/>
      </w:pPr>
      <w:r>
        <w:t xml:space="preserve">      enum:</w:t>
      </w:r>
    </w:p>
    <w:p w14:paraId="6422CF0F" w14:textId="77777777" w:rsidR="00566FA2" w:rsidRDefault="00566FA2" w:rsidP="00566FA2">
      <w:pPr>
        <w:pStyle w:val="PL"/>
      </w:pPr>
      <w:r>
        <w:t xml:space="preserve">        - DL</w:t>
      </w:r>
    </w:p>
    <w:p w14:paraId="266E5A60" w14:textId="77777777" w:rsidR="00566FA2" w:rsidRDefault="00566FA2" w:rsidP="00566FA2">
      <w:pPr>
        <w:pStyle w:val="PL"/>
      </w:pPr>
      <w:r>
        <w:t xml:space="preserve">        - UL</w:t>
      </w:r>
    </w:p>
    <w:p w14:paraId="728DEC3D" w14:textId="77777777" w:rsidR="00566FA2" w:rsidRDefault="00566FA2" w:rsidP="00566FA2">
      <w:pPr>
        <w:pStyle w:val="PL"/>
      </w:pPr>
      <w:r>
        <w:t xml:space="preserve">        - SUL</w:t>
      </w:r>
    </w:p>
    <w:p w14:paraId="49ACD86B" w14:textId="77777777" w:rsidR="00566FA2" w:rsidRDefault="00566FA2" w:rsidP="00566FA2">
      <w:pPr>
        <w:pStyle w:val="PL"/>
      </w:pPr>
      <w:r>
        <w:t xml:space="preserve">    IsInitialBwp:</w:t>
      </w:r>
    </w:p>
    <w:p w14:paraId="06F76F3F" w14:textId="77777777" w:rsidR="00566FA2" w:rsidRDefault="00566FA2" w:rsidP="00566FA2">
      <w:pPr>
        <w:pStyle w:val="PL"/>
      </w:pPr>
      <w:r>
        <w:t xml:space="preserve">      type: string</w:t>
      </w:r>
    </w:p>
    <w:p w14:paraId="5D73665A" w14:textId="77777777" w:rsidR="00566FA2" w:rsidRDefault="00566FA2" w:rsidP="00566FA2">
      <w:pPr>
        <w:pStyle w:val="PL"/>
      </w:pPr>
      <w:r>
        <w:t xml:space="preserve">      enum:</w:t>
      </w:r>
    </w:p>
    <w:p w14:paraId="2F2A79D1" w14:textId="77777777" w:rsidR="00566FA2" w:rsidRDefault="00566FA2" w:rsidP="00566FA2">
      <w:pPr>
        <w:pStyle w:val="PL"/>
      </w:pPr>
      <w:r>
        <w:t xml:space="preserve">        - INITIAL</w:t>
      </w:r>
    </w:p>
    <w:p w14:paraId="0B9008B7" w14:textId="77777777" w:rsidR="00566FA2" w:rsidRDefault="00566FA2" w:rsidP="00566FA2">
      <w:pPr>
        <w:pStyle w:val="PL"/>
      </w:pPr>
      <w:r>
        <w:t xml:space="preserve">        - OTHER</w:t>
      </w:r>
    </w:p>
    <w:p w14:paraId="2FAB1A64" w14:textId="77777777" w:rsidR="00566FA2" w:rsidRDefault="00566FA2" w:rsidP="00566FA2">
      <w:pPr>
        <w:pStyle w:val="PL"/>
      </w:pPr>
      <w:r>
        <w:t xml:space="preserve">        - SUL</w:t>
      </w:r>
    </w:p>
    <w:p w14:paraId="522033DC" w14:textId="77777777" w:rsidR="00566FA2" w:rsidRDefault="00566FA2" w:rsidP="00566FA2">
      <w:pPr>
        <w:pStyle w:val="PL"/>
      </w:pPr>
    </w:p>
    <w:p w14:paraId="38726E57" w14:textId="77777777" w:rsidR="00566FA2" w:rsidRDefault="00566FA2" w:rsidP="00566FA2">
      <w:pPr>
        <w:pStyle w:val="PL"/>
      </w:pPr>
      <w:r>
        <w:t xml:space="preserve">    IsESCoveredBy:</w:t>
      </w:r>
    </w:p>
    <w:p w14:paraId="18FFDD45" w14:textId="77777777" w:rsidR="00566FA2" w:rsidRDefault="00566FA2" w:rsidP="00566FA2">
      <w:pPr>
        <w:pStyle w:val="PL"/>
      </w:pPr>
      <w:r>
        <w:t xml:space="preserve">      type: string</w:t>
      </w:r>
    </w:p>
    <w:p w14:paraId="2AD8557E" w14:textId="77777777" w:rsidR="00566FA2" w:rsidRDefault="00566FA2" w:rsidP="00566FA2">
      <w:pPr>
        <w:pStyle w:val="PL"/>
      </w:pPr>
      <w:r>
        <w:t xml:space="preserve">      enum:</w:t>
      </w:r>
    </w:p>
    <w:p w14:paraId="485489CE" w14:textId="77777777" w:rsidR="00566FA2" w:rsidRDefault="00566FA2" w:rsidP="00566FA2">
      <w:pPr>
        <w:pStyle w:val="PL"/>
      </w:pPr>
      <w:r>
        <w:t xml:space="preserve">        - NO</w:t>
      </w:r>
    </w:p>
    <w:p w14:paraId="6E37852A" w14:textId="77777777" w:rsidR="00566FA2" w:rsidRDefault="00566FA2" w:rsidP="00566FA2">
      <w:pPr>
        <w:pStyle w:val="PL"/>
      </w:pPr>
      <w:r>
        <w:t xml:space="preserve">        - PARTIAL</w:t>
      </w:r>
    </w:p>
    <w:p w14:paraId="62FC9A96" w14:textId="77777777" w:rsidR="00566FA2" w:rsidRDefault="00566FA2" w:rsidP="00566FA2">
      <w:pPr>
        <w:pStyle w:val="PL"/>
      </w:pPr>
      <w:r>
        <w:t xml:space="preserve">        - FULL</w:t>
      </w:r>
    </w:p>
    <w:p w14:paraId="0FC34FED" w14:textId="77777777" w:rsidR="00566FA2" w:rsidRDefault="00566FA2" w:rsidP="00566FA2">
      <w:pPr>
        <w:pStyle w:val="PL"/>
      </w:pPr>
      <w:r>
        <w:t xml:space="preserve">    RrmPolicyMember:</w:t>
      </w:r>
    </w:p>
    <w:p w14:paraId="52DDEBFF" w14:textId="77777777" w:rsidR="00566FA2" w:rsidRDefault="00566FA2" w:rsidP="00566FA2">
      <w:pPr>
        <w:pStyle w:val="PL"/>
      </w:pPr>
      <w:r>
        <w:t xml:space="preserve">      type: object</w:t>
      </w:r>
    </w:p>
    <w:p w14:paraId="26B3789E" w14:textId="77777777" w:rsidR="00566FA2" w:rsidRDefault="00566FA2" w:rsidP="00566FA2">
      <w:pPr>
        <w:pStyle w:val="PL"/>
      </w:pPr>
      <w:r>
        <w:t xml:space="preserve">      properties:</w:t>
      </w:r>
    </w:p>
    <w:p w14:paraId="4E271D37" w14:textId="77777777" w:rsidR="00566FA2" w:rsidRDefault="00566FA2" w:rsidP="00566FA2">
      <w:pPr>
        <w:pStyle w:val="PL"/>
      </w:pPr>
      <w:r>
        <w:t xml:space="preserve">        plmnId:</w:t>
      </w:r>
    </w:p>
    <w:p w14:paraId="4D989C53" w14:textId="77777777" w:rsidR="00566FA2" w:rsidRDefault="00566FA2" w:rsidP="00566FA2">
      <w:pPr>
        <w:pStyle w:val="PL"/>
      </w:pPr>
      <w:r>
        <w:t xml:space="preserve">          $ref: 'TS28623_ComDefs.yaml#/components/schemas/PlmnId'</w:t>
      </w:r>
    </w:p>
    <w:p w14:paraId="72B1F1B8" w14:textId="77777777" w:rsidR="00566FA2" w:rsidRDefault="00566FA2" w:rsidP="00566FA2">
      <w:pPr>
        <w:pStyle w:val="PL"/>
      </w:pPr>
      <w:r>
        <w:t xml:space="preserve">        snssai:</w:t>
      </w:r>
    </w:p>
    <w:p w14:paraId="2F930A51" w14:textId="77777777" w:rsidR="00566FA2" w:rsidRDefault="00566FA2" w:rsidP="00566FA2">
      <w:pPr>
        <w:pStyle w:val="PL"/>
      </w:pPr>
      <w:r>
        <w:t xml:space="preserve">          $ref: '#/components/schemas/Snssai'</w:t>
      </w:r>
    </w:p>
    <w:p w14:paraId="36FFA39D" w14:textId="77777777" w:rsidR="00566FA2" w:rsidRDefault="00566FA2" w:rsidP="00566FA2">
      <w:pPr>
        <w:pStyle w:val="PL"/>
      </w:pPr>
      <w:r>
        <w:t xml:space="preserve">    RrmPolicyMemberList:</w:t>
      </w:r>
    </w:p>
    <w:p w14:paraId="08347DE1" w14:textId="77777777" w:rsidR="00566FA2" w:rsidRDefault="00566FA2" w:rsidP="00566FA2">
      <w:pPr>
        <w:pStyle w:val="PL"/>
      </w:pPr>
      <w:r>
        <w:t xml:space="preserve">      type: array</w:t>
      </w:r>
    </w:p>
    <w:p w14:paraId="60CDCAEC" w14:textId="77777777" w:rsidR="00566FA2" w:rsidRDefault="00566FA2" w:rsidP="00566FA2">
      <w:pPr>
        <w:pStyle w:val="PL"/>
      </w:pPr>
      <w:r>
        <w:t xml:space="preserve">      items:</w:t>
      </w:r>
    </w:p>
    <w:p w14:paraId="51EEA3B0" w14:textId="77777777" w:rsidR="00566FA2" w:rsidRDefault="00566FA2" w:rsidP="00566FA2">
      <w:pPr>
        <w:pStyle w:val="PL"/>
      </w:pPr>
      <w:r>
        <w:t xml:space="preserve">        $ref: '#/components/schemas/RrmPolicyMember'</w:t>
      </w:r>
    </w:p>
    <w:p w14:paraId="4B0A7C9D" w14:textId="77777777" w:rsidR="00566FA2" w:rsidRDefault="00566FA2" w:rsidP="00566FA2">
      <w:pPr>
        <w:pStyle w:val="PL"/>
      </w:pPr>
      <w:r>
        <w:t xml:space="preserve">    AddressWithVlan:</w:t>
      </w:r>
    </w:p>
    <w:p w14:paraId="6C5B7F87" w14:textId="77777777" w:rsidR="00566FA2" w:rsidRDefault="00566FA2" w:rsidP="00566FA2">
      <w:pPr>
        <w:pStyle w:val="PL"/>
      </w:pPr>
      <w:r>
        <w:t xml:space="preserve">      type: object</w:t>
      </w:r>
    </w:p>
    <w:p w14:paraId="0D385ED9" w14:textId="77777777" w:rsidR="00566FA2" w:rsidRDefault="00566FA2" w:rsidP="00566FA2">
      <w:pPr>
        <w:pStyle w:val="PL"/>
      </w:pPr>
      <w:r>
        <w:t xml:space="preserve">      properties:</w:t>
      </w:r>
    </w:p>
    <w:p w14:paraId="469B6799" w14:textId="77777777" w:rsidR="00566FA2" w:rsidRDefault="00566FA2" w:rsidP="00566FA2">
      <w:pPr>
        <w:pStyle w:val="PL"/>
      </w:pPr>
      <w:r>
        <w:t xml:space="preserve">        ipv4Address:</w:t>
      </w:r>
    </w:p>
    <w:p w14:paraId="52E23E55" w14:textId="77777777" w:rsidR="00566FA2" w:rsidRDefault="00566FA2" w:rsidP="00566FA2">
      <w:pPr>
        <w:pStyle w:val="PL"/>
      </w:pPr>
      <w:r>
        <w:t xml:space="preserve">          $ref: 'TS28623_ComDefs.yaml#/components/schemas/Ipv4Addr'</w:t>
      </w:r>
    </w:p>
    <w:p w14:paraId="4C7E3658" w14:textId="77777777" w:rsidR="00566FA2" w:rsidRDefault="00566FA2" w:rsidP="00566FA2">
      <w:pPr>
        <w:pStyle w:val="PL"/>
      </w:pPr>
      <w:r>
        <w:t xml:space="preserve">        ipv6Address:</w:t>
      </w:r>
    </w:p>
    <w:p w14:paraId="20F7A44A" w14:textId="77777777" w:rsidR="00566FA2" w:rsidRDefault="00566FA2" w:rsidP="00566FA2">
      <w:pPr>
        <w:pStyle w:val="PL"/>
      </w:pPr>
      <w:r>
        <w:t xml:space="preserve">          $ref: 'TS28623_ComDefs.yaml#/components/schemas/Ipv6Addr'</w:t>
      </w:r>
    </w:p>
    <w:p w14:paraId="576667F3" w14:textId="77777777" w:rsidR="00566FA2" w:rsidRDefault="00566FA2" w:rsidP="00566FA2">
      <w:pPr>
        <w:pStyle w:val="PL"/>
      </w:pPr>
      <w:r>
        <w:t xml:space="preserve">        vlanId:</w:t>
      </w:r>
    </w:p>
    <w:p w14:paraId="0EAEB08B" w14:textId="77777777" w:rsidR="00566FA2" w:rsidRDefault="00566FA2" w:rsidP="00566FA2">
      <w:pPr>
        <w:pStyle w:val="PL"/>
      </w:pPr>
      <w:r>
        <w:t xml:space="preserve">          type: integer</w:t>
      </w:r>
    </w:p>
    <w:p w14:paraId="5EB7811D" w14:textId="77777777" w:rsidR="00566FA2" w:rsidRDefault="00566FA2" w:rsidP="00566FA2">
      <w:pPr>
        <w:pStyle w:val="PL"/>
      </w:pPr>
      <w:r>
        <w:t xml:space="preserve">          minimum: 0</w:t>
      </w:r>
    </w:p>
    <w:p w14:paraId="40E10D5A" w14:textId="77777777" w:rsidR="00566FA2" w:rsidRDefault="00566FA2" w:rsidP="00566FA2">
      <w:pPr>
        <w:pStyle w:val="PL"/>
      </w:pPr>
      <w:r>
        <w:t xml:space="preserve">          maximum: 4096</w:t>
      </w:r>
    </w:p>
    <w:p w14:paraId="14CA0B0B" w14:textId="77777777" w:rsidR="00566FA2" w:rsidRDefault="00566FA2" w:rsidP="00566FA2">
      <w:pPr>
        <w:pStyle w:val="PL"/>
      </w:pPr>
      <w:r>
        <w:t xml:space="preserve">    LocalAddress:</w:t>
      </w:r>
    </w:p>
    <w:p w14:paraId="26165434" w14:textId="77777777" w:rsidR="00566FA2" w:rsidRDefault="00566FA2" w:rsidP="00566FA2">
      <w:pPr>
        <w:pStyle w:val="PL"/>
      </w:pPr>
      <w:r>
        <w:t xml:space="preserve">      type: object</w:t>
      </w:r>
    </w:p>
    <w:p w14:paraId="41A91300" w14:textId="77777777" w:rsidR="00566FA2" w:rsidRDefault="00566FA2" w:rsidP="00566FA2">
      <w:pPr>
        <w:pStyle w:val="PL"/>
      </w:pPr>
      <w:r>
        <w:t xml:space="preserve">      properties:</w:t>
      </w:r>
    </w:p>
    <w:p w14:paraId="0E4AC51D" w14:textId="77777777" w:rsidR="00566FA2" w:rsidRDefault="00566FA2" w:rsidP="00566FA2">
      <w:pPr>
        <w:pStyle w:val="PL"/>
      </w:pPr>
      <w:r>
        <w:t xml:space="preserve">        addressWithVlan:</w:t>
      </w:r>
    </w:p>
    <w:p w14:paraId="6578A267" w14:textId="77777777" w:rsidR="00566FA2" w:rsidRDefault="00566FA2" w:rsidP="00566FA2">
      <w:pPr>
        <w:pStyle w:val="PL"/>
      </w:pPr>
      <w:r>
        <w:t xml:space="preserve">          $ref: '#/components/schemas/AddressWithVlan'</w:t>
      </w:r>
    </w:p>
    <w:p w14:paraId="5FFB4473" w14:textId="77777777" w:rsidR="00566FA2" w:rsidRPr="00E82D0F" w:rsidRDefault="00566FA2" w:rsidP="00566FA2">
      <w:pPr>
        <w:pStyle w:val="PL"/>
        <w:rPr>
          <w:lang w:val="fr-FR"/>
        </w:rPr>
      </w:pPr>
      <w:r>
        <w:t xml:space="preserve">        </w:t>
      </w:r>
      <w:r w:rsidRPr="00E82D0F">
        <w:rPr>
          <w:lang w:val="fr-FR"/>
        </w:rPr>
        <w:t>port:</w:t>
      </w:r>
    </w:p>
    <w:p w14:paraId="457DD35B" w14:textId="77777777" w:rsidR="00566FA2" w:rsidRPr="00E82D0F" w:rsidRDefault="00566FA2" w:rsidP="00566FA2">
      <w:pPr>
        <w:pStyle w:val="PL"/>
        <w:rPr>
          <w:lang w:val="fr-FR"/>
        </w:rPr>
      </w:pPr>
      <w:r w:rsidRPr="00E82D0F">
        <w:rPr>
          <w:lang w:val="fr-FR"/>
        </w:rPr>
        <w:t xml:space="preserve">          type: integer</w:t>
      </w:r>
    </w:p>
    <w:p w14:paraId="07223343" w14:textId="77777777" w:rsidR="00566FA2" w:rsidRPr="00E82D0F" w:rsidRDefault="00566FA2" w:rsidP="00566FA2">
      <w:pPr>
        <w:pStyle w:val="PL"/>
        <w:rPr>
          <w:lang w:val="fr-FR"/>
        </w:rPr>
      </w:pPr>
      <w:r w:rsidRPr="00E82D0F">
        <w:rPr>
          <w:lang w:val="fr-FR"/>
        </w:rPr>
        <w:t xml:space="preserve">          minimum: 0</w:t>
      </w:r>
    </w:p>
    <w:p w14:paraId="461545B7" w14:textId="77777777" w:rsidR="00566FA2" w:rsidRPr="00E82D0F" w:rsidRDefault="00566FA2" w:rsidP="00566FA2">
      <w:pPr>
        <w:pStyle w:val="PL"/>
        <w:rPr>
          <w:lang w:val="fr-FR"/>
        </w:rPr>
      </w:pPr>
      <w:r w:rsidRPr="00E82D0F">
        <w:rPr>
          <w:lang w:val="fr-FR"/>
        </w:rPr>
        <w:t xml:space="preserve">          maximum: 65535</w:t>
      </w:r>
    </w:p>
    <w:p w14:paraId="3920560C" w14:textId="77777777" w:rsidR="00566FA2" w:rsidRDefault="00566FA2" w:rsidP="00566FA2">
      <w:pPr>
        <w:pStyle w:val="PL"/>
      </w:pPr>
      <w:r w:rsidRPr="00E82D0F">
        <w:rPr>
          <w:lang w:val="fr-FR"/>
        </w:rPr>
        <w:t xml:space="preserve">    </w:t>
      </w:r>
      <w:r>
        <w:t>RemoteAddress:</w:t>
      </w:r>
    </w:p>
    <w:p w14:paraId="2891D8A9" w14:textId="77777777" w:rsidR="00566FA2" w:rsidRDefault="00566FA2" w:rsidP="00566FA2">
      <w:pPr>
        <w:pStyle w:val="PL"/>
      </w:pPr>
      <w:r>
        <w:t xml:space="preserve">      type: object</w:t>
      </w:r>
    </w:p>
    <w:p w14:paraId="7E319E1D" w14:textId="77777777" w:rsidR="00566FA2" w:rsidRDefault="00566FA2" w:rsidP="00566FA2">
      <w:pPr>
        <w:pStyle w:val="PL"/>
      </w:pPr>
      <w:r>
        <w:t xml:space="preserve">      properties:</w:t>
      </w:r>
    </w:p>
    <w:p w14:paraId="508BACC1" w14:textId="77777777" w:rsidR="00566FA2" w:rsidRDefault="00566FA2" w:rsidP="00566FA2">
      <w:pPr>
        <w:pStyle w:val="PL"/>
      </w:pPr>
      <w:r>
        <w:t xml:space="preserve">        ipv4Address:</w:t>
      </w:r>
    </w:p>
    <w:p w14:paraId="196F4973" w14:textId="77777777" w:rsidR="00566FA2" w:rsidRDefault="00566FA2" w:rsidP="00566FA2">
      <w:pPr>
        <w:pStyle w:val="PL"/>
      </w:pPr>
      <w:r>
        <w:t xml:space="preserve">          $ref: 'TS28623_ComDefs.yaml#/components/schemas/Ipv4Addr'</w:t>
      </w:r>
    </w:p>
    <w:p w14:paraId="5D617261" w14:textId="77777777" w:rsidR="00566FA2" w:rsidRDefault="00566FA2" w:rsidP="00566FA2">
      <w:pPr>
        <w:pStyle w:val="PL"/>
      </w:pPr>
      <w:r>
        <w:t xml:space="preserve">        ipv6Address:</w:t>
      </w:r>
    </w:p>
    <w:p w14:paraId="7E6DD684" w14:textId="77777777" w:rsidR="00566FA2" w:rsidRDefault="00566FA2" w:rsidP="00566FA2">
      <w:pPr>
        <w:pStyle w:val="PL"/>
      </w:pPr>
      <w:r>
        <w:t xml:space="preserve">          $ref: 'TS28623_ComDefs.yaml#/components/schemas/Ipv6Addr'</w:t>
      </w:r>
    </w:p>
    <w:p w14:paraId="56CB79A4" w14:textId="77777777" w:rsidR="00566FA2" w:rsidRDefault="00566FA2" w:rsidP="00566FA2">
      <w:pPr>
        <w:pStyle w:val="PL"/>
      </w:pPr>
    </w:p>
    <w:p w14:paraId="570673CD" w14:textId="77777777" w:rsidR="00566FA2" w:rsidRDefault="00566FA2" w:rsidP="00566FA2">
      <w:pPr>
        <w:pStyle w:val="PL"/>
      </w:pPr>
      <w:r>
        <w:t xml:space="preserve">    CellIndividualOffset:</w:t>
      </w:r>
    </w:p>
    <w:p w14:paraId="2D95568A" w14:textId="77777777" w:rsidR="00566FA2" w:rsidRDefault="00566FA2" w:rsidP="00566FA2">
      <w:pPr>
        <w:pStyle w:val="PL"/>
      </w:pPr>
      <w:r>
        <w:t xml:space="preserve">      type: object</w:t>
      </w:r>
    </w:p>
    <w:p w14:paraId="5525C885" w14:textId="77777777" w:rsidR="00566FA2" w:rsidRDefault="00566FA2" w:rsidP="00566FA2">
      <w:pPr>
        <w:pStyle w:val="PL"/>
      </w:pPr>
      <w:r>
        <w:t xml:space="preserve">      properties:</w:t>
      </w:r>
    </w:p>
    <w:p w14:paraId="258A6EBC" w14:textId="77777777" w:rsidR="00566FA2" w:rsidRDefault="00566FA2" w:rsidP="00566FA2">
      <w:pPr>
        <w:pStyle w:val="PL"/>
      </w:pPr>
      <w:r>
        <w:t xml:space="preserve">        rsrpOffsetSSB:</w:t>
      </w:r>
    </w:p>
    <w:p w14:paraId="4AC6E2A9" w14:textId="77777777" w:rsidR="00566FA2" w:rsidRDefault="00566FA2" w:rsidP="00566FA2">
      <w:pPr>
        <w:pStyle w:val="PL"/>
      </w:pPr>
      <w:r>
        <w:t xml:space="preserve">          type: integer</w:t>
      </w:r>
    </w:p>
    <w:p w14:paraId="4AF2485B" w14:textId="77777777" w:rsidR="00566FA2" w:rsidRDefault="00566FA2" w:rsidP="00566FA2">
      <w:pPr>
        <w:pStyle w:val="PL"/>
      </w:pPr>
      <w:r>
        <w:t xml:space="preserve">        rsrqOffsetSSB:</w:t>
      </w:r>
    </w:p>
    <w:p w14:paraId="4BCEB887" w14:textId="77777777" w:rsidR="00566FA2" w:rsidRDefault="00566FA2" w:rsidP="00566FA2">
      <w:pPr>
        <w:pStyle w:val="PL"/>
      </w:pPr>
      <w:r>
        <w:t xml:space="preserve">          type: integer</w:t>
      </w:r>
    </w:p>
    <w:p w14:paraId="5489FB58" w14:textId="77777777" w:rsidR="00566FA2" w:rsidRDefault="00566FA2" w:rsidP="00566FA2">
      <w:pPr>
        <w:pStyle w:val="PL"/>
      </w:pPr>
      <w:r>
        <w:t xml:space="preserve">        sinrOffsetSSB:</w:t>
      </w:r>
    </w:p>
    <w:p w14:paraId="4C7C32D0" w14:textId="77777777" w:rsidR="00566FA2" w:rsidRDefault="00566FA2" w:rsidP="00566FA2">
      <w:pPr>
        <w:pStyle w:val="PL"/>
      </w:pPr>
      <w:r>
        <w:t xml:space="preserve">          type: integer</w:t>
      </w:r>
    </w:p>
    <w:p w14:paraId="53B63937" w14:textId="77777777" w:rsidR="00566FA2" w:rsidRDefault="00566FA2" w:rsidP="00566FA2">
      <w:pPr>
        <w:pStyle w:val="PL"/>
      </w:pPr>
      <w:r>
        <w:t xml:space="preserve">        rsrpOffsetCSI-RS:</w:t>
      </w:r>
    </w:p>
    <w:p w14:paraId="10BDE327" w14:textId="77777777" w:rsidR="00566FA2" w:rsidRDefault="00566FA2" w:rsidP="00566FA2">
      <w:pPr>
        <w:pStyle w:val="PL"/>
      </w:pPr>
      <w:r>
        <w:t xml:space="preserve">          type: integer</w:t>
      </w:r>
    </w:p>
    <w:p w14:paraId="5FBFFF6C" w14:textId="77777777" w:rsidR="00566FA2" w:rsidRDefault="00566FA2" w:rsidP="00566FA2">
      <w:pPr>
        <w:pStyle w:val="PL"/>
      </w:pPr>
      <w:r>
        <w:t xml:space="preserve">        rsrqOffsetCSI-RS:</w:t>
      </w:r>
    </w:p>
    <w:p w14:paraId="63B6AB2C" w14:textId="77777777" w:rsidR="00566FA2" w:rsidRDefault="00566FA2" w:rsidP="00566FA2">
      <w:pPr>
        <w:pStyle w:val="PL"/>
      </w:pPr>
      <w:r>
        <w:t xml:space="preserve">          type: integer</w:t>
      </w:r>
    </w:p>
    <w:p w14:paraId="71D1A820" w14:textId="77777777" w:rsidR="00566FA2" w:rsidRDefault="00566FA2" w:rsidP="00566FA2">
      <w:pPr>
        <w:pStyle w:val="PL"/>
      </w:pPr>
      <w:r>
        <w:t xml:space="preserve">        sinrOffsetCSI-RS:</w:t>
      </w:r>
    </w:p>
    <w:p w14:paraId="132BB81B" w14:textId="77777777" w:rsidR="00566FA2" w:rsidRDefault="00566FA2" w:rsidP="00566FA2">
      <w:pPr>
        <w:pStyle w:val="PL"/>
      </w:pPr>
      <w:r>
        <w:t xml:space="preserve">          type: integer</w:t>
      </w:r>
    </w:p>
    <w:p w14:paraId="0F42AD9E" w14:textId="77777777" w:rsidR="00566FA2" w:rsidRDefault="00566FA2" w:rsidP="00566FA2">
      <w:pPr>
        <w:pStyle w:val="PL"/>
      </w:pPr>
      <w:r>
        <w:t xml:space="preserve">    QOffsetRange:</w:t>
      </w:r>
    </w:p>
    <w:p w14:paraId="0C0B36A8" w14:textId="77777777" w:rsidR="00566FA2" w:rsidRDefault="00566FA2" w:rsidP="00566FA2">
      <w:pPr>
        <w:pStyle w:val="PL"/>
      </w:pPr>
      <w:r>
        <w:t xml:space="preserve">      type: integer</w:t>
      </w:r>
    </w:p>
    <w:p w14:paraId="253C7D9C" w14:textId="77777777" w:rsidR="00566FA2" w:rsidRDefault="00566FA2" w:rsidP="00566FA2">
      <w:pPr>
        <w:pStyle w:val="PL"/>
      </w:pPr>
      <w:r>
        <w:t xml:space="preserve">      enum:</w:t>
      </w:r>
    </w:p>
    <w:p w14:paraId="1CAB9474" w14:textId="77777777" w:rsidR="00566FA2" w:rsidRDefault="00566FA2" w:rsidP="00566FA2">
      <w:pPr>
        <w:pStyle w:val="PL"/>
      </w:pPr>
      <w:r>
        <w:t xml:space="preserve">        - -24</w:t>
      </w:r>
    </w:p>
    <w:p w14:paraId="7D6AE441" w14:textId="77777777" w:rsidR="00566FA2" w:rsidRDefault="00566FA2" w:rsidP="00566FA2">
      <w:pPr>
        <w:pStyle w:val="PL"/>
      </w:pPr>
      <w:r>
        <w:t xml:space="preserve">        - -22</w:t>
      </w:r>
    </w:p>
    <w:p w14:paraId="08C381B6" w14:textId="77777777" w:rsidR="00566FA2" w:rsidRDefault="00566FA2" w:rsidP="00566FA2">
      <w:pPr>
        <w:pStyle w:val="PL"/>
      </w:pPr>
      <w:r>
        <w:t xml:space="preserve">        - -20</w:t>
      </w:r>
    </w:p>
    <w:p w14:paraId="4F53CC67" w14:textId="77777777" w:rsidR="00566FA2" w:rsidRDefault="00566FA2" w:rsidP="00566FA2">
      <w:pPr>
        <w:pStyle w:val="PL"/>
      </w:pPr>
      <w:r>
        <w:lastRenderedPageBreak/>
        <w:t xml:space="preserve">        - -18</w:t>
      </w:r>
    </w:p>
    <w:p w14:paraId="5CD5687A" w14:textId="77777777" w:rsidR="00566FA2" w:rsidRDefault="00566FA2" w:rsidP="00566FA2">
      <w:pPr>
        <w:pStyle w:val="PL"/>
      </w:pPr>
      <w:r>
        <w:t xml:space="preserve">        - -16</w:t>
      </w:r>
    </w:p>
    <w:p w14:paraId="02160117" w14:textId="77777777" w:rsidR="00566FA2" w:rsidRDefault="00566FA2" w:rsidP="00566FA2">
      <w:pPr>
        <w:pStyle w:val="PL"/>
      </w:pPr>
      <w:r>
        <w:t xml:space="preserve">        - -14</w:t>
      </w:r>
    </w:p>
    <w:p w14:paraId="213490FF" w14:textId="77777777" w:rsidR="00566FA2" w:rsidRDefault="00566FA2" w:rsidP="00566FA2">
      <w:pPr>
        <w:pStyle w:val="PL"/>
      </w:pPr>
      <w:r>
        <w:t xml:space="preserve">        - -12</w:t>
      </w:r>
    </w:p>
    <w:p w14:paraId="78AB3E9B" w14:textId="77777777" w:rsidR="00566FA2" w:rsidRDefault="00566FA2" w:rsidP="00566FA2">
      <w:pPr>
        <w:pStyle w:val="PL"/>
      </w:pPr>
      <w:r>
        <w:t xml:space="preserve">        - -10</w:t>
      </w:r>
    </w:p>
    <w:p w14:paraId="5C8DCB73" w14:textId="77777777" w:rsidR="00566FA2" w:rsidRDefault="00566FA2" w:rsidP="00566FA2">
      <w:pPr>
        <w:pStyle w:val="PL"/>
      </w:pPr>
      <w:r>
        <w:t xml:space="preserve">        - -8</w:t>
      </w:r>
    </w:p>
    <w:p w14:paraId="46C2E074" w14:textId="77777777" w:rsidR="00566FA2" w:rsidRDefault="00566FA2" w:rsidP="00566FA2">
      <w:pPr>
        <w:pStyle w:val="PL"/>
      </w:pPr>
      <w:r>
        <w:t xml:space="preserve">        - -6</w:t>
      </w:r>
    </w:p>
    <w:p w14:paraId="3D29AEA3" w14:textId="77777777" w:rsidR="00566FA2" w:rsidRDefault="00566FA2" w:rsidP="00566FA2">
      <w:pPr>
        <w:pStyle w:val="PL"/>
      </w:pPr>
      <w:r>
        <w:t xml:space="preserve">        - -5</w:t>
      </w:r>
    </w:p>
    <w:p w14:paraId="031D7DA8" w14:textId="77777777" w:rsidR="00566FA2" w:rsidRDefault="00566FA2" w:rsidP="00566FA2">
      <w:pPr>
        <w:pStyle w:val="PL"/>
      </w:pPr>
      <w:r>
        <w:t xml:space="preserve">        - -4</w:t>
      </w:r>
    </w:p>
    <w:p w14:paraId="1D6A52BA" w14:textId="77777777" w:rsidR="00566FA2" w:rsidRDefault="00566FA2" w:rsidP="00566FA2">
      <w:pPr>
        <w:pStyle w:val="PL"/>
      </w:pPr>
      <w:r>
        <w:t xml:space="preserve">        - -3</w:t>
      </w:r>
    </w:p>
    <w:p w14:paraId="12F461FF" w14:textId="77777777" w:rsidR="00566FA2" w:rsidRDefault="00566FA2" w:rsidP="00566FA2">
      <w:pPr>
        <w:pStyle w:val="PL"/>
      </w:pPr>
      <w:r>
        <w:t xml:space="preserve">        - -2</w:t>
      </w:r>
    </w:p>
    <w:p w14:paraId="44603580" w14:textId="77777777" w:rsidR="00566FA2" w:rsidRDefault="00566FA2" w:rsidP="00566FA2">
      <w:pPr>
        <w:pStyle w:val="PL"/>
      </w:pPr>
      <w:r>
        <w:t xml:space="preserve">        - -1</w:t>
      </w:r>
    </w:p>
    <w:p w14:paraId="39F13C61" w14:textId="77777777" w:rsidR="00566FA2" w:rsidRDefault="00566FA2" w:rsidP="00566FA2">
      <w:pPr>
        <w:pStyle w:val="PL"/>
      </w:pPr>
      <w:r>
        <w:t xml:space="preserve">        - 0</w:t>
      </w:r>
    </w:p>
    <w:p w14:paraId="76A616A6" w14:textId="77777777" w:rsidR="00566FA2" w:rsidRDefault="00566FA2" w:rsidP="00566FA2">
      <w:pPr>
        <w:pStyle w:val="PL"/>
      </w:pPr>
      <w:r>
        <w:t xml:space="preserve">        - 24</w:t>
      </w:r>
    </w:p>
    <w:p w14:paraId="5CBFCE19" w14:textId="77777777" w:rsidR="00566FA2" w:rsidRDefault="00566FA2" w:rsidP="00566FA2">
      <w:pPr>
        <w:pStyle w:val="PL"/>
      </w:pPr>
      <w:r>
        <w:t xml:space="preserve">        - 22</w:t>
      </w:r>
    </w:p>
    <w:p w14:paraId="45526F39" w14:textId="77777777" w:rsidR="00566FA2" w:rsidRDefault="00566FA2" w:rsidP="00566FA2">
      <w:pPr>
        <w:pStyle w:val="PL"/>
      </w:pPr>
      <w:r>
        <w:t xml:space="preserve">        - 20</w:t>
      </w:r>
    </w:p>
    <w:p w14:paraId="0681A4E5" w14:textId="77777777" w:rsidR="00566FA2" w:rsidRDefault="00566FA2" w:rsidP="00566FA2">
      <w:pPr>
        <w:pStyle w:val="PL"/>
      </w:pPr>
      <w:r>
        <w:t xml:space="preserve">        - 18</w:t>
      </w:r>
    </w:p>
    <w:p w14:paraId="369F87BC" w14:textId="77777777" w:rsidR="00566FA2" w:rsidRDefault="00566FA2" w:rsidP="00566FA2">
      <w:pPr>
        <w:pStyle w:val="PL"/>
      </w:pPr>
      <w:r>
        <w:t xml:space="preserve">        - 16</w:t>
      </w:r>
    </w:p>
    <w:p w14:paraId="21270706" w14:textId="77777777" w:rsidR="00566FA2" w:rsidRDefault="00566FA2" w:rsidP="00566FA2">
      <w:pPr>
        <w:pStyle w:val="PL"/>
      </w:pPr>
      <w:r>
        <w:t xml:space="preserve">        - 14</w:t>
      </w:r>
    </w:p>
    <w:p w14:paraId="71452ED8" w14:textId="77777777" w:rsidR="00566FA2" w:rsidRDefault="00566FA2" w:rsidP="00566FA2">
      <w:pPr>
        <w:pStyle w:val="PL"/>
      </w:pPr>
      <w:r>
        <w:t xml:space="preserve">        - 12</w:t>
      </w:r>
    </w:p>
    <w:p w14:paraId="0623011E" w14:textId="77777777" w:rsidR="00566FA2" w:rsidRDefault="00566FA2" w:rsidP="00566FA2">
      <w:pPr>
        <w:pStyle w:val="PL"/>
      </w:pPr>
      <w:r>
        <w:t xml:space="preserve">        - 10</w:t>
      </w:r>
    </w:p>
    <w:p w14:paraId="07EE9E10" w14:textId="77777777" w:rsidR="00566FA2" w:rsidRDefault="00566FA2" w:rsidP="00566FA2">
      <w:pPr>
        <w:pStyle w:val="PL"/>
      </w:pPr>
      <w:r>
        <w:t xml:space="preserve">        - 8</w:t>
      </w:r>
    </w:p>
    <w:p w14:paraId="68328E32" w14:textId="77777777" w:rsidR="00566FA2" w:rsidRDefault="00566FA2" w:rsidP="00566FA2">
      <w:pPr>
        <w:pStyle w:val="PL"/>
      </w:pPr>
      <w:r>
        <w:t xml:space="preserve">        - 6</w:t>
      </w:r>
    </w:p>
    <w:p w14:paraId="768611D1" w14:textId="77777777" w:rsidR="00566FA2" w:rsidRDefault="00566FA2" w:rsidP="00566FA2">
      <w:pPr>
        <w:pStyle w:val="PL"/>
      </w:pPr>
      <w:r>
        <w:t xml:space="preserve">        - 5</w:t>
      </w:r>
    </w:p>
    <w:p w14:paraId="10667038" w14:textId="77777777" w:rsidR="00566FA2" w:rsidRDefault="00566FA2" w:rsidP="00566FA2">
      <w:pPr>
        <w:pStyle w:val="PL"/>
      </w:pPr>
      <w:r>
        <w:t xml:space="preserve">        - 4</w:t>
      </w:r>
    </w:p>
    <w:p w14:paraId="44EBE065" w14:textId="77777777" w:rsidR="00566FA2" w:rsidRDefault="00566FA2" w:rsidP="00566FA2">
      <w:pPr>
        <w:pStyle w:val="PL"/>
      </w:pPr>
      <w:r>
        <w:t xml:space="preserve">        - 3</w:t>
      </w:r>
    </w:p>
    <w:p w14:paraId="280C6A8B" w14:textId="77777777" w:rsidR="00566FA2" w:rsidRDefault="00566FA2" w:rsidP="00566FA2">
      <w:pPr>
        <w:pStyle w:val="PL"/>
      </w:pPr>
      <w:r>
        <w:t xml:space="preserve">        - 2</w:t>
      </w:r>
    </w:p>
    <w:p w14:paraId="7F6026E4" w14:textId="77777777" w:rsidR="00566FA2" w:rsidRDefault="00566FA2" w:rsidP="00566FA2">
      <w:pPr>
        <w:pStyle w:val="PL"/>
      </w:pPr>
      <w:r>
        <w:t xml:space="preserve">        - 1</w:t>
      </w:r>
    </w:p>
    <w:p w14:paraId="26C0F536" w14:textId="77777777" w:rsidR="00566FA2" w:rsidRDefault="00566FA2" w:rsidP="00566FA2">
      <w:pPr>
        <w:pStyle w:val="PL"/>
      </w:pPr>
      <w:r>
        <w:t xml:space="preserve">    QOffsetRangeList:</w:t>
      </w:r>
    </w:p>
    <w:p w14:paraId="538BE02C" w14:textId="77777777" w:rsidR="00566FA2" w:rsidRDefault="00566FA2" w:rsidP="00566FA2">
      <w:pPr>
        <w:pStyle w:val="PL"/>
      </w:pPr>
      <w:r>
        <w:t xml:space="preserve">      type: object</w:t>
      </w:r>
    </w:p>
    <w:p w14:paraId="3823E3BB" w14:textId="77777777" w:rsidR="00566FA2" w:rsidRDefault="00566FA2" w:rsidP="00566FA2">
      <w:pPr>
        <w:pStyle w:val="PL"/>
      </w:pPr>
      <w:r>
        <w:t xml:space="preserve">      properties:</w:t>
      </w:r>
    </w:p>
    <w:p w14:paraId="53E45E6A" w14:textId="77777777" w:rsidR="00566FA2" w:rsidRDefault="00566FA2" w:rsidP="00566FA2">
      <w:pPr>
        <w:pStyle w:val="PL"/>
      </w:pPr>
      <w:r>
        <w:t xml:space="preserve">        rsrpOffsetSSB:</w:t>
      </w:r>
    </w:p>
    <w:p w14:paraId="7B06EE68" w14:textId="77777777" w:rsidR="00566FA2" w:rsidRDefault="00566FA2" w:rsidP="00566FA2">
      <w:pPr>
        <w:pStyle w:val="PL"/>
      </w:pPr>
      <w:r>
        <w:t xml:space="preserve">          $ref: '#/components/schemas/QOffsetRange'</w:t>
      </w:r>
    </w:p>
    <w:p w14:paraId="53F50D2E" w14:textId="77777777" w:rsidR="00566FA2" w:rsidRDefault="00566FA2" w:rsidP="00566FA2">
      <w:pPr>
        <w:pStyle w:val="PL"/>
      </w:pPr>
      <w:r>
        <w:t xml:space="preserve">        rsrqOffsetSSB:</w:t>
      </w:r>
    </w:p>
    <w:p w14:paraId="7B079239" w14:textId="77777777" w:rsidR="00566FA2" w:rsidRDefault="00566FA2" w:rsidP="00566FA2">
      <w:pPr>
        <w:pStyle w:val="PL"/>
      </w:pPr>
      <w:r>
        <w:t xml:space="preserve">          $ref: '#/components/schemas/QOffsetRange'</w:t>
      </w:r>
    </w:p>
    <w:p w14:paraId="6C817FDA" w14:textId="77777777" w:rsidR="00566FA2" w:rsidRDefault="00566FA2" w:rsidP="00566FA2">
      <w:pPr>
        <w:pStyle w:val="PL"/>
      </w:pPr>
      <w:r>
        <w:t xml:space="preserve">        sinrOffsetSSB:</w:t>
      </w:r>
    </w:p>
    <w:p w14:paraId="3F12C4CF" w14:textId="77777777" w:rsidR="00566FA2" w:rsidRDefault="00566FA2" w:rsidP="00566FA2">
      <w:pPr>
        <w:pStyle w:val="PL"/>
      </w:pPr>
      <w:r>
        <w:t xml:space="preserve">          $ref: '#/components/schemas/QOffsetRange'</w:t>
      </w:r>
    </w:p>
    <w:p w14:paraId="4E15015B" w14:textId="77777777" w:rsidR="00566FA2" w:rsidRDefault="00566FA2" w:rsidP="00566FA2">
      <w:pPr>
        <w:pStyle w:val="PL"/>
      </w:pPr>
      <w:r>
        <w:t xml:space="preserve">        rsrpOffsetCSI-RS:</w:t>
      </w:r>
    </w:p>
    <w:p w14:paraId="16E1D6D4" w14:textId="77777777" w:rsidR="00566FA2" w:rsidRDefault="00566FA2" w:rsidP="00566FA2">
      <w:pPr>
        <w:pStyle w:val="PL"/>
      </w:pPr>
      <w:r>
        <w:t xml:space="preserve">          $ref: '#/components/schemas/QOffsetRange'</w:t>
      </w:r>
    </w:p>
    <w:p w14:paraId="70FB4387" w14:textId="77777777" w:rsidR="00566FA2" w:rsidRDefault="00566FA2" w:rsidP="00566FA2">
      <w:pPr>
        <w:pStyle w:val="PL"/>
      </w:pPr>
      <w:r>
        <w:t xml:space="preserve">        rsrqOffsetCSI-RS:</w:t>
      </w:r>
    </w:p>
    <w:p w14:paraId="725A7AF1" w14:textId="77777777" w:rsidR="00566FA2" w:rsidRDefault="00566FA2" w:rsidP="00566FA2">
      <w:pPr>
        <w:pStyle w:val="PL"/>
      </w:pPr>
      <w:r>
        <w:t xml:space="preserve">          $ref: '#/components/schemas/QOffsetRange'</w:t>
      </w:r>
    </w:p>
    <w:p w14:paraId="142B54C8" w14:textId="77777777" w:rsidR="00566FA2" w:rsidRDefault="00566FA2" w:rsidP="00566FA2">
      <w:pPr>
        <w:pStyle w:val="PL"/>
      </w:pPr>
      <w:r>
        <w:t xml:space="preserve">        sinrOffsetCSI-RS:</w:t>
      </w:r>
    </w:p>
    <w:p w14:paraId="5D603F6A" w14:textId="77777777" w:rsidR="00566FA2" w:rsidRDefault="00566FA2" w:rsidP="00566FA2">
      <w:pPr>
        <w:pStyle w:val="PL"/>
      </w:pPr>
      <w:r>
        <w:t xml:space="preserve">          $ref: '#/components/schemas/QOffsetRange'</w:t>
      </w:r>
    </w:p>
    <w:p w14:paraId="506DBFA4" w14:textId="77777777" w:rsidR="00566FA2" w:rsidRDefault="00566FA2" w:rsidP="00566FA2">
      <w:pPr>
        <w:pStyle w:val="PL"/>
      </w:pPr>
      <w:r>
        <w:t xml:space="preserve">    QOffsetFreq:</w:t>
      </w:r>
    </w:p>
    <w:p w14:paraId="1D5DD344" w14:textId="77777777" w:rsidR="00566FA2" w:rsidRDefault="00566FA2" w:rsidP="00566FA2">
      <w:pPr>
        <w:pStyle w:val="PL"/>
      </w:pPr>
      <w:r>
        <w:t xml:space="preserve">      type: number</w:t>
      </w:r>
    </w:p>
    <w:p w14:paraId="337EA5A1" w14:textId="77777777" w:rsidR="00566FA2" w:rsidRDefault="00566FA2" w:rsidP="00566FA2">
      <w:pPr>
        <w:pStyle w:val="PL"/>
      </w:pPr>
      <w:r>
        <w:t xml:space="preserve">    TReselectionNRSf:</w:t>
      </w:r>
    </w:p>
    <w:p w14:paraId="1CA4E7BC" w14:textId="77777777" w:rsidR="00566FA2" w:rsidRDefault="00566FA2" w:rsidP="00566FA2">
      <w:pPr>
        <w:pStyle w:val="PL"/>
      </w:pPr>
      <w:r>
        <w:t xml:space="preserve">      type: integer</w:t>
      </w:r>
    </w:p>
    <w:p w14:paraId="7D5ACD64" w14:textId="77777777" w:rsidR="00566FA2" w:rsidRDefault="00566FA2" w:rsidP="00566FA2">
      <w:pPr>
        <w:pStyle w:val="PL"/>
      </w:pPr>
      <w:r>
        <w:t xml:space="preserve">      enum:</w:t>
      </w:r>
    </w:p>
    <w:p w14:paraId="1F867B14" w14:textId="77777777" w:rsidR="00566FA2" w:rsidRDefault="00566FA2" w:rsidP="00566FA2">
      <w:pPr>
        <w:pStyle w:val="PL"/>
      </w:pPr>
      <w:r>
        <w:t xml:space="preserve">        - 25</w:t>
      </w:r>
    </w:p>
    <w:p w14:paraId="052C6A96" w14:textId="77777777" w:rsidR="00566FA2" w:rsidRDefault="00566FA2" w:rsidP="00566FA2">
      <w:pPr>
        <w:pStyle w:val="PL"/>
      </w:pPr>
      <w:r>
        <w:t xml:space="preserve">        - 50</w:t>
      </w:r>
    </w:p>
    <w:p w14:paraId="1401B870" w14:textId="77777777" w:rsidR="00566FA2" w:rsidRDefault="00566FA2" w:rsidP="00566FA2">
      <w:pPr>
        <w:pStyle w:val="PL"/>
      </w:pPr>
      <w:r>
        <w:t xml:space="preserve">        - 75</w:t>
      </w:r>
    </w:p>
    <w:p w14:paraId="210D6027" w14:textId="77777777" w:rsidR="00566FA2" w:rsidRDefault="00566FA2" w:rsidP="00566FA2">
      <w:pPr>
        <w:pStyle w:val="PL"/>
      </w:pPr>
      <w:r>
        <w:t xml:space="preserve">        - 100</w:t>
      </w:r>
    </w:p>
    <w:p w14:paraId="192E8C3D" w14:textId="77777777" w:rsidR="00566FA2" w:rsidRDefault="00566FA2" w:rsidP="00566FA2">
      <w:pPr>
        <w:pStyle w:val="PL"/>
      </w:pPr>
      <w:r>
        <w:t xml:space="preserve">    SsbPeriodicity:</w:t>
      </w:r>
    </w:p>
    <w:p w14:paraId="29C6D25C" w14:textId="77777777" w:rsidR="00566FA2" w:rsidRDefault="00566FA2" w:rsidP="00566FA2">
      <w:pPr>
        <w:pStyle w:val="PL"/>
      </w:pPr>
      <w:r>
        <w:t xml:space="preserve">      type: integer</w:t>
      </w:r>
    </w:p>
    <w:p w14:paraId="4B80D0DD" w14:textId="77777777" w:rsidR="00566FA2" w:rsidRDefault="00566FA2" w:rsidP="00566FA2">
      <w:pPr>
        <w:pStyle w:val="PL"/>
      </w:pPr>
      <w:r>
        <w:t xml:space="preserve">      enum:</w:t>
      </w:r>
    </w:p>
    <w:p w14:paraId="27D98607" w14:textId="77777777" w:rsidR="00566FA2" w:rsidRDefault="00566FA2" w:rsidP="00566FA2">
      <w:pPr>
        <w:pStyle w:val="PL"/>
      </w:pPr>
      <w:r>
        <w:t xml:space="preserve">        - 5</w:t>
      </w:r>
    </w:p>
    <w:p w14:paraId="5EF788EB" w14:textId="77777777" w:rsidR="00566FA2" w:rsidRDefault="00566FA2" w:rsidP="00566FA2">
      <w:pPr>
        <w:pStyle w:val="PL"/>
      </w:pPr>
      <w:r>
        <w:t xml:space="preserve">        - 10</w:t>
      </w:r>
    </w:p>
    <w:p w14:paraId="594C790F" w14:textId="77777777" w:rsidR="00566FA2" w:rsidRDefault="00566FA2" w:rsidP="00566FA2">
      <w:pPr>
        <w:pStyle w:val="PL"/>
      </w:pPr>
      <w:r>
        <w:t xml:space="preserve">        - 20</w:t>
      </w:r>
    </w:p>
    <w:p w14:paraId="65CD1E8C" w14:textId="77777777" w:rsidR="00566FA2" w:rsidRDefault="00566FA2" w:rsidP="00566FA2">
      <w:pPr>
        <w:pStyle w:val="PL"/>
      </w:pPr>
      <w:r>
        <w:t xml:space="preserve">        - 40</w:t>
      </w:r>
    </w:p>
    <w:p w14:paraId="0919C27F" w14:textId="77777777" w:rsidR="00566FA2" w:rsidRDefault="00566FA2" w:rsidP="00566FA2">
      <w:pPr>
        <w:pStyle w:val="PL"/>
      </w:pPr>
      <w:r>
        <w:t xml:space="preserve">        - 80</w:t>
      </w:r>
    </w:p>
    <w:p w14:paraId="3C472940" w14:textId="77777777" w:rsidR="00566FA2" w:rsidRDefault="00566FA2" w:rsidP="00566FA2">
      <w:pPr>
        <w:pStyle w:val="PL"/>
      </w:pPr>
      <w:r>
        <w:t xml:space="preserve">        - 160</w:t>
      </w:r>
    </w:p>
    <w:p w14:paraId="11064F0D" w14:textId="77777777" w:rsidR="00566FA2" w:rsidRDefault="00566FA2" w:rsidP="00566FA2">
      <w:pPr>
        <w:pStyle w:val="PL"/>
      </w:pPr>
      <w:r>
        <w:t xml:space="preserve">    SsbDuration:</w:t>
      </w:r>
    </w:p>
    <w:p w14:paraId="3A134E2F" w14:textId="77777777" w:rsidR="00566FA2" w:rsidRDefault="00566FA2" w:rsidP="00566FA2">
      <w:pPr>
        <w:pStyle w:val="PL"/>
      </w:pPr>
      <w:r>
        <w:t xml:space="preserve">      type: integer</w:t>
      </w:r>
    </w:p>
    <w:p w14:paraId="11AB3E37" w14:textId="77777777" w:rsidR="00566FA2" w:rsidRDefault="00566FA2" w:rsidP="00566FA2">
      <w:pPr>
        <w:pStyle w:val="PL"/>
      </w:pPr>
      <w:r>
        <w:t xml:space="preserve">      enum:</w:t>
      </w:r>
    </w:p>
    <w:p w14:paraId="717E6EFD" w14:textId="77777777" w:rsidR="00566FA2" w:rsidRDefault="00566FA2" w:rsidP="00566FA2">
      <w:pPr>
        <w:pStyle w:val="PL"/>
      </w:pPr>
      <w:r>
        <w:t xml:space="preserve">        - 1</w:t>
      </w:r>
    </w:p>
    <w:p w14:paraId="1A74C3CB" w14:textId="77777777" w:rsidR="00566FA2" w:rsidRDefault="00566FA2" w:rsidP="00566FA2">
      <w:pPr>
        <w:pStyle w:val="PL"/>
      </w:pPr>
      <w:r>
        <w:t xml:space="preserve">        - 2</w:t>
      </w:r>
    </w:p>
    <w:p w14:paraId="0C87FB2C" w14:textId="77777777" w:rsidR="00566FA2" w:rsidRDefault="00566FA2" w:rsidP="00566FA2">
      <w:pPr>
        <w:pStyle w:val="PL"/>
      </w:pPr>
      <w:r>
        <w:t xml:space="preserve">        - 3</w:t>
      </w:r>
    </w:p>
    <w:p w14:paraId="57BB71D8" w14:textId="77777777" w:rsidR="00566FA2" w:rsidRDefault="00566FA2" w:rsidP="00566FA2">
      <w:pPr>
        <w:pStyle w:val="PL"/>
      </w:pPr>
      <w:r>
        <w:t xml:space="preserve">        - 4</w:t>
      </w:r>
    </w:p>
    <w:p w14:paraId="4D0B4169" w14:textId="77777777" w:rsidR="00566FA2" w:rsidRDefault="00566FA2" w:rsidP="00566FA2">
      <w:pPr>
        <w:pStyle w:val="PL"/>
      </w:pPr>
      <w:r>
        <w:t xml:space="preserve">        - 5</w:t>
      </w:r>
    </w:p>
    <w:p w14:paraId="43D94019" w14:textId="77777777" w:rsidR="00566FA2" w:rsidRDefault="00566FA2" w:rsidP="00566FA2">
      <w:pPr>
        <w:pStyle w:val="PL"/>
      </w:pPr>
      <w:r>
        <w:t xml:space="preserve">    SsbSubCarrierSpacing:</w:t>
      </w:r>
    </w:p>
    <w:p w14:paraId="007CC897" w14:textId="77777777" w:rsidR="00566FA2" w:rsidRDefault="00566FA2" w:rsidP="00566FA2">
      <w:pPr>
        <w:pStyle w:val="PL"/>
      </w:pPr>
      <w:r>
        <w:t xml:space="preserve">      type: integer</w:t>
      </w:r>
    </w:p>
    <w:p w14:paraId="4E280399" w14:textId="77777777" w:rsidR="00566FA2" w:rsidRDefault="00566FA2" w:rsidP="00566FA2">
      <w:pPr>
        <w:pStyle w:val="PL"/>
      </w:pPr>
      <w:r>
        <w:t xml:space="preserve">      enum:</w:t>
      </w:r>
    </w:p>
    <w:p w14:paraId="701EEE01" w14:textId="77777777" w:rsidR="00566FA2" w:rsidRDefault="00566FA2" w:rsidP="00566FA2">
      <w:pPr>
        <w:pStyle w:val="PL"/>
      </w:pPr>
      <w:r>
        <w:t xml:space="preserve">        - 15</w:t>
      </w:r>
    </w:p>
    <w:p w14:paraId="6D9D9778" w14:textId="77777777" w:rsidR="00566FA2" w:rsidRDefault="00566FA2" w:rsidP="00566FA2">
      <w:pPr>
        <w:pStyle w:val="PL"/>
      </w:pPr>
      <w:r>
        <w:t xml:space="preserve">        - 30</w:t>
      </w:r>
    </w:p>
    <w:p w14:paraId="51C8C137" w14:textId="77777777" w:rsidR="00566FA2" w:rsidRDefault="00566FA2" w:rsidP="00566FA2">
      <w:pPr>
        <w:pStyle w:val="PL"/>
      </w:pPr>
      <w:r>
        <w:t xml:space="preserve">        - 120</w:t>
      </w:r>
    </w:p>
    <w:p w14:paraId="1DA9471B" w14:textId="77777777" w:rsidR="00566FA2" w:rsidRDefault="00566FA2" w:rsidP="00566FA2">
      <w:pPr>
        <w:pStyle w:val="PL"/>
      </w:pPr>
      <w:r>
        <w:t xml:space="preserve">        - 240</w:t>
      </w:r>
    </w:p>
    <w:p w14:paraId="02198E69" w14:textId="77777777" w:rsidR="00566FA2" w:rsidRDefault="00566FA2" w:rsidP="00566FA2">
      <w:pPr>
        <w:pStyle w:val="PL"/>
      </w:pPr>
      <w:r>
        <w:t xml:space="preserve">    CoverageShape:</w:t>
      </w:r>
    </w:p>
    <w:p w14:paraId="2978FD15" w14:textId="77777777" w:rsidR="00566FA2" w:rsidRDefault="00566FA2" w:rsidP="00566FA2">
      <w:pPr>
        <w:pStyle w:val="PL"/>
      </w:pPr>
      <w:r>
        <w:t xml:space="preserve">      type: integer</w:t>
      </w:r>
    </w:p>
    <w:p w14:paraId="2191C52E" w14:textId="77777777" w:rsidR="00566FA2" w:rsidRDefault="00566FA2" w:rsidP="00566FA2">
      <w:pPr>
        <w:pStyle w:val="PL"/>
      </w:pPr>
      <w:r>
        <w:lastRenderedPageBreak/>
        <w:t xml:space="preserve">      maximum: 65535</w:t>
      </w:r>
    </w:p>
    <w:p w14:paraId="7046492E" w14:textId="77777777" w:rsidR="00566FA2" w:rsidRDefault="00566FA2" w:rsidP="00566FA2">
      <w:pPr>
        <w:pStyle w:val="PL"/>
      </w:pPr>
      <w:r>
        <w:t xml:space="preserve">    DigitalTilt:</w:t>
      </w:r>
    </w:p>
    <w:p w14:paraId="537250E3" w14:textId="77777777" w:rsidR="00566FA2" w:rsidRDefault="00566FA2" w:rsidP="00566FA2">
      <w:pPr>
        <w:pStyle w:val="PL"/>
      </w:pPr>
      <w:r>
        <w:t xml:space="preserve">      type: integer</w:t>
      </w:r>
    </w:p>
    <w:p w14:paraId="6395F2F3" w14:textId="77777777" w:rsidR="00566FA2" w:rsidRDefault="00566FA2" w:rsidP="00566FA2">
      <w:pPr>
        <w:pStyle w:val="PL"/>
      </w:pPr>
      <w:r>
        <w:t xml:space="preserve">      minimum: -900</w:t>
      </w:r>
    </w:p>
    <w:p w14:paraId="0A962FFE" w14:textId="77777777" w:rsidR="00566FA2" w:rsidRDefault="00566FA2" w:rsidP="00566FA2">
      <w:pPr>
        <w:pStyle w:val="PL"/>
      </w:pPr>
      <w:r>
        <w:t xml:space="preserve">      maximum: 900</w:t>
      </w:r>
    </w:p>
    <w:p w14:paraId="3EBBE356" w14:textId="77777777" w:rsidR="00566FA2" w:rsidRDefault="00566FA2" w:rsidP="00566FA2">
      <w:pPr>
        <w:pStyle w:val="PL"/>
      </w:pPr>
      <w:r>
        <w:t xml:space="preserve">    DigitalAzimuth:</w:t>
      </w:r>
    </w:p>
    <w:p w14:paraId="490D3FB2" w14:textId="77777777" w:rsidR="00566FA2" w:rsidRDefault="00566FA2" w:rsidP="00566FA2">
      <w:pPr>
        <w:pStyle w:val="PL"/>
      </w:pPr>
      <w:r>
        <w:t xml:space="preserve">      type: integer</w:t>
      </w:r>
    </w:p>
    <w:p w14:paraId="1C516742" w14:textId="77777777" w:rsidR="00566FA2" w:rsidRDefault="00566FA2" w:rsidP="00566FA2">
      <w:pPr>
        <w:pStyle w:val="PL"/>
      </w:pPr>
      <w:r>
        <w:t xml:space="preserve">      minimum: -1800</w:t>
      </w:r>
    </w:p>
    <w:p w14:paraId="79F30F69" w14:textId="77777777" w:rsidR="00566FA2" w:rsidRDefault="00566FA2" w:rsidP="00566FA2">
      <w:pPr>
        <w:pStyle w:val="PL"/>
      </w:pPr>
      <w:r>
        <w:t xml:space="preserve">      maximum: 1800</w:t>
      </w:r>
    </w:p>
    <w:p w14:paraId="7CA33770" w14:textId="77777777" w:rsidR="00566FA2" w:rsidRDefault="00566FA2" w:rsidP="00566FA2">
      <w:pPr>
        <w:pStyle w:val="PL"/>
      </w:pPr>
    </w:p>
    <w:p w14:paraId="1C92AD1D" w14:textId="77777777" w:rsidR="00566FA2" w:rsidRDefault="00566FA2" w:rsidP="00566FA2">
      <w:pPr>
        <w:pStyle w:val="PL"/>
      </w:pPr>
      <w:r>
        <w:t xml:space="preserve">    RSSetId:</w:t>
      </w:r>
    </w:p>
    <w:p w14:paraId="4207FAE4" w14:textId="77777777" w:rsidR="00566FA2" w:rsidRDefault="00566FA2" w:rsidP="00566FA2">
      <w:pPr>
        <w:pStyle w:val="PL"/>
      </w:pPr>
      <w:r>
        <w:t xml:space="preserve">      type: integer</w:t>
      </w:r>
    </w:p>
    <w:p w14:paraId="4730D000" w14:textId="77777777" w:rsidR="00566FA2" w:rsidRDefault="00566FA2" w:rsidP="00566FA2">
      <w:pPr>
        <w:pStyle w:val="PL"/>
      </w:pPr>
      <w:r>
        <w:t xml:space="preserve">      maximum: 4194303</w:t>
      </w:r>
    </w:p>
    <w:p w14:paraId="36A85B4E" w14:textId="77777777" w:rsidR="00566FA2" w:rsidRDefault="00566FA2" w:rsidP="00566FA2">
      <w:pPr>
        <w:pStyle w:val="PL"/>
      </w:pPr>
      <w:r>
        <w:t xml:space="preserve">    </w:t>
      </w:r>
    </w:p>
    <w:p w14:paraId="73C387DD" w14:textId="77777777" w:rsidR="00566FA2" w:rsidRDefault="00566FA2" w:rsidP="00566FA2">
      <w:pPr>
        <w:pStyle w:val="PL"/>
      </w:pPr>
      <w:r>
        <w:t xml:space="preserve">    RSSetType:</w:t>
      </w:r>
    </w:p>
    <w:p w14:paraId="2F4022E5" w14:textId="77777777" w:rsidR="00566FA2" w:rsidRDefault="00566FA2" w:rsidP="00566FA2">
      <w:pPr>
        <w:pStyle w:val="PL"/>
      </w:pPr>
      <w:r>
        <w:t xml:space="preserve">      type: string</w:t>
      </w:r>
    </w:p>
    <w:p w14:paraId="4A877D8A" w14:textId="77777777" w:rsidR="00566FA2" w:rsidRDefault="00566FA2" w:rsidP="00566FA2">
      <w:pPr>
        <w:pStyle w:val="PL"/>
      </w:pPr>
      <w:r>
        <w:t xml:space="preserve">      enum:</w:t>
      </w:r>
    </w:p>
    <w:p w14:paraId="4AE7E283" w14:textId="77777777" w:rsidR="00566FA2" w:rsidRDefault="00566FA2" w:rsidP="00566FA2">
      <w:pPr>
        <w:pStyle w:val="PL"/>
      </w:pPr>
      <w:r>
        <w:t xml:space="preserve">        - RS1</w:t>
      </w:r>
    </w:p>
    <w:p w14:paraId="3CE98B17" w14:textId="77777777" w:rsidR="00566FA2" w:rsidRDefault="00566FA2" w:rsidP="00566FA2">
      <w:pPr>
        <w:pStyle w:val="PL"/>
      </w:pPr>
      <w:r>
        <w:t xml:space="preserve">        - RS2</w:t>
      </w:r>
    </w:p>
    <w:p w14:paraId="6689C07A" w14:textId="77777777" w:rsidR="00566FA2" w:rsidRDefault="00566FA2" w:rsidP="00566FA2">
      <w:pPr>
        <w:pStyle w:val="PL"/>
      </w:pPr>
    </w:p>
    <w:p w14:paraId="4DAA0154" w14:textId="77777777" w:rsidR="00566FA2" w:rsidRDefault="00566FA2" w:rsidP="00566FA2">
      <w:pPr>
        <w:pStyle w:val="PL"/>
      </w:pPr>
      <w:r>
        <w:t xml:space="preserve">    FrequencyDomainPara:</w:t>
      </w:r>
    </w:p>
    <w:p w14:paraId="0E01DAC5" w14:textId="77777777" w:rsidR="00566FA2" w:rsidRDefault="00566FA2" w:rsidP="00566FA2">
      <w:pPr>
        <w:pStyle w:val="PL"/>
      </w:pPr>
      <w:r>
        <w:t xml:space="preserve">      type: object</w:t>
      </w:r>
    </w:p>
    <w:p w14:paraId="78327694" w14:textId="77777777" w:rsidR="00566FA2" w:rsidRDefault="00566FA2" w:rsidP="00566FA2">
      <w:pPr>
        <w:pStyle w:val="PL"/>
      </w:pPr>
      <w:r>
        <w:t xml:space="preserve">      properties:</w:t>
      </w:r>
    </w:p>
    <w:p w14:paraId="42FC02C0" w14:textId="77777777" w:rsidR="00566FA2" w:rsidRDefault="00566FA2" w:rsidP="00566FA2">
      <w:pPr>
        <w:pStyle w:val="PL"/>
      </w:pPr>
      <w:r>
        <w:t xml:space="preserve">        rimRSSubcarrierSpacing:</w:t>
      </w:r>
    </w:p>
    <w:p w14:paraId="59026AAC" w14:textId="77777777" w:rsidR="00566FA2" w:rsidRDefault="00566FA2" w:rsidP="00566FA2">
      <w:pPr>
        <w:pStyle w:val="PL"/>
      </w:pPr>
      <w:r>
        <w:t xml:space="preserve">          type: integer</w:t>
      </w:r>
    </w:p>
    <w:p w14:paraId="4CC32A0A" w14:textId="77777777" w:rsidR="00566FA2" w:rsidRDefault="00566FA2" w:rsidP="00566FA2">
      <w:pPr>
        <w:pStyle w:val="PL"/>
      </w:pPr>
      <w:r>
        <w:t xml:space="preserve">        rIMRSBandwidth:</w:t>
      </w:r>
    </w:p>
    <w:p w14:paraId="7630AE80" w14:textId="77777777" w:rsidR="00566FA2" w:rsidRDefault="00566FA2" w:rsidP="00566FA2">
      <w:pPr>
        <w:pStyle w:val="PL"/>
      </w:pPr>
      <w:r>
        <w:t xml:space="preserve">         type: integer</w:t>
      </w:r>
    </w:p>
    <w:p w14:paraId="44A361C8" w14:textId="77777777" w:rsidR="00566FA2" w:rsidRDefault="00566FA2" w:rsidP="00566FA2">
      <w:pPr>
        <w:pStyle w:val="PL"/>
      </w:pPr>
      <w:r>
        <w:t xml:space="preserve">        nrofGlobalRIMRSFrequencyCandidates:</w:t>
      </w:r>
    </w:p>
    <w:p w14:paraId="4AEB041B" w14:textId="77777777" w:rsidR="00566FA2" w:rsidRDefault="00566FA2" w:rsidP="00566FA2">
      <w:pPr>
        <w:pStyle w:val="PL"/>
      </w:pPr>
      <w:r>
        <w:t xml:space="preserve">          type: integer</w:t>
      </w:r>
    </w:p>
    <w:p w14:paraId="35096078" w14:textId="77777777" w:rsidR="00566FA2" w:rsidRDefault="00566FA2" w:rsidP="00566FA2">
      <w:pPr>
        <w:pStyle w:val="PL"/>
      </w:pPr>
      <w:r>
        <w:t xml:space="preserve">        rimRSCommonCarrierReferencePoint:</w:t>
      </w:r>
    </w:p>
    <w:p w14:paraId="43C69B35" w14:textId="77777777" w:rsidR="00566FA2" w:rsidRDefault="00566FA2" w:rsidP="00566FA2">
      <w:pPr>
        <w:pStyle w:val="PL"/>
      </w:pPr>
      <w:r>
        <w:t xml:space="preserve">         type: integer</w:t>
      </w:r>
    </w:p>
    <w:p w14:paraId="353D2243" w14:textId="77777777" w:rsidR="00566FA2" w:rsidRDefault="00566FA2" w:rsidP="00566FA2">
      <w:pPr>
        <w:pStyle w:val="PL"/>
      </w:pPr>
      <w:r>
        <w:t xml:space="preserve">        rimRSStartingFrequencyOffsetIdList:</w:t>
      </w:r>
    </w:p>
    <w:p w14:paraId="05582E4C" w14:textId="77777777" w:rsidR="00566FA2" w:rsidRDefault="00566FA2" w:rsidP="00566FA2">
      <w:pPr>
        <w:pStyle w:val="PL"/>
      </w:pPr>
      <w:r>
        <w:t xml:space="preserve">          type: array</w:t>
      </w:r>
    </w:p>
    <w:p w14:paraId="22F4D7CD" w14:textId="77777777" w:rsidR="00566FA2" w:rsidRDefault="00566FA2" w:rsidP="00566FA2">
      <w:pPr>
        <w:pStyle w:val="PL"/>
      </w:pPr>
      <w:r>
        <w:t xml:space="preserve">          items:</w:t>
      </w:r>
    </w:p>
    <w:p w14:paraId="2607A42C" w14:textId="77777777" w:rsidR="00566FA2" w:rsidRDefault="00566FA2" w:rsidP="00566FA2">
      <w:pPr>
        <w:pStyle w:val="PL"/>
      </w:pPr>
      <w:r>
        <w:t xml:space="preserve">            type: integer</w:t>
      </w:r>
    </w:p>
    <w:p w14:paraId="0E31F784" w14:textId="77777777" w:rsidR="00566FA2" w:rsidRDefault="00566FA2" w:rsidP="00566FA2">
      <w:pPr>
        <w:pStyle w:val="PL"/>
      </w:pPr>
    </w:p>
    <w:p w14:paraId="2DF13A07" w14:textId="77777777" w:rsidR="00566FA2" w:rsidRDefault="00566FA2" w:rsidP="00566FA2">
      <w:pPr>
        <w:pStyle w:val="PL"/>
      </w:pPr>
      <w:r>
        <w:t xml:space="preserve">    SequenceDomainPara:</w:t>
      </w:r>
    </w:p>
    <w:p w14:paraId="1A4BE56E" w14:textId="77777777" w:rsidR="00566FA2" w:rsidRDefault="00566FA2" w:rsidP="00566FA2">
      <w:pPr>
        <w:pStyle w:val="PL"/>
      </w:pPr>
      <w:r>
        <w:t xml:space="preserve">      type: object</w:t>
      </w:r>
    </w:p>
    <w:p w14:paraId="6CAD59FE" w14:textId="77777777" w:rsidR="00566FA2" w:rsidRDefault="00566FA2" w:rsidP="00566FA2">
      <w:pPr>
        <w:pStyle w:val="PL"/>
      </w:pPr>
      <w:r>
        <w:t xml:space="preserve">      properties:</w:t>
      </w:r>
    </w:p>
    <w:p w14:paraId="5162457B" w14:textId="77777777" w:rsidR="00566FA2" w:rsidRDefault="00566FA2" w:rsidP="00566FA2">
      <w:pPr>
        <w:pStyle w:val="PL"/>
      </w:pPr>
      <w:r>
        <w:t xml:space="preserve">        nrofRIMRSSequenceCandidatesofRS1:</w:t>
      </w:r>
    </w:p>
    <w:p w14:paraId="42106237" w14:textId="77777777" w:rsidR="00566FA2" w:rsidRDefault="00566FA2" w:rsidP="00566FA2">
      <w:pPr>
        <w:pStyle w:val="PL"/>
      </w:pPr>
      <w:r>
        <w:t xml:space="preserve">         type: integer</w:t>
      </w:r>
    </w:p>
    <w:p w14:paraId="0994AC5A" w14:textId="77777777" w:rsidR="00566FA2" w:rsidRDefault="00566FA2" w:rsidP="00566FA2">
      <w:pPr>
        <w:pStyle w:val="PL"/>
      </w:pPr>
      <w:r>
        <w:t xml:space="preserve">        rimRSScrambleIdListofRS1:</w:t>
      </w:r>
    </w:p>
    <w:p w14:paraId="27A4C067" w14:textId="77777777" w:rsidR="00566FA2" w:rsidRDefault="00566FA2" w:rsidP="00566FA2">
      <w:pPr>
        <w:pStyle w:val="PL"/>
      </w:pPr>
      <w:r>
        <w:t xml:space="preserve">          type: array</w:t>
      </w:r>
    </w:p>
    <w:p w14:paraId="767602BC" w14:textId="77777777" w:rsidR="00566FA2" w:rsidRDefault="00566FA2" w:rsidP="00566FA2">
      <w:pPr>
        <w:pStyle w:val="PL"/>
      </w:pPr>
      <w:r>
        <w:t xml:space="preserve">          items:</w:t>
      </w:r>
    </w:p>
    <w:p w14:paraId="2853E5E7" w14:textId="77777777" w:rsidR="00566FA2" w:rsidRDefault="00566FA2" w:rsidP="00566FA2">
      <w:pPr>
        <w:pStyle w:val="PL"/>
      </w:pPr>
      <w:r>
        <w:t xml:space="preserve">            type: integer</w:t>
      </w:r>
    </w:p>
    <w:p w14:paraId="35A78F48" w14:textId="77777777" w:rsidR="00566FA2" w:rsidRDefault="00566FA2" w:rsidP="00566FA2">
      <w:pPr>
        <w:pStyle w:val="PL"/>
      </w:pPr>
      <w:r>
        <w:t xml:space="preserve">        nrofRIMRSSequenceCandidatesofRS2:</w:t>
      </w:r>
    </w:p>
    <w:p w14:paraId="7830981E" w14:textId="77777777" w:rsidR="00566FA2" w:rsidRDefault="00566FA2" w:rsidP="00566FA2">
      <w:pPr>
        <w:pStyle w:val="PL"/>
      </w:pPr>
      <w:r>
        <w:t xml:space="preserve">         type: integer</w:t>
      </w:r>
    </w:p>
    <w:p w14:paraId="7B48A45E" w14:textId="77777777" w:rsidR="00566FA2" w:rsidRDefault="00566FA2" w:rsidP="00566FA2">
      <w:pPr>
        <w:pStyle w:val="PL"/>
      </w:pPr>
      <w:r>
        <w:t xml:space="preserve">        rimRSScrambleIdListofRS2:</w:t>
      </w:r>
    </w:p>
    <w:p w14:paraId="2CD69286" w14:textId="77777777" w:rsidR="00566FA2" w:rsidRDefault="00566FA2" w:rsidP="00566FA2">
      <w:pPr>
        <w:pStyle w:val="PL"/>
      </w:pPr>
      <w:r>
        <w:t xml:space="preserve">          type: array</w:t>
      </w:r>
    </w:p>
    <w:p w14:paraId="3EBFF991" w14:textId="77777777" w:rsidR="00566FA2" w:rsidRDefault="00566FA2" w:rsidP="00566FA2">
      <w:pPr>
        <w:pStyle w:val="PL"/>
      </w:pPr>
      <w:r>
        <w:t xml:space="preserve">          items:</w:t>
      </w:r>
    </w:p>
    <w:p w14:paraId="65D6162D" w14:textId="77777777" w:rsidR="00566FA2" w:rsidRDefault="00566FA2" w:rsidP="00566FA2">
      <w:pPr>
        <w:pStyle w:val="PL"/>
      </w:pPr>
      <w:r>
        <w:t xml:space="preserve">            type: integer</w:t>
      </w:r>
    </w:p>
    <w:p w14:paraId="611DA8C4" w14:textId="77777777" w:rsidR="00566FA2" w:rsidRDefault="00566FA2" w:rsidP="00566FA2">
      <w:pPr>
        <w:pStyle w:val="PL"/>
      </w:pPr>
      <w:r>
        <w:t xml:space="preserve">        enableEnoughNotEnoughIndication:</w:t>
      </w:r>
    </w:p>
    <w:p w14:paraId="49E06109" w14:textId="77777777" w:rsidR="00566FA2" w:rsidRDefault="00566FA2" w:rsidP="00566FA2">
      <w:pPr>
        <w:pStyle w:val="PL"/>
      </w:pPr>
      <w:r>
        <w:t xml:space="preserve">          type: string</w:t>
      </w:r>
    </w:p>
    <w:p w14:paraId="3FF77D72" w14:textId="77777777" w:rsidR="00566FA2" w:rsidRDefault="00566FA2" w:rsidP="00566FA2">
      <w:pPr>
        <w:pStyle w:val="PL"/>
      </w:pPr>
      <w:r>
        <w:t xml:space="preserve">          enum:</w:t>
      </w:r>
    </w:p>
    <w:p w14:paraId="14945CD4" w14:textId="77777777" w:rsidR="00566FA2" w:rsidRDefault="00566FA2" w:rsidP="00566FA2">
      <w:pPr>
        <w:pStyle w:val="PL"/>
      </w:pPr>
      <w:r>
        <w:t xml:space="preserve">            - ENABLE</w:t>
      </w:r>
    </w:p>
    <w:p w14:paraId="1AB9DF66" w14:textId="77777777" w:rsidR="00566FA2" w:rsidRDefault="00566FA2" w:rsidP="00566FA2">
      <w:pPr>
        <w:pStyle w:val="PL"/>
      </w:pPr>
      <w:r>
        <w:t xml:space="preserve">            - DISABLE          </w:t>
      </w:r>
    </w:p>
    <w:p w14:paraId="67BC103D" w14:textId="77777777" w:rsidR="00566FA2" w:rsidRDefault="00566FA2" w:rsidP="00566FA2">
      <w:pPr>
        <w:pStyle w:val="PL"/>
      </w:pPr>
      <w:r>
        <w:t xml:space="preserve">        RIMRSScrambleTimerMultiplier:</w:t>
      </w:r>
    </w:p>
    <w:p w14:paraId="34C7D93D" w14:textId="77777777" w:rsidR="00566FA2" w:rsidRDefault="00566FA2" w:rsidP="00566FA2">
      <w:pPr>
        <w:pStyle w:val="PL"/>
      </w:pPr>
      <w:r>
        <w:t xml:space="preserve">          type: integer</w:t>
      </w:r>
    </w:p>
    <w:p w14:paraId="71E5D445" w14:textId="77777777" w:rsidR="00566FA2" w:rsidRDefault="00566FA2" w:rsidP="00566FA2">
      <w:pPr>
        <w:pStyle w:val="PL"/>
      </w:pPr>
      <w:r>
        <w:t xml:space="preserve">        RIMRSScrambleTimerOffset:</w:t>
      </w:r>
    </w:p>
    <w:p w14:paraId="190D567A" w14:textId="77777777" w:rsidR="00566FA2" w:rsidRDefault="00566FA2" w:rsidP="00566FA2">
      <w:pPr>
        <w:pStyle w:val="PL"/>
      </w:pPr>
      <w:r>
        <w:t xml:space="preserve">          type: integer</w:t>
      </w:r>
    </w:p>
    <w:p w14:paraId="2FBB4017" w14:textId="77777777" w:rsidR="00566FA2" w:rsidRDefault="00566FA2" w:rsidP="00566FA2">
      <w:pPr>
        <w:pStyle w:val="PL"/>
      </w:pPr>
    </w:p>
    <w:p w14:paraId="3D968DEB" w14:textId="77777777" w:rsidR="00566FA2" w:rsidRDefault="00566FA2" w:rsidP="00566FA2">
      <w:pPr>
        <w:pStyle w:val="PL"/>
      </w:pPr>
      <w:r>
        <w:t xml:space="preserve">    TimeDomainPara:</w:t>
      </w:r>
    </w:p>
    <w:p w14:paraId="53CF48DC" w14:textId="77777777" w:rsidR="00566FA2" w:rsidRDefault="00566FA2" w:rsidP="00566FA2">
      <w:pPr>
        <w:pStyle w:val="PL"/>
      </w:pPr>
      <w:r>
        <w:t xml:space="preserve">      type: object</w:t>
      </w:r>
    </w:p>
    <w:p w14:paraId="522B0D9E" w14:textId="77777777" w:rsidR="00566FA2" w:rsidRDefault="00566FA2" w:rsidP="00566FA2">
      <w:pPr>
        <w:pStyle w:val="PL"/>
      </w:pPr>
      <w:r>
        <w:t xml:space="preserve">      properties:</w:t>
      </w:r>
    </w:p>
    <w:p w14:paraId="58B63D3D" w14:textId="77777777" w:rsidR="00566FA2" w:rsidRDefault="00566FA2" w:rsidP="00566FA2">
      <w:pPr>
        <w:pStyle w:val="PL"/>
      </w:pPr>
      <w:r>
        <w:t xml:space="preserve">        dlULSwitchingPeriod1:</w:t>
      </w:r>
    </w:p>
    <w:p w14:paraId="62583B01" w14:textId="77777777" w:rsidR="00566FA2" w:rsidRDefault="00566FA2" w:rsidP="00566FA2">
      <w:pPr>
        <w:pStyle w:val="PL"/>
      </w:pPr>
      <w:r>
        <w:t xml:space="preserve">          type: string</w:t>
      </w:r>
    </w:p>
    <w:p w14:paraId="6DDC7A24" w14:textId="77777777" w:rsidR="00566FA2" w:rsidRDefault="00566FA2" w:rsidP="00566FA2">
      <w:pPr>
        <w:pStyle w:val="PL"/>
      </w:pPr>
      <w:r>
        <w:t xml:space="preserve">          enum:</w:t>
      </w:r>
    </w:p>
    <w:p w14:paraId="3E469CAE" w14:textId="77777777" w:rsidR="00566FA2" w:rsidRDefault="00566FA2" w:rsidP="00566FA2">
      <w:pPr>
        <w:pStyle w:val="PL"/>
      </w:pPr>
      <w:r>
        <w:t xml:space="preserve">           - MS0P5</w:t>
      </w:r>
    </w:p>
    <w:p w14:paraId="35F5A4BD" w14:textId="77777777" w:rsidR="00566FA2" w:rsidRDefault="00566FA2" w:rsidP="00566FA2">
      <w:pPr>
        <w:pStyle w:val="PL"/>
      </w:pPr>
      <w:r>
        <w:t xml:space="preserve">           - MS0P625</w:t>
      </w:r>
    </w:p>
    <w:p w14:paraId="2BBDC539" w14:textId="77777777" w:rsidR="00566FA2" w:rsidRDefault="00566FA2" w:rsidP="00566FA2">
      <w:pPr>
        <w:pStyle w:val="PL"/>
      </w:pPr>
      <w:r>
        <w:t xml:space="preserve">           - MS1</w:t>
      </w:r>
    </w:p>
    <w:p w14:paraId="2A43D807" w14:textId="77777777" w:rsidR="00566FA2" w:rsidRDefault="00566FA2" w:rsidP="00566FA2">
      <w:pPr>
        <w:pStyle w:val="PL"/>
      </w:pPr>
      <w:r>
        <w:t xml:space="preserve">           - MS1P25</w:t>
      </w:r>
    </w:p>
    <w:p w14:paraId="07C3407D" w14:textId="77777777" w:rsidR="00566FA2" w:rsidRDefault="00566FA2" w:rsidP="00566FA2">
      <w:pPr>
        <w:pStyle w:val="PL"/>
      </w:pPr>
      <w:r>
        <w:t xml:space="preserve">           - MS2</w:t>
      </w:r>
    </w:p>
    <w:p w14:paraId="688DBADF" w14:textId="77777777" w:rsidR="00566FA2" w:rsidRDefault="00566FA2" w:rsidP="00566FA2">
      <w:pPr>
        <w:pStyle w:val="PL"/>
      </w:pPr>
      <w:r>
        <w:t xml:space="preserve">           - MS2P5</w:t>
      </w:r>
    </w:p>
    <w:p w14:paraId="2046F772" w14:textId="77777777" w:rsidR="00566FA2" w:rsidRDefault="00566FA2" w:rsidP="00566FA2">
      <w:pPr>
        <w:pStyle w:val="PL"/>
      </w:pPr>
      <w:r>
        <w:t xml:space="preserve">           - MS3</w:t>
      </w:r>
    </w:p>
    <w:p w14:paraId="5D8FA29C" w14:textId="77777777" w:rsidR="00566FA2" w:rsidRDefault="00566FA2" w:rsidP="00566FA2">
      <w:pPr>
        <w:pStyle w:val="PL"/>
      </w:pPr>
      <w:r>
        <w:t xml:space="preserve">           - MS4</w:t>
      </w:r>
    </w:p>
    <w:p w14:paraId="6A5E1E79" w14:textId="77777777" w:rsidR="00566FA2" w:rsidRDefault="00566FA2" w:rsidP="00566FA2">
      <w:pPr>
        <w:pStyle w:val="PL"/>
      </w:pPr>
      <w:r>
        <w:t xml:space="preserve">           - MS5</w:t>
      </w:r>
    </w:p>
    <w:p w14:paraId="37C40610" w14:textId="77777777" w:rsidR="00566FA2" w:rsidRDefault="00566FA2" w:rsidP="00566FA2">
      <w:pPr>
        <w:pStyle w:val="PL"/>
      </w:pPr>
      <w:r>
        <w:t xml:space="preserve">           - MS10</w:t>
      </w:r>
    </w:p>
    <w:p w14:paraId="7629622F" w14:textId="77777777" w:rsidR="00566FA2" w:rsidRDefault="00566FA2" w:rsidP="00566FA2">
      <w:pPr>
        <w:pStyle w:val="PL"/>
      </w:pPr>
      <w:r>
        <w:t xml:space="preserve">           - MS20</w:t>
      </w:r>
    </w:p>
    <w:p w14:paraId="2CA8A521" w14:textId="77777777" w:rsidR="00566FA2" w:rsidRDefault="00566FA2" w:rsidP="00566FA2">
      <w:pPr>
        <w:pStyle w:val="PL"/>
      </w:pPr>
      <w:r>
        <w:lastRenderedPageBreak/>
        <w:t xml:space="preserve">        symbolOffsetOfReferencePoint1:</w:t>
      </w:r>
    </w:p>
    <w:p w14:paraId="5CD3A6CC" w14:textId="77777777" w:rsidR="00566FA2" w:rsidRDefault="00566FA2" w:rsidP="00566FA2">
      <w:pPr>
        <w:pStyle w:val="PL"/>
      </w:pPr>
      <w:r>
        <w:t xml:space="preserve">           type: integer</w:t>
      </w:r>
    </w:p>
    <w:p w14:paraId="3EB2C8B6" w14:textId="77777777" w:rsidR="00566FA2" w:rsidRDefault="00566FA2" w:rsidP="00566FA2">
      <w:pPr>
        <w:pStyle w:val="PL"/>
      </w:pPr>
      <w:r>
        <w:t xml:space="preserve">        dlULSwitchingPeriod2:</w:t>
      </w:r>
    </w:p>
    <w:p w14:paraId="6BCAB778" w14:textId="77777777" w:rsidR="00566FA2" w:rsidRDefault="00566FA2" w:rsidP="00566FA2">
      <w:pPr>
        <w:pStyle w:val="PL"/>
      </w:pPr>
      <w:r>
        <w:t xml:space="preserve">          type: string</w:t>
      </w:r>
    </w:p>
    <w:p w14:paraId="5AED7020" w14:textId="77777777" w:rsidR="00566FA2" w:rsidRDefault="00566FA2" w:rsidP="00566FA2">
      <w:pPr>
        <w:pStyle w:val="PL"/>
      </w:pPr>
      <w:r>
        <w:t xml:space="preserve">          enum:</w:t>
      </w:r>
    </w:p>
    <w:p w14:paraId="61F36D70" w14:textId="77777777" w:rsidR="00566FA2" w:rsidRDefault="00566FA2" w:rsidP="00566FA2">
      <w:pPr>
        <w:pStyle w:val="PL"/>
      </w:pPr>
      <w:r>
        <w:t xml:space="preserve">           - MS0P5</w:t>
      </w:r>
    </w:p>
    <w:p w14:paraId="52BA5E84" w14:textId="77777777" w:rsidR="00566FA2" w:rsidRDefault="00566FA2" w:rsidP="00566FA2">
      <w:pPr>
        <w:pStyle w:val="PL"/>
      </w:pPr>
      <w:r>
        <w:t xml:space="preserve">           - MS0P625</w:t>
      </w:r>
    </w:p>
    <w:p w14:paraId="52C8DF52" w14:textId="77777777" w:rsidR="00566FA2" w:rsidRDefault="00566FA2" w:rsidP="00566FA2">
      <w:pPr>
        <w:pStyle w:val="PL"/>
      </w:pPr>
      <w:r>
        <w:t xml:space="preserve">           - MS1</w:t>
      </w:r>
    </w:p>
    <w:p w14:paraId="7F2C1FCE" w14:textId="77777777" w:rsidR="00566FA2" w:rsidRDefault="00566FA2" w:rsidP="00566FA2">
      <w:pPr>
        <w:pStyle w:val="PL"/>
      </w:pPr>
      <w:r>
        <w:t xml:space="preserve">           - MS1P25</w:t>
      </w:r>
    </w:p>
    <w:p w14:paraId="5ACD2BED" w14:textId="77777777" w:rsidR="00566FA2" w:rsidRDefault="00566FA2" w:rsidP="00566FA2">
      <w:pPr>
        <w:pStyle w:val="PL"/>
      </w:pPr>
      <w:r>
        <w:t xml:space="preserve">           - MS2</w:t>
      </w:r>
    </w:p>
    <w:p w14:paraId="0C1B1A50" w14:textId="77777777" w:rsidR="00566FA2" w:rsidRDefault="00566FA2" w:rsidP="00566FA2">
      <w:pPr>
        <w:pStyle w:val="PL"/>
      </w:pPr>
      <w:r>
        <w:t xml:space="preserve">           - MS2P5</w:t>
      </w:r>
    </w:p>
    <w:p w14:paraId="06CD222B" w14:textId="77777777" w:rsidR="00566FA2" w:rsidRDefault="00566FA2" w:rsidP="00566FA2">
      <w:pPr>
        <w:pStyle w:val="PL"/>
      </w:pPr>
      <w:r>
        <w:t xml:space="preserve">           - MS3</w:t>
      </w:r>
    </w:p>
    <w:p w14:paraId="06A47A75" w14:textId="77777777" w:rsidR="00566FA2" w:rsidRDefault="00566FA2" w:rsidP="00566FA2">
      <w:pPr>
        <w:pStyle w:val="PL"/>
      </w:pPr>
      <w:r>
        <w:t xml:space="preserve">           - MS4</w:t>
      </w:r>
    </w:p>
    <w:p w14:paraId="6EFA7BC5" w14:textId="77777777" w:rsidR="00566FA2" w:rsidRDefault="00566FA2" w:rsidP="00566FA2">
      <w:pPr>
        <w:pStyle w:val="PL"/>
      </w:pPr>
      <w:r>
        <w:t xml:space="preserve">           - MS5</w:t>
      </w:r>
    </w:p>
    <w:p w14:paraId="1A6B2749" w14:textId="77777777" w:rsidR="00566FA2" w:rsidRDefault="00566FA2" w:rsidP="00566FA2">
      <w:pPr>
        <w:pStyle w:val="PL"/>
      </w:pPr>
      <w:r>
        <w:t xml:space="preserve">           - MS10</w:t>
      </w:r>
    </w:p>
    <w:p w14:paraId="1BCED298" w14:textId="77777777" w:rsidR="00566FA2" w:rsidRDefault="00566FA2" w:rsidP="00566FA2">
      <w:pPr>
        <w:pStyle w:val="PL"/>
      </w:pPr>
      <w:r>
        <w:t xml:space="preserve">           - MS20</w:t>
      </w:r>
    </w:p>
    <w:p w14:paraId="6871D819" w14:textId="77777777" w:rsidR="00566FA2" w:rsidRDefault="00566FA2" w:rsidP="00566FA2">
      <w:pPr>
        <w:pStyle w:val="PL"/>
      </w:pPr>
      <w:r>
        <w:t xml:space="preserve">        symbolOffsetOfReferencePoint2:</w:t>
      </w:r>
    </w:p>
    <w:p w14:paraId="727C30D6" w14:textId="77777777" w:rsidR="00566FA2" w:rsidRDefault="00566FA2" w:rsidP="00566FA2">
      <w:pPr>
        <w:pStyle w:val="PL"/>
      </w:pPr>
      <w:r>
        <w:t xml:space="preserve">          type: integer</w:t>
      </w:r>
    </w:p>
    <w:p w14:paraId="216A8851" w14:textId="77777777" w:rsidR="00566FA2" w:rsidRDefault="00566FA2" w:rsidP="00566FA2">
      <w:pPr>
        <w:pStyle w:val="PL"/>
      </w:pPr>
      <w:r>
        <w:t xml:space="preserve">        totalnrofSetIdofRS1:</w:t>
      </w:r>
    </w:p>
    <w:p w14:paraId="0EFC4799" w14:textId="77777777" w:rsidR="00566FA2" w:rsidRDefault="00566FA2" w:rsidP="00566FA2">
      <w:pPr>
        <w:pStyle w:val="PL"/>
      </w:pPr>
      <w:r>
        <w:t xml:space="preserve">          type: integer</w:t>
      </w:r>
    </w:p>
    <w:p w14:paraId="7F536696" w14:textId="77777777" w:rsidR="00566FA2" w:rsidRDefault="00566FA2" w:rsidP="00566FA2">
      <w:pPr>
        <w:pStyle w:val="PL"/>
      </w:pPr>
      <w:r>
        <w:t xml:space="preserve">        totalnrofSetIdofRS2:</w:t>
      </w:r>
    </w:p>
    <w:p w14:paraId="3D937690" w14:textId="77777777" w:rsidR="00566FA2" w:rsidRDefault="00566FA2" w:rsidP="00566FA2">
      <w:pPr>
        <w:pStyle w:val="PL"/>
      </w:pPr>
      <w:r>
        <w:t xml:space="preserve">          type: integer</w:t>
      </w:r>
    </w:p>
    <w:p w14:paraId="5D3845B5" w14:textId="77777777" w:rsidR="00566FA2" w:rsidRDefault="00566FA2" w:rsidP="00566FA2">
      <w:pPr>
        <w:pStyle w:val="PL"/>
      </w:pPr>
      <w:r>
        <w:t xml:space="preserve">        nrofConsecutiveRIMRS1:</w:t>
      </w:r>
    </w:p>
    <w:p w14:paraId="52D710F6" w14:textId="77777777" w:rsidR="00566FA2" w:rsidRDefault="00566FA2" w:rsidP="00566FA2">
      <w:pPr>
        <w:pStyle w:val="PL"/>
      </w:pPr>
      <w:r>
        <w:t xml:space="preserve">          type: integer</w:t>
      </w:r>
    </w:p>
    <w:p w14:paraId="1FB28FE6" w14:textId="77777777" w:rsidR="00566FA2" w:rsidRDefault="00566FA2" w:rsidP="00566FA2">
      <w:pPr>
        <w:pStyle w:val="PL"/>
      </w:pPr>
      <w:r>
        <w:t xml:space="preserve">        nrofConsecutiveRIMRS2:</w:t>
      </w:r>
    </w:p>
    <w:p w14:paraId="20473EED" w14:textId="77777777" w:rsidR="00566FA2" w:rsidRDefault="00566FA2" w:rsidP="00566FA2">
      <w:pPr>
        <w:pStyle w:val="PL"/>
      </w:pPr>
      <w:r>
        <w:t xml:space="preserve">          type: integer</w:t>
      </w:r>
    </w:p>
    <w:p w14:paraId="6845D1CD" w14:textId="77777777" w:rsidR="00566FA2" w:rsidRDefault="00566FA2" w:rsidP="00566FA2">
      <w:pPr>
        <w:pStyle w:val="PL"/>
      </w:pPr>
      <w:r>
        <w:t xml:space="preserve">        consecutiveRIMRS1List:</w:t>
      </w:r>
    </w:p>
    <w:p w14:paraId="598E9F28" w14:textId="77777777" w:rsidR="00566FA2" w:rsidRDefault="00566FA2" w:rsidP="00566FA2">
      <w:pPr>
        <w:pStyle w:val="PL"/>
      </w:pPr>
      <w:r>
        <w:t xml:space="preserve">          type: array</w:t>
      </w:r>
    </w:p>
    <w:p w14:paraId="4F7C9AC5" w14:textId="77777777" w:rsidR="00566FA2" w:rsidRDefault="00566FA2" w:rsidP="00566FA2">
      <w:pPr>
        <w:pStyle w:val="PL"/>
      </w:pPr>
      <w:r>
        <w:t xml:space="preserve">          items:</w:t>
      </w:r>
    </w:p>
    <w:p w14:paraId="7A4A5E37" w14:textId="77777777" w:rsidR="00566FA2" w:rsidRDefault="00566FA2" w:rsidP="00566FA2">
      <w:pPr>
        <w:pStyle w:val="PL"/>
      </w:pPr>
      <w:r>
        <w:t xml:space="preserve">            type: integer</w:t>
      </w:r>
    </w:p>
    <w:p w14:paraId="120D5E57" w14:textId="77777777" w:rsidR="00566FA2" w:rsidRDefault="00566FA2" w:rsidP="00566FA2">
      <w:pPr>
        <w:pStyle w:val="PL"/>
      </w:pPr>
      <w:r>
        <w:t xml:space="preserve">        consecutiveRIMRS2List:</w:t>
      </w:r>
    </w:p>
    <w:p w14:paraId="25E8FAE9" w14:textId="77777777" w:rsidR="00566FA2" w:rsidRDefault="00566FA2" w:rsidP="00566FA2">
      <w:pPr>
        <w:pStyle w:val="PL"/>
      </w:pPr>
      <w:r>
        <w:t xml:space="preserve">          type: array</w:t>
      </w:r>
    </w:p>
    <w:p w14:paraId="75EE852C" w14:textId="77777777" w:rsidR="00566FA2" w:rsidRDefault="00566FA2" w:rsidP="00566FA2">
      <w:pPr>
        <w:pStyle w:val="PL"/>
      </w:pPr>
      <w:r>
        <w:t xml:space="preserve">          items:</w:t>
      </w:r>
    </w:p>
    <w:p w14:paraId="5A77E297" w14:textId="77777777" w:rsidR="00566FA2" w:rsidRDefault="00566FA2" w:rsidP="00566FA2">
      <w:pPr>
        <w:pStyle w:val="PL"/>
      </w:pPr>
      <w:r>
        <w:t xml:space="preserve">            type: integer</w:t>
      </w:r>
    </w:p>
    <w:p w14:paraId="443CB391" w14:textId="77777777" w:rsidR="00566FA2" w:rsidRDefault="00566FA2" w:rsidP="00566FA2">
      <w:pPr>
        <w:pStyle w:val="PL"/>
      </w:pPr>
      <w:r>
        <w:t xml:space="preserve">        enablenearfarIndicationRS1:</w:t>
      </w:r>
    </w:p>
    <w:p w14:paraId="67C18D0D" w14:textId="77777777" w:rsidR="00566FA2" w:rsidRDefault="00566FA2" w:rsidP="00566FA2">
      <w:pPr>
        <w:pStyle w:val="PL"/>
      </w:pPr>
      <w:r>
        <w:t xml:space="preserve">          type: string</w:t>
      </w:r>
    </w:p>
    <w:p w14:paraId="074D2197" w14:textId="77777777" w:rsidR="00566FA2" w:rsidRDefault="00566FA2" w:rsidP="00566FA2">
      <w:pPr>
        <w:pStyle w:val="PL"/>
      </w:pPr>
      <w:r>
        <w:t xml:space="preserve">          enum:</w:t>
      </w:r>
    </w:p>
    <w:p w14:paraId="350E469E" w14:textId="77777777" w:rsidR="00566FA2" w:rsidRDefault="00566FA2" w:rsidP="00566FA2">
      <w:pPr>
        <w:pStyle w:val="PL"/>
      </w:pPr>
      <w:r>
        <w:t xml:space="preserve">            - ENABLE</w:t>
      </w:r>
    </w:p>
    <w:p w14:paraId="7FB7EE0A" w14:textId="77777777" w:rsidR="00566FA2" w:rsidRDefault="00566FA2" w:rsidP="00566FA2">
      <w:pPr>
        <w:pStyle w:val="PL"/>
      </w:pPr>
      <w:r>
        <w:t xml:space="preserve">            - DISABLE          </w:t>
      </w:r>
    </w:p>
    <w:p w14:paraId="4E34033F" w14:textId="77777777" w:rsidR="00566FA2" w:rsidRDefault="00566FA2" w:rsidP="00566FA2">
      <w:pPr>
        <w:pStyle w:val="PL"/>
      </w:pPr>
      <w:r>
        <w:t xml:space="preserve">        enablenearfarIndicationRS2:</w:t>
      </w:r>
    </w:p>
    <w:p w14:paraId="3C6D6D6A" w14:textId="77777777" w:rsidR="00566FA2" w:rsidRDefault="00566FA2" w:rsidP="00566FA2">
      <w:pPr>
        <w:pStyle w:val="PL"/>
      </w:pPr>
      <w:r>
        <w:t xml:space="preserve">          type: string</w:t>
      </w:r>
    </w:p>
    <w:p w14:paraId="4D0B5A11" w14:textId="77777777" w:rsidR="00566FA2" w:rsidRDefault="00566FA2" w:rsidP="00566FA2">
      <w:pPr>
        <w:pStyle w:val="PL"/>
      </w:pPr>
      <w:r>
        <w:t xml:space="preserve">          enum:</w:t>
      </w:r>
    </w:p>
    <w:p w14:paraId="478B20DB" w14:textId="77777777" w:rsidR="00566FA2" w:rsidRDefault="00566FA2" w:rsidP="00566FA2">
      <w:pPr>
        <w:pStyle w:val="PL"/>
      </w:pPr>
      <w:r>
        <w:t xml:space="preserve">            - ENABLE</w:t>
      </w:r>
    </w:p>
    <w:p w14:paraId="3F7853DD" w14:textId="77777777" w:rsidR="00566FA2" w:rsidRDefault="00566FA2" w:rsidP="00566FA2">
      <w:pPr>
        <w:pStyle w:val="PL"/>
      </w:pPr>
      <w:r>
        <w:t xml:space="preserve">            - DISABLE          </w:t>
      </w:r>
    </w:p>
    <w:p w14:paraId="06362B1E" w14:textId="77777777" w:rsidR="00566FA2" w:rsidRDefault="00566FA2" w:rsidP="00566FA2">
      <w:pPr>
        <w:pStyle w:val="PL"/>
      </w:pPr>
    </w:p>
    <w:p w14:paraId="6720CB9A" w14:textId="77777777" w:rsidR="00566FA2" w:rsidRDefault="00566FA2" w:rsidP="00566FA2">
      <w:pPr>
        <w:pStyle w:val="PL"/>
      </w:pPr>
      <w:r>
        <w:t xml:space="preserve">    RimRSReportInfo:</w:t>
      </w:r>
    </w:p>
    <w:p w14:paraId="702FCB81" w14:textId="77777777" w:rsidR="00566FA2" w:rsidRDefault="00566FA2" w:rsidP="00566FA2">
      <w:pPr>
        <w:pStyle w:val="PL"/>
      </w:pPr>
      <w:r>
        <w:t xml:space="preserve">      type: object</w:t>
      </w:r>
    </w:p>
    <w:p w14:paraId="749EF7AA" w14:textId="77777777" w:rsidR="00566FA2" w:rsidRDefault="00566FA2" w:rsidP="00566FA2">
      <w:pPr>
        <w:pStyle w:val="PL"/>
      </w:pPr>
      <w:r>
        <w:t xml:space="preserve">      properties:</w:t>
      </w:r>
    </w:p>
    <w:p w14:paraId="119032DE" w14:textId="77777777" w:rsidR="00566FA2" w:rsidRDefault="00566FA2" w:rsidP="00566FA2">
      <w:pPr>
        <w:pStyle w:val="PL"/>
      </w:pPr>
      <w:r>
        <w:t xml:space="preserve">        detectedSetID:</w:t>
      </w:r>
    </w:p>
    <w:p w14:paraId="63FC16BC" w14:textId="77777777" w:rsidR="00566FA2" w:rsidRDefault="00566FA2" w:rsidP="00566FA2">
      <w:pPr>
        <w:pStyle w:val="PL"/>
      </w:pPr>
      <w:r>
        <w:t xml:space="preserve">          type: integer</w:t>
      </w:r>
    </w:p>
    <w:p w14:paraId="59010AF4" w14:textId="77777777" w:rsidR="00566FA2" w:rsidRDefault="00566FA2" w:rsidP="00566FA2">
      <w:pPr>
        <w:pStyle w:val="PL"/>
      </w:pPr>
      <w:r>
        <w:t xml:space="preserve">        propagationDelay:</w:t>
      </w:r>
    </w:p>
    <w:p w14:paraId="180E189F" w14:textId="77777777" w:rsidR="00566FA2" w:rsidRDefault="00566FA2" w:rsidP="00566FA2">
      <w:pPr>
        <w:pStyle w:val="PL"/>
      </w:pPr>
      <w:r>
        <w:t xml:space="preserve">          type: integer</w:t>
      </w:r>
    </w:p>
    <w:p w14:paraId="6FD34767" w14:textId="77777777" w:rsidR="00566FA2" w:rsidRDefault="00566FA2" w:rsidP="00566FA2">
      <w:pPr>
        <w:pStyle w:val="PL"/>
      </w:pPr>
      <w:r>
        <w:t xml:space="preserve">        functionalityOfRIMRS:</w:t>
      </w:r>
    </w:p>
    <w:p w14:paraId="17672ABD" w14:textId="77777777" w:rsidR="00566FA2" w:rsidRDefault="00566FA2" w:rsidP="00566FA2">
      <w:pPr>
        <w:pStyle w:val="PL"/>
      </w:pPr>
      <w:r>
        <w:t xml:space="preserve">          type: string</w:t>
      </w:r>
    </w:p>
    <w:p w14:paraId="6BDF52EC" w14:textId="77777777" w:rsidR="00566FA2" w:rsidRDefault="00566FA2" w:rsidP="00566FA2">
      <w:pPr>
        <w:pStyle w:val="PL"/>
      </w:pPr>
      <w:r>
        <w:t xml:space="preserve">          enum:</w:t>
      </w:r>
    </w:p>
    <w:p w14:paraId="717D25C3" w14:textId="77777777" w:rsidR="00566FA2" w:rsidRDefault="00566FA2" w:rsidP="00566FA2">
      <w:pPr>
        <w:pStyle w:val="PL"/>
      </w:pPr>
      <w:r>
        <w:t xml:space="preserve">            - RS1</w:t>
      </w:r>
    </w:p>
    <w:p w14:paraId="691E97C2" w14:textId="77777777" w:rsidR="00566FA2" w:rsidRDefault="00566FA2" w:rsidP="00566FA2">
      <w:pPr>
        <w:pStyle w:val="PL"/>
      </w:pPr>
      <w:r>
        <w:t xml:space="preserve">            - RS2</w:t>
      </w:r>
    </w:p>
    <w:p w14:paraId="55B0D94C" w14:textId="77777777" w:rsidR="00566FA2" w:rsidRDefault="00566FA2" w:rsidP="00566FA2">
      <w:pPr>
        <w:pStyle w:val="PL"/>
      </w:pPr>
      <w:r>
        <w:t xml:space="preserve">            - RS1forEnoughMitigation</w:t>
      </w:r>
    </w:p>
    <w:p w14:paraId="7C8D210E" w14:textId="77777777" w:rsidR="00566FA2" w:rsidRDefault="00566FA2" w:rsidP="00566FA2">
      <w:pPr>
        <w:pStyle w:val="PL"/>
      </w:pPr>
      <w:r>
        <w:t xml:space="preserve">            - RS1forNotEnoughMitigation          </w:t>
      </w:r>
    </w:p>
    <w:p w14:paraId="4D3A1E3B" w14:textId="77777777" w:rsidR="00566FA2" w:rsidRDefault="00566FA2" w:rsidP="00566FA2">
      <w:pPr>
        <w:pStyle w:val="PL"/>
      </w:pPr>
    </w:p>
    <w:p w14:paraId="49A698EC" w14:textId="77777777" w:rsidR="00566FA2" w:rsidRDefault="00566FA2" w:rsidP="00566FA2">
      <w:pPr>
        <w:pStyle w:val="PL"/>
      </w:pPr>
      <w:r>
        <w:t xml:space="preserve">    RimRSReportConf:</w:t>
      </w:r>
    </w:p>
    <w:p w14:paraId="17456742" w14:textId="77777777" w:rsidR="00566FA2" w:rsidRDefault="00566FA2" w:rsidP="00566FA2">
      <w:pPr>
        <w:pStyle w:val="PL"/>
      </w:pPr>
      <w:r>
        <w:t xml:space="preserve">      type: object</w:t>
      </w:r>
    </w:p>
    <w:p w14:paraId="5C971A6E" w14:textId="77777777" w:rsidR="00566FA2" w:rsidRDefault="00566FA2" w:rsidP="00566FA2">
      <w:pPr>
        <w:pStyle w:val="PL"/>
      </w:pPr>
      <w:r>
        <w:t xml:space="preserve">      properties:</w:t>
      </w:r>
    </w:p>
    <w:p w14:paraId="2BDDC46E" w14:textId="77777777" w:rsidR="00566FA2" w:rsidRDefault="00566FA2" w:rsidP="00566FA2">
      <w:pPr>
        <w:pStyle w:val="PL"/>
      </w:pPr>
      <w:r>
        <w:t xml:space="preserve">        reportIndicator:</w:t>
      </w:r>
    </w:p>
    <w:p w14:paraId="75C57AF6" w14:textId="77777777" w:rsidR="00566FA2" w:rsidRDefault="00566FA2" w:rsidP="00566FA2">
      <w:pPr>
        <w:pStyle w:val="PL"/>
      </w:pPr>
      <w:r>
        <w:t xml:space="preserve">          type: string</w:t>
      </w:r>
    </w:p>
    <w:p w14:paraId="340B28C1" w14:textId="77777777" w:rsidR="00566FA2" w:rsidRDefault="00566FA2" w:rsidP="00566FA2">
      <w:pPr>
        <w:pStyle w:val="PL"/>
      </w:pPr>
      <w:r>
        <w:t xml:space="preserve">          enum:</w:t>
      </w:r>
    </w:p>
    <w:p w14:paraId="2B27317B" w14:textId="77777777" w:rsidR="00566FA2" w:rsidRDefault="00566FA2" w:rsidP="00566FA2">
      <w:pPr>
        <w:pStyle w:val="PL"/>
      </w:pPr>
      <w:r>
        <w:t xml:space="preserve">            - ENABLE</w:t>
      </w:r>
    </w:p>
    <w:p w14:paraId="19A20C75" w14:textId="77777777" w:rsidR="00566FA2" w:rsidRDefault="00566FA2" w:rsidP="00566FA2">
      <w:pPr>
        <w:pStyle w:val="PL"/>
      </w:pPr>
      <w:r>
        <w:t xml:space="preserve">            - DISABLE          </w:t>
      </w:r>
    </w:p>
    <w:p w14:paraId="78C4B6FF" w14:textId="77777777" w:rsidR="00566FA2" w:rsidRDefault="00566FA2" w:rsidP="00566FA2">
      <w:pPr>
        <w:pStyle w:val="PL"/>
      </w:pPr>
      <w:r>
        <w:t xml:space="preserve">        reportInterval:</w:t>
      </w:r>
    </w:p>
    <w:p w14:paraId="2DAD5451" w14:textId="77777777" w:rsidR="00566FA2" w:rsidRDefault="00566FA2" w:rsidP="00566FA2">
      <w:pPr>
        <w:pStyle w:val="PL"/>
      </w:pPr>
      <w:r>
        <w:t xml:space="preserve">           type: integer</w:t>
      </w:r>
    </w:p>
    <w:p w14:paraId="6D886EAE" w14:textId="77777777" w:rsidR="00566FA2" w:rsidRDefault="00566FA2" w:rsidP="00566FA2">
      <w:pPr>
        <w:pStyle w:val="PL"/>
      </w:pPr>
      <w:r>
        <w:t xml:space="preserve">        nrofRIMRSReportInfo:</w:t>
      </w:r>
    </w:p>
    <w:p w14:paraId="260AFF73" w14:textId="77777777" w:rsidR="00566FA2" w:rsidRDefault="00566FA2" w:rsidP="00566FA2">
      <w:pPr>
        <w:pStyle w:val="PL"/>
      </w:pPr>
      <w:r>
        <w:t xml:space="preserve">          type: integer</w:t>
      </w:r>
    </w:p>
    <w:p w14:paraId="0EF6AA88" w14:textId="77777777" w:rsidR="00566FA2" w:rsidRDefault="00566FA2" w:rsidP="00566FA2">
      <w:pPr>
        <w:pStyle w:val="PL"/>
      </w:pPr>
      <w:r>
        <w:t xml:space="preserve">        maxPropagationDelay:</w:t>
      </w:r>
    </w:p>
    <w:p w14:paraId="27F8EF63" w14:textId="77777777" w:rsidR="00566FA2" w:rsidRDefault="00566FA2" w:rsidP="00566FA2">
      <w:pPr>
        <w:pStyle w:val="PL"/>
      </w:pPr>
      <w:r>
        <w:t xml:space="preserve">          type: integer</w:t>
      </w:r>
    </w:p>
    <w:p w14:paraId="1404637D" w14:textId="77777777" w:rsidR="00566FA2" w:rsidRDefault="00566FA2" w:rsidP="00566FA2">
      <w:pPr>
        <w:pStyle w:val="PL"/>
      </w:pPr>
      <w:r>
        <w:t xml:space="preserve">        rimRSReportInfoList:</w:t>
      </w:r>
    </w:p>
    <w:p w14:paraId="07696092" w14:textId="77777777" w:rsidR="00566FA2" w:rsidRDefault="00566FA2" w:rsidP="00566FA2">
      <w:pPr>
        <w:pStyle w:val="PL"/>
      </w:pPr>
      <w:r>
        <w:t xml:space="preserve">          type: array</w:t>
      </w:r>
    </w:p>
    <w:p w14:paraId="70AA7051" w14:textId="77777777" w:rsidR="00566FA2" w:rsidRDefault="00566FA2" w:rsidP="00566FA2">
      <w:pPr>
        <w:pStyle w:val="PL"/>
      </w:pPr>
      <w:r>
        <w:t xml:space="preserve">          items:</w:t>
      </w:r>
    </w:p>
    <w:p w14:paraId="55A3C4DE" w14:textId="77777777" w:rsidR="00566FA2" w:rsidRDefault="00566FA2" w:rsidP="00566FA2">
      <w:pPr>
        <w:pStyle w:val="PL"/>
      </w:pPr>
      <w:r>
        <w:t xml:space="preserve">            $ref: '#/components/schemas/RimRSReportInfo'</w:t>
      </w:r>
    </w:p>
    <w:p w14:paraId="06C452CA" w14:textId="77777777" w:rsidR="00566FA2" w:rsidRDefault="00566FA2" w:rsidP="00566FA2">
      <w:pPr>
        <w:pStyle w:val="PL"/>
      </w:pPr>
      <w:r>
        <w:lastRenderedPageBreak/>
        <w:t xml:space="preserve">    TceMappingInfo:</w:t>
      </w:r>
    </w:p>
    <w:p w14:paraId="34A8D691" w14:textId="77777777" w:rsidR="00566FA2" w:rsidRDefault="00566FA2" w:rsidP="00566FA2">
      <w:pPr>
        <w:pStyle w:val="PL"/>
      </w:pPr>
      <w:r>
        <w:t xml:space="preserve">      type: object</w:t>
      </w:r>
    </w:p>
    <w:p w14:paraId="4C3C4195" w14:textId="77777777" w:rsidR="00566FA2" w:rsidRDefault="00566FA2" w:rsidP="00566FA2">
      <w:pPr>
        <w:pStyle w:val="PL"/>
      </w:pPr>
      <w:r>
        <w:t xml:space="preserve">      properties:</w:t>
      </w:r>
    </w:p>
    <w:p w14:paraId="3EACC0DA" w14:textId="77777777" w:rsidR="00566FA2" w:rsidRDefault="00566FA2" w:rsidP="00566FA2">
      <w:pPr>
        <w:pStyle w:val="PL"/>
      </w:pPr>
      <w:r>
        <w:t xml:space="preserve">        TceIPAddress:</w:t>
      </w:r>
    </w:p>
    <w:p w14:paraId="046F4F3B" w14:textId="77777777" w:rsidR="00566FA2" w:rsidRDefault="00566FA2" w:rsidP="00566FA2">
      <w:pPr>
        <w:pStyle w:val="PL"/>
      </w:pPr>
      <w:r>
        <w:t xml:space="preserve">          oneOf:</w:t>
      </w:r>
    </w:p>
    <w:p w14:paraId="3D3F2A5B" w14:textId="77777777" w:rsidR="00566FA2" w:rsidRDefault="00566FA2" w:rsidP="00566FA2">
      <w:pPr>
        <w:pStyle w:val="PL"/>
      </w:pPr>
      <w:r>
        <w:t xml:space="preserve">            - $ref: 'TS28623_ComDefs.yaml#/components/schemas/Ipv4Addr'</w:t>
      </w:r>
    </w:p>
    <w:p w14:paraId="3B48A712" w14:textId="77777777" w:rsidR="00566FA2" w:rsidRDefault="00566FA2" w:rsidP="00566FA2">
      <w:pPr>
        <w:pStyle w:val="PL"/>
      </w:pPr>
      <w:r>
        <w:t xml:space="preserve">            - $ref: 'TS28623_ComDefs.yaml#/components/schemas/Ipv6Addr'</w:t>
      </w:r>
    </w:p>
    <w:p w14:paraId="6D3E385A" w14:textId="77777777" w:rsidR="00566FA2" w:rsidRDefault="00566FA2" w:rsidP="00566FA2">
      <w:pPr>
        <w:pStyle w:val="PL"/>
      </w:pPr>
      <w:r>
        <w:t xml:space="preserve">        TceID:</w:t>
      </w:r>
    </w:p>
    <w:p w14:paraId="0704B43C" w14:textId="77777777" w:rsidR="00566FA2" w:rsidRDefault="00566FA2" w:rsidP="00566FA2">
      <w:pPr>
        <w:pStyle w:val="PL"/>
      </w:pPr>
      <w:r>
        <w:t xml:space="preserve">          type: integer</w:t>
      </w:r>
    </w:p>
    <w:p w14:paraId="5A8305B0" w14:textId="77777777" w:rsidR="00566FA2" w:rsidRDefault="00566FA2" w:rsidP="00566FA2">
      <w:pPr>
        <w:pStyle w:val="PL"/>
      </w:pPr>
      <w:r>
        <w:t xml:space="preserve">        PlmnTarget:</w:t>
      </w:r>
    </w:p>
    <w:p w14:paraId="6F7E0B00" w14:textId="77777777" w:rsidR="00566FA2" w:rsidRDefault="00566FA2" w:rsidP="00566FA2">
      <w:pPr>
        <w:pStyle w:val="PL"/>
      </w:pPr>
      <w:r>
        <w:t xml:space="preserve">          $ref: 'TS28623_ComDefs.yaml#/components/schemas/PlmnId'</w:t>
      </w:r>
    </w:p>
    <w:p w14:paraId="5178E593" w14:textId="77777777" w:rsidR="00566FA2" w:rsidRDefault="00566FA2" w:rsidP="00566FA2">
      <w:pPr>
        <w:pStyle w:val="PL"/>
      </w:pPr>
      <w:r>
        <w:t xml:space="preserve">    TceMappingInfoList:</w:t>
      </w:r>
    </w:p>
    <w:p w14:paraId="260C2BDE" w14:textId="77777777" w:rsidR="00566FA2" w:rsidRDefault="00566FA2" w:rsidP="00566FA2">
      <w:pPr>
        <w:pStyle w:val="PL"/>
      </w:pPr>
      <w:r>
        <w:t xml:space="preserve">      type: array</w:t>
      </w:r>
    </w:p>
    <w:p w14:paraId="3BFBB9F7" w14:textId="77777777" w:rsidR="00566FA2" w:rsidRDefault="00566FA2" w:rsidP="00566FA2">
      <w:pPr>
        <w:pStyle w:val="PL"/>
      </w:pPr>
      <w:r>
        <w:t xml:space="preserve">      items:</w:t>
      </w:r>
    </w:p>
    <w:p w14:paraId="431A1C29" w14:textId="77777777" w:rsidR="00566FA2" w:rsidRDefault="00566FA2" w:rsidP="00566FA2">
      <w:pPr>
        <w:pStyle w:val="PL"/>
      </w:pPr>
      <w:r>
        <w:t xml:space="preserve">        $ref: '#/components/schemas/TceMappingInfo'</w:t>
      </w:r>
    </w:p>
    <w:p w14:paraId="5BB72C28" w14:textId="77777777" w:rsidR="00566FA2" w:rsidRDefault="00566FA2" w:rsidP="00566FA2">
      <w:pPr>
        <w:pStyle w:val="PL"/>
      </w:pPr>
    </w:p>
    <w:p w14:paraId="1D25DD84" w14:textId="77777777" w:rsidR="00566FA2" w:rsidRDefault="00566FA2" w:rsidP="00566FA2">
      <w:pPr>
        <w:pStyle w:val="PL"/>
      </w:pPr>
    </w:p>
    <w:p w14:paraId="50AFC268" w14:textId="77777777" w:rsidR="00566FA2" w:rsidRDefault="00566FA2" w:rsidP="00566FA2">
      <w:pPr>
        <w:pStyle w:val="PL"/>
      </w:pPr>
      <w:r>
        <w:t>#-------- Definition of abstract IOCs --------------------------------------------</w:t>
      </w:r>
    </w:p>
    <w:p w14:paraId="01C1E521" w14:textId="77777777" w:rsidR="00566FA2" w:rsidRDefault="00566FA2" w:rsidP="00566FA2">
      <w:pPr>
        <w:pStyle w:val="PL"/>
      </w:pPr>
    </w:p>
    <w:p w14:paraId="067FD232" w14:textId="77777777" w:rsidR="00566FA2" w:rsidRDefault="00566FA2" w:rsidP="00566FA2">
      <w:pPr>
        <w:pStyle w:val="PL"/>
      </w:pPr>
      <w:r>
        <w:t xml:space="preserve">    RrmPolicy_-Attr:</w:t>
      </w:r>
    </w:p>
    <w:p w14:paraId="70AF8C46" w14:textId="77777777" w:rsidR="00566FA2" w:rsidRDefault="00566FA2" w:rsidP="00566FA2">
      <w:pPr>
        <w:pStyle w:val="PL"/>
      </w:pPr>
      <w:r>
        <w:t xml:space="preserve">      type: object</w:t>
      </w:r>
    </w:p>
    <w:p w14:paraId="19A54E89" w14:textId="77777777" w:rsidR="00566FA2" w:rsidRDefault="00566FA2" w:rsidP="00566FA2">
      <w:pPr>
        <w:pStyle w:val="PL"/>
      </w:pPr>
      <w:r>
        <w:t xml:space="preserve">      properties:</w:t>
      </w:r>
    </w:p>
    <w:p w14:paraId="75C2A4B9" w14:textId="77777777" w:rsidR="00566FA2" w:rsidRDefault="00566FA2" w:rsidP="00566FA2">
      <w:pPr>
        <w:pStyle w:val="PL"/>
      </w:pPr>
      <w:r>
        <w:t xml:space="preserve">        resourceType:</w:t>
      </w:r>
    </w:p>
    <w:p w14:paraId="47364DEF" w14:textId="77777777" w:rsidR="00566FA2" w:rsidRDefault="00566FA2" w:rsidP="00566FA2">
      <w:pPr>
        <w:pStyle w:val="PL"/>
      </w:pPr>
      <w:r>
        <w:t xml:space="preserve">          type: string</w:t>
      </w:r>
    </w:p>
    <w:p w14:paraId="0958A611" w14:textId="77777777" w:rsidR="00566FA2" w:rsidRDefault="00566FA2" w:rsidP="00566FA2">
      <w:pPr>
        <w:pStyle w:val="PL"/>
      </w:pPr>
      <w:r>
        <w:t xml:space="preserve">        rRMPolicyMemberList:</w:t>
      </w:r>
    </w:p>
    <w:p w14:paraId="28E77E4B" w14:textId="77777777" w:rsidR="00566FA2" w:rsidRDefault="00566FA2" w:rsidP="00566FA2">
      <w:pPr>
        <w:pStyle w:val="PL"/>
      </w:pPr>
      <w:r>
        <w:t xml:space="preserve">          $ref: '#/components/schemas/RrmPolicyMemberList'</w:t>
      </w:r>
    </w:p>
    <w:p w14:paraId="53E4CBDA" w14:textId="77777777" w:rsidR="00566FA2" w:rsidRDefault="00566FA2" w:rsidP="00566FA2">
      <w:pPr>
        <w:pStyle w:val="PL"/>
      </w:pPr>
    </w:p>
    <w:p w14:paraId="0B6D446A" w14:textId="77777777" w:rsidR="00566FA2" w:rsidRDefault="00566FA2" w:rsidP="00566FA2">
      <w:pPr>
        <w:pStyle w:val="PL"/>
      </w:pPr>
    </w:p>
    <w:p w14:paraId="79E63E4B" w14:textId="77777777" w:rsidR="00566FA2" w:rsidRDefault="00566FA2" w:rsidP="00566FA2">
      <w:pPr>
        <w:pStyle w:val="PL"/>
      </w:pPr>
      <w:r>
        <w:t>#-------- Definition of concrete IOCs --------------------------------------------</w:t>
      </w:r>
    </w:p>
    <w:p w14:paraId="10F0AE66" w14:textId="77777777" w:rsidR="00566FA2" w:rsidRDefault="00566FA2" w:rsidP="00566FA2">
      <w:pPr>
        <w:pStyle w:val="PL"/>
      </w:pPr>
    </w:p>
    <w:p w14:paraId="7C5F28F0" w14:textId="77777777" w:rsidR="00566FA2" w:rsidRDefault="00566FA2" w:rsidP="00566FA2">
      <w:pPr>
        <w:pStyle w:val="PL"/>
      </w:pPr>
      <w:r>
        <w:t xml:space="preserve">    MnS:</w:t>
      </w:r>
    </w:p>
    <w:p w14:paraId="69B26DA1" w14:textId="77777777" w:rsidR="00566FA2" w:rsidRDefault="00566FA2" w:rsidP="00566FA2">
      <w:pPr>
        <w:pStyle w:val="PL"/>
      </w:pPr>
      <w:r>
        <w:t xml:space="preserve">      oneOf:</w:t>
      </w:r>
    </w:p>
    <w:p w14:paraId="7D24AFCC" w14:textId="77777777" w:rsidR="00566FA2" w:rsidRDefault="00566FA2" w:rsidP="00566FA2">
      <w:pPr>
        <w:pStyle w:val="PL"/>
      </w:pPr>
      <w:r>
        <w:t xml:space="preserve">        - type: object</w:t>
      </w:r>
    </w:p>
    <w:p w14:paraId="03791E0C" w14:textId="77777777" w:rsidR="00566FA2" w:rsidRDefault="00566FA2" w:rsidP="00566FA2">
      <w:pPr>
        <w:pStyle w:val="PL"/>
      </w:pPr>
      <w:r>
        <w:t xml:space="preserve">          properties:</w:t>
      </w:r>
    </w:p>
    <w:p w14:paraId="58826C6D" w14:textId="77777777" w:rsidR="00566FA2" w:rsidRDefault="00566FA2" w:rsidP="00566FA2">
      <w:pPr>
        <w:pStyle w:val="PL"/>
      </w:pPr>
      <w:r>
        <w:t xml:space="preserve">            SubNetwork:</w:t>
      </w:r>
    </w:p>
    <w:p w14:paraId="1E868909" w14:textId="77777777" w:rsidR="00566FA2" w:rsidRDefault="00566FA2" w:rsidP="00566FA2">
      <w:pPr>
        <w:pStyle w:val="PL"/>
      </w:pPr>
      <w:r>
        <w:t xml:space="preserve">              $ref: '#/components/schemas/SubNetwork-Multiple'</w:t>
      </w:r>
    </w:p>
    <w:p w14:paraId="2A43E647" w14:textId="77777777" w:rsidR="00566FA2" w:rsidRDefault="00566FA2" w:rsidP="00566FA2">
      <w:pPr>
        <w:pStyle w:val="PL"/>
      </w:pPr>
      <w:r>
        <w:t xml:space="preserve">        - type: object</w:t>
      </w:r>
    </w:p>
    <w:p w14:paraId="09E5FAA0" w14:textId="77777777" w:rsidR="00566FA2" w:rsidRDefault="00566FA2" w:rsidP="00566FA2">
      <w:pPr>
        <w:pStyle w:val="PL"/>
      </w:pPr>
      <w:r>
        <w:t xml:space="preserve">          properties:</w:t>
      </w:r>
    </w:p>
    <w:p w14:paraId="56CC94E1" w14:textId="77777777" w:rsidR="00566FA2" w:rsidRDefault="00566FA2" w:rsidP="00566FA2">
      <w:pPr>
        <w:pStyle w:val="PL"/>
      </w:pPr>
      <w:r>
        <w:t xml:space="preserve">            ManagedElement:</w:t>
      </w:r>
    </w:p>
    <w:p w14:paraId="017863E5" w14:textId="77777777" w:rsidR="00566FA2" w:rsidRDefault="00566FA2" w:rsidP="00566FA2">
      <w:pPr>
        <w:pStyle w:val="PL"/>
      </w:pPr>
      <w:r>
        <w:t xml:space="preserve">              $ref: '#/components/schemas/ManagedElement-Multiple'</w:t>
      </w:r>
    </w:p>
    <w:p w14:paraId="029CE7BE" w14:textId="77777777" w:rsidR="00566FA2" w:rsidRDefault="00566FA2" w:rsidP="00566FA2">
      <w:pPr>
        <w:pStyle w:val="PL"/>
      </w:pPr>
    </w:p>
    <w:p w14:paraId="58730332" w14:textId="77777777" w:rsidR="00566FA2" w:rsidRDefault="00566FA2" w:rsidP="00566FA2">
      <w:pPr>
        <w:pStyle w:val="PL"/>
      </w:pPr>
      <w:r>
        <w:t xml:space="preserve">    SubNetwork-Single:</w:t>
      </w:r>
    </w:p>
    <w:p w14:paraId="4F4E69B8" w14:textId="77777777" w:rsidR="00566FA2" w:rsidRDefault="00566FA2" w:rsidP="00566FA2">
      <w:pPr>
        <w:pStyle w:val="PL"/>
      </w:pPr>
      <w:r>
        <w:t xml:space="preserve">      allOf:</w:t>
      </w:r>
    </w:p>
    <w:p w14:paraId="0E3A8D31" w14:textId="77777777" w:rsidR="00566FA2" w:rsidRDefault="00566FA2" w:rsidP="00566FA2">
      <w:pPr>
        <w:pStyle w:val="PL"/>
      </w:pPr>
      <w:r>
        <w:t xml:space="preserve">        - $ref: 'TS28623_GenericNrm.yaml#/components/schemas/Top'</w:t>
      </w:r>
    </w:p>
    <w:p w14:paraId="77474001" w14:textId="77777777" w:rsidR="00566FA2" w:rsidRDefault="00566FA2" w:rsidP="00566FA2">
      <w:pPr>
        <w:pStyle w:val="PL"/>
      </w:pPr>
      <w:r>
        <w:t xml:space="preserve">        - type: object</w:t>
      </w:r>
    </w:p>
    <w:p w14:paraId="036F50D7" w14:textId="77777777" w:rsidR="00566FA2" w:rsidRDefault="00566FA2" w:rsidP="00566FA2">
      <w:pPr>
        <w:pStyle w:val="PL"/>
      </w:pPr>
      <w:r>
        <w:t xml:space="preserve">          properties:</w:t>
      </w:r>
    </w:p>
    <w:p w14:paraId="607CFFED" w14:textId="77777777" w:rsidR="00566FA2" w:rsidRDefault="00566FA2" w:rsidP="00566FA2">
      <w:pPr>
        <w:pStyle w:val="PL"/>
      </w:pPr>
      <w:r>
        <w:t xml:space="preserve">            attributes:</w:t>
      </w:r>
    </w:p>
    <w:p w14:paraId="36730D4D" w14:textId="77777777" w:rsidR="00566FA2" w:rsidRDefault="00566FA2" w:rsidP="00566FA2">
      <w:pPr>
        <w:pStyle w:val="PL"/>
      </w:pPr>
      <w:r>
        <w:t xml:space="preserve">              $ref: 'TS28623_GenericNrm.yaml#/components/schemas/SubNetwork-Attr'</w:t>
      </w:r>
    </w:p>
    <w:p w14:paraId="76D21384" w14:textId="77777777" w:rsidR="00566FA2" w:rsidRDefault="00566FA2" w:rsidP="00566FA2">
      <w:pPr>
        <w:pStyle w:val="PL"/>
      </w:pPr>
      <w:r>
        <w:t xml:space="preserve">        - $ref: 'TS28623_GenericNrm.yaml#/components/schemas/SubNetwork-ncO'</w:t>
      </w:r>
    </w:p>
    <w:p w14:paraId="7443B945" w14:textId="77777777" w:rsidR="00566FA2" w:rsidRDefault="00566FA2" w:rsidP="00566FA2">
      <w:pPr>
        <w:pStyle w:val="PL"/>
      </w:pPr>
      <w:r>
        <w:t xml:space="preserve">        - type: object</w:t>
      </w:r>
    </w:p>
    <w:p w14:paraId="652771E4" w14:textId="77777777" w:rsidR="00566FA2" w:rsidRDefault="00566FA2" w:rsidP="00566FA2">
      <w:pPr>
        <w:pStyle w:val="PL"/>
      </w:pPr>
      <w:r>
        <w:t xml:space="preserve">          properties:</w:t>
      </w:r>
    </w:p>
    <w:p w14:paraId="35493256" w14:textId="77777777" w:rsidR="00566FA2" w:rsidRDefault="00566FA2" w:rsidP="00566FA2">
      <w:pPr>
        <w:pStyle w:val="PL"/>
      </w:pPr>
      <w:r>
        <w:t xml:space="preserve">            SubNetwork:</w:t>
      </w:r>
    </w:p>
    <w:p w14:paraId="541CE668" w14:textId="77777777" w:rsidR="00566FA2" w:rsidRDefault="00566FA2" w:rsidP="00566FA2">
      <w:pPr>
        <w:pStyle w:val="PL"/>
      </w:pPr>
      <w:r>
        <w:t xml:space="preserve">              $ref: '#/components/schemas/SubNetwork-Multiple'</w:t>
      </w:r>
    </w:p>
    <w:p w14:paraId="73C00376" w14:textId="77777777" w:rsidR="00566FA2" w:rsidRDefault="00566FA2" w:rsidP="00566FA2">
      <w:pPr>
        <w:pStyle w:val="PL"/>
      </w:pPr>
      <w:r>
        <w:t xml:space="preserve">            ManagedElement:</w:t>
      </w:r>
    </w:p>
    <w:p w14:paraId="2851C459" w14:textId="77777777" w:rsidR="00566FA2" w:rsidRDefault="00566FA2" w:rsidP="00566FA2">
      <w:pPr>
        <w:pStyle w:val="PL"/>
      </w:pPr>
      <w:r>
        <w:t xml:space="preserve">              $ref: '#/components/schemas/ManagedElement-Multiple'</w:t>
      </w:r>
    </w:p>
    <w:p w14:paraId="63E6552F" w14:textId="77777777" w:rsidR="00566FA2" w:rsidRDefault="00566FA2" w:rsidP="00566FA2">
      <w:pPr>
        <w:pStyle w:val="PL"/>
      </w:pPr>
      <w:r>
        <w:t xml:space="preserve">            NRFrequency:</w:t>
      </w:r>
    </w:p>
    <w:p w14:paraId="165ED786" w14:textId="77777777" w:rsidR="00566FA2" w:rsidRDefault="00566FA2" w:rsidP="00566FA2">
      <w:pPr>
        <w:pStyle w:val="PL"/>
      </w:pPr>
      <w:r>
        <w:t xml:space="preserve">              $ref: '#/components/schemas/NRFrequency-Multiple'</w:t>
      </w:r>
    </w:p>
    <w:p w14:paraId="4F7EF54A" w14:textId="77777777" w:rsidR="00566FA2" w:rsidRDefault="00566FA2" w:rsidP="00566FA2">
      <w:pPr>
        <w:pStyle w:val="PL"/>
      </w:pPr>
      <w:r>
        <w:t xml:space="preserve">            ExternalGnbCuCpFunction:</w:t>
      </w:r>
    </w:p>
    <w:p w14:paraId="5494E7E8" w14:textId="77777777" w:rsidR="00566FA2" w:rsidRDefault="00566FA2" w:rsidP="00566FA2">
      <w:pPr>
        <w:pStyle w:val="PL"/>
      </w:pPr>
      <w:r>
        <w:t xml:space="preserve">              $ref: '#/components/schemas/ExternalGnbCuCpFunction-Multiple'</w:t>
      </w:r>
    </w:p>
    <w:p w14:paraId="6F9188D1" w14:textId="77777777" w:rsidR="00566FA2" w:rsidRDefault="00566FA2" w:rsidP="00566FA2">
      <w:pPr>
        <w:pStyle w:val="PL"/>
      </w:pPr>
      <w:r>
        <w:t xml:space="preserve">            ExternalENBFunction:</w:t>
      </w:r>
    </w:p>
    <w:p w14:paraId="3D3ABC74" w14:textId="77777777" w:rsidR="00566FA2" w:rsidRDefault="00566FA2" w:rsidP="00566FA2">
      <w:pPr>
        <w:pStyle w:val="PL"/>
      </w:pPr>
      <w:r>
        <w:t xml:space="preserve">              $ref: '#/components/schemas/ExternalENBFunction-Multiple'</w:t>
      </w:r>
    </w:p>
    <w:p w14:paraId="115C71CE" w14:textId="77777777" w:rsidR="00566FA2" w:rsidRDefault="00566FA2" w:rsidP="00566FA2">
      <w:pPr>
        <w:pStyle w:val="PL"/>
      </w:pPr>
      <w:r>
        <w:t xml:space="preserve">            EUtranFrequency:</w:t>
      </w:r>
    </w:p>
    <w:p w14:paraId="2286A023" w14:textId="77777777" w:rsidR="00566FA2" w:rsidRDefault="00566FA2" w:rsidP="00566FA2">
      <w:pPr>
        <w:pStyle w:val="PL"/>
      </w:pPr>
      <w:r>
        <w:t xml:space="preserve">              $ref: '#/components/schemas/EUtranFrequency-Multiple'</w:t>
      </w:r>
    </w:p>
    <w:p w14:paraId="21BA3050" w14:textId="77777777" w:rsidR="00566FA2" w:rsidRDefault="00566FA2" w:rsidP="00566FA2">
      <w:pPr>
        <w:pStyle w:val="PL"/>
      </w:pPr>
      <w:r>
        <w:t xml:space="preserve">            DESManagementFunction:</w:t>
      </w:r>
    </w:p>
    <w:p w14:paraId="7EDC3F7B" w14:textId="77777777" w:rsidR="00566FA2" w:rsidRDefault="00566FA2" w:rsidP="00566FA2">
      <w:pPr>
        <w:pStyle w:val="PL"/>
      </w:pPr>
      <w:r>
        <w:t xml:space="preserve">              $ref: '#/components/schemas/DESManagementFunction-Single'</w:t>
      </w:r>
    </w:p>
    <w:p w14:paraId="627C4A64" w14:textId="77777777" w:rsidR="00566FA2" w:rsidRDefault="00566FA2" w:rsidP="00566FA2">
      <w:pPr>
        <w:pStyle w:val="PL"/>
      </w:pPr>
      <w:r>
        <w:t xml:space="preserve">            DRACHOptimizationFunction:</w:t>
      </w:r>
    </w:p>
    <w:p w14:paraId="553ED025" w14:textId="77777777" w:rsidR="00566FA2" w:rsidRDefault="00566FA2" w:rsidP="00566FA2">
      <w:pPr>
        <w:pStyle w:val="PL"/>
      </w:pPr>
      <w:r>
        <w:t xml:space="preserve">              $ref: '#/components/schemas/DRACHOptimizationFunction-Single'</w:t>
      </w:r>
    </w:p>
    <w:p w14:paraId="65C3F1E8" w14:textId="77777777" w:rsidR="00566FA2" w:rsidRDefault="00566FA2" w:rsidP="00566FA2">
      <w:pPr>
        <w:pStyle w:val="PL"/>
      </w:pPr>
      <w:r>
        <w:t xml:space="preserve">            DMROFunction:</w:t>
      </w:r>
    </w:p>
    <w:p w14:paraId="292442A6" w14:textId="77777777" w:rsidR="00566FA2" w:rsidRDefault="00566FA2" w:rsidP="00566FA2">
      <w:pPr>
        <w:pStyle w:val="PL"/>
      </w:pPr>
      <w:r>
        <w:t xml:space="preserve">              $ref: '#/components/schemas/DMROFunction-Single'</w:t>
      </w:r>
    </w:p>
    <w:p w14:paraId="6F1DAD53" w14:textId="77777777" w:rsidR="00566FA2" w:rsidRDefault="00566FA2" w:rsidP="00566FA2">
      <w:pPr>
        <w:pStyle w:val="PL"/>
      </w:pPr>
      <w:r>
        <w:t xml:space="preserve">            DPCIConfigurationFunction:</w:t>
      </w:r>
    </w:p>
    <w:p w14:paraId="608F2CE1" w14:textId="77777777" w:rsidR="00566FA2" w:rsidRDefault="00566FA2" w:rsidP="00566FA2">
      <w:pPr>
        <w:pStyle w:val="PL"/>
      </w:pPr>
      <w:r>
        <w:t xml:space="preserve">              $ref: '#/components/schemas/DPCIConfigurationFunction-Single'</w:t>
      </w:r>
    </w:p>
    <w:p w14:paraId="6FB9AAF2" w14:textId="77777777" w:rsidR="00566FA2" w:rsidRDefault="00566FA2" w:rsidP="00566FA2">
      <w:pPr>
        <w:pStyle w:val="PL"/>
      </w:pPr>
      <w:r>
        <w:t xml:space="preserve">            CPCIConfigurationFunction:</w:t>
      </w:r>
    </w:p>
    <w:p w14:paraId="40E005BE" w14:textId="77777777" w:rsidR="00566FA2" w:rsidRDefault="00566FA2" w:rsidP="00566FA2">
      <w:pPr>
        <w:pStyle w:val="PL"/>
      </w:pPr>
      <w:r>
        <w:t xml:space="preserve">              $ref: '#/components/schemas/CPCIConfigurationFunction-Single'</w:t>
      </w:r>
    </w:p>
    <w:p w14:paraId="6D491F5D" w14:textId="77777777" w:rsidR="00566FA2" w:rsidRDefault="00566FA2" w:rsidP="00566FA2">
      <w:pPr>
        <w:pStyle w:val="PL"/>
      </w:pPr>
      <w:r>
        <w:t xml:space="preserve">            CESManagementFunction:</w:t>
      </w:r>
    </w:p>
    <w:p w14:paraId="29452EB8" w14:textId="77777777" w:rsidR="00566FA2" w:rsidRDefault="00566FA2" w:rsidP="00566FA2">
      <w:pPr>
        <w:pStyle w:val="PL"/>
      </w:pPr>
      <w:r>
        <w:t xml:space="preserve">              $ref: '#/components/schemas/CESManagementFunction-Single'</w:t>
      </w:r>
    </w:p>
    <w:p w14:paraId="5E1E0D1A" w14:textId="77777777" w:rsidR="00566FA2" w:rsidRDefault="00566FA2" w:rsidP="00566FA2">
      <w:pPr>
        <w:pStyle w:val="PL"/>
      </w:pPr>
      <w:r>
        <w:t xml:space="preserve">            Configurable5QISet:</w:t>
      </w:r>
    </w:p>
    <w:p w14:paraId="41E98A7E" w14:textId="77777777" w:rsidR="00566FA2" w:rsidRDefault="00566FA2" w:rsidP="00566FA2">
      <w:pPr>
        <w:pStyle w:val="PL"/>
      </w:pPr>
      <w:r>
        <w:t xml:space="preserve">              $ref: 'TS28541_5GcNrm.yaml#/components/schemas/Configurable5QISet-Multiple'</w:t>
      </w:r>
    </w:p>
    <w:p w14:paraId="3772DAC4" w14:textId="77777777" w:rsidR="00566FA2" w:rsidRDefault="00566FA2" w:rsidP="00566FA2">
      <w:pPr>
        <w:pStyle w:val="PL"/>
      </w:pPr>
      <w:r>
        <w:t xml:space="preserve">            RimRSGlobal:</w:t>
      </w:r>
    </w:p>
    <w:p w14:paraId="4C3F669F" w14:textId="77777777" w:rsidR="00566FA2" w:rsidRDefault="00566FA2" w:rsidP="00566FA2">
      <w:pPr>
        <w:pStyle w:val="PL"/>
      </w:pPr>
      <w:r>
        <w:lastRenderedPageBreak/>
        <w:t xml:space="preserve">              $ref: '#/components/schemas/RimRSGlobal-Single'</w:t>
      </w:r>
    </w:p>
    <w:p w14:paraId="3750BE4D" w14:textId="77777777" w:rsidR="00566FA2" w:rsidRDefault="00566FA2" w:rsidP="00566FA2">
      <w:pPr>
        <w:pStyle w:val="PL"/>
      </w:pPr>
      <w:r>
        <w:t xml:space="preserve">            Dynamic5QISet:</w:t>
      </w:r>
    </w:p>
    <w:p w14:paraId="2FA14FF6" w14:textId="77777777" w:rsidR="00566FA2" w:rsidRDefault="00566FA2" w:rsidP="00566FA2">
      <w:pPr>
        <w:pStyle w:val="PL"/>
      </w:pPr>
      <w:r>
        <w:t xml:space="preserve">              $ref: 'TS28541_5GcNrm.yaml#/components/schemas/Dynamic5QISet-Multiple'</w:t>
      </w:r>
    </w:p>
    <w:p w14:paraId="5A856EDA" w14:textId="77777777" w:rsidR="00566FA2" w:rsidRDefault="00566FA2" w:rsidP="00566FA2">
      <w:pPr>
        <w:pStyle w:val="PL"/>
      </w:pPr>
    </w:p>
    <w:p w14:paraId="4BFA7CE8" w14:textId="77777777" w:rsidR="00566FA2" w:rsidRDefault="00566FA2" w:rsidP="00566FA2">
      <w:pPr>
        <w:pStyle w:val="PL"/>
      </w:pPr>
      <w:r>
        <w:t xml:space="preserve">    ManagedElement-Single:</w:t>
      </w:r>
    </w:p>
    <w:p w14:paraId="6396B6B5" w14:textId="77777777" w:rsidR="00566FA2" w:rsidRDefault="00566FA2" w:rsidP="00566FA2">
      <w:pPr>
        <w:pStyle w:val="PL"/>
      </w:pPr>
      <w:r>
        <w:t xml:space="preserve">      allOf:</w:t>
      </w:r>
    </w:p>
    <w:p w14:paraId="27EC2335" w14:textId="77777777" w:rsidR="00566FA2" w:rsidRDefault="00566FA2" w:rsidP="00566FA2">
      <w:pPr>
        <w:pStyle w:val="PL"/>
      </w:pPr>
      <w:r>
        <w:t xml:space="preserve">        - $ref: 'TS28623_GenericNrm.yaml#/components/schemas/Top'</w:t>
      </w:r>
    </w:p>
    <w:p w14:paraId="290F7FD9" w14:textId="77777777" w:rsidR="00566FA2" w:rsidRDefault="00566FA2" w:rsidP="00566FA2">
      <w:pPr>
        <w:pStyle w:val="PL"/>
      </w:pPr>
      <w:r>
        <w:t xml:space="preserve">        - type: object</w:t>
      </w:r>
    </w:p>
    <w:p w14:paraId="52A86845" w14:textId="77777777" w:rsidR="00566FA2" w:rsidRDefault="00566FA2" w:rsidP="00566FA2">
      <w:pPr>
        <w:pStyle w:val="PL"/>
      </w:pPr>
      <w:r>
        <w:t xml:space="preserve">          properties:</w:t>
      </w:r>
    </w:p>
    <w:p w14:paraId="21B50100" w14:textId="77777777" w:rsidR="00566FA2" w:rsidRDefault="00566FA2" w:rsidP="00566FA2">
      <w:pPr>
        <w:pStyle w:val="PL"/>
      </w:pPr>
      <w:r>
        <w:t xml:space="preserve">            attributes:</w:t>
      </w:r>
    </w:p>
    <w:p w14:paraId="37F41FFD" w14:textId="77777777" w:rsidR="00566FA2" w:rsidRDefault="00566FA2" w:rsidP="00566FA2">
      <w:pPr>
        <w:pStyle w:val="PL"/>
      </w:pPr>
      <w:r>
        <w:t xml:space="preserve">              $ref: 'TS28623_GenericNrm.yaml#/components/schemas/ManagedElement-Attr'</w:t>
      </w:r>
    </w:p>
    <w:p w14:paraId="2B7BEF39" w14:textId="77777777" w:rsidR="00566FA2" w:rsidRDefault="00566FA2" w:rsidP="00566FA2">
      <w:pPr>
        <w:pStyle w:val="PL"/>
      </w:pPr>
      <w:r>
        <w:t xml:space="preserve">        - $ref: 'TS28623_GenericNrm.yaml#/components/schemas/ManagedElement-ncO'</w:t>
      </w:r>
    </w:p>
    <w:p w14:paraId="4C952E08" w14:textId="77777777" w:rsidR="00566FA2" w:rsidRDefault="00566FA2" w:rsidP="00566FA2">
      <w:pPr>
        <w:pStyle w:val="PL"/>
      </w:pPr>
      <w:r>
        <w:t xml:space="preserve">        - type: object</w:t>
      </w:r>
    </w:p>
    <w:p w14:paraId="1213B7F5" w14:textId="77777777" w:rsidR="00566FA2" w:rsidRDefault="00566FA2" w:rsidP="00566FA2">
      <w:pPr>
        <w:pStyle w:val="PL"/>
      </w:pPr>
      <w:r>
        <w:t xml:space="preserve">          properties:</w:t>
      </w:r>
    </w:p>
    <w:p w14:paraId="1984FDAF" w14:textId="77777777" w:rsidR="00566FA2" w:rsidRDefault="00566FA2" w:rsidP="00566FA2">
      <w:pPr>
        <w:pStyle w:val="PL"/>
      </w:pPr>
      <w:r>
        <w:t xml:space="preserve">            GnbDuFunction:</w:t>
      </w:r>
    </w:p>
    <w:p w14:paraId="1E04E796" w14:textId="77777777" w:rsidR="00566FA2" w:rsidRDefault="00566FA2" w:rsidP="00566FA2">
      <w:pPr>
        <w:pStyle w:val="PL"/>
      </w:pPr>
      <w:r>
        <w:t xml:space="preserve">              $ref: '#/components/schemas/GnbDuFunction-Multiple'</w:t>
      </w:r>
    </w:p>
    <w:p w14:paraId="3D352422" w14:textId="77777777" w:rsidR="00566FA2" w:rsidRDefault="00566FA2" w:rsidP="00566FA2">
      <w:pPr>
        <w:pStyle w:val="PL"/>
      </w:pPr>
      <w:r>
        <w:t xml:space="preserve">            GnbCuUpFunction:</w:t>
      </w:r>
    </w:p>
    <w:p w14:paraId="3AB8007F" w14:textId="77777777" w:rsidR="00566FA2" w:rsidRDefault="00566FA2" w:rsidP="00566FA2">
      <w:pPr>
        <w:pStyle w:val="PL"/>
      </w:pPr>
      <w:r>
        <w:t xml:space="preserve">              $ref: '#/components/schemas/GnbCuUpFunction-Multiple'</w:t>
      </w:r>
    </w:p>
    <w:p w14:paraId="3FF7E14D" w14:textId="77777777" w:rsidR="00566FA2" w:rsidRDefault="00566FA2" w:rsidP="00566FA2">
      <w:pPr>
        <w:pStyle w:val="PL"/>
      </w:pPr>
      <w:r>
        <w:t xml:space="preserve">            GnbCuCpFunction:</w:t>
      </w:r>
    </w:p>
    <w:p w14:paraId="238B26A8" w14:textId="77777777" w:rsidR="00566FA2" w:rsidRDefault="00566FA2" w:rsidP="00566FA2">
      <w:pPr>
        <w:pStyle w:val="PL"/>
      </w:pPr>
      <w:r>
        <w:t xml:space="preserve">              $ref: '#/components/schemas/GnbCuCpFunction-Multiple'</w:t>
      </w:r>
    </w:p>
    <w:p w14:paraId="2C56D326" w14:textId="77777777" w:rsidR="00566FA2" w:rsidRDefault="00566FA2" w:rsidP="00566FA2">
      <w:pPr>
        <w:pStyle w:val="PL"/>
      </w:pPr>
      <w:r>
        <w:t xml:space="preserve">            DESManagementFunction:</w:t>
      </w:r>
    </w:p>
    <w:p w14:paraId="19EF23A9" w14:textId="77777777" w:rsidR="00566FA2" w:rsidRDefault="00566FA2" w:rsidP="00566FA2">
      <w:pPr>
        <w:pStyle w:val="PL"/>
      </w:pPr>
      <w:r>
        <w:t xml:space="preserve">              $ref: '#/components/schemas/DESManagementFunction-Single'</w:t>
      </w:r>
    </w:p>
    <w:p w14:paraId="0637CF7B" w14:textId="77777777" w:rsidR="00566FA2" w:rsidRDefault="00566FA2" w:rsidP="00566FA2">
      <w:pPr>
        <w:pStyle w:val="PL"/>
      </w:pPr>
      <w:r>
        <w:t xml:space="preserve">            DRACHOptimizationFunction:</w:t>
      </w:r>
    </w:p>
    <w:p w14:paraId="261F674B" w14:textId="77777777" w:rsidR="00566FA2" w:rsidRDefault="00566FA2" w:rsidP="00566FA2">
      <w:pPr>
        <w:pStyle w:val="PL"/>
      </w:pPr>
      <w:r>
        <w:t xml:space="preserve">              $ref: '#/components/schemas/DRACHOptimizationFunction-Single'</w:t>
      </w:r>
    </w:p>
    <w:p w14:paraId="1DCA7846" w14:textId="77777777" w:rsidR="00566FA2" w:rsidRDefault="00566FA2" w:rsidP="00566FA2">
      <w:pPr>
        <w:pStyle w:val="PL"/>
      </w:pPr>
      <w:r>
        <w:t xml:space="preserve">            DMROFunction:</w:t>
      </w:r>
    </w:p>
    <w:p w14:paraId="7B74C89A" w14:textId="77777777" w:rsidR="00566FA2" w:rsidRDefault="00566FA2" w:rsidP="00566FA2">
      <w:pPr>
        <w:pStyle w:val="PL"/>
      </w:pPr>
      <w:r>
        <w:t xml:space="preserve">              $ref: '#/components/schemas/DMROFunction-Single'</w:t>
      </w:r>
    </w:p>
    <w:p w14:paraId="4A40BE78" w14:textId="77777777" w:rsidR="00566FA2" w:rsidRDefault="00566FA2" w:rsidP="00566FA2">
      <w:pPr>
        <w:pStyle w:val="PL"/>
      </w:pPr>
      <w:r>
        <w:t xml:space="preserve">            DPCIConfigurationFunction:</w:t>
      </w:r>
    </w:p>
    <w:p w14:paraId="30D7EB9E" w14:textId="77777777" w:rsidR="00566FA2" w:rsidRDefault="00566FA2" w:rsidP="00566FA2">
      <w:pPr>
        <w:pStyle w:val="PL"/>
      </w:pPr>
      <w:r>
        <w:t xml:space="preserve">              $ref: '#/components/schemas/DPCIConfigurationFunction-Single'</w:t>
      </w:r>
    </w:p>
    <w:p w14:paraId="6676E70F" w14:textId="77777777" w:rsidR="00566FA2" w:rsidRDefault="00566FA2" w:rsidP="00566FA2">
      <w:pPr>
        <w:pStyle w:val="PL"/>
      </w:pPr>
      <w:r>
        <w:t xml:space="preserve">            CPCIConfigurationFunction:</w:t>
      </w:r>
    </w:p>
    <w:p w14:paraId="7A8B2268" w14:textId="77777777" w:rsidR="00566FA2" w:rsidRDefault="00566FA2" w:rsidP="00566FA2">
      <w:pPr>
        <w:pStyle w:val="PL"/>
      </w:pPr>
      <w:r>
        <w:t xml:space="preserve">              $ref: '#/components/schemas/CPCIConfigurationFunction-Single'</w:t>
      </w:r>
    </w:p>
    <w:p w14:paraId="46B3E891" w14:textId="77777777" w:rsidR="00566FA2" w:rsidRDefault="00566FA2" w:rsidP="00566FA2">
      <w:pPr>
        <w:pStyle w:val="PL"/>
      </w:pPr>
      <w:r>
        <w:t xml:space="preserve">            CESManagementFunction:</w:t>
      </w:r>
    </w:p>
    <w:p w14:paraId="7EEDD505" w14:textId="77777777" w:rsidR="00566FA2" w:rsidRDefault="00566FA2" w:rsidP="00566FA2">
      <w:pPr>
        <w:pStyle w:val="PL"/>
      </w:pPr>
      <w:r>
        <w:t xml:space="preserve">              $ref: '#/components/schemas/CESManagementFunction-Single'</w:t>
      </w:r>
    </w:p>
    <w:p w14:paraId="05121290" w14:textId="77777777" w:rsidR="00566FA2" w:rsidRDefault="00566FA2" w:rsidP="00566FA2">
      <w:pPr>
        <w:pStyle w:val="PL"/>
      </w:pPr>
      <w:r>
        <w:t xml:space="preserve">            Configurable5QISet:</w:t>
      </w:r>
    </w:p>
    <w:p w14:paraId="215EC79A" w14:textId="77777777" w:rsidR="00566FA2" w:rsidRDefault="00566FA2" w:rsidP="00566FA2">
      <w:pPr>
        <w:pStyle w:val="PL"/>
      </w:pPr>
      <w:r>
        <w:t xml:space="preserve">              $ref: 'TS28541_5GcNrm.yaml#/components/schemas/Configurable5QISet-Multiple'</w:t>
      </w:r>
    </w:p>
    <w:p w14:paraId="4C1C15A4" w14:textId="77777777" w:rsidR="00566FA2" w:rsidRDefault="00566FA2" w:rsidP="00566FA2">
      <w:pPr>
        <w:pStyle w:val="PL"/>
      </w:pPr>
      <w:r>
        <w:t xml:space="preserve">            Dynamic5QISet:</w:t>
      </w:r>
    </w:p>
    <w:p w14:paraId="6C772558" w14:textId="77777777" w:rsidR="00566FA2" w:rsidRDefault="00566FA2" w:rsidP="00566FA2">
      <w:pPr>
        <w:pStyle w:val="PL"/>
      </w:pPr>
      <w:r>
        <w:t xml:space="preserve">              $ref: 'TS28541_5GcNrm.yaml#/components/schemas/Dynamic5QISet-Multiple'</w:t>
      </w:r>
    </w:p>
    <w:p w14:paraId="31E088F8" w14:textId="77777777" w:rsidR="00566FA2" w:rsidRDefault="00566FA2" w:rsidP="00566FA2">
      <w:pPr>
        <w:pStyle w:val="PL"/>
      </w:pPr>
    </w:p>
    <w:p w14:paraId="0DF3706F" w14:textId="77777777" w:rsidR="00566FA2" w:rsidRDefault="00566FA2" w:rsidP="00566FA2">
      <w:pPr>
        <w:pStyle w:val="PL"/>
      </w:pPr>
      <w:r>
        <w:t xml:space="preserve">    GnbDuFunction-Single:</w:t>
      </w:r>
    </w:p>
    <w:p w14:paraId="4F2CF9BC" w14:textId="77777777" w:rsidR="00566FA2" w:rsidRDefault="00566FA2" w:rsidP="00566FA2">
      <w:pPr>
        <w:pStyle w:val="PL"/>
      </w:pPr>
      <w:r>
        <w:t xml:space="preserve">      allOf:</w:t>
      </w:r>
    </w:p>
    <w:p w14:paraId="0B758FF8" w14:textId="77777777" w:rsidR="00566FA2" w:rsidRDefault="00566FA2" w:rsidP="00566FA2">
      <w:pPr>
        <w:pStyle w:val="PL"/>
      </w:pPr>
      <w:r>
        <w:t xml:space="preserve">        - $ref: 'TS28623_GenericNrm.yaml#/components/schemas/Top'</w:t>
      </w:r>
    </w:p>
    <w:p w14:paraId="3820DB6F" w14:textId="77777777" w:rsidR="00566FA2" w:rsidRDefault="00566FA2" w:rsidP="00566FA2">
      <w:pPr>
        <w:pStyle w:val="PL"/>
      </w:pPr>
      <w:r>
        <w:t xml:space="preserve">        - type: object</w:t>
      </w:r>
    </w:p>
    <w:p w14:paraId="5F8F0FF5" w14:textId="77777777" w:rsidR="00566FA2" w:rsidRDefault="00566FA2" w:rsidP="00566FA2">
      <w:pPr>
        <w:pStyle w:val="PL"/>
      </w:pPr>
      <w:r>
        <w:t xml:space="preserve">          properties:</w:t>
      </w:r>
    </w:p>
    <w:p w14:paraId="0E6413A8" w14:textId="77777777" w:rsidR="00566FA2" w:rsidRDefault="00566FA2" w:rsidP="00566FA2">
      <w:pPr>
        <w:pStyle w:val="PL"/>
      </w:pPr>
      <w:r>
        <w:t xml:space="preserve">            attributes:</w:t>
      </w:r>
    </w:p>
    <w:p w14:paraId="3052CBDB" w14:textId="77777777" w:rsidR="00566FA2" w:rsidRDefault="00566FA2" w:rsidP="00566FA2">
      <w:pPr>
        <w:pStyle w:val="PL"/>
      </w:pPr>
      <w:r>
        <w:t xml:space="preserve">              allOf:</w:t>
      </w:r>
    </w:p>
    <w:p w14:paraId="73635065" w14:textId="77777777" w:rsidR="00566FA2" w:rsidRDefault="00566FA2" w:rsidP="00566FA2">
      <w:pPr>
        <w:pStyle w:val="PL"/>
      </w:pPr>
      <w:r>
        <w:t xml:space="preserve">                - $ref: 'TS28623_GenericNrm.yaml#/components/schemas/ManagedFunction-Attr'</w:t>
      </w:r>
    </w:p>
    <w:p w14:paraId="4410299A" w14:textId="77777777" w:rsidR="00566FA2" w:rsidRDefault="00566FA2" w:rsidP="00566FA2">
      <w:pPr>
        <w:pStyle w:val="PL"/>
      </w:pPr>
      <w:r>
        <w:t xml:space="preserve">                - type: object</w:t>
      </w:r>
    </w:p>
    <w:p w14:paraId="3B18DCFA" w14:textId="77777777" w:rsidR="00566FA2" w:rsidRDefault="00566FA2" w:rsidP="00566FA2">
      <w:pPr>
        <w:pStyle w:val="PL"/>
      </w:pPr>
      <w:r>
        <w:t xml:space="preserve">                  properties:</w:t>
      </w:r>
    </w:p>
    <w:p w14:paraId="43E2291A" w14:textId="77777777" w:rsidR="00566FA2" w:rsidRDefault="00566FA2" w:rsidP="00566FA2">
      <w:pPr>
        <w:pStyle w:val="PL"/>
      </w:pPr>
      <w:r>
        <w:t xml:space="preserve">                    gnbDuId:</w:t>
      </w:r>
    </w:p>
    <w:p w14:paraId="564FB2D2" w14:textId="77777777" w:rsidR="00566FA2" w:rsidRDefault="00566FA2" w:rsidP="00566FA2">
      <w:pPr>
        <w:pStyle w:val="PL"/>
      </w:pPr>
      <w:r>
        <w:t xml:space="preserve">                      $ref: '#/components/schemas/GnbDuId'</w:t>
      </w:r>
    </w:p>
    <w:p w14:paraId="4A8BFD1A" w14:textId="77777777" w:rsidR="00566FA2" w:rsidRDefault="00566FA2" w:rsidP="00566FA2">
      <w:pPr>
        <w:pStyle w:val="PL"/>
      </w:pPr>
      <w:r>
        <w:t xml:space="preserve">                    gnbDuName:</w:t>
      </w:r>
    </w:p>
    <w:p w14:paraId="7779ADFA" w14:textId="77777777" w:rsidR="00566FA2" w:rsidRDefault="00566FA2" w:rsidP="00566FA2">
      <w:pPr>
        <w:pStyle w:val="PL"/>
      </w:pPr>
      <w:r>
        <w:t xml:space="preserve">                      $ref: '#/components/schemas/GnbName'</w:t>
      </w:r>
    </w:p>
    <w:p w14:paraId="1214405E" w14:textId="77777777" w:rsidR="00566FA2" w:rsidRDefault="00566FA2" w:rsidP="00566FA2">
      <w:pPr>
        <w:pStyle w:val="PL"/>
      </w:pPr>
      <w:r>
        <w:t xml:space="preserve">                    gnbId:</w:t>
      </w:r>
    </w:p>
    <w:p w14:paraId="2DF60308" w14:textId="77777777" w:rsidR="00566FA2" w:rsidRDefault="00566FA2" w:rsidP="00566FA2">
      <w:pPr>
        <w:pStyle w:val="PL"/>
      </w:pPr>
      <w:r>
        <w:t xml:space="preserve">                      $ref: '#/components/schemas/GnbId'</w:t>
      </w:r>
    </w:p>
    <w:p w14:paraId="51DF1C2D" w14:textId="77777777" w:rsidR="00566FA2" w:rsidRDefault="00566FA2" w:rsidP="00566FA2">
      <w:pPr>
        <w:pStyle w:val="PL"/>
      </w:pPr>
      <w:r>
        <w:t xml:space="preserve">                    gnbIdLength:</w:t>
      </w:r>
    </w:p>
    <w:p w14:paraId="7748D51E" w14:textId="77777777" w:rsidR="00566FA2" w:rsidRDefault="00566FA2" w:rsidP="00566FA2">
      <w:pPr>
        <w:pStyle w:val="PL"/>
      </w:pPr>
      <w:r>
        <w:t xml:space="preserve">                      $ref: '#/components/schemas/GnbIdLength'</w:t>
      </w:r>
    </w:p>
    <w:p w14:paraId="4024D9E2" w14:textId="77777777" w:rsidR="00566FA2" w:rsidRDefault="00566FA2" w:rsidP="00566FA2">
      <w:pPr>
        <w:pStyle w:val="PL"/>
      </w:pPr>
      <w:r>
        <w:t xml:space="preserve">                    rimRSReportConf:</w:t>
      </w:r>
    </w:p>
    <w:p w14:paraId="60C781D9" w14:textId="77777777" w:rsidR="00566FA2" w:rsidRDefault="00566FA2" w:rsidP="00566FA2">
      <w:pPr>
        <w:pStyle w:val="PL"/>
      </w:pPr>
      <w:r>
        <w:t xml:space="preserve">                      $ref: '#/components/schemas/RimRSReportConf'</w:t>
      </w:r>
    </w:p>
    <w:p w14:paraId="60CD5E5C" w14:textId="77777777" w:rsidR="00566FA2" w:rsidRDefault="00566FA2" w:rsidP="00566FA2">
      <w:pPr>
        <w:pStyle w:val="PL"/>
      </w:pPr>
      <w:r>
        <w:t xml:space="preserve">        - $ref: 'TS28623_GenericNrm.yaml#/components/schemas/ManagedFunction-ncO'</w:t>
      </w:r>
    </w:p>
    <w:p w14:paraId="41A9EB47" w14:textId="77777777" w:rsidR="00566FA2" w:rsidRDefault="00566FA2" w:rsidP="00566FA2">
      <w:pPr>
        <w:pStyle w:val="PL"/>
      </w:pPr>
      <w:r>
        <w:t xml:space="preserve">        - type: object</w:t>
      </w:r>
    </w:p>
    <w:p w14:paraId="2EB3E64D" w14:textId="77777777" w:rsidR="00566FA2" w:rsidRDefault="00566FA2" w:rsidP="00566FA2">
      <w:pPr>
        <w:pStyle w:val="PL"/>
      </w:pPr>
      <w:r>
        <w:t xml:space="preserve">          properties:</w:t>
      </w:r>
    </w:p>
    <w:p w14:paraId="4696D3D7" w14:textId="77777777" w:rsidR="00566FA2" w:rsidRDefault="00566FA2" w:rsidP="00566FA2">
      <w:pPr>
        <w:pStyle w:val="PL"/>
      </w:pPr>
      <w:r>
        <w:t xml:space="preserve">            RRMPolicyRatio:</w:t>
      </w:r>
    </w:p>
    <w:p w14:paraId="2349BDF7" w14:textId="77777777" w:rsidR="00566FA2" w:rsidRDefault="00566FA2" w:rsidP="00566FA2">
      <w:pPr>
        <w:pStyle w:val="PL"/>
      </w:pPr>
      <w:r>
        <w:t xml:space="preserve">              $ref: '#/components/schemas/RRMPolicyRatio-Multiple'</w:t>
      </w:r>
    </w:p>
    <w:p w14:paraId="5F0984EB" w14:textId="77777777" w:rsidR="00566FA2" w:rsidRDefault="00566FA2" w:rsidP="00566FA2">
      <w:pPr>
        <w:pStyle w:val="PL"/>
      </w:pPr>
      <w:r>
        <w:t xml:space="preserve">            NrCellDu:</w:t>
      </w:r>
    </w:p>
    <w:p w14:paraId="0B3D238F" w14:textId="77777777" w:rsidR="00566FA2" w:rsidRDefault="00566FA2" w:rsidP="00566FA2">
      <w:pPr>
        <w:pStyle w:val="PL"/>
      </w:pPr>
      <w:r>
        <w:t xml:space="preserve">              $ref: '#/components/schemas/NrCellDu-Multiple'</w:t>
      </w:r>
    </w:p>
    <w:p w14:paraId="4389E5EA" w14:textId="77777777" w:rsidR="00566FA2" w:rsidRDefault="00566FA2" w:rsidP="00566FA2">
      <w:pPr>
        <w:pStyle w:val="PL"/>
      </w:pPr>
      <w:r>
        <w:t xml:space="preserve">            Bwp-Multiple:</w:t>
      </w:r>
    </w:p>
    <w:p w14:paraId="1C4607FE" w14:textId="77777777" w:rsidR="00566FA2" w:rsidRDefault="00566FA2" w:rsidP="00566FA2">
      <w:pPr>
        <w:pStyle w:val="PL"/>
      </w:pPr>
      <w:r>
        <w:t xml:space="preserve">              $ref: '#/components/schemas/Bwp-Multiple'</w:t>
      </w:r>
    </w:p>
    <w:p w14:paraId="45AD67C6" w14:textId="77777777" w:rsidR="00566FA2" w:rsidRDefault="00566FA2" w:rsidP="00566FA2">
      <w:pPr>
        <w:pStyle w:val="PL"/>
      </w:pPr>
      <w:r>
        <w:t xml:space="preserve">            NrSectorCarrier-Multiple:</w:t>
      </w:r>
    </w:p>
    <w:p w14:paraId="2873023B" w14:textId="77777777" w:rsidR="00566FA2" w:rsidRDefault="00566FA2" w:rsidP="00566FA2">
      <w:pPr>
        <w:pStyle w:val="PL"/>
      </w:pPr>
      <w:r>
        <w:t xml:space="preserve">              $ref: '#/components/schemas/NrSectorCarrier-Multiple'</w:t>
      </w:r>
    </w:p>
    <w:p w14:paraId="5F29491B" w14:textId="77777777" w:rsidR="00566FA2" w:rsidRDefault="00566FA2" w:rsidP="00566FA2">
      <w:pPr>
        <w:pStyle w:val="PL"/>
      </w:pPr>
      <w:r>
        <w:t xml:space="preserve">            EP_F1C:</w:t>
      </w:r>
    </w:p>
    <w:p w14:paraId="4DE66913" w14:textId="77777777" w:rsidR="00566FA2" w:rsidRDefault="00566FA2" w:rsidP="00566FA2">
      <w:pPr>
        <w:pStyle w:val="PL"/>
      </w:pPr>
      <w:r>
        <w:t xml:space="preserve">              $ref: '#/components/schemas/EP_F1C-Single'</w:t>
      </w:r>
    </w:p>
    <w:p w14:paraId="1B59D6B2" w14:textId="77777777" w:rsidR="00566FA2" w:rsidRDefault="00566FA2" w:rsidP="00566FA2">
      <w:pPr>
        <w:pStyle w:val="PL"/>
      </w:pPr>
      <w:r>
        <w:t xml:space="preserve">            EP_F1U:</w:t>
      </w:r>
    </w:p>
    <w:p w14:paraId="608E2781" w14:textId="77777777" w:rsidR="00566FA2" w:rsidRDefault="00566FA2" w:rsidP="00566FA2">
      <w:pPr>
        <w:pStyle w:val="PL"/>
      </w:pPr>
      <w:r>
        <w:t xml:space="preserve">              $ref: '#/components/schemas/EP_F1U-Multiple'</w:t>
      </w:r>
    </w:p>
    <w:p w14:paraId="488E6C96" w14:textId="77777777" w:rsidR="00566FA2" w:rsidRDefault="00566FA2" w:rsidP="00566FA2">
      <w:pPr>
        <w:pStyle w:val="PL"/>
      </w:pPr>
      <w:r>
        <w:t xml:space="preserve">            DRACHOptimizationFunction:</w:t>
      </w:r>
    </w:p>
    <w:p w14:paraId="1AE87F7A" w14:textId="77777777" w:rsidR="00566FA2" w:rsidRDefault="00566FA2" w:rsidP="00566FA2">
      <w:pPr>
        <w:pStyle w:val="PL"/>
      </w:pPr>
      <w:r>
        <w:t xml:space="preserve">              $ref: '#/components/schemas/DRACHOptimizationFunction-Single'</w:t>
      </w:r>
    </w:p>
    <w:p w14:paraId="646F1BA6" w14:textId="77777777" w:rsidR="00566FA2" w:rsidRDefault="00566FA2" w:rsidP="00566FA2">
      <w:pPr>
        <w:pStyle w:val="PL"/>
      </w:pPr>
      <w:r>
        <w:t xml:space="preserve">    GnbCuUpFunction-Single:</w:t>
      </w:r>
    </w:p>
    <w:p w14:paraId="15848F37" w14:textId="77777777" w:rsidR="00566FA2" w:rsidRDefault="00566FA2" w:rsidP="00566FA2">
      <w:pPr>
        <w:pStyle w:val="PL"/>
      </w:pPr>
      <w:r>
        <w:t xml:space="preserve">      allOf:</w:t>
      </w:r>
    </w:p>
    <w:p w14:paraId="1976F7A4" w14:textId="77777777" w:rsidR="00566FA2" w:rsidRDefault="00566FA2" w:rsidP="00566FA2">
      <w:pPr>
        <w:pStyle w:val="PL"/>
      </w:pPr>
      <w:r>
        <w:t xml:space="preserve">        - $ref: 'TS28623_GenericNrm.yaml#/components/schemas/Top'</w:t>
      </w:r>
    </w:p>
    <w:p w14:paraId="04070D13" w14:textId="77777777" w:rsidR="00566FA2" w:rsidRDefault="00566FA2" w:rsidP="00566FA2">
      <w:pPr>
        <w:pStyle w:val="PL"/>
      </w:pPr>
      <w:r>
        <w:t xml:space="preserve">        - type: object</w:t>
      </w:r>
    </w:p>
    <w:p w14:paraId="1D8D31C0" w14:textId="77777777" w:rsidR="00566FA2" w:rsidRDefault="00566FA2" w:rsidP="00566FA2">
      <w:pPr>
        <w:pStyle w:val="PL"/>
      </w:pPr>
      <w:r>
        <w:lastRenderedPageBreak/>
        <w:t xml:space="preserve">          properties:</w:t>
      </w:r>
    </w:p>
    <w:p w14:paraId="4CBA4DCB" w14:textId="77777777" w:rsidR="00566FA2" w:rsidRDefault="00566FA2" w:rsidP="00566FA2">
      <w:pPr>
        <w:pStyle w:val="PL"/>
      </w:pPr>
      <w:r>
        <w:t xml:space="preserve">            attributes:</w:t>
      </w:r>
    </w:p>
    <w:p w14:paraId="224743AF" w14:textId="77777777" w:rsidR="00566FA2" w:rsidRDefault="00566FA2" w:rsidP="00566FA2">
      <w:pPr>
        <w:pStyle w:val="PL"/>
      </w:pPr>
      <w:r>
        <w:t xml:space="preserve">              allOf:</w:t>
      </w:r>
    </w:p>
    <w:p w14:paraId="22FC495F" w14:textId="77777777" w:rsidR="00566FA2" w:rsidRDefault="00566FA2" w:rsidP="00566FA2">
      <w:pPr>
        <w:pStyle w:val="PL"/>
      </w:pPr>
      <w:r>
        <w:t xml:space="preserve">                - $ref: 'TS28623_GenericNrm.yaml#/components/schemas/ManagedFunction-Attr'</w:t>
      </w:r>
    </w:p>
    <w:p w14:paraId="43978F36" w14:textId="77777777" w:rsidR="00566FA2" w:rsidRDefault="00566FA2" w:rsidP="00566FA2">
      <w:pPr>
        <w:pStyle w:val="PL"/>
      </w:pPr>
      <w:r>
        <w:t xml:space="preserve">                - type: object</w:t>
      </w:r>
    </w:p>
    <w:p w14:paraId="285DF252" w14:textId="77777777" w:rsidR="00566FA2" w:rsidRDefault="00566FA2" w:rsidP="00566FA2">
      <w:pPr>
        <w:pStyle w:val="PL"/>
      </w:pPr>
      <w:r>
        <w:t xml:space="preserve">                  properties:</w:t>
      </w:r>
    </w:p>
    <w:p w14:paraId="3725F640" w14:textId="77777777" w:rsidR="00566FA2" w:rsidRDefault="00566FA2" w:rsidP="00566FA2">
      <w:pPr>
        <w:pStyle w:val="PL"/>
      </w:pPr>
      <w:r>
        <w:t xml:space="preserve">                    gnbId:</w:t>
      </w:r>
    </w:p>
    <w:p w14:paraId="4664D382" w14:textId="77777777" w:rsidR="00566FA2" w:rsidRDefault="00566FA2" w:rsidP="00566FA2">
      <w:pPr>
        <w:pStyle w:val="PL"/>
      </w:pPr>
      <w:r>
        <w:t xml:space="preserve">                      $ref: '#/components/schemas/GnbId'</w:t>
      </w:r>
    </w:p>
    <w:p w14:paraId="25130F66" w14:textId="77777777" w:rsidR="00566FA2" w:rsidRDefault="00566FA2" w:rsidP="00566FA2">
      <w:pPr>
        <w:pStyle w:val="PL"/>
      </w:pPr>
      <w:r>
        <w:t xml:space="preserve">                    gnbIdLength:</w:t>
      </w:r>
    </w:p>
    <w:p w14:paraId="6742887B" w14:textId="77777777" w:rsidR="00566FA2" w:rsidRDefault="00566FA2" w:rsidP="00566FA2">
      <w:pPr>
        <w:pStyle w:val="PL"/>
      </w:pPr>
      <w:r>
        <w:t xml:space="preserve">                      $ref: '#/components/schemas/GnbIdLength'</w:t>
      </w:r>
    </w:p>
    <w:p w14:paraId="7E7ABB02" w14:textId="77777777" w:rsidR="00566FA2" w:rsidRDefault="00566FA2" w:rsidP="00566FA2">
      <w:pPr>
        <w:pStyle w:val="PL"/>
      </w:pPr>
      <w:r>
        <w:t xml:space="preserve">                    gnbCuUpId:</w:t>
      </w:r>
    </w:p>
    <w:p w14:paraId="4565443F" w14:textId="77777777" w:rsidR="00566FA2" w:rsidRDefault="00566FA2" w:rsidP="00566FA2">
      <w:pPr>
        <w:pStyle w:val="PL"/>
      </w:pPr>
      <w:r>
        <w:t xml:space="preserve">                      $ref: '#/components/schemas/GnbCuUpId'</w:t>
      </w:r>
    </w:p>
    <w:p w14:paraId="58F7FCED" w14:textId="77777777" w:rsidR="00566FA2" w:rsidRDefault="00566FA2" w:rsidP="00566FA2">
      <w:pPr>
        <w:pStyle w:val="PL"/>
      </w:pPr>
      <w:r>
        <w:t xml:space="preserve">                    plmnInfoList:</w:t>
      </w:r>
    </w:p>
    <w:p w14:paraId="3CAEFA59" w14:textId="77777777" w:rsidR="00566FA2" w:rsidRDefault="00566FA2" w:rsidP="00566FA2">
      <w:pPr>
        <w:pStyle w:val="PL"/>
      </w:pPr>
      <w:r>
        <w:t xml:space="preserve">                      $ref: '#/components/schemas/PlmnInfoList'</w:t>
      </w:r>
    </w:p>
    <w:p w14:paraId="1FC6F18A" w14:textId="77777777" w:rsidR="00566FA2" w:rsidRDefault="00566FA2" w:rsidP="00566FA2">
      <w:pPr>
        <w:pStyle w:val="PL"/>
      </w:pPr>
      <w:r>
        <w:t xml:space="preserve">                    configurable5QISetRef:</w:t>
      </w:r>
    </w:p>
    <w:p w14:paraId="2E2D005E" w14:textId="77777777" w:rsidR="00566FA2" w:rsidRDefault="00566FA2" w:rsidP="00566FA2">
      <w:pPr>
        <w:pStyle w:val="PL"/>
      </w:pPr>
      <w:r>
        <w:t xml:space="preserve">                      $ref: 'TS28623_ComDefs.yaml#/components/schemas/Dn'</w:t>
      </w:r>
    </w:p>
    <w:p w14:paraId="0F73E9B2" w14:textId="77777777" w:rsidR="00566FA2" w:rsidRDefault="00566FA2" w:rsidP="00566FA2">
      <w:pPr>
        <w:pStyle w:val="PL"/>
      </w:pPr>
      <w:r>
        <w:t xml:space="preserve">                    dynamic5QISetRef:</w:t>
      </w:r>
    </w:p>
    <w:p w14:paraId="6CD91971" w14:textId="77777777" w:rsidR="00566FA2" w:rsidRDefault="00566FA2" w:rsidP="00566FA2">
      <w:pPr>
        <w:pStyle w:val="PL"/>
      </w:pPr>
      <w:r>
        <w:t xml:space="preserve">                      $ref: 'TS28623_ComDefs.yaml#/components/schemas/Dn'</w:t>
      </w:r>
    </w:p>
    <w:p w14:paraId="5FB204B3" w14:textId="77777777" w:rsidR="00566FA2" w:rsidRDefault="00566FA2" w:rsidP="00566FA2">
      <w:pPr>
        <w:pStyle w:val="PL"/>
      </w:pPr>
      <w:r>
        <w:t xml:space="preserve">        - $ref: 'TS28623_GenericNrm.yaml#/components/schemas/ManagedFunction-ncO'</w:t>
      </w:r>
    </w:p>
    <w:p w14:paraId="4B6B4295" w14:textId="77777777" w:rsidR="00566FA2" w:rsidRDefault="00566FA2" w:rsidP="00566FA2">
      <w:pPr>
        <w:pStyle w:val="PL"/>
      </w:pPr>
      <w:r>
        <w:t xml:space="preserve">        - type: object</w:t>
      </w:r>
    </w:p>
    <w:p w14:paraId="6CE63C1F" w14:textId="77777777" w:rsidR="00566FA2" w:rsidRDefault="00566FA2" w:rsidP="00566FA2">
      <w:pPr>
        <w:pStyle w:val="PL"/>
      </w:pPr>
      <w:r>
        <w:t xml:space="preserve">          properties:</w:t>
      </w:r>
    </w:p>
    <w:p w14:paraId="579D63FA" w14:textId="77777777" w:rsidR="00566FA2" w:rsidRDefault="00566FA2" w:rsidP="00566FA2">
      <w:pPr>
        <w:pStyle w:val="PL"/>
      </w:pPr>
      <w:r>
        <w:t xml:space="preserve">            RRMPolicyRatio:</w:t>
      </w:r>
    </w:p>
    <w:p w14:paraId="4C114B41" w14:textId="77777777" w:rsidR="00566FA2" w:rsidRDefault="00566FA2" w:rsidP="00566FA2">
      <w:pPr>
        <w:pStyle w:val="PL"/>
      </w:pPr>
      <w:r>
        <w:t xml:space="preserve">              $ref: '#/components/schemas/RRMPolicyRatio-Multiple'</w:t>
      </w:r>
    </w:p>
    <w:p w14:paraId="4E80E9DC" w14:textId="77777777" w:rsidR="00566FA2" w:rsidRDefault="00566FA2" w:rsidP="00566FA2">
      <w:pPr>
        <w:pStyle w:val="PL"/>
      </w:pPr>
      <w:r>
        <w:t xml:space="preserve">            EP_E1:</w:t>
      </w:r>
    </w:p>
    <w:p w14:paraId="42987051" w14:textId="77777777" w:rsidR="00566FA2" w:rsidRDefault="00566FA2" w:rsidP="00566FA2">
      <w:pPr>
        <w:pStyle w:val="PL"/>
      </w:pPr>
      <w:r>
        <w:t xml:space="preserve">              $ref: '#/components/schemas/EP_E1-Single'</w:t>
      </w:r>
    </w:p>
    <w:p w14:paraId="6D19B3A2" w14:textId="77777777" w:rsidR="00566FA2" w:rsidRDefault="00566FA2" w:rsidP="00566FA2">
      <w:pPr>
        <w:pStyle w:val="PL"/>
      </w:pPr>
      <w:r>
        <w:t xml:space="preserve">            EP_XnU:</w:t>
      </w:r>
    </w:p>
    <w:p w14:paraId="0E0D3063" w14:textId="77777777" w:rsidR="00566FA2" w:rsidRDefault="00566FA2" w:rsidP="00566FA2">
      <w:pPr>
        <w:pStyle w:val="PL"/>
      </w:pPr>
      <w:r>
        <w:t xml:space="preserve">              $ref: '#/components/schemas/EP_XnU-Multiple'</w:t>
      </w:r>
    </w:p>
    <w:p w14:paraId="2B05F40C" w14:textId="77777777" w:rsidR="00566FA2" w:rsidRDefault="00566FA2" w:rsidP="00566FA2">
      <w:pPr>
        <w:pStyle w:val="PL"/>
      </w:pPr>
      <w:r>
        <w:t xml:space="preserve">            EP_F1U:</w:t>
      </w:r>
    </w:p>
    <w:p w14:paraId="1E703F09" w14:textId="77777777" w:rsidR="00566FA2" w:rsidRDefault="00566FA2" w:rsidP="00566FA2">
      <w:pPr>
        <w:pStyle w:val="PL"/>
      </w:pPr>
      <w:r>
        <w:t xml:space="preserve">              $ref: '#/components/schemas/EP_F1U-Multiple'</w:t>
      </w:r>
    </w:p>
    <w:p w14:paraId="532F0B78" w14:textId="77777777" w:rsidR="00566FA2" w:rsidRDefault="00566FA2" w:rsidP="00566FA2">
      <w:pPr>
        <w:pStyle w:val="PL"/>
      </w:pPr>
      <w:r>
        <w:t xml:space="preserve">            EP_NgU:</w:t>
      </w:r>
    </w:p>
    <w:p w14:paraId="4ED7D435" w14:textId="77777777" w:rsidR="00566FA2" w:rsidRDefault="00566FA2" w:rsidP="00566FA2">
      <w:pPr>
        <w:pStyle w:val="PL"/>
      </w:pPr>
      <w:r>
        <w:t xml:space="preserve">              $ref: '#/components/schemas/EP_NgU-Multiple'</w:t>
      </w:r>
    </w:p>
    <w:p w14:paraId="48F4D862" w14:textId="77777777" w:rsidR="00566FA2" w:rsidRDefault="00566FA2" w:rsidP="00566FA2">
      <w:pPr>
        <w:pStyle w:val="PL"/>
      </w:pPr>
      <w:r>
        <w:t xml:space="preserve">            EP_X2U:</w:t>
      </w:r>
    </w:p>
    <w:p w14:paraId="741E0D5A" w14:textId="77777777" w:rsidR="00566FA2" w:rsidRDefault="00566FA2" w:rsidP="00566FA2">
      <w:pPr>
        <w:pStyle w:val="PL"/>
      </w:pPr>
      <w:r>
        <w:t xml:space="preserve">              $ref: '#/components/schemas/EP_X2U-Multiple'</w:t>
      </w:r>
    </w:p>
    <w:p w14:paraId="3FF32929" w14:textId="77777777" w:rsidR="00566FA2" w:rsidRDefault="00566FA2" w:rsidP="00566FA2">
      <w:pPr>
        <w:pStyle w:val="PL"/>
      </w:pPr>
      <w:r>
        <w:t xml:space="preserve">            EP_S1U:</w:t>
      </w:r>
    </w:p>
    <w:p w14:paraId="6E7EE049" w14:textId="77777777" w:rsidR="00566FA2" w:rsidRDefault="00566FA2" w:rsidP="00566FA2">
      <w:pPr>
        <w:pStyle w:val="PL"/>
      </w:pPr>
      <w:r>
        <w:t xml:space="preserve">              $ref: '#/components/schemas/EP_S1U-Multiple'</w:t>
      </w:r>
    </w:p>
    <w:p w14:paraId="146F3AEC" w14:textId="77777777" w:rsidR="00566FA2" w:rsidRDefault="00566FA2" w:rsidP="00566FA2">
      <w:pPr>
        <w:pStyle w:val="PL"/>
      </w:pPr>
      <w:r>
        <w:t xml:space="preserve">    GnbCuCpFunction-Single:</w:t>
      </w:r>
    </w:p>
    <w:p w14:paraId="0A342084" w14:textId="77777777" w:rsidR="00566FA2" w:rsidRDefault="00566FA2" w:rsidP="00566FA2">
      <w:pPr>
        <w:pStyle w:val="PL"/>
      </w:pPr>
      <w:r>
        <w:t xml:space="preserve">      allOf:</w:t>
      </w:r>
    </w:p>
    <w:p w14:paraId="0CD024F3" w14:textId="77777777" w:rsidR="00566FA2" w:rsidRDefault="00566FA2" w:rsidP="00566FA2">
      <w:pPr>
        <w:pStyle w:val="PL"/>
      </w:pPr>
      <w:r>
        <w:t xml:space="preserve">        - $ref: 'TS28623_GenericNrm.yaml#/components/schemas/Top'</w:t>
      </w:r>
    </w:p>
    <w:p w14:paraId="28262C36" w14:textId="77777777" w:rsidR="00566FA2" w:rsidRDefault="00566FA2" w:rsidP="00566FA2">
      <w:pPr>
        <w:pStyle w:val="PL"/>
      </w:pPr>
      <w:r>
        <w:t xml:space="preserve">        - type: object</w:t>
      </w:r>
    </w:p>
    <w:p w14:paraId="5B7AD45B" w14:textId="77777777" w:rsidR="00566FA2" w:rsidRDefault="00566FA2" w:rsidP="00566FA2">
      <w:pPr>
        <w:pStyle w:val="PL"/>
      </w:pPr>
      <w:r>
        <w:t xml:space="preserve">          properties:</w:t>
      </w:r>
    </w:p>
    <w:p w14:paraId="12317E81" w14:textId="77777777" w:rsidR="00566FA2" w:rsidRDefault="00566FA2" w:rsidP="00566FA2">
      <w:pPr>
        <w:pStyle w:val="PL"/>
      </w:pPr>
      <w:r>
        <w:t xml:space="preserve">            attributes:</w:t>
      </w:r>
    </w:p>
    <w:p w14:paraId="0FCECD5E" w14:textId="77777777" w:rsidR="00566FA2" w:rsidRDefault="00566FA2" w:rsidP="00566FA2">
      <w:pPr>
        <w:pStyle w:val="PL"/>
      </w:pPr>
      <w:r>
        <w:t xml:space="preserve">              allOf:</w:t>
      </w:r>
    </w:p>
    <w:p w14:paraId="0BA952F6" w14:textId="77777777" w:rsidR="00566FA2" w:rsidRDefault="00566FA2" w:rsidP="00566FA2">
      <w:pPr>
        <w:pStyle w:val="PL"/>
      </w:pPr>
      <w:r>
        <w:t xml:space="preserve">                - $ref: 'TS28623_GenericNrm.yaml#/components/schemas/ManagedFunction-Attr'</w:t>
      </w:r>
    </w:p>
    <w:p w14:paraId="79E0699A" w14:textId="77777777" w:rsidR="00566FA2" w:rsidRDefault="00566FA2" w:rsidP="00566FA2">
      <w:pPr>
        <w:pStyle w:val="PL"/>
      </w:pPr>
      <w:r>
        <w:t xml:space="preserve">                - type: object</w:t>
      </w:r>
    </w:p>
    <w:p w14:paraId="314028AA" w14:textId="77777777" w:rsidR="00566FA2" w:rsidRDefault="00566FA2" w:rsidP="00566FA2">
      <w:pPr>
        <w:pStyle w:val="PL"/>
      </w:pPr>
      <w:r>
        <w:t xml:space="preserve">                  properties:</w:t>
      </w:r>
    </w:p>
    <w:p w14:paraId="0564D502" w14:textId="77777777" w:rsidR="00566FA2" w:rsidRDefault="00566FA2" w:rsidP="00566FA2">
      <w:pPr>
        <w:pStyle w:val="PL"/>
      </w:pPr>
      <w:r>
        <w:t xml:space="preserve">                    gnbId:</w:t>
      </w:r>
    </w:p>
    <w:p w14:paraId="084C59A3" w14:textId="77777777" w:rsidR="00566FA2" w:rsidRDefault="00566FA2" w:rsidP="00566FA2">
      <w:pPr>
        <w:pStyle w:val="PL"/>
      </w:pPr>
      <w:r>
        <w:t xml:space="preserve">                      $ref: '#/components/schemas/GnbId'</w:t>
      </w:r>
    </w:p>
    <w:p w14:paraId="7417869F" w14:textId="77777777" w:rsidR="00566FA2" w:rsidRDefault="00566FA2" w:rsidP="00566FA2">
      <w:pPr>
        <w:pStyle w:val="PL"/>
      </w:pPr>
      <w:r>
        <w:t xml:space="preserve">                    gnbIdLength:</w:t>
      </w:r>
    </w:p>
    <w:p w14:paraId="45947BBF" w14:textId="77777777" w:rsidR="00566FA2" w:rsidRDefault="00566FA2" w:rsidP="00566FA2">
      <w:pPr>
        <w:pStyle w:val="PL"/>
      </w:pPr>
      <w:r>
        <w:t xml:space="preserve">                      $ref: '#/components/schemas/GnbIdLength'</w:t>
      </w:r>
    </w:p>
    <w:p w14:paraId="6C5C1D22" w14:textId="77777777" w:rsidR="00566FA2" w:rsidRDefault="00566FA2" w:rsidP="00566FA2">
      <w:pPr>
        <w:pStyle w:val="PL"/>
      </w:pPr>
      <w:r>
        <w:t xml:space="preserve">                    gnbCuName:</w:t>
      </w:r>
    </w:p>
    <w:p w14:paraId="24D69DE2" w14:textId="77777777" w:rsidR="00566FA2" w:rsidRDefault="00566FA2" w:rsidP="00566FA2">
      <w:pPr>
        <w:pStyle w:val="PL"/>
      </w:pPr>
      <w:r>
        <w:t xml:space="preserve">                      $ref: '#/components/schemas/GnbName'</w:t>
      </w:r>
    </w:p>
    <w:p w14:paraId="5873BCBE" w14:textId="77777777" w:rsidR="00566FA2" w:rsidRDefault="00566FA2" w:rsidP="00566FA2">
      <w:pPr>
        <w:pStyle w:val="PL"/>
      </w:pPr>
      <w:r>
        <w:t xml:space="preserve">                    plmnId:</w:t>
      </w:r>
    </w:p>
    <w:p w14:paraId="6B1CB676" w14:textId="77777777" w:rsidR="00566FA2" w:rsidRDefault="00566FA2" w:rsidP="00566FA2">
      <w:pPr>
        <w:pStyle w:val="PL"/>
      </w:pPr>
      <w:r>
        <w:t xml:space="preserve">                      $ref: 'TS28623_ComDefs.yaml#/components/schemas/PlmnId'</w:t>
      </w:r>
    </w:p>
    <w:p w14:paraId="4790CD38" w14:textId="77777777" w:rsidR="00566FA2" w:rsidRDefault="00566FA2" w:rsidP="00566FA2">
      <w:pPr>
        <w:pStyle w:val="PL"/>
      </w:pPr>
      <w:r>
        <w:t xml:space="preserve">                    x2BlackList:</w:t>
      </w:r>
    </w:p>
    <w:p w14:paraId="191DBD08" w14:textId="77777777" w:rsidR="00566FA2" w:rsidRDefault="00566FA2" w:rsidP="00566FA2">
      <w:pPr>
        <w:pStyle w:val="PL"/>
      </w:pPr>
      <w:r>
        <w:t xml:space="preserve">                      $ref: '#/components/schemas/GGnbIdList'</w:t>
      </w:r>
    </w:p>
    <w:p w14:paraId="24E98DA9" w14:textId="77777777" w:rsidR="00566FA2" w:rsidRDefault="00566FA2" w:rsidP="00566FA2">
      <w:pPr>
        <w:pStyle w:val="PL"/>
      </w:pPr>
      <w:r>
        <w:t xml:space="preserve">                    xnBlackList:</w:t>
      </w:r>
    </w:p>
    <w:p w14:paraId="2EEC5740" w14:textId="77777777" w:rsidR="00566FA2" w:rsidRDefault="00566FA2" w:rsidP="00566FA2">
      <w:pPr>
        <w:pStyle w:val="PL"/>
      </w:pPr>
      <w:r>
        <w:t xml:space="preserve">                      $ref: '#/components/schemas/GGnbIdList'</w:t>
      </w:r>
    </w:p>
    <w:p w14:paraId="3BDBF756" w14:textId="77777777" w:rsidR="00566FA2" w:rsidRDefault="00566FA2" w:rsidP="00566FA2">
      <w:pPr>
        <w:pStyle w:val="PL"/>
      </w:pPr>
      <w:r>
        <w:t xml:space="preserve">                    x2WhiteList:</w:t>
      </w:r>
    </w:p>
    <w:p w14:paraId="00AC63DB" w14:textId="77777777" w:rsidR="00566FA2" w:rsidRDefault="00566FA2" w:rsidP="00566FA2">
      <w:pPr>
        <w:pStyle w:val="PL"/>
      </w:pPr>
      <w:r>
        <w:t xml:space="preserve">                      $ref: '#/components/schemas/GGnbIdList'</w:t>
      </w:r>
    </w:p>
    <w:p w14:paraId="707F7237" w14:textId="77777777" w:rsidR="00566FA2" w:rsidRDefault="00566FA2" w:rsidP="00566FA2">
      <w:pPr>
        <w:pStyle w:val="PL"/>
      </w:pPr>
      <w:r>
        <w:t xml:space="preserve">                    xnWhiteList:</w:t>
      </w:r>
    </w:p>
    <w:p w14:paraId="644DA7E2" w14:textId="77777777" w:rsidR="00566FA2" w:rsidRDefault="00566FA2" w:rsidP="00566FA2">
      <w:pPr>
        <w:pStyle w:val="PL"/>
      </w:pPr>
      <w:r>
        <w:t xml:space="preserve">                      $ref: '#/components/schemas/GGnbIdList'</w:t>
      </w:r>
    </w:p>
    <w:p w14:paraId="122E70E1" w14:textId="77777777" w:rsidR="00566FA2" w:rsidRDefault="00566FA2" w:rsidP="00566FA2">
      <w:pPr>
        <w:pStyle w:val="PL"/>
      </w:pPr>
      <w:r>
        <w:t xml:space="preserve">                    x2XnHOBlackList:</w:t>
      </w:r>
    </w:p>
    <w:p w14:paraId="1AAD312C" w14:textId="77777777" w:rsidR="00566FA2" w:rsidRDefault="00566FA2" w:rsidP="00566FA2">
      <w:pPr>
        <w:pStyle w:val="PL"/>
      </w:pPr>
      <w:r>
        <w:t xml:space="preserve">                      $ref: '#/components/schemas/GEnbIdList'</w:t>
      </w:r>
    </w:p>
    <w:p w14:paraId="014418C4" w14:textId="77777777" w:rsidR="00566FA2" w:rsidRDefault="00566FA2" w:rsidP="00566FA2">
      <w:pPr>
        <w:pStyle w:val="PL"/>
      </w:pPr>
      <w:r>
        <w:t xml:space="preserve">                    mappingSetIDBackhaulAddress:</w:t>
      </w:r>
    </w:p>
    <w:p w14:paraId="2C76B806" w14:textId="77777777" w:rsidR="00566FA2" w:rsidRDefault="00566FA2" w:rsidP="00566FA2">
      <w:pPr>
        <w:pStyle w:val="PL"/>
      </w:pPr>
      <w:r>
        <w:t xml:space="preserve">                      $ref: '#/components/schemas/MappingSetIDBackhaulAddress'</w:t>
      </w:r>
    </w:p>
    <w:p w14:paraId="617E8716" w14:textId="77777777" w:rsidR="00566FA2" w:rsidRDefault="00566FA2" w:rsidP="00566FA2">
      <w:pPr>
        <w:pStyle w:val="PL"/>
      </w:pPr>
      <w:r>
        <w:t xml:space="preserve">                    tceMappingInfoList:</w:t>
      </w:r>
    </w:p>
    <w:p w14:paraId="4E113238" w14:textId="77777777" w:rsidR="00566FA2" w:rsidRDefault="00566FA2" w:rsidP="00566FA2">
      <w:pPr>
        <w:pStyle w:val="PL"/>
      </w:pPr>
      <w:r>
        <w:t xml:space="preserve">                      $ref: '#/components/schemas/TceMappingInfoList'</w:t>
      </w:r>
    </w:p>
    <w:p w14:paraId="04C05AA0" w14:textId="77777777" w:rsidR="00566FA2" w:rsidRDefault="00566FA2" w:rsidP="00566FA2">
      <w:pPr>
        <w:pStyle w:val="PL"/>
      </w:pPr>
      <w:r>
        <w:t xml:space="preserve">                    configurable5QISetRef:</w:t>
      </w:r>
    </w:p>
    <w:p w14:paraId="62615C27" w14:textId="77777777" w:rsidR="00566FA2" w:rsidRDefault="00566FA2" w:rsidP="00566FA2">
      <w:pPr>
        <w:pStyle w:val="PL"/>
      </w:pPr>
      <w:r>
        <w:t xml:space="preserve">                      $ref: 'TS28623_ComDefs.yaml#/components/schemas/Dn'</w:t>
      </w:r>
    </w:p>
    <w:p w14:paraId="4C192E91" w14:textId="77777777" w:rsidR="00566FA2" w:rsidRDefault="00566FA2" w:rsidP="00566FA2">
      <w:pPr>
        <w:pStyle w:val="PL"/>
      </w:pPr>
      <w:r>
        <w:t xml:space="preserve">                    dynamic5QISetRef:</w:t>
      </w:r>
    </w:p>
    <w:p w14:paraId="7D1C47D0" w14:textId="77777777" w:rsidR="00566FA2" w:rsidRDefault="00566FA2" w:rsidP="00566FA2">
      <w:pPr>
        <w:pStyle w:val="PL"/>
      </w:pPr>
      <w:r>
        <w:t xml:space="preserve">                      $ref: 'TS28623_ComDefs.yaml#/components/schemas/Dn'</w:t>
      </w:r>
    </w:p>
    <w:p w14:paraId="40FC0048" w14:textId="77777777" w:rsidR="00566FA2" w:rsidRDefault="00566FA2" w:rsidP="00566FA2">
      <w:pPr>
        <w:pStyle w:val="PL"/>
      </w:pPr>
      <w:r>
        <w:t xml:space="preserve">        - $ref: 'TS28623_GenericNrm.yaml#/components/schemas/ManagedFunction-ncO'</w:t>
      </w:r>
    </w:p>
    <w:p w14:paraId="1EA39E9A" w14:textId="77777777" w:rsidR="00566FA2" w:rsidRDefault="00566FA2" w:rsidP="00566FA2">
      <w:pPr>
        <w:pStyle w:val="PL"/>
      </w:pPr>
      <w:r>
        <w:t xml:space="preserve">        - type: object</w:t>
      </w:r>
    </w:p>
    <w:p w14:paraId="060848A0" w14:textId="77777777" w:rsidR="00566FA2" w:rsidRDefault="00566FA2" w:rsidP="00566FA2">
      <w:pPr>
        <w:pStyle w:val="PL"/>
      </w:pPr>
      <w:r>
        <w:t xml:space="preserve">          properties:</w:t>
      </w:r>
    </w:p>
    <w:p w14:paraId="06D6CAF7" w14:textId="77777777" w:rsidR="00566FA2" w:rsidRDefault="00566FA2" w:rsidP="00566FA2">
      <w:pPr>
        <w:pStyle w:val="PL"/>
      </w:pPr>
      <w:r>
        <w:t xml:space="preserve">            RRMPolicyRatio:</w:t>
      </w:r>
    </w:p>
    <w:p w14:paraId="793518FA" w14:textId="77777777" w:rsidR="00566FA2" w:rsidRDefault="00566FA2" w:rsidP="00566FA2">
      <w:pPr>
        <w:pStyle w:val="PL"/>
      </w:pPr>
      <w:r>
        <w:t xml:space="preserve">              $ref: '#/components/schemas/RRMPolicyRatio-Multiple'</w:t>
      </w:r>
    </w:p>
    <w:p w14:paraId="050C3851" w14:textId="77777777" w:rsidR="00566FA2" w:rsidRDefault="00566FA2" w:rsidP="00566FA2">
      <w:pPr>
        <w:pStyle w:val="PL"/>
      </w:pPr>
      <w:r>
        <w:t xml:space="preserve">            NrCellCu:</w:t>
      </w:r>
    </w:p>
    <w:p w14:paraId="40D93AE4" w14:textId="77777777" w:rsidR="00566FA2" w:rsidRDefault="00566FA2" w:rsidP="00566FA2">
      <w:pPr>
        <w:pStyle w:val="PL"/>
      </w:pPr>
      <w:r>
        <w:t xml:space="preserve">              $ref: '#/components/schemas/NrCellCu-Multiple'</w:t>
      </w:r>
    </w:p>
    <w:p w14:paraId="68B510E5" w14:textId="77777777" w:rsidR="00566FA2" w:rsidRDefault="00566FA2" w:rsidP="00566FA2">
      <w:pPr>
        <w:pStyle w:val="PL"/>
      </w:pPr>
      <w:r>
        <w:lastRenderedPageBreak/>
        <w:t xml:space="preserve">            EP_XnC:</w:t>
      </w:r>
    </w:p>
    <w:p w14:paraId="055619C1" w14:textId="77777777" w:rsidR="00566FA2" w:rsidRDefault="00566FA2" w:rsidP="00566FA2">
      <w:pPr>
        <w:pStyle w:val="PL"/>
      </w:pPr>
      <w:r>
        <w:t xml:space="preserve">              $ref: '#/components/schemas/EP_XnC-Multiple'</w:t>
      </w:r>
    </w:p>
    <w:p w14:paraId="5326BE8E" w14:textId="77777777" w:rsidR="00566FA2" w:rsidRDefault="00566FA2" w:rsidP="00566FA2">
      <w:pPr>
        <w:pStyle w:val="PL"/>
      </w:pPr>
      <w:r>
        <w:t xml:space="preserve">            EP_E1:</w:t>
      </w:r>
    </w:p>
    <w:p w14:paraId="10692555" w14:textId="77777777" w:rsidR="00566FA2" w:rsidRDefault="00566FA2" w:rsidP="00566FA2">
      <w:pPr>
        <w:pStyle w:val="PL"/>
      </w:pPr>
      <w:r>
        <w:t xml:space="preserve">              $ref: '#/components/schemas/EP_E1-Multiple'</w:t>
      </w:r>
    </w:p>
    <w:p w14:paraId="2CC9D5E4" w14:textId="77777777" w:rsidR="00566FA2" w:rsidRDefault="00566FA2" w:rsidP="00566FA2">
      <w:pPr>
        <w:pStyle w:val="PL"/>
      </w:pPr>
      <w:r>
        <w:t xml:space="preserve">            EP_F1C:</w:t>
      </w:r>
    </w:p>
    <w:p w14:paraId="561F6584" w14:textId="77777777" w:rsidR="00566FA2" w:rsidRDefault="00566FA2" w:rsidP="00566FA2">
      <w:pPr>
        <w:pStyle w:val="PL"/>
      </w:pPr>
      <w:r>
        <w:t xml:space="preserve">              $ref: '#/components/schemas/EP_F1C-Multiple'</w:t>
      </w:r>
    </w:p>
    <w:p w14:paraId="0D86630E" w14:textId="77777777" w:rsidR="00566FA2" w:rsidRDefault="00566FA2" w:rsidP="00566FA2">
      <w:pPr>
        <w:pStyle w:val="PL"/>
      </w:pPr>
      <w:r>
        <w:t xml:space="preserve">            EP_NgC:</w:t>
      </w:r>
    </w:p>
    <w:p w14:paraId="7792CB5A" w14:textId="77777777" w:rsidR="00566FA2" w:rsidRDefault="00566FA2" w:rsidP="00566FA2">
      <w:pPr>
        <w:pStyle w:val="PL"/>
      </w:pPr>
      <w:r>
        <w:t xml:space="preserve">              $ref: '#/components/schemas/EP_NgC-Multiple'</w:t>
      </w:r>
    </w:p>
    <w:p w14:paraId="55902F89" w14:textId="77777777" w:rsidR="00566FA2" w:rsidRDefault="00566FA2" w:rsidP="00566FA2">
      <w:pPr>
        <w:pStyle w:val="PL"/>
      </w:pPr>
      <w:r>
        <w:t xml:space="preserve">            EP_X2C:</w:t>
      </w:r>
    </w:p>
    <w:p w14:paraId="177C6DB8" w14:textId="77777777" w:rsidR="00566FA2" w:rsidRDefault="00566FA2" w:rsidP="00566FA2">
      <w:pPr>
        <w:pStyle w:val="PL"/>
      </w:pPr>
      <w:r>
        <w:t xml:space="preserve">              $ref: '#/components/schemas/EP_X2C-Multiple'</w:t>
      </w:r>
    </w:p>
    <w:p w14:paraId="1B89E23F" w14:textId="77777777" w:rsidR="00566FA2" w:rsidRDefault="00566FA2" w:rsidP="00566FA2">
      <w:pPr>
        <w:pStyle w:val="PL"/>
      </w:pPr>
      <w:r>
        <w:t xml:space="preserve">            DANRManagementFunction:</w:t>
      </w:r>
    </w:p>
    <w:p w14:paraId="13B9396C" w14:textId="77777777" w:rsidR="00566FA2" w:rsidRDefault="00566FA2" w:rsidP="00566FA2">
      <w:pPr>
        <w:pStyle w:val="PL"/>
      </w:pPr>
      <w:r>
        <w:t xml:space="preserve">              $ref: '#/components/schemas/DANRManagementFunction-Single'</w:t>
      </w:r>
    </w:p>
    <w:p w14:paraId="43DC8FFE" w14:textId="77777777" w:rsidR="00566FA2" w:rsidRDefault="00566FA2" w:rsidP="00566FA2">
      <w:pPr>
        <w:pStyle w:val="PL"/>
      </w:pPr>
      <w:r>
        <w:t xml:space="preserve">            DESManagementFunction:</w:t>
      </w:r>
    </w:p>
    <w:p w14:paraId="7F8CE01B" w14:textId="77777777" w:rsidR="00566FA2" w:rsidRDefault="00566FA2" w:rsidP="00566FA2">
      <w:pPr>
        <w:pStyle w:val="PL"/>
      </w:pPr>
      <w:r>
        <w:t xml:space="preserve">              $ref: '#/components/schemas/DESManagementFunction-Single'</w:t>
      </w:r>
    </w:p>
    <w:p w14:paraId="5A7E6E08" w14:textId="77777777" w:rsidR="00566FA2" w:rsidRDefault="00566FA2" w:rsidP="00566FA2">
      <w:pPr>
        <w:pStyle w:val="PL"/>
      </w:pPr>
      <w:r>
        <w:t xml:space="preserve">            DMROFunction:</w:t>
      </w:r>
    </w:p>
    <w:p w14:paraId="3F501D6C" w14:textId="77777777" w:rsidR="00566FA2" w:rsidRDefault="00566FA2" w:rsidP="00566FA2">
      <w:pPr>
        <w:pStyle w:val="PL"/>
      </w:pPr>
      <w:r>
        <w:t xml:space="preserve">              $ref: '#/components/schemas/DMROFunction-Single'</w:t>
      </w:r>
    </w:p>
    <w:p w14:paraId="7F857D04" w14:textId="77777777" w:rsidR="00566FA2" w:rsidRDefault="00566FA2" w:rsidP="00566FA2">
      <w:pPr>
        <w:pStyle w:val="PL"/>
      </w:pPr>
    </w:p>
    <w:p w14:paraId="3F19F8EA" w14:textId="77777777" w:rsidR="00566FA2" w:rsidRDefault="00566FA2" w:rsidP="00566FA2">
      <w:pPr>
        <w:pStyle w:val="PL"/>
      </w:pPr>
      <w:r>
        <w:t xml:space="preserve">    NrCellCu-Single:</w:t>
      </w:r>
    </w:p>
    <w:p w14:paraId="626F0997" w14:textId="77777777" w:rsidR="00566FA2" w:rsidRDefault="00566FA2" w:rsidP="00566FA2">
      <w:pPr>
        <w:pStyle w:val="PL"/>
      </w:pPr>
      <w:r>
        <w:t xml:space="preserve">      allOf:</w:t>
      </w:r>
    </w:p>
    <w:p w14:paraId="58CFC4DD" w14:textId="77777777" w:rsidR="00566FA2" w:rsidRDefault="00566FA2" w:rsidP="00566FA2">
      <w:pPr>
        <w:pStyle w:val="PL"/>
      </w:pPr>
      <w:r>
        <w:t xml:space="preserve">        - $ref: 'TS28623_GenericNrm.yaml#/components/schemas/Top'</w:t>
      </w:r>
    </w:p>
    <w:p w14:paraId="35C0386A" w14:textId="77777777" w:rsidR="00566FA2" w:rsidRDefault="00566FA2" w:rsidP="00566FA2">
      <w:pPr>
        <w:pStyle w:val="PL"/>
      </w:pPr>
      <w:r>
        <w:t xml:space="preserve">        - type: object</w:t>
      </w:r>
    </w:p>
    <w:p w14:paraId="2A410417" w14:textId="77777777" w:rsidR="00566FA2" w:rsidRDefault="00566FA2" w:rsidP="00566FA2">
      <w:pPr>
        <w:pStyle w:val="PL"/>
      </w:pPr>
      <w:r>
        <w:t xml:space="preserve">          properties:</w:t>
      </w:r>
    </w:p>
    <w:p w14:paraId="1B46A812" w14:textId="77777777" w:rsidR="00566FA2" w:rsidRDefault="00566FA2" w:rsidP="00566FA2">
      <w:pPr>
        <w:pStyle w:val="PL"/>
      </w:pPr>
      <w:r>
        <w:t xml:space="preserve">            attributes:</w:t>
      </w:r>
    </w:p>
    <w:p w14:paraId="00AA797C" w14:textId="77777777" w:rsidR="00566FA2" w:rsidRDefault="00566FA2" w:rsidP="00566FA2">
      <w:pPr>
        <w:pStyle w:val="PL"/>
      </w:pPr>
      <w:r>
        <w:t xml:space="preserve">              allOf:</w:t>
      </w:r>
    </w:p>
    <w:p w14:paraId="27032D57" w14:textId="77777777" w:rsidR="00566FA2" w:rsidRDefault="00566FA2" w:rsidP="00566FA2">
      <w:pPr>
        <w:pStyle w:val="PL"/>
      </w:pPr>
      <w:r>
        <w:t xml:space="preserve">                - $ref: 'TS28623_GenericNrm.yaml#/components/schemas/ManagedFunction-Attr'</w:t>
      </w:r>
    </w:p>
    <w:p w14:paraId="3FEF2B4A" w14:textId="77777777" w:rsidR="00566FA2" w:rsidRDefault="00566FA2" w:rsidP="00566FA2">
      <w:pPr>
        <w:pStyle w:val="PL"/>
      </w:pPr>
      <w:r>
        <w:t xml:space="preserve">                - type: object</w:t>
      </w:r>
    </w:p>
    <w:p w14:paraId="555C7C34" w14:textId="77777777" w:rsidR="00566FA2" w:rsidRDefault="00566FA2" w:rsidP="00566FA2">
      <w:pPr>
        <w:pStyle w:val="PL"/>
      </w:pPr>
      <w:r>
        <w:t xml:space="preserve">                  properties:</w:t>
      </w:r>
    </w:p>
    <w:p w14:paraId="5815AF9B" w14:textId="77777777" w:rsidR="00566FA2" w:rsidRDefault="00566FA2" w:rsidP="00566FA2">
      <w:pPr>
        <w:pStyle w:val="PL"/>
      </w:pPr>
      <w:r>
        <w:t xml:space="preserve">                    cellLocalId:</w:t>
      </w:r>
    </w:p>
    <w:p w14:paraId="52FEA98B" w14:textId="77777777" w:rsidR="00566FA2" w:rsidRDefault="00566FA2" w:rsidP="00566FA2">
      <w:pPr>
        <w:pStyle w:val="PL"/>
      </w:pPr>
      <w:r>
        <w:t xml:space="preserve">                      type: integer</w:t>
      </w:r>
    </w:p>
    <w:p w14:paraId="0EBB2A57" w14:textId="77777777" w:rsidR="00566FA2" w:rsidRDefault="00566FA2" w:rsidP="00566FA2">
      <w:pPr>
        <w:pStyle w:val="PL"/>
      </w:pPr>
      <w:r>
        <w:t xml:space="preserve">                    plmnInfoList:</w:t>
      </w:r>
    </w:p>
    <w:p w14:paraId="3D541436" w14:textId="77777777" w:rsidR="00566FA2" w:rsidRDefault="00566FA2" w:rsidP="00566FA2">
      <w:pPr>
        <w:pStyle w:val="PL"/>
      </w:pPr>
      <w:r>
        <w:t xml:space="preserve">                      $ref: '#/components/schemas/PlmnInfoList'</w:t>
      </w:r>
    </w:p>
    <w:p w14:paraId="5D9835D4" w14:textId="77777777" w:rsidR="00566FA2" w:rsidRDefault="00566FA2" w:rsidP="00566FA2">
      <w:pPr>
        <w:pStyle w:val="PL"/>
      </w:pPr>
      <w:r>
        <w:t xml:space="preserve">                    nRFrequencyRef:</w:t>
      </w:r>
    </w:p>
    <w:p w14:paraId="3355FA88" w14:textId="77777777" w:rsidR="00566FA2" w:rsidRDefault="00566FA2" w:rsidP="00566FA2">
      <w:pPr>
        <w:pStyle w:val="PL"/>
      </w:pPr>
      <w:r>
        <w:t xml:space="preserve">                      $ref: 'TS28623_ComDefs.yaml#/components/schemas/Dn'</w:t>
      </w:r>
    </w:p>
    <w:p w14:paraId="0478F832" w14:textId="77777777" w:rsidR="00566FA2" w:rsidRDefault="00566FA2" w:rsidP="00566FA2">
      <w:pPr>
        <w:pStyle w:val="PL"/>
      </w:pPr>
      <w:r>
        <w:t xml:space="preserve">        - $ref: 'TS28623_GenericNrm.yaml#/components/schemas/ManagedFunction-ncO'</w:t>
      </w:r>
    </w:p>
    <w:p w14:paraId="2FD63FE7" w14:textId="77777777" w:rsidR="00566FA2" w:rsidRDefault="00566FA2" w:rsidP="00566FA2">
      <w:pPr>
        <w:pStyle w:val="PL"/>
      </w:pPr>
      <w:r>
        <w:t xml:space="preserve">        - type: object</w:t>
      </w:r>
    </w:p>
    <w:p w14:paraId="495E3B10" w14:textId="77777777" w:rsidR="00566FA2" w:rsidRDefault="00566FA2" w:rsidP="00566FA2">
      <w:pPr>
        <w:pStyle w:val="PL"/>
      </w:pPr>
      <w:r>
        <w:t xml:space="preserve">          properties:</w:t>
      </w:r>
    </w:p>
    <w:p w14:paraId="3F0CACDB" w14:textId="77777777" w:rsidR="00566FA2" w:rsidRDefault="00566FA2" w:rsidP="00566FA2">
      <w:pPr>
        <w:pStyle w:val="PL"/>
      </w:pPr>
      <w:r>
        <w:t xml:space="preserve">            RRMPolicyRatio:</w:t>
      </w:r>
    </w:p>
    <w:p w14:paraId="64501171" w14:textId="77777777" w:rsidR="00566FA2" w:rsidRDefault="00566FA2" w:rsidP="00566FA2">
      <w:pPr>
        <w:pStyle w:val="PL"/>
      </w:pPr>
      <w:r>
        <w:t xml:space="preserve">              $ref: '#/components/schemas/RRMPolicyRatio-Multiple'</w:t>
      </w:r>
    </w:p>
    <w:p w14:paraId="6EBA0B9E" w14:textId="77777777" w:rsidR="00566FA2" w:rsidRDefault="00566FA2" w:rsidP="00566FA2">
      <w:pPr>
        <w:pStyle w:val="PL"/>
      </w:pPr>
      <w:r>
        <w:t xml:space="preserve">            NRCellRelation:</w:t>
      </w:r>
    </w:p>
    <w:p w14:paraId="725C97FE" w14:textId="77777777" w:rsidR="00566FA2" w:rsidRDefault="00566FA2" w:rsidP="00566FA2">
      <w:pPr>
        <w:pStyle w:val="PL"/>
      </w:pPr>
      <w:r>
        <w:t xml:space="preserve">              $ref: '#/components/schemas/NRCellRelation-Multiple'</w:t>
      </w:r>
    </w:p>
    <w:p w14:paraId="653FE52E" w14:textId="77777777" w:rsidR="00566FA2" w:rsidRDefault="00566FA2" w:rsidP="00566FA2">
      <w:pPr>
        <w:pStyle w:val="PL"/>
      </w:pPr>
      <w:r>
        <w:t xml:space="preserve">            EUtranCellRelation:</w:t>
      </w:r>
    </w:p>
    <w:p w14:paraId="5F4803EE" w14:textId="77777777" w:rsidR="00566FA2" w:rsidRDefault="00566FA2" w:rsidP="00566FA2">
      <w:pPr>
        <w:pStyle w:val="PL"/>
      </w:pPr>
      <w:r>
        <w:t xml:space="preserve">              $ref: '#/components/schemas/EUtranCellRelation-Multiple'</w:t>
      </w:r>
    </w:p>
    <w:p w14:paraId="68CBA2B7" w14:textId="77777777" w:rsidR="00566FA2" w:rsidRDefault="00566FA2" w:rsidP="00566FA2">
      <w:pPr>
        <w:pStyle w:val="PL"/>
      </w:pPr>
      <w:r>
        <w:t xml:space="preserve">            NRFreqRelation:</w:t>
      </w:r>
    </w:p>
    <w:p w14:paraId="672E3DD7" w14:textId="77777777" w:rsidR="00566FA2" w:rsidRDefault="00566FA2" w:rsidP="00566FA2">
      <w:pPr>
        <w:pStyle w:val="PL"/>
      </w:pPr>
      <w:r>
        <w:t xml:space="preserve">              $ref: '#/components/schemas/NRFreqRelation-Multiple'</w:t>
      </w:r>
    </w:p>
    <w:p w14:paraId="74074881" w14:textId="77777777" w:rsidR="00566FA2" w:rsidRDefault="00566FA2" w:rsidP="00566FA2">
      <w:pPr>
        <w:pStyle w:val="PL"/>
      </w:pPr>
      <w:r>
        <w:t xml:space="preserve">            EUtranFreqRelation:</w:t>
      </w:r>
    </w:p>
    <w:p w14:paraId="5675702D" w14:textId="77777777" w:rsidR="00566FA2" w:rsidRDefault="00566FA2" w:rsidP="00566FA2">
      <w:pPr>
        <w:pStyle w:val="PL"/>
      </w:pPr>
      <w:r>
        <w:t xml:space="preserve">              $ref: '#/components/schemas/EUtranFreqRelation-Multiple'</w:t>
      </w:r>
    </w:p>
    <w:p w14:paraId="725D5D2A" w14:textId="77777777" w:rsidR="00566FA2" w:rsidRDefault="00566FA2" w:rsidP="00566FA2">
      <w:pPr>
        <w:pStyle w:val="PL"/>
      </w:pPr>
      <w:r>
        <w:t xml:space="preserve">            DESManagementFunction:</w:t>
      </w:r>
    </w:p>
    <w:p w14:paraId="02CC06E7" w14:textId="77777777" w:rsidR="00566FA2" w:rsidRDefault="00566FA2" w:rsidP="00566FA2">
      <w:pPr>
        <w:pStyle w:val="PL"/>
      </w:pPr>
      <w:r>
        <w:t xml:space="preserve">              $ref: '#/components/schemas/DESManagementFunction-Single'</w:t>
      </w:r>
    </w:p>
    <w:p w14:paraId="68317C18" w14:textId="77777777" w:rsidR="00566FA2" w:rsidRDefault="00566FA2" w:rsidP="00566FA2">
      <w:pPr>
        <w:pStyle w:val="PL"/>
      </w:pPr>
      <w:r>
        <w:t xml:space="preserve">            DMROFunction:</w:t>
      </w:r>
    </w:p>
    <w:p w14:paraId="4D729D0E" w14:textId="77777777" w:rsidR="00566FA2" w:rsidRDefault="00566FA2" w:rsidP="00566FA2">
      <w:pPr>
        <w:pStyle w:val="PL"/>
      </w:pPr>
      <w:r>
        <w:t xml:space="preserve">              $ref: '#/components/schemas/DMROFunction-Single'</w:t>
      </w:r>
    </w:p>
    <w:p w14:paraId="410007FD" w14:textId="77777777" w:rsidR="00566FA2" w:rsidRDefault="00566FA2" w:rsidP="00566FA2">
      <w:pPr>
        <w:pStyle w:val="PL"/>
      </w:pPr>
      <w:r>
        <w:t xml:space="preserve">            CESManagementFunction:</w:t>
      </w:r>
    </w:p>
    <w:p w14:paraId="393F4FF3" w14:textId="77777777" w:rsidR="00566FA2" w:rsidRDefault="00566FA2" w:rsidP="00566FA2">
      <w:pPr>
        <w:pStyle w:val="PL"/>
      </w:pPr>
      <w:r>
        <w:t xml:space="preserve">              $ref: '#/components/schemas/CESManagementFunction-Single'</w:t>
      </w:r>
    </w:p>
    <w:p w14:paraId="4CEAEB5A" w14:textId="77777777" w:rsidR="00566FA2" w:rsidRDefault="00566FA2" w:rsidP="00566FA2">
      <w:pPr>
        <w:pStyle w:val="PL"/>
      </w:pPr>
      <w:r>
        <w:t xml:space="preserve">            DPCIConfigurationFunction:</w:t>
      </w:r>
    </w:p>
    <w:p w14:paraId="6B53BFDF" w14:textId="77777777" w:rsidR="00566FA2" w:rsidRDefault="00566FA2" w:rsidP="00566FA2">
      <w:pPr>
        <w:pStyle w:val="PL"/>
      </w:pPr>
      <w:r>
        <w:t xml:space="preserve">              $ref: '#/components/schemas/DPCIConfigurationFunction-Single'</w:t>
      </w:r>
    </w:p>
    <w:p w14:paraId="06F4C899" w14:textId="77777777" w:rsidR="00566FA2" w:rsidRDefault="00566FA2" w:rsidP="00566FA2">
      <w:pPr>
        <w:pStyle w:val="PL"/>
      </w:pPr>
    </w:p>
    <w:p w14:paraId="77C04F59" w14:textId="77777777" w:rsidR="00566FA2" w:rsidRDefault="00566FA2" w:rsidP="00566FA2">
      <w:pPr>
        <w:pStyle w:val="PL"/>
      </w:pPr>
      <w:r>
        <w:t xml:space="preserve">    NrCellDu-Single:</w:t>
      </w:r>
    </w:p>
    <w:p w14:paraId="27B10B42" w14:textId="77777777" w:rsidR="00566FA2" w:rsidRDefault="00566FA2" w:rsidP="00566FA2">
      <w:pPr>
        <w:pStyle w:val="PL"/>
      </w:pPr>
      <w:r>
        <w:t xml:space="preserve">      allOf:</w:t>
      </w:r>
    </w:p>
    <w:p w14:paraId="4E09BB9E" w14:textId="77777777" w:rsidR="00566FA2" w:rsidRDefault="00566FA2" w:rsidP="00566FA2">
      <w:pPr>
        <w:pStyle w:val="PL"/>
      </w:pPr>
      <w:r>
        <w:t xml:space="preserve">        - $ref: 'TS28623_GenericNrm.yaml#/components/schemas/Top'</w:t>
      </w:r>
    </w:p>
    <w:p w14:paraId="666F71AA" w14:textId="77777777" w:rsidR="00566FA2" w:rsidRDefault="00566FA2" w:rsidP="00566FA2">
      <w:pPr>
        <w:pStyle w:val="PL"/>
      </w:pPr>
      <w:r>
        <w:t xml:space="preserve">        - type: object</w:t>
      </w:r>
    </w:p>
    <w:p w14:paraId="5C687BB8" w14:textId="77777777" w:rsidR="00566FA2" w:rsidRDefault="00566FA2" w:rsidP="00566FA2">
      <w:pPr>
        <w:pStyle w:val="PL"/>
      </w:pPr>
      <w:r>
        <w:t xml:space="preserve">          properties:</w:t>
      </w:r>
    </w:p>
    <w:p w14:paraId="2F5F3070" w14:textId="77777777" w:rsidR="00566FA2" w:rsidRDefault="00566FA2" w:rsidP="00566FA2">
      <w:pPr>
        <w:pStyle w:val="PL"/>
      </w:pPr>
      <w:r>
        <w:t xml:space="preserve">            attributes:</w:t>
      </w:r>
    </w:p>
    <w:p w14:paraId="71D2166C" w14:textId="77777777" w:rsidR="00566FA2" w:rsidRDefault="00566FA2" w:rsidP="00566FA2">
      <w:pPr>
        <w:pStyle w:val="PL"/>
      </w:pPr>
      <w:r>
        <w:t xml:space="preserve">              allOf:</w:t>
      </w:r>
    </w:p>
    <w:p w14:paraId="23B30FFE" w14:textId="77777777" w:rsidR="00566FA2" w:rsidRDefault="00566FA2" w:rsidP="00566FA2">
      <w:pPr>
        <w:pStyle w:val="PL"/>
      </w:pPr>
      <w:r>
        <w:t xml:space="preserve">                - $ref: 'TS28623_GenericNrm.yaml#/components/schemas/ManagedFunction-Attr'</w:t>
      </w:r>
    </w:p>
    <w:p w14:paraId="27794656" w14:textId="77777777" w:rsidR="00566FA2" w:rsidRDefault="00566FA2" w:rsidP="00566FA2">
      <w:pPr>
        <w:pStyle w:val="PL"/>
      </w:pPr>
      <w:r>
        <w:t xml:space="preserve">                - type: object</w:t>
      </w:r>
    </w:p>
    <w:p w14:paraId="728C1A85" w14:textId="77777777" w:rsidR="00566FA2" w:rsidRDefault="00566FA2" w:rsidP="00566FA2">
      <w:pPr>
        <w:pStyle w:val="PL"/>
      </w:pPr>
      <w:r>
        <w:t xml:space="preserve">                  properties:</w:t>
      </w:r>
    </w:p>
    <w:p w14:paraId="03E252E3" w14:textId="77777777" w:rsidR="00566FA2" w:rsidRDefault="00566FA2" w:rsidP="00566FA2">
      <w:pPr>
        <w:pStyle w:val="PL"/>
      </w:pPr>
      <w:r>
        <w:t xml:space="preserve">                    administrativeState:</w:t>
      </w:r>
    </w:p>
    <w:p w14:paraId="1C92779A" w14:textId="77777777" w:rsidR="00566FA2" w:rsidRDefault="00566FA2" w:rsidP="00566FA2">
      <w:pPr>
        <w:pStyle w:val="PL"/>
      </w:pPr>
      <w:r>
        <w:t xml:space="preserve">                      $ref: 'TS28623_ComDefs.yaml#/components/schemas/AdministrativeState'</w:t>
      </w:r>
    </w:p>
    <w:p w14:paraId="3A031E12" w14:textId="77777777" w:rsidR="00566FA2" w:rsidRDefault="00566FA2" w:rsidP="00566FA2">
      <w:pPr>
        <w:pStyle w:val="PL"/>
      </w:pPr>
      <w:r>
        <w:t xml:space="preserve">                    operationalState:</w:t>
      </w:r>
    </w:p>
    <w:p w14:paraId="24A56B30" w14:textId="77777777" w:rsidR="00566FA2" w:rsidRDefault="00566FA2" w:rsidP="00566FA2">
      <w:pPr>
        <w:pStyle w:val="PL"/>
      </w:pPr>
      <w:r>
        <w:t xml:space="preserve">                      $ref: 'TS28623_ComDefs.yaml#/components/schemas/OperationalState'</w:t>
      </w:r>
    </w:p>
    <w:p w14:paraId="790DD152" w14:textId="77777777" w:rsidR="00566FA2" w:rsidRDefault="00566FA2" w:rsidP="00566FA2">
      <w:pPr>
        <w:pStyle w:val="PL"/>
      </w:pPr>
      <w:r>
        <w:t xml:space="preserve">                    cellLocalId:</w:t>
      </w:r>
    </w:p>
    <w:p w14:paraId="22244288" w14:textId="77777777" w:rsidR="00566FA2" w:rsidRDefault="00566FA2" w:rsidP="00566FA2">
      <w:pPr>
        <w:pStyle w:val="PL"/>
      </w:pPr>
      <w:r>
        <w:t xml:space="preserve">                      type: integer</w:t>
      </w:r>
    </w:p>
    <w:p w14:paraId="64192C1A" w14:textId="77777777" w:rsidR="00566FA2" w:rsidRDefault="00566FA2" w:rsidP="00566FA2">
      <w:pPr>
        <w:pStyle w:val="PL"/>
      </w:pPr>
      <w:r>
        <w:t xml:space="preserve">                    cellState:</w:t>
      </w:r>
    </w:p>
    <w:p w14:paraId="34BDD356" w14:textId="77777777" w:rsidR="00566FA2" w:rsidRDefault="00566FA2" w:rsidP="00566FA2">
      <w:pPr>
        <w:pStyle w:val="PL"/>
      </w:pPr>
      <w:r>
        <w:t xml:space="preserve">                      $ref: '#/components/schemas/CellState'</w:t>
      </w:r>
    </w:p>
    <w:p w14:paraId="716167AD" w14:textId="77777777" w:rsidR="00566FA2" w:rsidRDefault="00566FA2" w:rsidP="00566FA2">
      <w:pPr>
        <w:pStyle w:val="PL"/>
      </w:pPr>
      <w:r>
        <w:t xml:space="preserve">                    plmnInfoList:</w:t>
      </w:r>
    </w:p>
    <w:p w14:paraId="40D34518" w14:textId="77777777" w:rsidR="00566FA2" w:rsidRDefault="00566FA2" w:rsidP="00566FA2">
      <w:pPr>
        <w:pStyle w:val="PL"/>
      </w:pPr>
      <w:r>
        <w:t xml:space="preserve">                      $ref: '#/components/schemas/PlmnInfoList'</w:t>
      </w:r>
    </w:p>
    <w:p w14:paraId="040E7D45" w14:textId="77777777" w:rsidR="00566FA2" w:rsidRDefault="00566FA2" w:rsidP="00566FA2">
      <w:pPr>
        <w:pStyle w:val="PL"/>
      </w:pPr>
      <w:r>
        <w:t xml:space="preserve">                    nrPci:</w:t>
      </w:r>
    </w:p>
    <w:p w14:paraId="3AE8617C" w14:textId="77777777" w:rsidR="00566FA2" w:rsidRDefault="00566FA2" w:rsidP="00566FA2">
      <w:pPr>
        <w:pStyle w:val="PL"/>
      </w:pPr>
      <w:r>
        <w:t xml:space="preserve">                      $ref: '#/components/schemas/NrPci'</w:t>
      </w:r>
    </w:p>
    <w:p w14:paraId="7FF0AC55" w14:textId="77777777" w:rsidR="00566FA2" w:rsidRDefault="00566FA2" w:rsidP="00566FA2">
      <w:pPr>
        <w:pStyle w:val="PL"/>
      </w:pPr>
      <w:r>
        <w:t xml:space="preserve">                    nrTac:</w:t>
      </w:r>
    </w:p>
    <w:p w14:paraId="4F10345C" w14:textId="0D17CC11" w:rsidR="00566FA2" w:rsidRDefault="00566FA2" w:rsidP="00566FA2">
      <w:pPr>
        <w:pStyle w:val="PL"/>
      </w:pPr>
      <w:r>
        <w:lastRenderedPageBreak/>
        <w:t xml:space="preserve">                      $ref: '#/components/schemas/NrTac'</w:t>
      </w:r>
    </w:p>
    <w:p w14:paraId="3BB59473" w14:textId="77777777" w:rsidR="00566FA2" w:rsidRDefault="00566FA2" w:rsidP="00566FA2">
      <w:pPr>
        <w:pStyle w:val="PL"/>
      </w:pPr>
      <w:r>
        <w:t xml:space="preserve">                    arfcnDL:</w:t>
      </w:r>
    </w:p>
    <w:p w14:paraId="400CD040" w14:textId="77777777" w:rsidR="00566FA2" w:rsidRDefault="00566FA2" w:rsidP="00566FA2">
      <w:pPr>
        <w:pStyle w:val="PL"/>
      </w:pPr>
      <w:r>
        <w:t xml:space="preserve">                      type: integer</w:t>
      </w:r>
    </w:p>
    <w:p w14:paraId="469E043C" w14:textId="77777777" w:rsidR="00566FA2" w:rsidRDefault="00566FA2" w:rsidP="00566FA2">
      <w:pPr>
        <w:pStyle w:val="PL"/>
      </w:pPr>
      <w:r>
        <w:t xml:space="preserve">                    arfcnUL:</w:t>
      </w:r>
    </w:p>
    <w:p w14:paraId="37155B99" w14:textId="77777777" w:rsidR="00566FA2" w:rsidRDefault="00566FA2" w:rsidP="00566FA2">
      <w:pPr>
        <w:pStyle w:val="PL"/>
      </w:pPr>
      <w:r>
        <w:t xml:space="preserve">                      type: integer</w:t>
      </w:r>
    </w:p>
    <w:p w14:paraId="4967C257" w14:textId="77777777" w:rsidR="00566FA2" w:rsidRDefault="00566FA2" w:rsidP="00566FA2">
      <w:pPr>
        <w:pStyle w:val="PL"/>
      </w:pPr>
      <w:r>
        <w:t xml:space="preserve">                    arfcnSUL:</w:t>
      </w:r>
    </w:p>
    <w:p w14:paraId="2C976191" w14:textId="77777777" w:rsidR="00566FA2" w:rsidRDefault="00566FA2" w:rsidP="00566FA2">
      <w:pPr>
        <w:pStyle w:val="PL"/>
      </w:pPr>
      <w:r>
        <w:t xml:space="preserve">                      type: integer</w:t>
      </w:r>
    </w:p>
    <w:p w14:paraId="4686C8F9" w14:textId="77777777" w:rsidR="00566FA2" w:rsidRDefault="00566FA2" w:rsidP="00566FA2">
      <w:pPr>
        <w:pStyle w:val="PL"/>
      </w:pPr>
      <w:r>
        <w:t xml:space="preserve">                    bSChannelBwDL:</w:t>
      </w:r>
    </w:p>
    <w:p w14:paraId="3BD8D55E" w14:textId="77777777" w:rsidR="00566FA2" w:rsidRDefault="00566FA2" w:rsidP="00566FA2">
      <w:pPr>
        <w:pStyle w:val="PL"/>
      </w:pPr>
      <w:r>
        <w:t xml:space="preserve">                      type: integer</w:t>
      </w:r>
    </w:p>
    <w:p w14:paraId="087E59FC" w14:textId="77777777" w:rsidR="00566FA2" w:rsidRDefault="00566FA2" w:rsidP="00566FA2">
      <w:pPr>
        <w:pStyle w:val="PL"/>
      </w:pPr>
      <w:r>
        <w:t xml:space="preserve">                    bSChannelBwUL:</w:t>
      </w:r>
    </w:p>
    <w:p w14:paraId="724EBC0F" w14:textId="77777777" w:rsidR="00566FA2" w:rsidRDefault="00566FA2" w:rsidP="00566FA2">
      <w:pPr>
        <w:pStyle w:val="PL"/>
      </w:pPr>
      <w:r>
        <w:t xml:space="preserve">                      type: integer</w:t>
      </w:r>
    </w:p>
    <w:p w14:paraId="51918F66" w14:textId="77777777" w:rsidR="00566FA2" w:rsidRDefault="00566FA2" w:rsidP="00566FA2">
      <w:pPr>
        <w:pStyle w:val="PL"/>
      </w:pPr>
      <w:r>
        <w:t xml:space="preserve">                    bSChannelBwSUL:</w:t>
      </w:r>
    </w:p>
    <w:p w14:paraId="583710F3" w14:textId="77777777" w:rsidR="00566FA2" w:rsidRDefault="00566FA2" w:rsidP="00566FA2">
      <w:pPr>
        <w:pStyle w:val="PL"/>
      </w:pPr>
      <w:r>
        <w:t xml:space="preserve">                      type: integer</w:t>
      </w:r>
    </w:p>
    <w:p w14:paraId="53920C66" w14:textId="77777777" w:rsidR="00566FA2" w:rsidRDefault="00566FA2" w:rsidP="00566FA2">
      <w:pPr>
        <w:pStyle w:val="PL"/>
      </w:pPr>
      <w:r>
        <w:t xml:space="preserve">                    ssbFrequency:</w:t>
      </w:r>
    </w:p>
    <w:p w14:paraId="24F281E5" w14:textId="77777777" w:rsidR="00566FA2" w:rsidRDefault="00566FA2" w:rsidP="00566FA2">
      <w:pPr>
        <w:pStyle w:val="PL"/>
      </w:pPr>
      <w:r>
        <w:t xml:space="preserve">                      type: integer</w:t>
      </w:r>
    </w:p>
    <w:p w14:paraId="066DE3B2" w14:textId="77777777" w:rsidR="00566FA2" w:rsidRDefault="00566FA2" w:rsidP="00566FA2">
      <w:pPr>
        <w:pStyle w:val="PL"/>
      </w:pPr>
      <w:r>
        <w:t xml:space="preserve">                      minimum: 0</w:t>
      </w:r>
    </w:p>
    <w:p w14:paraId="40C4CB4D" w14:textId="77777777" w:rsidR="00566FA2" w:rsidRDefault="00566FA2" w:rsidP="00566FA2">
      <w:pPr>
        <w:pStyle w:val="PL"/>
      </w:pPr>
      <w:r>
        <w:t xml:space="preserve">                      maximum: 3279165</w:t>
      </w:r>
    </w:p>
    <w:p w14:paraId="58B8262F" w14:textId="77777777" w:rsidR="00566FA2" w:rsidRDefault="00566FA2" w:rsidP="00566FA2">
      <w:pPr>
        <w:pStyle w:val="PL"/>
      </w:pPr>
      <w:r>
        <w:t xml:space="preserve">                    ssbPeriodicity:</w:t>
      </w:r>
    </w:p>
    <w:p w14:paraId="2B9DB16B" w14:textId="77777777" w:rsidR="00566FA2" w:rsidRDefault="00566FA2" w:rsidP="00566FA2">
      <w:pPr>
        <w:pStyle w:val="PL"/>
      </w:pPr>
      <w:r>
        <w:t xml:space="preserve">                      $ref: '#/components/schemas/SsbPeriodicity'</w:t>
      </w:r>
    </w:p>
    <w:p w14:paraId="5BAC0F44" w14:textId="77777777" w:rsidR="00566FA2" w:rsidRDefault="00566FA2" w:rsidP="00566FA2">
      <w:pPr>
        <w:pStyle w:val="PL"/>
      </w:pPr>
      <w:r>
        <w:t xml:space="preserve">                    ssbSubCarrierSpacing:</w:t>
      </w:r>
    </w:p>
    <w:p w14:paraId="72D282C9" w14:textId="77777777" w:rsidR="00566FA2" w:rsidRDefault="00566FA2" w:rsidP="00566FA2">
      <w:pPr>
        <w:pStyle w:val="PL"/>
      </w:pPr>
      <w:r>
        <w:t xml:space="preserve">                      $ref: '#/components/schemas/SsbSubCarrierSpacing'</w:t>
      </w:r>
    </w:p>
    <w:p w14:paraId="10F0461E" w14:textId="77777777" w:rsidR="00566FA2" w:rsidRDefault="00566FA2" w:rsidP="00566FA2">
      <w:pPr>
        <w:pStyle w:val="PL"/>
      </w:pPr>
      <w:r>
        <w:t xml:space="preserve">                    ssbOffset:</w:t>
      </w:r>
    </w:p>
    <w:p w14:paraId="6CBEB25B" w14:textId="77777777" w:rsidR="00566FA2" w:rsidRDefault="00566FA2" w:rsidP="00566FA2">
      <w:pPr>
        <w:pStyle w:val="PL"/>
      </w:pPr>
      <w:r>
        <w:t xml:space="preserve">                      type: integer</w:t>
      </w:r>
    </w:p>
    <w:p w14:paraId="6ACD3582" w14:textId="77777777" w:rsidR="00566FA2" w:rsidRDefault="00566FA2" w:rsidP="00566FA2">
      <w:pPr>
        <w:pStyle w:val="PL"/>
      </w:pPr>
      <w:r>
        <w:t xml:space="preserve">                      minimum: 0</w:t>
      </w:r>
    </w:p>
    <w:p w14:paraId="5D8A9E28" w14:textId="77777777" w:rsidR="00566FA2" w:rsidRDefault="00566FA2" w:rsidP="00566FA2">
      <w:pPr>
        <w:pStyle w:val="PL"/>
      </w:pPr>
      <w:r>
        <w:t xml:space="preserve">                      maximum: 159</w:t>
      </w:r>
    </w:p>
    <w:p w14:paraId="29E24DF5" w14:textId="77777777" w:rsidR="00566FA2" w:rsidRDefault="00566FA2" w:rsidP="00566FA2">
      <w:pPr>
        <w:pStyle w:val="PL"/>
      </w:pPr>
      <w:r>
        <w:t xml:space="preserve">                    ssbDuration:</w:t>
      </w:r>
    </w:p>
    <w:p w14:paraId="69D57948" w14:textId="77777777" w:rsidR="00566FA2" w:rsidRDefault="00566FA2" w:rsidP="00566FA2">
      <w:pPr>
        <w:pStyle w:val="PL"/>
      </w:pPr>
      <w:r>
        <w:t xml:space="preserve">                      $ref: '#/components/schemas/SsbDuration'</w:t>
      </w:r>
    </w:p>
    <w:p w14:paraId="3D9AB1B9" w14:textId="77777777" w:rsidR="00566FA2" w:rsidRDefault="00566FA2" w:rsidP="00566FA2">
      <w:pPr>
        <w:pStyle w:val="PL"/>
      </w:pPr>
      <w:r>
        <w:t xml:space="preserve">                    nrSectorCarrierRef:</w:t>
      </w:r>
    </w:p>
    <w:p w14:paraId="72A0D5A1" w14:textId="77777777" w:rsidR="00566FA2" w:rsidRDefault="00566FA2" w:rsidP="00566FA2">
      <w:pPr>
        <w:pStyle w:val="PL"/>
      </w:pPr>
      <w:r>
        <w:t xml:space="preserve">                      type: array</w:t>
      </w:r>
    </w:p>
    <w:p w14:paraId="1F307003" w14:textId="77777777" w:rsidR="00566FA2" w:rsidRDefault="00566FA2" w:rsidP="00566FA2">
      <w:pPr>
        <w:pStyle w:val="PL"/>
      </w:pPr>
      <w:r>
        <w:t xml:space="preserve">                      items:</w:t>
      </w:r>
    </w:p>
    <w:p w14:paraId="2045D392" w14:textId="77777777" w:rsidR="00566FA2" w:rsidRDefault="00566FA2" w:rsidP="00566FA2">
      <w:pPr>
        <w:pStyle w:val="PL"/>
      </w:pPr>
      <w:r>
        <w:t xml:space="preserve">                        $ref: 'TS28623_ComDefs.yaml#/components/schemas/Dn'</w:t>
      </w:r>
    </w:p>
    <w:p w14:paraId="31D24F86" w14:textId="77777777" w:rsidR="00566FA2" w:rsidRDefault="00566FA2" w:rsidP="00566FA2">
      <w:pPr>
        <w:pStyle w:val="PL"/>
      </w:pPr>
      <w:r>
        <w:t xml:space="preserve">                    bwpRef:</w:t>
      </w:r>
    </w:p>
    <w:p w14:paraId="6C418618" w14:textId="77777777" w:rsidR="00566FA2" w:rsidRDefault="00566FA2" w:rsidP="00566FA2">
      <w:pPr>
        <w:pStyle w:val="PL"/>
      </w:pPr>
      <w:r>
        <w:t xml:space="preserve">                      type: array</w:t>
      </w:r>
    </w:p>
    <w:p w14:paraId="28C22C53" w14:textId="77777777" w:rsidR="00566FA2" w:rsidRDefault="00566FA2" w:rsidP="00566FA2">
      <w:pPr>
        <w:pStyle w:val="PL"/>
      </w:pPr>
      <w:r>
        <w:t xml:space="preserve">                      items:</w:t>
      </w:r>
    </w:p>
    <w:p w14:paraId="3C2B2B51" w14:textId="77777777" w:rsidR="00566FA2" w:rsidRDefault="00566FA2" w:rsidP="00566FA2">
      <w:pPr>
        <w:pStyle w:val="PL"/>
      </w:pPr>
      <w:r>
        <w:t xml:space="preserve">                        $ref: 'TS28623_ComDefs.yaml#/components/schemas/Dn'</w:t>
      </w:r>
    </w:p>
    <w:p w14:paraId="5F29A0FC" w14:textId="77777777" w:rsidR="00566FA2" w:rsidRDefault="00566FA2" w:rsidP="00566FA2">
      <w:pPr>
        <w:pStyle w:val="PL"/>
      </w:pPr>
      <w:r>
        <w:t xml:space="preserve">                    rimRSMonitoringStartTime:</w:t>
      </w:r>
    </w:p>
    <w:p w14:paraId="5B11C63A" w14:textId="77777777" w:rsidR="00566FA2" w:rsidRDefault="00566FA2" w:rsidP="00566FA2">
      <w:pPr>
        <w:pStyle w:val="PL"/>
      </w:pPr>
      <w:r>
        <w:t xml:space="preserve">                      type: string</w:t>
      </w:r>
    </w:p>
    <w:p w14:paraId="53EE8160" w14:textId="77777777" w:rsidR="00566FA2" w:rsidRDefault="00566FA2" w:rsidP="00566FA2">
      <w:pPr>
        <w:pStyle w:val="PL"/>
      </w:pPr>
      <w:r>
        <w:t xml:space="preserve">                    rimRSMonitoringStopTime:</w:t>
      </w:r>
    </w:p>
    <w:p w14:paraId="7FE625B3" w14:textId="77777777" w:rsidR="00566FA2" w:rsidRDefault="00566FA2" w:rsidP="00566FA2">
      <w:pPr>
        <w:pStyle w:val="PL"/>
      </w:pPr>
      <w:r>
        <w:t xml:space="preserve">                      type: string</w:t>
      </w:r>
    </w:p>
    <w:p w14:paraId="3B413E76" w14:textId="77777777" w:rsidR="00566FA2" w:rsidRDefault="00566FA2" w:rsidP="00566FA2">
      <w:pPr>
        <w:pStyle w:val="PL"/>
      </w:pPr>
      <w:r>
        <w:t xml:space="preserve">                    rimRSMonitoringWindowDuration:</w:t>
      </w:r>
    </w:p>
    <w:p w14:paraId="51060736" w14:textId="77777777" w:rsidR="00566FA2" w:rsidRDefault="00566FA2" w:rsidP="00566FA2">
      <w:pPr>
        <w:pStyle w:val="PL"/>
      </w:pPr>
      <w:r>
        <w:t xml:space="preserve">                      type: integer</w:t>
      </w:r>
    </w:p>
    <w:p w14:paraId="6F4F945B" w14:textId="77777777" w:rsidR="00566FA2" w:rsidRDefault="00566FA2" w:rsidP="00566FA2">
      <w:pPr>
        <w:pStyle w:val="PL"/>
      </w:pPr>
      <w:r>
        <w:t xml:space="preserve">                    rimRSMonitoringWindowStartingOffset:</w:t>
      </w:r>
    </w:p>
    <w:p w14:paraId="5AFB5CEB" w14:textId="77777777" w:rsidR="00566FA2" w:rsidRDefault="00566FA2" w:rsidP="00566FA2">
      <w:pPr>
        <w:pStyle w:val="PL"/>
      </w:pPr>
      <w:r>
        <w:t xml:space="preserve">                      type: integer</w:t>
      </w:r>
    </w:p>
    <w:p w14:paraId="782898EE" w14:textId="77777777" w:rsidR="00566FA2" w:rsidRDefault="00566FA2" w:rsidP="00566FA2">
      <w:pPr>
        <w:pStyle w:val="PL"/>
      </w:pPr>
      <w:r>
        <w:t xml:space="preserve">                    rimRSMonitoringWindowPeriodicity:</w:t>
      </w:r>
    </w:p>
    <w:p w14:paraId="487FE270" w14:textId="77777777" w:rsidR="00566FA2" w:rsidRDefault="00566FA2" w:rsidP="00566FA2">
      <w:pPr>
        <w:pStyle w:val="PL"/>
      </w:pPr>
      <w:r>
        <w:t xml:space="preserve">                      type: integer</w:t>
      </w:r>
    </w:p>
    <w:p w14:paraId="6D1EC5D1" w14:textId="77777777" w:rsidR="00566FA2" w:rsidRDefault="00566FA2" w:rsidP="00566FA2">
      <w:pPr>
        <w:pStyle w:val="PL"/>
      </w:pPr>
      <w:r>
        <w:t xml:space="preserve">                    rimRSMonitoringOccasionInterval:</w:t>
      </w:r>
    </w:p>
    <w:p w14:paraId="5097C8AD" w14:textId="77777777" w:rsidR="00566FA2" w:rsidRDefault="00566FA2" w:rsidP="00566FA2">
      <w:pPr>
        <w:pStyle w:val="PL"/>
      </w:pPr>
      <w:r>
        <w:t xml:space="preserve">                      type: integer</w:t>
      </w:r>
    </w:p>
    <w:p w14:paraId="69FA8876" w14:textId="77777777" w:rsidR="00566FA2" w:rsidRDefault="00566FA2" w:rsidP="00566FA2">
      <w:pPr>
        <w:pStyle w:val="PL"/>
      </w:pPr>
      <w:r>
        <w:t xml:space="preserve">                    rimRSMonitoringOccasionStartingOffset:</w:t>
      </w:r>
    </w:p>
    <w:p w14:paraId="4B51FB1F" w14:textId="77777777" w:rsidR="00566FA2" w:rsidRDefault="00566FA2" w:rsidP="00566FA2">
      <w:pPr>
        <w:pStyle w:val="PL"/>
      </w:pPr>
      <w:r>
        <w:t xml:space="preserve">                      type: integer</w:t>
      </w:r>
    </w:p>
    <w:p w14:paraId="231BAF74" w14:textId="77777777" w:rsidR="00566FA2" w:rsidRDefault="00566FA2" w:rsidP="00566FA2">
      <w:pPr>
        <w:pStyle w:val="PL"/>
      </w:pPr>
      <w:r>
        <w:t xml:space="preserve">                    nRFrequencyRef:</w:t>
      </w:r>
    </w:p>
    <w:p w14:paraId="7826AAC9" w14:textId="77777777" w:rsidR="00566FA2" w:rsidRDefault="00566FA2" w:rsidP="00566FA2">
      <w:pPr>
        <w:pStyle w:val="PL"/>
      </w:pPr>
      <w:r>
        <w:t xml:space="preserve">                      $ref: 'TS28623_ComDefs.yaml#/components/schemas/Dn'</w:t>
      </w:r>
    </w:p>
    <w:p w14:paraId="7E72E351" w14:textId="77777777" w:rsidR="00566FA2" w:rsidRDefault="00566FA2" w:rsidP="00566FA2">
      <w:pPr>
        <w:pStyle w:val="PL"/>
      </w:pPr>
      <w:r>
        <w:t xml:space="preserve">                    victimSetRef:</w:t>
      </w:r>
    </w:p>
    <w:p w14:paraId="188795D6" w14:textId="77777777" w:rsidR="00566FA2" w:rsidRDefault="00566FA2" w:rsidP="00566FA2">
      <w:pPr>
        <w:pStyle w:val="PL"/>
      </w:pPr>
      <w:r>
        <w:t xml:space="preserve">                      $ref: 'TS28623_ComDefs.yaml#/components/schemas/Dn'</w:t>
      </w:r>
    </w:p>
    <w:p w14:paraId="248BEC84" w14:textId="77777777" w:rsidR="00566FA2" w:rsidRDefault="00566FA2" w:rsidP="00566FA2">
      <w:pPr>
        <w:pStyle w:val="PL"/>
      </w:pPr>
      <w:r>
        <w:t xml:space="preserve">                    aggressorSetRef:</w:t>
      </w:r>
    </w:p>
    <w:p w14:paraId="26FD3927" w14:textId="77777777" w:rsidR="00566FA2" w:rsidRDefault="00566FA2" w:rsidP="00566FA2">
      <w:pPr>
        <w:pStyle w:val="PL"/>
      </w:pPr>
      <w:r>
        <w:t xml:space="preserve">                      $ref: 'TS28623_ComDefs.yaml#/components/schemas/Dn'</w:t>
      </w:r>
    </w:p>
    <w:p w14:paraId="5B8665A8" w14:textId="77777777" w:rsidR="00566FA2" w:rsidRDefault="00566FA2" w:rsidP="00566FA2">
      <w:pPr>
        <w:pStyle w:val="PL"/>
      </w:pPr>
      <w:r>
        <w:t xml:space="preserve">        - $ref: 'TS28623_GenericNrm.yaml#/components/schemas/ManagedFunction-ncO'</w:t>
      </w:r>
    </w:p>
    <w:p w14:paraId="4DF6CBBA" w14:textId="77777777" w:rsidR="00566FA2" w:rsidRDefault="00566FA2" w:rsidP="00566FA2">
      <w:pPr>
        <w:pStyle w:val="PL"/>
      </w:pPr>
      <w:r>
        <w:t xml:space="preserve">        - type: object</w:t>
      </w:r>
    </w:p>
    <w:p w14:paraId="0FF2756A" w14:textId="77777777" w:rsidR="00566FA2" w:rsidRDefault="00566FA2" w:rsidP="00566FA2">
      <w:pPr>
        <w:pStyle w:val="PL"/>
      </w:pPr>
      <w:r>
        <w:t xml:space="preserve">          properties:</w:t>
      </w:r>
    </w:p>
    <w:p w14:paraId="638F2AFD" w14:textId="77777777" w:rsidR="00566FA2" w:rsidRDefault="00566FA2" w:rsidP="00566FA2">
      <w:pPr>
        <w:pStyle w:val="PL"/>
      </w:pPr>
      <w:r>
        <w:t xml:space="preserve">            RRMPolicyRatio:</w:t>
      </w:r>
    </w:p>
    <w:p w14:paraId="067110B1" w14:textId="77777777" w:rsidR="00566FA2" w:rsidRDefault="00566FA2" w:rsidP="00566FA2">
      <w:pPr>
        <w:pStyle w:val="PL"/>
      </w:pPr>
      <w:r>
        <w:t xml:space="preserve">              $ref: '#/components/schemas/RRMPolicyRatio-Multiple'</w:t>
      </w:r>
    </w:p>
    <w:p w14:paraId="3A9A158A" w14:textId="77777777" w:rsidR="00566FA2" w:rsidRDefault="00566FA2" w:rsidP="00566FA2">
      <w:pPr>
        <w:pStyle w:val="PL"/>
      </w:pPr>
      <w:r>
        <w:t xml:space="preserve">            CPCIConfigurationFunction:</w:t>
      </w:r>
    </w:p>
    <w:p w14:paraId="443934A9" w14:textId="77777777" w:rsidR="00566FA2" w:rsidRDefault="00566FA2" w:rsidP="00566FA2">
      <w:pPr>
        <w:pStyle w:val="PL"/>
      </w:pPr>
      <w:r>
        <w:t xml:space="preserve">              $ref: '#/components/schemas/CPCIConfigurationFunction-Single'</w:t>
      </w:r>
    </w:p>
    <w:p w14:paraId="61A615F4" w14:textId="77777777" w:rsidR="00566FA2" w:rsidRDefault="00566FA2" w:rsidP="00566FA2">
      <w:pPr>
        <w:pStyle w:val="PL"/>
      </w:pPr>
      <w:r>
        <w:t xml:space="preserve">            DRACHOptimizationFunction:</w:t>
      </w:r>
    </w:p>
    <w:p w14:paraId="3BA51452" w14:textId="77777777" w:rsidR="00566FA2" w:rsidRDefault="00566FA2" w:rsidP="00566FA2">
      <w:pPr>
        <w:pStyle w:val="PL"/>
      </w:pPr>
      <w:r>
        <w:t xml:space="preserve">              $ref: '#/components/schemas/DRACHOptimizationFunction-Single'</w:t>
      </w:r>
    </w:p>
    <w:p w14:paraId="47097018" w14:textId="77777777" w:rsidR="00566FA2" w:rsidRDefault="00566FA2" w:rsidP="00566FA2">
      <w:pPr>
        <w:pStyle w:val="PL"/>
      </w:pPr>
    </w:p>
    <w:p w14:paraId="501E2E8C" w14:textId="77777777" w:rsidR="00566FA2" w:rsidRDefault="00566FA2" w:rsidP="00566FA2">
      <w:pPr>
        <w:pStyle w:val="PL"/>
      </w:pPr>
      <w:r>
        <w:t xml:space="preserve">    NRFrequency-Single:</w:t>
      </w:r>
    </w:p>
    <w:p w14:paraId="30EC84EE" w14:textId="77777777" w:rsidR="00566FA2" w:rsidRDefault="00566FA2" w:rsidP="00566FA2">
      <w:pPr>
        <w:pStyle w:val="PL"/>
      </w:pPr>
      <w:r>
        <w:t xml:space="preserve">      allOf:</w:t>
      </w:r>
    </w:p>
    <w:p w14:paraId="7CB470A7" w14:textId="77777777" w:rsidR="00566FA2" w:rsidRDefault="00566FA2" w:rsidP="00566FA2">
      <w:pPr>
        <w:pStyle w:val="PL"/>
      </w:pPr>
      <w:r>
        <w:t xml:space="preserve">        - $ref: 'TS28623_GenericNrm.yaml#/components/schemas/Top'</w:t>
      </w:r>
    </w:p>
    <w:p w14:paraId="3152C0D6" w14:textId="77777777" w:rsidR="00566FA2" w:rsidRDefault="00566FA2" w:rsidP="00566FA2">
      <w:pPr>
        <w:pStyle w:val="PL"/>
      </w:pPr>
      <w:r>
        <w:t xml:space="preserve">        - type: object</w:t>
      </w:r>
    </w:p>
    <w:p w14:paraId="4EBCA97C" w14:textId="77777777" w:rsidR="00566FA2" w:rsidRDefault="00566FA2" w:rsidP="00566FA2">
      <w:pPr>
        <w:pStyle w:val="PL"/>
      </w:pPr>
      <w:r>
        <w:t xml:space="preserve">          properties:</w:t>
      </w:r>
    </w:p>
    <w:p w14:paraId="36BEC86C" w14:textId="77777777" w:rsidR="00566FA2" w:rsidRDefault="00566FA2" w:rsidP="00566FA2">
      <w:pPr>
        <w:pStyle w:val="PL"/>
      </w:pPr>
      <w:r>
        <w:t xml:space="preserve">            attributes:</w:t>
      </w:r>
    </w:p>
    <w:p w14:paraId="501BB0EC" w14:textId="77777777" w:rsidR="00566FA2" w:rsidRDefault="00566FA2" w:rsidP="00566FA2">
      <w:pPr>
        <w:pStyle w:val="PL"/>
      </w:pPr>
      <w:r>
        <w:t xml:space="preserve">                type: object</w:t>
      </w:r>
    </w:p>
    <w:p w14:paraId="515F37D5" w14:textId="77777777" w:rsidR="00566FA2" w:rsidRDefault="00566FA2" w:rsidP="00566FA2">
      <w:pPr>
        <w:pStyle w:val="PL"/>
      </w:pPr>
      <w:r>
        <w:t xml:space="preserve">                properties:</w:t>
      </w:r>
    </w:p>
    <w:p w14:paraId="4CEDC803" w14:textId="77777777" w:rsidR="00566FA2" w:rsidRDefault="00566FA2" w:rsidP="00566FA2">
      <w:pPr>
        <w:pStyle w:val="PL"/>
      </w:pPr>
      <w:r>
        <w:t xml:space="preserve">                  absoluteFrequencySSB:</w:t>
      </w:r>
    </w:p>
    <w:p w14:paraId="591EE891" w14:textId="77777777" w:rsidR="00566FA2" w:rsidRDefault="00566FA2" w:rsidP="00566FA2">
      <w:pPr>
        <w:pStyle w:val="PL"/>
      </w:pPr>
      <w:r>
        <w:t xml:space="preserve">                    type: integer</w:t>
      </w:r>
    </w:p>
    <w:p w14:paraId="11CCD57A" w14:textId="77777777" w:rsidR="00566FA2" w:rsidRDefault="00566FA2" w:rsidP="00566FA2">
      <w:pPr>
        <w:pStyle w:val="PL"/>
      </w:pPr>
      <w:r>
        <w:t xml:space="preserve">                    minimum: 0</w:t>
      </w:r>
    </w:p>
    <w:p w14:paraId="7A2651C7" w14:textId="77777777" w:rsidR="00566FA2" w:rsidRDefault="00566FA2" w:rsidP="00566FA2">
      <w:pPr>
        <w:pStyle w:val="PL"/>
      </w:pPr>
      <w:r>
        <w:t xml:space="preserve">                    maximum: 3279165</w:t>
      </w:r>
    </w:p>
    <w:p w14:paraId="2B1C42CB" w14:textId="77777777" w:rsidR="00566FA2" w:rsidRDefault="00566FA2" w:rsidP="00566FA2">
      <w:pPr>
        <w:pStyle w:val="PL"/>
      </w:pPr>
      <w:r>
        <w:t xml:space="preserve">                  ssbSubCarrierSpacing:</w:t>
      </w:r>
    </w:p>
    <w:p w14:paraId="763B3731" w14:textId="77777777" w:rsidR="00566FA2" w:rsidRDefault="00566FA2" w:rsidP="00566FA2">
      <w:pPr>
        <w:pStyle w:val="PL"/>
      </w:pPr>
      <w:r>
        <w:lastRenderedPageBreak/>
        <w:t xml:space="preserve">                    $ref: '#/components/schemas/SsbSubCarrierSpacing'</w:t>
      </w:r>
    </w:p>
    <w:p w14:paraId="58C13DA6" w14:textId="77777777" w:rsidR="00566FA2" w:rsidRDefault="00566FA2" w:rsidP="00566FA2">
      <w:pPr>
        <w:pStyle w:val="PL"/>
      </w:pPr>
      <w:r>
        <w:t xml:space="preserve">                  multiFrequencyBandListNR:</w:t>
      </w:r>
    </w:p>
    <w:p w14:paraId="0866E40C" w14:textId="77777777" w:rsidR="00566FA2" w:rsidRDefault="00566FA2" w:rsidP="00566FA2">
      <w:pPr>
        <w:pStyle w:val="PL"/>
      </w:pPr>
      <w:r>
        <w:t xml:space="preserve">                    type: integer</w:t>
      </w:r>
    </w:p>
    <w:p w14:paraId="6E47528F" w14:textId="77777777" w:rsidR="00566FA2" w:rsidRDefault="00566FA2" w:rsidP="00566FA2">
      <w:pPr>
        <w:pStyle w:val="PL"/>
      </w:pPr>
      <w:r>
        <w:t xml:space="preserve">                    minimum: 1</w:t>
      </w:r>
    </w:p>
    <w:p w14:paraId="41372C9D" w14:textId="77777777" w:rsidR="00566FA2" w:rsidRDefault="00566FA2" w:rsidP="00566FA2">
      <w:pPr>
        <w:pStyle w:val="PL"/>
      </w:pPr>
      <w:r>
        <w:t xml:space="preserve">                    maximum: 256</w:t>
      </w:r>
    </w:p>
    <w:p w14:paraId="7CB755D4" w14:textId="77777777" w:rsidR="00566FA2" w:rsidRDefault="00566FA2" w:rsidP="00566FA2">
      <w:pPr>
        <w:pStyle w:val="PL"/>
      </w:pPr>
      <w:r>
        <w:t xml:space="preserve">    EUtranFrequency-Single:</w:t>
      </w:r>
    </w:p>
    <w:p w14:paraId="20649B35" w14:textId="77777777" w:rsidR="00566FA2" w:rsidRDefault="00566FA2" w:rsidP="00566FA2">
      <w:pPr>
        <w:pStyle w:val="PL"/>
      </w:pPr>
      <w:r>
        <w:t xml:space="preserve">      allOf:</w:t>
      </w:r>
    </w:p>
    <w:p w14:paraId="4EA2F707" w14:textId="77777777" w:rsidR="00566FA2" w:rsidRDefault="00566FA2" w:rsidP="00566FA2">
      <w:pPr>
        <w:pStyle w:val="PL"/>
      </w:pPr>
      <w:r>
        <w:t xml:space="preserve">        - $ref: 'TS28623_GenericNrm.yaml#/components/schemas/Top'</w:t>
      </w:r>
    </w:p>
    <w:p w14:paraId="5CEB98EA" w14:textId="77777777" w:rsidR="00566FA2" w:rsidRDefault="00566FA2" w:rsidP="00566FA2">
      <w:pPr>
        <w:pStyle w:val="PL"/>
      </w:pPr>
      <w:r>
        <w:t xml:space="preserve">        - type: object</w:t>
      </w:r>
    </w:p>
    <w:p w14:paraId="55562CE3" w14:textId="77777777" w:rsidR="00566FA2" w:rsidRDefault="00566FA2" w:rsidP="00566FA2">
      <w:pPr>
        <w:pStyle w:val="PL"/>
      </w:pPr>
      <w:r>
        <w:t xml:space="preserve">          properties:</w:t>
      </w:r>
    </w:p>
    <w:p w14:paraId="6604DF2C" w14:textId="77777777" w:rsidR="00566FA2" w:rsidRDefault="00566FA2" w:rsidP="00566FA2">
      <w:pPr>
        <w:pStyle w:val="PL"/>
      </w:pPr>
      <w:r>
        <w:t xml:space="preserve">            attributes:</w:t>
      </w:r>
    </w:p>
    <w:p w14:paraId="63F28B9A" w14:textId="77777777" w:rsidR="00566FA2" w:rsidRDefault="00566FA2" w:rsidP="00566FA2">
      <w:pPr>
        <w:pStyle w:val="PL"/>
      </w:pPr>
      <w:r>
        <w:t xml:space="preserve">              type: object</w:t>
      </w:r>
    </w:p>
    <w:p w14:paraId="6AE26D02" w14:textId="77777777" w:rsidR="00566FA2" w:rsidRDefault="00566FA2" w:rsidP="00566FA2">
      <w:pPr>
        <w:pStyle w:val="PL"/>
      </w:pPr>
      <w:r>
        <w:t xml:space="preserve">              properties:</w:t>
      </w:r>
    </w:p>
    <w:p w14:paraId="0B7CCC4F" w14:textId="77777777" w:rsidR="00566FA2" w:rsidRDefault="00566FA2" w:rsidP="00566FA2">
      <w:pPr>
        <w:pStyle w:val="PL"/>
      </w:pPr>
      <w:r>
        <w:t xml:space="preserve">                earfcnDL:</w:t>
      </w:r>
    </w:p>
    <w:p w14:paraId="4DB69970" w14:textId="77777777" w:rsidR="00566FA2" w:rsidRDefault="00566FA2" w:rsidP="00566FA2">
      <w:pPr>
        <w:pStyle w:val="PL"/>
      </w:pPr>
      <w:r>
        <w:t xml:space="preserve">                  type: integer</w:t>
      </w:r>
    </w:p>
    <w:p w14:paraId="71293401" w14:textId="77777777" w:rsidR="00566FA2" w:rsidRDefault="00566FA2" w:rsidP="00566FA2">
      <w:pPr>
        <w:pStyle w:val="PL"/>
      </w:pPr>
      <w:r>
        <w:t xml:space="preserve">                  minimum: 0</w:t>
      </w:r>
    </w:p>
    <w:p w14:paraId="54BCEDCB" w14:textId="77777777" w:rsidR="00566FA2" w:rsidRDefault="00566FA2" w:rsidP="00566FA2">
      <w:pPr>
        <w:pStyle w:val="PL"/>
      </w:pPr>
      <w:r>
        <w:t xml:space="preserve">                  maximum: 262143</w:t>
      </w:r>
    </w:p>
    <w:p w14:paraId="6EFB6015" w14:textId="77777777" w:rsidR="00566FA2" w:rsidRDefault="00566FA2" w:rsidP="00566FA2">
      <w:pPr>
        <w:pStyle w:val="PL"/>
      </w:pPr>
      <w:r>
        <w:t xml:space="preserve">                multiBandInfoListEutra:</w:t>
      </w:r>
    </w:p>
    <w:p w14:paraId="3CA1EF94" w14:textId="77777777" w:rsidR="00566FA2" w:rsidRDefault="00566FA2" w:rsidP="00566FA2">
      <w:pPr>
        <w:pStyle w:val="PL"/>
      </w:pPr>
      <w:r>
        <w:t xml:space="preserve">                  type: integer</w:t>
      </w:r>
    </w:p>
    <w:p w14:paraId="2B70D49D" w14:textId="77777777" w:rsidR="00566FA2" w:rsidRDefault="00566FA2" w:rsidP="00566FA2">
      <w:pPr>
        <w:pStyle w:val="PL"/>
      </w:pPr>
      <w:r>
        <w:t xml:space="preserve">                  minimum: 1</w:t>
      </w:r>
    </w:p>
    <w:p w14:paraId="22994854" w14:textId="77777777" w:rsidR="00566FA2" w:rsidRDefault="00566FA2" w:rsidP="00566FA2">
      <w:pPr>
        <w:pStyle w:val="PL"/>
      </w:pPr>
      <w:r>
        <w:t xml:space="preserve">                  maximum: 256</w:t>
      </w:r>
    </w:p>
    <w:p w14:paraId="6D788851" w14:textId="77777777" w:rsidR="00566FA2" w:rsidRDefault="00566FA2" w:rsidP="00566FA2">
      <w:pPr>
        <w:pStyle w:val="PL"/>
      </w:pPr>
    </w:p>
    <w:p w14:paraId="44128868" w14:textId="77777777" w:rsidR="00566FA2" w:rsidRDefault="00566FA2" w:rsidP="00566FA2">
      <w:pPr>
        <w:pStyle w:val="PL"/>
      </w:pPr>
      <w:r>
        <w:t xml:space="preserve">    NrSectorCarrier-Single:</w:t>
      </w:r>
    </w:p>
    <w:p w14:paraId="1607D6B9" w14:textId="77777777" w:rsidR="00566FA2" w:rsidRDefault="00566FA2" w:rsidP="00566FA2">
      <w:pPr>
        <w:pStyle w:val="PL"/>
      </w:pPr>
      <w:r>
        <w:t xml:space="preserve">      allOf:</w:t>
      </w:r>
    </w:p>
    <w:p w14:paraId="45C541FC" w14:textId="77777777" w:rsidR="00566FA2" w:rsidRDefault="00566FA2" w:rsidP="00566FA2">
      <w:pPr>
        <w:pStyle w:val="PL"/>
      </w:pPr>
      <w:r>
        <w:t xml:space="preserve">        - $ref: 'TS28623_GenericNrm.yaml#/components/schemas/Top'</w:t>
      </w:r>
    </w:p>
    <w:p w14:paraId="3B814507" w14:textId="77777777" w:rsidR="00566FA2" w:rsidRDefault="00566FA2" w:rsidP="00566FA2">
      <w:pPr>
        <w:pStyle w:val="PL"/>
      </w:pPr>
      <w:r>
        <w:t xml:space="preserve">        - type: object</w:t>
      </w:r>
    </w:p>
    <w:p w14:paraId="6941E745" w14:textId="77777777" w:rsidR="00566FA2" w:rsidRDefault="00566FA2" w:rsidP="00566FA2">
      <w:pPr>
        <w:pStyle w:val="PL"/>
      </w:pPr>
      <w:r>
        <w:t xml:space="preserve">          properties:</w:t>
      </w:r>
    </w:p>
    <w:p w14:paraId="20523815" w14:textId="77777777" w:rsidR="00566FA2" w:rsidRDefault="00566FA2" w:rsidP="00566FA2">
      <w:pPr>
        <w:pStyle w:val="PL"/>
      </w:pPr>
      <w:r>
        <w:t xml:space="preserve">            attributes:</w:t>
      </w:r>
    </w:p>
    <w:p w14:paraId="0D3E3454" w14:textId="77777777" w:rsidR="00566FA2" w:rsidRDefault="00566FA2" w:rsidP="00566FA2">
      <w:pPr>
        <w:pStyle w:val="PL"/>
      </w:pPr>
      <w:r>
        <w:t xml:space="preserve">              allOf:</w:t>
      </w:r>
    </w:p>
    <w:p w14:paraId="266A44EC" w14:textId="77777777" w:rsidR="00566FA2" w:rsidRDefault="00566FA2" w:rsidP="00566FA2">
      <w:pPr>
        <w:pStyle w:val="PL"/>
      </w:pPr>
      <w:r>
        <w:t xml:space="preserve">                - $ref: 'TS28623_GenericNrm.yaml#/components/schemas/ManagedFunction-Attr'</w:t>
      </w:r>
    </w:p>
    <w:p w14:paraId="55E2D35F" w14:textId="77777777" w:rsidR="00566FA2" w:rsidRDefault="00566FA2" w:rsidP="00566FA2">
      <w:pPr>
        <w:pStyle w:val="PL"/>
      </w:pPr>
      <w:r>
        <w:t xml:space="preserve">                - type: object</w:t>
      </w:r>
    </w:p>
    <w:p w14:paraId="79D3C1D8" w14:textId="77777777" w:rsidR="00566FA2" w:rsidRDefault="00566FA2" w:rsidP="00566FA2">
      <w:pPr>
        <w:pStyle w:val="PL"/>
      </w:pPr>
      <w:r>
        <w:t xml:space="preserve">                  properties:</w:t>
      </w:r>
    </w:p>
    <w:p w14:paraId="4BC06F9B" w14:textId="77777777" w:rsidR="00566FA2" w:rsidRDefault="00566FA2" w:rsidP="00566FA2">
      <w:pPr>
        <w:pStyle w:val="PL"/>
      </w:pPr>
      <w:r>
        <w:t xml:space="preserve">                    txDirection:</w:t>
      </w:r>
    </w:p>
    <w:p w14:paraId="30867C21" w14:textId="77777777" w:rsidR="00566FA2" w:rsidRDefault="00566FA2" w:rsidP="00566FA2">
      <w:pPr>
        <w:pStyle w:val="PL"/>
      </w:pPr>
      <w:r>
        <w:t xml:space="preserve">                      $ref: '#/components/schemas/TxDirection'</w:t>
      </w:r>
    </w:p>
    <w:p w14:paraId="3254CA44" w14:textId="77777777" w:rsidR="00566FA2" w:rsidRDefault="00566FA2" w:rsidP="00566FA2">
      <w:pPr>
        <w:pStyle w:val="PL"/>
      </w:pPr>
      <w:r>
        <w:t xml:space="preserve">                    configuredMaxTxPower:</w:t>
      </w:r>
    </w:p>
    <w:p w14:paraId="79E06918" w14:textId="77777777" w:rsidR="00566FA2" w:rsidRDefault="00566FA2" w:rsidP="00566FA2">
      <w:pPr>
        <w:pStyle w:val="PL"/>
      </w:pPr>
      <w:r>
        <w:t xml:space="preserve">                      type: integer</w:t>
      </w:r>
    </w:p>
    <w:p w14:paraId="312CA81E" w14:textId="77777777" w:rsidR="00566FA2" w:rsidRDefault="00566FA2" w:rsidP="00566FA2">
      <w:pPr>
        <w:pStyle w:val="PL"/>
      </w:pPr>
      <w:r>
        <w:t xml:space="preserve">                    arfcnDL:</w:t>
      </w:r>
    </w:p>
    <w:p w14:paraId="193A5E0B" w14:textId="77777777" w:rsidR="00566FA2" w:rsidRDefault="00566FA2" w:rsidP="00566FA2">
      <w:pPr>
        <w:pStyle w:val="PL"/>
      </w:pPr>
      <w:r>
        <w:t xml:space="preserve">                      type: integer</w:t>
      </w:r>
    </w:p>
    <w:p w14:paraId="6F3688FC" w14:textId="77777777" w:rsidR="00566FA2" w:rsidRDefault="00566FA2" w:rsidP="00566FA2">
      <w:pPr>
        <w:pStyle w:val="PL"/>
      </w:pPr>
      <w:r>
        <w:t xml:space="preserve">                    arfcnUL:</w:t>
      </w:r>
    </w:p>
    <w:p w14:paraId="1A322635" w14:textId="77777777" w:rsidR="00566FA2" w:rsidRDefault="00566FA2" w:rsidP="00566FA2">
      <w:pPr>
        <w:pStyle w:val="PL"/>
      </w:pPr>
      <w:r>
        <w:t xml:space="preserve">                      type: integer</w:t>
      </w:r>
    </w:p>
    <w:p w14:paraId="10F08012" w14:textId="77777777" w:rsidR="00566FA2" w:rsidRDefault="00566FA2" w:rsidP="00566FA2">
      <w:pPr>
        <w:pStyle w:val="PL"/>
      </w:pPr>
      <w:r>
        <w:t xml:space="preserve">                    bSChannelBwDL:</w:t>
      </w:r>
    </w:p>
    <w:p w14:paraId="756DEA95" w14:textId="77777777" w:rsidR="00566FA2" w:rsidRDefault="00566FA2" w:rsidP="00566FA2">
      <w:pPr>
        <w:pStyle w:val="PL"/>
      </w:pPr>
      <w:r>
        <w:t xml:space="preserve">                      type: integer</w:t>
      </w:r>
    </w:p>
    <w:p w14:paraId="14CD513D" w14:textId="77777777" w:rsidR="00566FA2" w:rsidRDefault="00566FA2" w:rsidP="00566FA2">
      <w:pPr>
        <w:pStyle w:val="PL"/>
      </w:pPr>
      <w:r>
        <w:t xml:space="preserve">                    bSChannelBwUL:</w:t>
      </w:r>
    </w:p>
    <w:p w14:paraId="23B2556C" w14:textId="77777777" w:rsidR="00566FA2" w:rsidRDefault="00566FA2" w:rsidP="00566FA2">
      <w:pPr>
        <w:pStyle w:val="PL"/>
      </w:pPr>
      <w:r>
        <w:t xml:space="preserve">                      type: integer</w:t>
      </w:r>
    </w:p>
    <w:p w14:paraId="0B83D5EC" w14:textId="77777777" w:rsidR="00566FA2" w:rsidRDefault="00566FA2" w:rsidP="00566FA2">
      <w:pPr>
        <w:pStyle w:val="PL"/>
      </w:pPr>
      <w:r>
        <w:t xml:space="preserve">                    sectorEquipmentFunctionRef:</w:t>
      </w:r>
    </w:p>
    <w:p w14:paraId="5BB26F5D" w14:textId="77777777" w:rsidR="00566FA2" w:rsidRDefault="00566FA2" w:rsidP="00566FA2">
      <w:pPr>
        <w:pStyle w:val="PL"/>
      </w:pPr>
      <w:r>
        <w:t xml:space="preserve">                      $ref: 'TS28623_ComDefs.yaml#/components/schemas/Dn'</w:t>
      </w:r>
    </w:p>
    <w:p w14:paraId="67671834" w14:textId="77777777" w:rsidR="00566FA2" w:rsidRDefault="00566FA2" w:rsidP="00566FA2">
      <w:pPr>
        <w:pStyle w:val="PL"/>
      </w:pPr>
      <w:r>
        <w:t xml:space="preserve">        - $ref: 'TS28623_GenericNrm.yaml#/components/schemas/ManagedFunction-ncO'</w:t>
      </w:r>
    </w:p>
    <w:p w14:paraId="79185F6D" w14:textId="77777777" w:rsidR="00566FA2" w:rsidRDefault="00566FA2" w:rsidP="00566FA2">
      <w:pPr>
        <w:pStyle w:val="PL"/>
      </w:pPr>
      <w:r>
        <w:t xml:space="preserve">        - type: object</w:t>
      </w:r>
    </w:p>
    <w:p w14:paraId="3711BEF3" w14:textId="77777777" w:rsidR="00566FA2" w:rsidRDefault="00566FA2" w:rsidP="00566FA2">
      <w:pPr>
        <w:pStyle w:val="PL"/>
      </w:pPr>
      <w:r>
        <w:t xml:space="preserve">          properties:</w:t>
      </w:r>
    </w:p>
    <w:p w14:paraId="3ED74EEA" w14:textId="77777777" w:rsidR="00566FA2" w:rsidRDefault="00566FA2" w:rsidP="00566FA2">
      <w:pPr>
        <w:pStyle w:val="PL"/>
      </w:pPr>
      <w:r>
        <w:t xml:space="preserve">            CommonBeamformingFunction:</w:t>
      </w:r>
    </w:p>
    <w:p w14:paraId="64FB2A4B" w14:textId="77777777" w:rsidR="00566FA2" w:rsidRDefault="00566FA2" w:rsidP="00566FA2">
      <w:pPr>
        <w:pStyle w:val="PL"/>
      </w:pPr>
      <w:r>
        <w:t xml:space="preserve">              $ref: '#/components/schemas/CommonBeamformingFunction-Single'</w:t>
      </w:r>
    </w:p>
    <w:p w14:paraId="12925D6F" w14:textId="77777777" w:rsidR="00566FA2" w:rsidRDefault="00566FA2" w:rsidP="00566FA2">
      <w:pPr>
        <w:pStyle w:val="PL"/>
      </w:pPr>
      <w:r>
        <w:t xml:space="preserve">    Bwp-Single:</w:t>
      </w:r>
    </w:p>
    <w:p w14:paraId="14172B2B" w14:textId="77777777" w:rsidR="00566FA2" w:rsidRDefault="00566FA2" w:rsidP="00566FA2">
      <w:pPr>
        <w:pStyle w:val="PL"/>
      </w:pPr>
      <w:r>
        <w:t xml:space="preserve">      allOf:</w:t>
      </w:r>
    </w:p>
    <w:p w14:paraId="57DFBACE" w14:textId="77777777" w:rsidR="00566FA2" w:rsidRDefault="00566FA2" w:rsidP="00566FA2">
      <w:pPr>
        <w:pStyle w:val="PL"/>
      </w:pPr>
      <w:r>
        <w:t xml:space="preserve">        - $ref: 'TS28623_GenericNrm.yaml#/components/schemas/Top'</w:t>
      </w:r>
    </w:p>
    <w:p w14:paraId="3D0E54CA" w14:textId="77777777" w:rsidR="00566FA2" w:rsidRDefault="00566FA2" w:rsidP="00566FA2">
      <w:pPr>
        <w:pStyle w:val="PL"/>
      </w:pPr>
      <w:r>
        <w:t xml:space="preserve">        - type: object</w:t>
      </w:r>
    </w:p>
    <w:p w14:paraId="69D7AF0F" w14:textId="77777777" w:rsidR="00566FA2" w:rsidRDefault="00566FA2" w:rsidP="00566FA2">
      <w:pPr>
        <w:pStyle w:val="PL"/>
      </w:pPr>
      <w:r>
        <w:t xml:space="preserve">          properties:</w:t>
      </w:r>
    </w:p>
    <w:p w14:paraId="1263BEF3" w14:textId="77777777" w:rsidR="00566FA2" w:rsidRDefault="00566FA2" w:rsidP="00566FA2">
      <w:pPr>
        <w:pStyle w:val="PL"/>
      </w:pPr>
      <w:r>
        <w:t xml:space="preserve">            attributes:</w:t>
      </w:r>
    </w:p>
    <w:p w14:paraId="17A1245B" w14:textId="77777777" w:rsidR="00566FA2" w:rsidRDefault="00566FA2" w:rsidP="00566FA2">
      <w:pPr>
        <w:pStyle w:val="PL"/>
      </w:pPr>
      <w:r>
        <w:t xml:space="preserve">              allOf:</w:t>
      </w:r>
    </w:p>
    <w:p w14:paraId="1BFC73C1" w14:textId="77777777" w:rsidR="00566FA2" w:rsidRDefault="00566FA2" w:rsidP="00566FA2">
      <w:pPr>
        <w:pStyle w:val="PL"/>
      </w:pPr>
      <w:r>
        <w:t xml:space="preserve">                - $ref: 'TS28623_GenericNrm.yaml#/components/schemas/ManagedFunction-Attr'</w:t>
      </w:r>
    </w:p>
    <w:p w14:paraId="3EF16B89" w14:textId="77777777" w:rsidR="00566FA2" w:rsidRDefault="00566FA2" w:rsidP="00566FA2">
      <w:pPr>
        <w:pStyle w:val="PL"/>
      </w:pPr>
      <w:r>
        <w:t xml:space="preserve">                - type: object</w:t>
      </w:r>
    </w:p>
    <w:p w14:paraId="4EB737FE" w14:textId="77777777" w:rsidR="00566FA2" w:rsidRDefault="00566FA2" w:rsidP="00566FA2">
      <w:pPr>
        <w:pStyle w:val="PL"/>
      </w:pPr>
      <w:r>
        <w:t xml:space="preserve">                  properties:</w:t>
      </w:r>
    </w:p>
    <w:p w14:paraId="65EBE137" w14:textId="77777777" w:rsidR="00566FA2" w:rsidRDefault="00566FA2" w:rsidP="00566FA2">
      <w:pPr>
        <w:pStyle w:val="PL"/>
      </w:pPr>
      <w:r>
        <w:t xml:space="preserve">                    bwpContext:</w:t>
      </w:r>
    </w:p>
    <w:p w14:paraId="252BE1EF" w14:textId="77777777" w:rsidR="00566FA2" w:rsidRDefault="00566FA2" w:rsidP="00566FA2">
      <w:pPr>
        <w:pStyle w:val="PL"/>
      </w:pPr>
      <w:r>
        <w:t xml:space="preserve">                      $ref: '#/components/schemas/BwpContext'</w:t>
      </w:r>
    </w:p>
    <w:p w14:paraId="1F875755" w14:textId="77777777" w:rsidR="00566FA2" w:rsidRDefault="00566FA2" w:rsidP="00566FA2">
      <w:pPr>
        <w:pStyle w:val="PL"/>
      </w:pPr>
      <w:r>
        <w:t xml:space="preserve">                    isInitialBwp:</w:t>
      </w:r>
    </w:p>
    <w:p w14:paraId="262E12A0" w14:textId="77777777" w:rsidR="00566FA2" w:rsidRDefault="00566FA2" w:rsidP="00566FA2">
      <w:pPr>
        <w:pStyle w:val="PL"/>
      </w:pPr>
      <w:r>
        <w:t xml:space="preserve">                      $ref: '#/components/schemas/IsInitialBwp'</w:t>
      </w:r>
    </w:p>
    <w:p w14:paraId="508D472F" w14:textId="77777777" w:rsidR="00566FA2" w:rsidRDefault="00566FA2" w:rsidP="00566FA2">
      <w:pPr>
        <w:pStyle w:val="PL"/>
      </w:pPr>
      <w:r>
        <w:t xml:space="preserve">                    subCarrierSpacing:</w:t>
      </w:r>
    </w:p>
    <w:p w14:paraId="56F0C5B7" w14:textId="77777777" w:rsidR="00566FA2" w:rsidRDefault="00566FA2" w:rsidP="00566FA2">
      <w:pPr>
        <w:pStyle w:val="PL"/>
      </w:pPr>
      <w:r>
        <w:t xml:space="preserve">                      type: integer</w:t>
      </w:r>
    </w:p>
    <w:p w14:paraId="6DDDF00B" w14:textId="77777777" w:rsidR="00566FA2" w:rsidRDefault="00566FA2" w:rsidP="00566FA2">
      <w:pPr>
        <w:pStyle w:val="PL"/>
      </w:pPr>
      <w:r>
        <w:t xml:space="preserve">                    cyclicPrefix:</w:t>
      </w:r>
    </w:p>
    <w:p w14:paraId="764ECBC8" w14:textId="77777777" w:rsidR="00566FA2" w:rsidRDefault="00566FA2" w:rsidP="00566FA2">
      <w:pPr>
        <w:pStyle w:val="PL"/>
      </w:pPr>
      <w:r>
        <w:t xml:space="preserve">                      $ref: '#/components/schemas/CyclicPrefix'</w:t>
      </w:r>
    </w:p>
    <w:p w14:paraId="47ECA62D" w14:textId="77777777" w:rsidR="00566FA2" w:rsidRDefault="00566FA2" w:rsidP="00566FA2">
      <w:pPr>
        <w:pStyle w:val="PL"/>
      </w:pPr>
      <w:r>
        <w:t xml:space="preserve">                    startRB:</w:t>
      </w:r>
    </w:p>
    <w:p w14:paraId="5CAFE330" w14:textId="77777777" w:rsidR="00566FA2" w:rsidRDefault="00566FA2" w:rsidP="00566FA2">
      <w:pPr>
        <w:pStyle w:val="PL"/>
      </w:pPr>
      <w:r>
        <w:t xml:space="preserve">                      type: integer</w:t>
      </w:r>
    </w:p>
    <w:p w14:paraId="62AB9648" w14:textId="77777777" w:rsidR="00566FA2" w:rsidRDefault="00566FA2" w:rsidP="00566FA2">
      <w:pPr>
        <w:pStyle w:val="PL"/>
      </w:pPr>
      <w:r>
        <w:t xml:space="preserve">                    numberOfRBs:</w:t>
      </w:r>
    </w:p>
    <w:p w14:paraId="6BB12CEF" w14:textId="77777777" w:rsidR="00566FA2" w:rsidRDefault="00566FA2" w:rsidP="00566FA2">
      <w:pPr>
        <w:pStyle w:val="PL"/>
      </w:pPr>
      <w:r>
        <w:t xml:space="preserve">                      type: integer</w:t>
      </w:r>
    </w:p>
    <w:p w14:paraId="0715B26E" w14:textId="77777777" w:rsidR="00566FA2" w:rsidRDefault="00566FA2" w:rsidP="00566FA2">
      <w:pPr>
        <w:pStyle w:val="PL"/>
      </w:pPr>
      <w:r>
        <w:t xml:space="preserve">        - $ref: 'TS28623_GenericNrm.yaml#/components/schemas/ManagedFunction-ncO'</w:t>
      </w:r>
    </w:p>
    <w:p w14:paraId="666AE520" w14:textId="77777777" w:rsidR="00566FA2" w:rsidRDefault="00566FA2" w:rsidP="00566FA2">
      <w:pPr>
        <w:pStyle w:val="PL"/>
      </w:pPr>
      <w:r>
        <w:t xml:space="preserve">    CommonBeamformingFunction-Single:</w:t>
      </w:r>
    </w:p>
    <w:p w14:paraId="2DE4DB30" w14:textId="77777777" w:rsidR="00566FA2" w:rsidRDefault="00566FA2" w:rsidP="00566FA2">
      <w:pPr>
        <w:pStyle w:val="PL"/>
      </w:pPr>
      <w:r>
        <w:t xml:space="preserve">      allOf:</w:t>
      </w:r>
    </w:p>
    <w:p w14:paraId="3FB97CC1" w14:textId="77777777" w:rsidR="00566FA2" w:rsidRDefault="00566FA2" w:rsidP="00566FA2">
      <w:pPr>
        <w:pStyle w:val="PL"/>
      </w:pPr>
      <w:r>
        <w:t xml:space="preserve">        - $ref: 'TS28623_GenericNrm.yaml#/components/schemas/Top'</w:t>
      </w:r>
    </w:p>
    <w:p w14:paraId="49F3DA6B" w14:textId="77777777" w:rsidR="00566FA2" w:rsidRDefault="00566FA2" w:rsidP="00566FA2">
      <w:pPr>
        <w:pStyle w:val="PL"/>
      </w:pPr>
      <w:r>
        <w:t xml:space="preserve">        - type: object</w:t>
      </w:r>
    </w:p>
    <w:p w14:paraId="2B0F20B3" w14:textId="77777777" w:rsidR="00566FA2" w:rsidRDefault="00566FA2" w:rsidP="00566FA2">
      <w:pPr>
        <w:pStyle w:val="PL"/>
      </w:pPr>
      <w:r>
        <w:lastRenderedPageBreak/>
        <w:t xml:space="preserve">          properties:</w:t>
      </w:r>
    </w:p>
    <w:p w14:paraId="7E664718" w14:textId="77777777" w:rsidR="00566FA2" w:rsidRDefault="00566FA2" w:rsidP="00566FA2">
      <w:pPr>
        <w:pStyle w:val="PL"/>
      </w:pPr>
      <w:r>
        <w:t xml:space="preserve">            attributes:</w:t>
      </w:r>
    </w:p>
    <w:p w14:paraId="34C25C48" w14:textId="77777777" w:rsidR="00566FA2" w:rsidRDefault="00566FA2" w:rsidP="00566FA2">
      <w:pPr>
        <w:pStyle w:val="PL"/>
      </w:pPr>
      <w:r>
        <w:t xml:space="preserve">              allOf:</w:t>
      </w:r>
    </w:p>
    <w:p w14:paraId="1F5AF3AD" w14:textId="77777777" w:rsidR="00566FA2" w:rsidRDefault="00566FA2" w:rsidP="00566FA2">
      <w:pPr>
        <w:pStyle w:val="PL"/>
      </w:pPr>
      <w:r>
        <w:t xml:space="preserve">                - type: object</w:t>
      </w:r>
    </w:p>
    <w:p w14:paraId="7F42EC31" w14:textId="77777777" w:rsidR="00566FA2" w:rsidRDefault="00566FA2" w:rsidP="00566FA2">
      <w:pPr>
        <w:pStyle w:val="PL"/>
      </w:pPr>
      <w:r>
        <w:t xml:space="preserve">                  properties:</w:t>
      </w:r>
    </w:p>
    <w:p w14:paraId="456C046B" w14:textId="77777777" w:rsidR="00566FA2" w:rsidRDefault="00566FA2" w:rsidP="00566FA2">
      <w:pPr>
        <w:pStyle w:val="PL"/>
      </w:pPr>
      <w:r>
        <w:t xml:space="preserve">                    coverageShape:</w:t>
      </w:r>
    </w:p>
    <w:p w14:paraId="5BF25702" w14:textId="77777777" w:rsidR="00566FA2" w:rsidRDefault="00566FA2" w:rsidP="00566FA2">
      <w:pPr>
        <w:pStyle w:val="PL"/>
      </w:pPr>
      <w:r>
        <w:t xml:space="preserve">                      $ref: '#/components/schemas/CoverageShape'</w:t>
      </w:r>
    </w:p>
    <w:p w14:paraId="7B00D545" w14:textId="77777777" w:rsidR="00566FA2" w:rsidRDefault="00566FA2" w:rsidP="00566FA2">
      <w:pPr>
        <w:pStyle w:val="PL"/>
      </w:pPr>
      <w:r>
        <w:t xml:space="preserve">                    digitalAzimuth:</w:t>
      </w:r>
    </w:p>
    <w:p w14:paraId="6A02A755" w14:textId="77777777" w:rsidR="00566FA2" w:rsidRDefault="00566FA2" w:rsidP="00566FA2">
      <w:pPr>
        <w:pStyle w:val="PL"/>
      </w:pPr>
      <w:r>
        <w:t xml:space="preserve">                      $ref: '#/components/schemas/DigitalAzimuth'</w:t>
      </w:r>
    </w:p>
    <w:p w14:paraId="02DA5E0B" w14:textId="77777777" w:rsidR="00566FA2" w:rsidRDefault="00566FA2" w:rsidP="00566FA2">
      <w:pPr>
        <w:pStyle w:val="PL"/>
      </w:pPr>
      <w:r>
        <w:t xml:space="preserve">                    digitalTilt:</w:t>
      </w:r>
    </w:p>
    <w:p w14:paraId="0E5690A2" w14:textId="77777777" w:rsidR="00566FA2" w:rsidRDefault="00566FA2" w:rsidP="00566FA2">
      <w:pPr>
        <w:pStyle w:val="PL"/>
      </w:pPr>
      <w:r>
        <w:t xml:space="preserve">                      $ref: '#/components/schemas/DigitalTilt'</w:t>
      </w:r>
    </w:p>
    <w:p w14:paraId="29F75904" w14:textId="77777777" w:rsidR="00566FA2" w:rsidRDefault="00566FA2" w:rsidP="00566FA2">
      <w:pPr>
        <w:pStyle w:val="PL"/>
      </w:pPr>
      <w:r>
        <w:t xml:space="preserve">        - type: object</w:t>
      </w:r>
    </w:p>
    <w:p w14:paraId="111EC7D9" w14:textId="77777777" w:rsidR="00566FA2" w:rsidRDefault="00566FA2" w:rsidP="00566FA2">
      <w:pPr>
        <w:pStyle w:val="PL"/>
      </w:pPr>
      <w:r>
        <w:t xml:space="preserve">          properties:</w:t>
      </w:r>
    </w:p>
    <w:p w14:paraId="64E577B1" w14:textId="77777777" w:rsidR="00566FA2" w:rsidRDefault="00566FA2" w:rsidP="00566FA2">
      <w:pPr>
        <w:pStyle w:val="PL"/>
      </w:pPr>
      <w:r>
        <w:t xml:space="preserve">            Beam:</w:t>
      </w:r>
    </w:p>
    <w:p w14:paraId="522DB36A" w14:textId="77777777" w:rsidR="00566FA2" w:rsidRDefault="00566FA2" w:rsidP="00566FA2">
      <w:pPr>
        <w:pStyle w:val="PL"/>
      </w:pPr>
      <w:r>
        <w:t xml:space="preserve">              $ref: '#/components/schemas/Beam-Multiple'</w:t>
      </w:r>
    </w:p>
    <w:p w14:paraId="3E48DBD9" w14:textId="77777777" w:rsidR="00566FA2" w:rsidRDefault="00566FA2" w:rsidP="00566FA2">
      <w:pPr>
        <w:pStyle w:val="PL"/>
      </w:pPr>
      <w:r>
        <w:t xml:space="preserve">    Beam-Single:</w:t>
      </w:r>
    </w:p>
    <w:p w14:paraId="0C26F4B8" w14:textId="77777777" w:rsidR="00566FA2" w:rsidRDefault="00566FA2" w:rsidP="00566FA2">
      <w:pPr>
        <w:pStyle w:val="PL"/>
      </w:pPr>
      <w:r>
        <w:t xml:space="preserve">      allOf:</w:t>
      </w:r>
    </w:p>
    <w:p w14:paraId="4D86E500" w14:textId="77777777" w:rsidR="00566FA2" w:rsidRDefault="00566FA2" w:rsidP="00566FA2">
      <w:pPr>
        <w:pStyle w:val="PL"/>
      </w:pPr>
      <w:r>
        <w:t xml:space="preserve">        - $ref: 'TS28623_GenericNrm.yaml#/components/schemas/Top'</w:t>
      </w:r>
    </w:p>
    <w:p w14:paraId="4B0C06A5" w14:textId="77777777" w:rsidR="00566FA2" w:rsidRDefault="00566FA2" w:rsidP="00566FA2">
      <w:pPr>
        <w:pStyle w:val="PL"/>
      </w:pPr>
      <w:r>
        <w:t xml:space="preserve">        - type: object</w:t>
      </w:r>
    </w:p>
    <w:p w14:paraId="2767B305" w14:textId="77777777" w:rsidR="00566FA2" w:rsidRDefault="00566FA2" w:rsidP="00566FA2">
      <w:pPr>
        <w:pStyle w:val="PL"/>
      </w:pPr>
      <w:r>
        <w:t xml:space="preserve">          properties:</w:t>
      </w:r>
    </w:p>
    <w:p w14:paraId="504BA0CE" w14:textId="77777777" w:rsidR="00566FA2" w:rsidRDefault="00566FA2" w:rsidP="00566FA2">
      <w:pPr>
        <w:pStyle w:val="PL"/>
      </w:pPr>
      <w:r>
        <w:t xml:space="preserve">            attributes:</w:t>
      </w:r>
    </w:p>
    <w:p w14:paraId="0064DE73" w14:textId="77777777" w:rsidR="00566FA2" w:rsidRDefault="00566FA2" w:rsidP="00566FA2">
      <w:pPr>
        <w:pStyle w:val="PL"/>
      </w:pPr>
      <w:r>
        <w:t xml:space="preserve">              allOf:</w:t>
      </w:r>
    </w:p>
    <w:p w14:paraId="38B68C90" w14:textId="77777777" w:rsidR="00566FA2" w:rsidRDefault="00566FA2" w:rsidP="00566FA2">
      <w:pPr>
        <w:pStyle w:val="PL"/>
      </w:pPr>
      <w:r>
        <w:t xml:space="preserve">                - type: object</w:t>
      </w:r>
    </w:p>
    <w:p w14:paraId="4E3B3F4A" w14:textId="77777777" w:rsidR="00566FA2" w:rsidRDefault="00566FA2" w:rsidP="00566FA2">
      <w:pPr>
        <w:pStyle w:val="PL"/>
      </w:pPr>
      <w:r>
        <w:t xml:space="preserve">                  properties:</w:t>
      </w:r>
    </w:p>
    <w:p w14:paraId="51F7CCFA" w14:textId="77777777" w:rsidR="00566FA2" w:rsidRDefault="00566FA2" w:rsidP="00566FA2">
      <w:pPr>
        <w:pStyle w:val="PL"/>
      </w:pPr>
      <w:r>
        <w:t xml:space="preserve">                    beamIndex:</w:t>
      </w:r>
    </w:p>
    <w:p w14:paraId="2A7F7D85" w14:textId="77777777" w:rsidR="00566FA2" w:rsidRDefault="00566FA2" w:rsidP="00566FA2">
      <w:pPr>
        <w:pStyle w:val="PL"/>
      </w:pPr>
      <w:r>
        <w:t xml:space="preserve">                      type: integer</w:t>
      </w:r>
    </w:p>
    <w:p w14:paraId="77FF23F7" w14:textId="77777777" w:rsidR="00566FA2" w:rsidRDefault="00566FA2" w:rsidP="00566FA2">
      <w:pPr>
        <w:pStyle w:val="PL"/>
      </w:pPr>
      <w:r>
        <w:t xml:space="preserve">                    beamType:</w:t>
      </w:r>
    </w:p>
    <w:p w14:paraId="1213B3F8" w14:textId="77777777" w:rsidR="00566FA2" w:rsidRDefault="00566FA2" w:rsidP="00566FA2">
      <w:pPr>
        <w:pStyle w:val="PL"/>
      </w:pPr>
      <w:r>
        <w:t xml:space="preserve">                      type: string</w:t>
      </w:r>
    </w:p>
    <w:p w14:paraId="18EBE0AD" w14:textId="77777777" w:rsidR="00566FA2" w:rsidRDefault="00566FA2" w:rsidP="00566FA2">
      <w:pPr>
        <w:pStyle w:val="PL"/>
      </w:pPr>
      <w:r>
        <w:t xml:space="preserve">                      enum:</w:t>
      </w:r>
    </w:p>
    <w:p w14:paraId="2C170D70" w14:textId="77777777" w:rsidR="00566FA2" w:rsidRDefault="00566FA2" w:rsidP="00566FA2">
      <w:pPr>
        <w:pStyle w:val="PL"/>
      </w:pPr>
      <w:r>
        <w:t xml:space="preserve">                        - SSB-BEAM</w:t>
      </w:r>
    </w:p>
    <w:p w14:paraId="0B6B4B32" w14:textId="77777777" w:rsidR="00566FA2" w:rsidRDefault="00566FA2" w:rsidP="00566FA2">
      <w:pPr>
        <w:pStyle w:val="PL"/>
      </w:pPr>
      <w:r>
        <w:t xml:space="preserve">                    beamAzimuth:</w:t>
      </w:r>
    </w:p>
    <w:p w14:paraId="2E3077E9" w14:textId="77777777" w:rsidR="00566FA2" w:rsidRDefault="00566FA2" w:rsidP="00566FA2">
      <w:pPr>
        <w:pStyle w:val="PL"/>
      </w:pPr>
      <w:r>
        <w:t xml:space="preserve">                      type: integer</w:t>
      </w:r>
    </w:p>
    <w:p w14:paraId="1474E8B5" w14:textId="77777777" w:rsidR="00566FA2" w:rsidRDefault="00566FA2" w:rsidP="00566FA2">
      <w:pPr>
        <w:pStyle w:val="PL"/>
      </w:pPr>
      <w:r>
        <w:t xml:space="preserve">                      minimum: -1800</w:t>
      </w:r>
    </w:p>
    <w:p w14:paraId="64103108" w14:textId="77777777" w:rsidR="00566FA2" w:rsidRDefault="00566FA2" w:rsidP="00566FA2">
      <w:pPr>
        <w:pStyle w:val="PL"/>
      </w:pPr>
      <w:r>
        <w:t xml:space="preserve">                      maximum: 1800</w:t>
      </w:r>
    </w:p>
    <w:p w14:paraId="5C35F278" w14:textId="77777777" w:rsidR="00566FA2" w:rsidRDefault="00566FA2" w:rsidP="00566FA2">
      <w:pPr>
        <w:pStyle w:val="PL"/>
      </w:pPr>
      <w:r>
        <w:t xml:space="preserve">                    beamTilt:</w:t>
      </w:r>
    </w:p>
    <w:p w14:paraId="1CA3DB62" w14:textId="77777777" w:rsidR="00566FA2" w:rsidRDefault="00566FA2" w:rsidP="00566FA2">
      <w:pPr>
        <w:pStyle w:val="PL"/>
      </w:pPr>
      <w:r>
        <w:t xml:space="preserve">                      type: integer</w:t>
      </w:r>
    </w:p>
    <w:p w14:paraId="552406C2" w14:textId="77777777" w:rsidR="00566FA2" w:rsidRDefault="00566FA2" w:rsidP="00566FA2">
      <w:pPr>
        <w:pStyle w:val="PL"/>
      </w:pPr>
      <w:r>
        <w:t xml:space="preserve">                      minimum: -900</w:t>
      </w:r>
    </w:p>
    <w:p w14:paraId="6224173E" w14:textId="77777777" w:rsidR="00566FA2" w:rsidRDefault="00566FA2" w:rsidP="00566FA2">
      <w:pPr>
        <w:pStyle w:val="PL"/>
      </w:pPr>
      <w:r>
        <w:t xml:space="preserve">                      maximum: 900</w:t>
      </w:r>
    </w:p>
    <w:p w14:paraId="1D9C8C67" w14:textId="77777777" w:rsidR="00566FA2" w:rsidRDefault="00566FA2" w:rsidP="00566FA2">
      <w:pPr>
        <w:pStyle w:val="PL"/>
      </w:pPr>
      <w:r>
        <w:t xml:space="preserve">                    beamHorizWidth:</w:t>
      </w:r>
    </w:p>
    <w:p w14:paraId="19C30DF5" w14:textId="77777777" w:rsidR="00566FA2" w:rsidRDefault="00566FA2" w:rsidP="00566FA2">
      <w:pPr>
        <w:pStyle w:val="PL"/>
      </w:pPr>
      <w:r>
        <w:t xml:space="preserve">                      type: integer</w:t>
      </w:r>
    </w:p>
    <w:p w14:paraId="6AFB2EDE" w14:textId="77777777" w:rsidR="00566FA2" w:rsidRDefault="00566FA2" w:rsidP="00566FA2">
      <w:pPr>
        <w:pStyle w:val="PL"/>
      </w:pPr>
      <w:r>
        <w:t xml:space="preserve">                      minimum: 0</w:t>
      </w:r>
    </w:p>
    <w:p w14:paraId="4141E3B3" w14:textId="77777777" w:rsidR="00566FA2" w:rsidRDefault="00566FA2" w:rsidP="00566FA2">
      <w:pPr>
        <w:pStyle w:val="PL"/>
      </w:pPr>
      <w:r>
        <w:t xml:space="preserve">                      maximum: 3599</w:t>
      </w:r>
    </w:p>
    <w:p w14:paraId="17C916FB" w14:textId="77777777" w:rsidR="00566FA2" w:rsidRDefault="00566FA2" w:rsidP="00566FA2">
      <w:pPr>
        <w:pStyle w:val="PL"/>
      </w:pPr>
      <w:r>
        <w:t xml:space="preserve">                    beamVertWidth:</w:t>
      </w:r>
    </w:p>
    <w:p w14:paraId="18836391" w14:textId="77777777" w:rsidR="00566FA2" w:rsidRDefault="00566FA2" w:rsidP="00566FA2">
      <w:pPr>
        <w:pStyle w:val="PL"/>
      </w:pPr>
      <w:r>
        <w:t xml:space="preserve">                      type: integer</w:t>
      </w:r>
    </w:p>
    <w:p w14:paraId="038F76FD" w14:textId="77777777" w:rsidR="00566FA2" w:rsidRDefault="00566FA2" w:rsidP="00566FA2">
      <w:pPr>
        <w:pStyle w:val="PL"/>
      </w:pPr>
      <w:r>
        <w:t xml:space="preserve">                      minimum: 0</w:t>
      </w:r>
    </w:p>
    <w:p w14:paraId="31D47C10" w14:textId="77777777" w:rsidR="00566FA2" w:rsidRDefault="00566FA2" w:rsidP="00566FA2">
      <w:pPr>
        <w:pStyle w:val="PL"/>
      </w:pPr>
      <w:r>
        <w:t xml:space="preserve">                      maximum: 1800</w:t>
      </w:r>
    </w:p>
    <w:p w14:paraId="3FA83579" w14:textId="77777777" w:rsidR="00566FA2" w:rsidRDefault="00566FA2" w:rsidP="00566FA2">
      <w:pPr>
        <w:pStyle w:val="PL"/>
      </w:pPr>
      <w:r>
        <w:t xml:space="preserve">    RRMPolicyRatio-Single:</w:t>
      </w:r>
    </w:p>
    <w:p w14:paraId="33183D9F" w14:textId="77777777" w:rsidR="00566FA2" w:rsidRDefault="00566FA2" w:rsidP="00566FA2">
      <w:pPr>
        <w:pStyle w:val="PL"/>
      </w:pPr>
      <w:r>
        <w:t xml:space="preserve">      allOf:</w:t>
      </w:r>
    </w:p>
    <w:p w14:paraId="4400CE5C" w14:textId="77777777" w:rsidR="00566FA2" w:rsidRDefault="00566FA2" w:rsidP="00566FA2">
      <w:pPr>
        <w:pStyle w:val="PL"/>
      </w:pPr>
      <w:r>
        <w:t xml:space="preserve">        - $ref: 'TS28623_GenericNrm.yaml#/components/schemas/Top'</w:t>
      </w:r>
    </w:p>
    <w:p w14:paraId="6DF971D7" w14:textId="77777777" w:rsidR="00566FA2" w:rsidRDefault="00566FA2" w:rsidP="00566FA2">
      <w:pPr>
        <w:pStyle w:val="PL"/>
      </w:pPr>
      <w:r>
        <w:t xml:space="preserve">        - type: object</w:t>
      </w:r>
    </w:p>
    <w:p w14:paraId="15913DD1" w14:textId="77777777" w:rsidR="00566FA2" w:rsidRDefault="00566FA2" w:rsidP="00566FA2">
      <w:pPr>
        <w:pStyle w:val="PL"/>
      </w:pPr>
      <w:r>
        <w:t xml:space="preserve">          properties:</w:t>
      </w:r>
    </w:p>
    <w:p w14:paraId="7FFD4660" w14:textId="77777777" w:rsidR="00566FA2" w:rsidRDefault="00566FA2" w:rsidP="00566FA2">
      <w:pPr>
        <w:pStyle w:val="PL"/>
      </w:pPr>
      <w:r>
        <w:t xml:space="preserve">            attributes:</w:t>
      </w:r>
    </w:p>
    <w:p w14:paraId="3281CDB5" w14:textId="77777777" w:rsidR="00566FA2" w:rsidRDefault="00566FA2" w:rsidP="00566FA2">
      <w:pPr>
        <w:pStyle w:val="PL"/>
      </w:pPr>
      <w:r>
        <w:t xml:space="preserve">              allOf:</w:t>
      </w:r>
    </w:p>
    <w:p w14:paraId="38BD63E8" w14:textId="77777777" w:rsidR="00566FA2" w:rsidRDefault="00566FA2" w:rsidP="00566FA2">
      <w:pPr>
        <w:pStyle w:val="PL"/>
      </w:pPr>
      <w:r>
        <w:t xml:space="preserve">                - $ref: '#/components/schemas/RrmPolicy_-Attr'</w:t>
      </w:r>
    </w:p>
    <w:p w14:paraId="54AE9C3D" w14:textId="77777777" w:rsidR="00566FA2" w:rsidRDefault="00566FA2" w:rsidP="00566FA2">
      <w:pPr>
        <w:pStyle w:val="PL"/>
      </w:pPr>
      <w:r>
        <w:t xml:space="preserve">                - type: object</w:t>
      </w:r>
    </w:p>
    <w:p w14:paraId="49ACABA6" w14:textId="77777777" w:rsidR="00566FA2" w:rsidRDefault="00566FA2" w:rsidP="00566FA2">
      <w:pPr>
        <w:pStyle w:val="PL"/>
      </w:pPr>
      <w:r>
        <w:t xml:space="preserve">                  properties:</w:t>
      </w:r>
    </w:p>
    <w:p w14:paraId="0041D0D5" w14:textId="77777777" w:rsidR="00566FA2" w:rsidRDefault="00566FA2" w:rsidP="00566FA2">
      <w:pPr>
        <w:pStyle w:val="PL"/>
      </w:pPr>
      <w:r>
        <w:t xml:space="preserve">                    rRMPolicyMaxRatio:</w:t>
      </w:r>
    </w:p>
    <w:p w14:paraId="77F52077" w14:textId="77777777" w:rsidR="00566FA2" w:rsidRDefault="00566FA2" w:rsidP="00566FA2">
      <w:pPr>
        <w:pStyle w:val="PL"/>
      </w:pPr>
      <w:r>
        <w:t xml:space="preserve">                      type: integer</w:t>
      </w:r>
    </w:p>
    <w:p w14:paraId="11EB7211" w14:textId="77777777" w:rsidR="00566FA2" w:rsidRDefault="00566FA2" w:rsidP="00566FA2">
      <w:pPr>
        <w:pStyle w:val="PL"/>
      </w:pPr>
      <w:r>
        <w:t xml:space="preserve">                    rRMPolicyMinRatio:</w:t>
      </w:r>
    </w:p>
    <w:p w14:paraId="1083A935" w14:textId="77777777" w:rsidR="00566FA2" w:rsidRDefault="00566FA2" w:rsidP="00566FA2">
      <w:pPr>
        <w:pStyle w:val="PL"/>
      </w:pPr>
      <w:r>
        <w:t xml:space="preserve">                      type: integer</w:t>
      </w:r>
    </w:p>
    <w:p w14:paraId="25FEFE1E" w14:textId="77777777" w:rsidR="00566FA2" w:rsidRDefault="00566FA2" w:rsidP="00566FA2">
      <w:pPr>
        <w:pStyle w:val="PL"/>
      </w:pPr>
      <w:r>
        <w:t xml:space="preserve">                    rRMPolicyDedicatedRatio:</w:t>
      </w:r>
    </w:p>
    <w:p w14:paraId="426790A7" w14:textId="77777777" w:rsidR="00566FA2" w:rsidRDefault="00566FA2" w:rsidP="00566FA2">
      <w:pPr>
        <w:pStyle w:val="PL"/>
      </w:pPr>
      <w:r>
        <w:t xml:space="preserve">                      type: integer</w:t>
      </w:r>
    </w:p>
    <w:p w14:paraId="1A2522A6" w14:textId="77777777" w:rsidR="00566FA2" w:rsidRDefault="00566FA2" w:rsidP="00566FA2">
      <w:pPr>
        <w:pStyle w:val="PL"/>
      </w:pPr>
    </w:p>
    <w:p w14:paraId="1DAEF4D3" w14:textId="77777777" w:rsidR="00566FA2" w:rsidRDefault="00566FA2" w:rsidP="00566FA2">
      <w:pPr>
        <w:pStyle w:val="PL"/>
      </w:pPr>
      <w:r>
        <w:t xml:space="preserve">    NRCellRelation-Single:</w:t>
      </w:r>
    </w:p>
    <w:p w14:paraId="5BF3172C" w14:textId="77777777" w:rsidR="00566FA2" w:rsidRDefault="00566FA2" w:rsidP="00566FA2">
      <w:pPr>
        <w:pStyle w:val="PL"/>
      </w:pPr>
      <w:r>
        <w:t xml:space="preserve">      allOf:</w:t>
      </w:r>
    </w:p>
    <w:p w14:paraId="17CCC8A1" w14:textId="77777777" w:rsidR="00566FA2" w:rsidRDefault="00566FA2" w:rsidP="00566FA2">
      <w:pPr>
        <w:pStyle w:val="PL"/>
      </w:pPr>
      <w:r>
        <w:t xml:space="preserve">        - $ref: 'TS28623_GenericNrm.yaml#/components/schemas/Top'</w:t>
      </w:r>
    </w:p>
    <w:p w14:paraId="26399391" w14:textId="77777777" w:rsidR="00566FA2" w:rsidRDefault="00566FA2" w:rsidP="00566FA2">
      <w:pPr>
        <w:pStyle w:val="PL"/>
      </w:pPr>
      <w:r>
        <w:t xml:space="preserve">        - type: object</w:t>
      </w:r>
    </w:p>
    <w:p w14:paraId="09DEFBAB" w14:textId="77777777" w:rsidR="00566FA2" w:rsidRDefault="00566FA2" w:rsidP="00566FA2">
      <w:pPr>
        <w:pStyle w:val="PL"/>
      </w:pPr>
      <w:r>
        <w:t xml:space="preserve">          properties:</w:t>
      </w:r>
    </w:p>
    <w:p w14:paraId="4A69885E" w14:textId="77777777" w:rsidR="00566FA2" w:rsidRDefault="00566FA2" w:rsidP="00566FA2">
      <w:pPr>
        <w:pStyle w:val="PL"/>
      </w:pPr>
      <w:r>
        <w:t xml:space="preserve">            attributes:</w:t>
      </w:r>
    </w:p>
    <w:p w14:paraId="4DA14F4C" w14:textId="77777777" w:rsidR="00566FA2" w:rsidRDefault="00566FA2" w:rsidP="00566FA2">
      <w:pPr>
        <w:pStyle w:val="PL"/>
      </w:pPr>
      <w:r>
        <w:t xml:space="preserve">                  type: object</w:t>
      </w:r>
    </w:p>
    <w:p w14:paraId="406BE596" w14:textId="77777777" w:rsidR="00566FA2" w:rsidRDefault="00566FA2" w:rsidP="00566FA2">
      <w:pPr>
        <w:pStyle w:val="PL"/>
      </w:pPr>
      <w:r>
        <w:t xml:space="preserve">                  properties:</w:t>
      </w:r>
    </w:p>
    <w:p w14:paraId="06537035" w14:textId="77777777" w:rsidR="00566FA2" w:rsidRDefault="00566FA2" w:rsidP="00566FA2">
      <w:pPr>
        <w:pStyle w:val="PL"/>
      </w:pPr>
      <w:r>
        <w:t xml:space="preserve">                    nRTCI:</w:t>
      </w:r>
    </w:p>
    <w:p w14:paraId="4A044405" w14:textId="77777777" w:rsidR="00566FA2" w:rsidRDefault="00566FA2" w:rsidP="00566FA2">
      <w:pPr>
        <w:pStyle w:val="PL"/>
      </w:pPr>
      <w:r>
        <w:t xml:space="preserve">                      type: integer</w:t>
      </w:r>
    </w:p>
    <w:p w14:paraId="20B25873" w14:textId="77777777" w:rsidR="00566FA2" w:rsidRDefault="00566FA2" w:rsidP="00566FA2">
      <w:pPr>
        <w:pStyle w:val="PL"/>
      </w:pPr>
      <w:r>
        <w:t xml:space="preserve">                    cellIndividualOffset:</w:t>
      </w:r>
    </w:p>
    <w:p w14:paraId="74F7E514" w14:textId="77777777" w:rsidR="00566FA2" w:rsidRDefault="00566FA2" w:rsidP="00566FA2">
      <w:pPr>
        <w:pStyle w:val="PL"/>
      </w:pPr>
      <w:r>
        <w:t xml:space="preserve">                      $ref: '#/components/schemas/CellIndividualOffset'</w:t>
      </w:r>
    </w:p>
    <w:p w14:paraId="651C1E09" w14:textId="77777777" w:rsidR="00566FA2" w:rsidRDefault="00566FA2" w:rsidP="00566FA2">
      <w:pPr>
        <w:pStyle w:val="PL"/>
      </w:pPr>
      <w:r>
        <w:t xml:space="preserve">                    adjacentNRCellRef:</w:t>
      </w:r>
    </w:p>
    <w:p w14:paraId="02B91D29" w14:textId="77777777" w:rsidR="00566FA2" w:rsidRDefault="00566FA2" w:rsidP="00566FA2">
      <w:pPr>
        <w:pStyle w:val="PL"/>
      </w:pPr>
      <w:r>
        <w:t xml:space="preserve">                      $ref: 'TS28623_ComDefs.yaml#/components/schemas/Dn'</w:t>
      </w:r>
    </w:p>
    <w:p w14:paraId="12A051DD" w14:textId="77777777" w:rsidR="00566FA2" w:rsidRDefault="00566FA2" w:rsidP="00566FA2">
      <w:pPr>
        <w:pStyle w:val="PL"/>
      </w:pPr>
      <w:r>
        <w:t xml:space="preserve">                    nRFrequencyRef:</w:t>
      </w:r>
    </w:p>
    <w:p w14:paraId="2B7145F5" w14:textId="77777777" w:rsidR="00566FA2" w:rsidRDefault="00566FA2" w:rsidP="00566FA2">
      <w:pPr>
        <w:pStyle w:val="PL"/>
      </w:pPr>
      <w:r>
        <w:lastRenderedPageBreak/>
        <w:t xml:space="preserve">                      $ref: 'TS28623_ComDefs.yaml#/components/schemas/Dn'</w:t>
      </w:r>
    </w:p>
    <w:p w14:paraId="33959B1A" w14:textId="77777777" w:rsidR="00566FA2" w:rsidRDefault="00566FA2" w:rsidP="00566FA2">
      <w:pPr>
        <w:pStyle w:val="PL"/>
      </w:pPr>
      <w:r>
        <w:t xml:space="preserve">                    isRemoveAllowed:</w:t>
      </w:r>
    </w:p>
    <w:p w14:paraId="0D6BF8C9" w14:textId="77777777" w:rsidR="00566FA2" w:rsidRDefault="00566FA2" w:rsidP="00566FA2">
      <w:pPr>
        <w:pStyle w:val="PL"/>
      </w:pPr>
      <w:r>
        <w:t xml:space="preserve">                      type: boolean</w:t>
      </w:r>
    </w:p>
    <w:p w14:paraId="0233DD50" w14:textId="77777777" w:rsidR="00566FA2" w:rsidRDefault="00566FA2" w:rsidP="00566FA2">
      <w:pPr>
        <w:pStyle w:val="PL"/>
      </w:pPr>
      <w:r>
        <w:t xml:space="preserve">                    isHOAllowed:</w:t>
      </w:r>
    </w:p>
    <w:p w14:paraId="1ABDF293" w14:textId="77777777" w:rsidR="00566FA2" w:rsidRDefault="00566FA2" w:rsidP="00566FA2">
      <w:pPr>
        <w:pStyle w:val="PL"/>
      </w:pPr>
      <w:r>
        <w:t xml:space="preserve">                      type: boolean</w:t>
      </w:r>
    </w:p>
    <w:p w14:paraId="040FA0D7" w14:textId="77777777" w:rsidR="00566FA2" w:rsidRDefault="00566FA2" w:rsidP="00566FA2">
      <w:pPr>
        <w:pStyle w:val="PL"/>
      </w:pPr>
      <w:r>
        <w:t xml:space="preserve">                    isESCoveredBy:</w:t>
      </w:r>
    </w:p>
    <w:p w14:paraId="6699FB65" w14:textId="77777777" w:rsidR="00566FA2" w:rsidRDefault="00566FA2" w:rsidP="00566FA2">
      <w:pPr>
        <w:pStyle w:val="PL"/>
      </w:pPr>
      <w:r>
        <w:t xml:space="preserve">                      $ref: '#/components/schemas/IsESCoveredBy'</w:t>
      </w:r>
    </w:p>
    <w:p w14:paraId="3C4E40BC" w14:textId="77777777" w:rsidR="00566FA2" w:rsidRDefault="00566FA2" w:rsidP="00566FA2">
      <w:pPr>
        <w:pStyle w:val="PL"/>
      </w:pPr>
      <w:r>
        <w:t xml:space="preserve">                    isENDCAllowed:</w:t>
      </w:r>
    </w:p>
    <w:p w14:paraId="21164D7B" w14:textId="77777777" w:rsidR="00566FA2" w:rsidRDefault="00566FA2" w:rsidP="00566FA2">
      <w:pPr>
        <w:pStyle w:val="PL"/>
      </w:pPr>
      <w:r>
        <w:t xml:space="preserve">                      type: boolean</w:t>
      </w:r>
    </w:p>
    <w:p w14:paraId="6FA731B6" w14:textId="77777777" w:rsidR="00566FA2" w:rsidRDefault="00566FA2" w:rsidP="00566FA2">
      <w:pPr>
        <w:pStyle w:val="PL"/>
      </w:pPr>
      <w:r>
        <w:t xml:space="preserve">    EUtranCellRelation-Single:</w:t>
      </w:r>
    </w:p>
    <w:p w14:paraId="7C2AFEA3" w14:textId="77777777" w:rsidR="00566FA2" w:rsidRDefault="00566FA2" w:rsidP="00566FA2">
      <w:pPr>
        <w:pStyle w:val="PL"/>
      </w:pPr>
      <w:r>
        <w:t xml:space="preserve">      allOf:</w:t>
      </w:r>
    </w:p>
    <w:p w14:paraId="1877A63C" w14:textId="77777777" w:rsidR="00566FA2" w:rsidRDefault="00566FA2" w:rsidP="00566FA2">
      <w:pPr>
        <w:pStyle w:val="PL"/>
      </w:pPr>
      <w:r>
        <w:t xml:space="preserve">        - $ref: 'TS28623_GenericNrm.yaml#/components/schemas/Top'</w:t>
      </w:r>
    </w:p>
    <w:p w14:paraId="4130F861" w14:textId="77777777" w:rsidR="00566FA2" w:rsidRDefault="00566FA2" w:rsidP="00566FA2">
      <w:pPr>
        <w:pStyle w:val="PL"/>
      </w:pPr>
      <w:r>
        <w:t xml:space="preserve">        - type: object</w:t>
      </w:r>
    </w:p>
    <w:p w14:paraId="0EB57E01" w14:textId="77777777" w:rsidR="00566FA2" w:rsidRDefault="00566FA2" w:rsidP="00566FA2">
      <w:pPr>
        <w:pStyle w:val="PL"/>
      </w:pPr>
      <w:r>
        <w:t xml:space="preserve">          properties:</w:t>
      </w:r>
    </w:p>
    <w:p w14:paraId="63AF9AE4" w14:textId="77777777" w:rsidR="00566FA2" w:rsidRDefault="00566FA2" w:rsidP="00566FA2">
      <w:pPr>
        <w:pStyle w:val="PL"/>
      </w:pPr>
      <w:r>
        <w:t xml:space="preserve">            attributes:</w:t>
      </w:r>
    </w:p>
    <w:p w14:paraId="62D61550" w14:textId="77777777" w:rsidR="00566FA2" w:rsidRDefault="00566FA2" w:rsidP="00566FA2">
      <w:pPr>
        <w:pStyle w:val="PL"/>
      </w:pPr>
      <w:r>
        <w:t xml:space="preserve">              allOf:</w:t>
      </w:r>
    </w:p>
    <w:p w14:paraId="49FC7AE6" w14:textId="77777777" w:rsidR="00566FA2" w:rsidRDefault="00566FA2" w:rsidP="00566FA2">
      <w:pPr>
        <w:pStyle w:val="PL"/>
      </w:pPr>
      <w:r>
        <w:t xml:space="preserve">                - $ref: 'TS28623_GenericNrm.yaml#/components/schemas/ManagedFunction-Attr'</w:t>
      </w:r>
    </w:p>
    <w:p w14:paraId="7603A56A" w14:textId="77777777" w:rsidR="00566FA2" w:rsidRDefault="00566FA2" w:rsidP="00566FA2">
      <w:pPr>
        <w:pStyle w:val="PL"/>
      </w:pPr>
      <w:r>
        <w:t xml:space="preserve">                - type: object</w:t>
      </w:r>
    </w:p>
    <w:p w14:paraId="04EDC7E0" w14:textId="77777777" w:rsidR="00566FA2" w:rsidRDefault="00566FA2" w:rsidP="00566FA2">
      <w:pPr>
        <w:pStyle w:val="PL"/>
      </w:pPr>
      <w:r>
        <w:t xml:space="preserve">                  properties:</w:t>
      </w:r>
    </w:p>
    <w:p w14:paraId="3119934C" w14:textId="77777777" w:rsidR="00566FA2" w:rsidRDefault="00566FA2" w:rsidP="00566FA2">
      <w:pPr>
        <w:pStyle w:val="PL"/>
      </w:pPr>
      <w:r>
        <w:t xml:space="preserve">                    adjacentEUtranCellRef:</w:t>
      </w:r>
    </w:p>
    <w:p w14:paraId="3D34A9EB" w14:textId="77777777" w:rsidR="00566FA2" w:rsidRDefault="00566FA2" w:rsidP="00566FA2">
      <w:pPr>
        <w:pStyle w:val="PL"/>
      </w:pPr>
      <w:r>
        <w:t xml:space="preserve">                      $ref: 'TS28623_ComDefs.yaml#/components/schemas/Dn'</w:t>
      </w:r>
    </w:p>
    <w:p w14:paraId="28677803" w14:textId="77777777" w:rsidR="00566FA2" w:rsidRDefault="00566FA2" w:rsidP="00566FA2">
      <w:pPr>
        <w:pStyle w:val="PL"/>
      </w:pPr>
      <w:r>
        <w:t xml:space="preserve">        - $ref: 'TS28623_GenericNrm.yaml#/components/schemas/ManagedFunction-ncO'</w:t>
      </w:r>
    </w:p>
    <w:p w14:paraId="2473C430" w14:textId="77777777" w:rsidR="00566FA2" w:rsidRDefault="00566FA2" w:rsidP="00566FA2">
      <w:pPr>
        <w:pStyle w:val="PL"/>
      </w:pPr>
      <w:r>
        <w:t xml:space="preserve">    NRFreqRelation-Single:</w:t>
      </w:r>
    </w:p>
    <w:p w14:paraId="083A28A7" w14:textId="77777777" w:rsidR="00566FA2" w:rsidRDefault="00566FA2" w:rsidP="00566FA2">
      <w:pPr>
        <w:pStyle w:val="PL"/>
      </w:pPr>
      <w:r>
        <w:t xml:space="preserve">      allOf:</w:t>
      </w:r>
    </w:p>
    <w:p w14:paraId="3A363F86" w14:textId="77777777" w:rsidR="00566FA2" w:rsidRDefault="00566FA2" w:rsidP="00566FA2">
      <w:pPr>
        <w:pStyle w:val="PL"/>
      </w:pPr>
      <w:r>
        <w:t xml:space="preserve">        - $ref: 'TS28623_GenericNrm.yaml#/components/schemas/Top'</w:t>
      </w:r>
    </w:p>
    <w:p w14:paraId="4E2FBBA4" w14:textId="77777777" w:rsidR="00566FA2" w:rsidRDefault="00566FA2" w:rsidP="00566FA2">
      <w:pPr>
        <w:pStyle w:val="PL"/>
      </w:pPr>
      <w:r>
        <w:t xml:space="preserve">        - type: object</w:t>
      </w:r>
    </w:p>
    <w:p w14:paraId="183E52C1" w14:textId="77777777" w:rsidR="00566FA2" w:rsidRDefault="00566FA2" w:rsidP="00566FA2">
      <w:pPr>
        <w:pStyle w:val="PL"/>
      </w:pPr>
      <w:r>
        <w:t xml:space="preserve">          properties:</w:t>
      </w:r>
    </w:p>
    <w:p w14:paraId="29F9773A" w14:textId="77777777" w:rsidR="00566FA2" w:rsidRDefault="00566FA2" w:rsidP="00566FA2">
      <w:pPr>
        <w:pStyle w:val="PL"/>
      </w:pPr>
      <w:r>
        <w:t xml:space="preserve">            attributes:</w:t>
      </w:r>
    </w:p>
    <w:p w14:paraId="625FBFFD" w14:textId="77777777" w:rsidR="00566FA2" w:rsidRDefault="00566FA2" w:rsidP="00566FA2">
      <w:pPr>
        <w:pStyle w:val="PL"/>
      </w:pPr>
      <w:r>
        <w:t xml:space="preserve">                  type: object</w:t>
      </w:r>
    </w:p>
    <w:p w14:paraId="0E553789" w14:textId="77777777" w:rsidR="00566FA2" w:rsidRDefault="00566FA2" w:rsidP="00566FA2">
      <w:pPr>
        <w:pStyle w:val="PL"/>
      </w:pPr>
      <w:r>
        <w:t xml:space="preserve">                  properties:</w:t>
      </w:r>
    </w:p>
    <w:p w14:paraId="76404873" w14:textId="77777777" w:rsidR="00566FA2" w:rsidRDefault="00566FA2" w:rsidP="00566FA2">
      <w:pPr>
        <w:pStyle w:val="PL"/>
      </w:pPr>
      <w:r>
        <w:t xml:space="preserve">                    offsetMO:</w:t>
      </w:r>
    </w:p>
    <w:p w14:paraId="1B286123" w14:textId="77777777" w:rsidR="00566FA2" w:rsidRDefault="00566FA2" w:rsidP="00566FA2">
      <w:pPr>
        <w:pStyle w:val="PL"/>
      </w:pPr>
      <w:r>
        <w:t xml:space="preserve">                      $ref: '#/components/schemas/QOffsetRangeList'</w:t>
      </w:r>
    </w:p>
    <w:p w14:paraId="77232AD7" w14:textId="77777777" w:rsidR="00566FA2" w:rsidRDefault="00566FA2" w:rsidP="00566FA2">
      <w:pPr>
        <w:pStyle w:val="PL"/>
      </w:pPr>
      <w:r>
        <w:t xml:space="preserve">                    blackListEntry:</w:t>
      </w:r>
    </w:p>
    <w:p w14:paraId="1B2F83FA" w14:textId="77777777" w:rsidR="00566FA2" w:rsidRDefault="00566FA2" w:rsidP="00566FA2">
      <w:pPr>
        <w:pStyle w:val="PL"/>
      </w:pPr>
      <w:r>
        <w:t xml:space="preserve">                      type: array</w:t>
      </w:r>
    </w:p>
    <w:p w14:paraId="08E6C9B1" w14:textId="77777777" w:rsidR="00566FA2" w:rsidRDefault="00566FA2" w:rsidP="00566FA2">
      <w:pPr>
        <w:pStyle w:val="PL"/>
      </w:pPr>
      <w:r>
        <w:t xml:space="preserve">                      items:</w:t>
      </w:r>
    </w:p>
    <w:p w14:paraId="18D443CD" w14:textId="77777777" w:rsidR="00566FA2" w:rsidRDefault="00566FA2" w:rsidP="00566FA2">
      <w:pPr>
        <w:pStyle w:val="PL"/>
      </w:pPr>
      <w:r>
        <w:t xml:space="preserve">                        type: integer</w:t>
      </w:r>
    </w:p>
    <w:p w14:paraId="2239C14D" w14:textId="77777777" w:rsidR="00566FA2" w:rsidRDefault="00566FA2" w:rsidP="00566FA2">
      <w:pPr>
        <w:pStyle w:val="PL"/>
      </w:pPr>
      <w:r>
        <w:t xml:space="preserve">                        minimum: 0</w:t>
      </w:r>
    </w:p>
    <w:p w14:paraId="1CB978CC" w14:textId="77777777" w:rsidR="00566FA2" w:rsidRDefault="00566FA2" w:rsidP="00566FA2">
      <w:pPr>
        <w:pStyle w:val="PL"/>
      </w:pPr>
      <w:r>
        <w:t xml:space="preserve">                        maximum: 1007</w:t>
      </w:r>
    </w:p>
    <w:p w14:paraId="125BEB13" w14:textId="77777777" w:rsidR="00566FA2" w:rsidRDefault="00566FA2" w:rsidP="00566FA2">
      <w:pPr>
        <w:pStyle w:val="PL"/>
      </w:pPr>
      <w:r>
        <w:t xml:space="preserve">                    blackListEntryIdleMode:</w:t>
      </w:r>
    </w:p>
    <w:p w14:paraId="6B55FDE2" w14:textId="77777777" w:rsidR="00566FA2" w:rsidRDefault="00566FA2" w:rsidP="00566FA2">
      <w:pPr>
        <w:pStyle w:val="PL"/>
      </w:pPr>
      <w:r>
        <w:t xml:space="preserve">                      type: integer</w:t>
      </w:r>
    </w:p>
    <w:p w14:paraId="5CF9B9F7" w14:textId="77777777" w:rsidR="00566FA2" w:rsidRDefault="00566FA2" w:rsidP="00566FA2">
      <w:pPr>
        <w:pStyle w:val="PL"/>
      </w:pPr>
      <w:r>
        <w:t xml:space="preserve">                    cellReselectionPriority:</w:t>
      </w:r>
    </w:p>
    <w:p w14:paraId="7360241A" w14:textId="77777777" w:rsidR="00566FA2" w:rsidRDefault="00566FA2" w:rsidP="00566FA2">
      <w:pPr>
        <w:pStyle w:val="PL"/>
      </w:pPr>
      <w:r>
        <w:t xml:space="preserve">                      type: integer</w:t>
      </w:r>
    </w:p>
    <w:p w14:paraId="4A55DE73" w14:textId="77777777" w:rsidR="00566FA2" w:rsidRDefault="00566FA2" w:rsidP="00566FA2">
      <w:pPr>
        <w:pStyle w:val="PL"/>
      </w:pPr>
      <w:r>
        <w:t xml:space="preserve">                    cellReselectionSubPriority:</w:t>
      </w:r>
    </w:p>
    <w:p w14:paraId="5B43B5EC" w14:textId="77777777" w:rsidR="00566FA2" w:rsidRDefault="00566FA2" w:rsidP="00566FA2">
      <w:pPr>
        <w:pStyle w:val="PL"/>
      </w:pPr>
      <w:r>
        <w:t xml:space="preserve">                      type: number</w:t>
      </w:r>
    </w:p>
    <w:p w14:paraId="4FA6F7E6" w14:textId="77777777" w:rsidR="00566FA2" w:rsidRDefault="00566FA2" w:rsidP="00566FA2">
      <w:pPr>
        <w:pStyle w:val="PL"/>
      </w:pPr>
      <w:r>
        <w:t xml:space="preserve">                      minimum: 0.2</w:t>
      </w:r>
    </w:p>
    <w:p w14:paraId="5381123D" w14:textId="77777777" w:rsidR="00566FA2" w:rsidRDefault="00566FA2" w:rsidP="00566FA2">
      <w:pPr>
        <w:pStyle w:val="PL"/>
      </w:pPr>
      <w:r>
        <w:t xml:space="preserve">                      maximum: 0.8</w:t>
      </w:r>
    </w:p>
    <w:p w14:paraId="19A58647" w14:textId="77777777" w:rsidR="00566FA2" w:rsidRDefault="00566FA2" w:rsidP="00566FA2">
      <w:pPr>
        <w:pStyle w:val="PL"/>
      </w:pPr>
      <w:r>
        <w:t xml:space="preserve">                      multipleOf: 0.2</w:t>
      </w:r>
    </w:p>
    <w:p w14:paraId="7E1D1CA5" w14:textId="77777777" w:rsidR="00566FA2" w:rsidRDefault="00566FA2" w:rsidP="00566FA2">
      <w:pPr>
        <w:pStyle w:val="PL"/>
      </w:pPr>
      <w:r>
        <w:t xml:space="preserve">                    pMax:</w:t>
      </w:r>
    </w:p>
    <w:p w14:paraId="3DE0D164" w14:textId="77777777" w:rsidR="00566FA2" w:rsidRDefault="00566FA2" w:rsidP="00566FA2">
      <w:pPr>
        <w:pStyle w:val="PL"/>
      </w:pPr>
      <w:r>
        <w:t xml:space="preserve">                      type: integer</w:t>
      </w:r>
    </w:p>
    <w:p w14:paraId="74CDAF15" w14:textId="77777777" w:rsidR="00566FA2" w:rsidRDefault="00566FA2" w:rsidP="00566FA2">
      <w:pPr>
        <w:pStyle w:val="PL"/>
      </w:pPr>
      <w:r>
        <w:t xml:space="preserve">                      minimum: -30</w:t>
      </w:r>
    </w:p>
    <w:p w14:paraId="11C2BCF5" w14:textId="77777777" w:rsidR="00566FA2" w:rsidRDefault="00566FA2" w:rsidP="00566FA2">
      <w:pPr>
        <w:pStyle w:val="PL"/>
      </w:pPr>
      <w:r>
        <w:t xml:space="preserve">                      maximum: 33</w:t>
      </w:r>
    </w:p>
    <w:p w14:paraId="76D7AE16" w14:textId="77777777" w:rsidR="00566FA2" w:rsidRDefault="00566FA2" w:rsidP="00566FA2">
      <w:pPr>
        <w:pStyle w:val="PL"/>
      </w:pPr>
      <w:r>
        <w:t xml:space="preserve">                    qOffsetFreq:</w:t>
      </w:r>
    </w:p>
    <w:p w14:paraId="4B3E6CD7" w14:textId="77777777" w:rsidR="00566FA2" w:rsidRDefault="00566FA2" w:rsidP="00566FA2">
      <w:pPr>
        <w:pStyle w:val="PL"/>
      </w:pPr>
      <w:r>
        <w:t xml:space="preserve">                      $ref: '#/components/schemas/QOffsetFreq'</w:t>
      </w:r>
    </w:p>
    <w:p w14:paraId="34E24ED8" w14:textId="77777777" w:rsidR="00566FA2" w:rsidRDefault="00566FA2" w:rsidP="00566FA2">
      <w:pPr>
        <w:pStyle w:val="PL"/>
      </w:pPr>
      <w:r>
        <w:t xml:space="preserve">                    qQualMin:</w:t>
      </w:r>
    </w:p>
    <w:p w14:paraId="68F78D08" w14:textId="77777777" w:rsidR="00566FA2" w:rsidRDefault="00566FA2" w:rsidP="00566FA2">
      <w:pPr>
        <w:pStyle w:val="PL"/>
      </w:pPr>
      <w:r>
        <w:t xml:space="preserve">                      type: number</w:t>
      </w:r>
    </w:p>
    <w:p w14:paraId="7BEA6091" w14:textId="77777777" w:rsidR="00566FA2" w:rsidRDefault="00566FA2" w:rsidP="00566FA2">
      <w:pPr>
        <w:pStyle w:val="PL"/>
      </w:pPr>
      <w:r>
        <w:t xml:space="preserve">                    qRxLevMin:</w:t>
      </w:r>
    </w:p>
    <w:p w14:paraId="698793C2" w14:textId="77777777" w:rsidR="00566FA2" w:rsidRDefault="00566FA2" w:rsidP="00566FA2">
      <w:pPr>
        <w:pStyle w:val="PL"/>
      </w:pPr>
      <w:r>
        <w:t xml:space="preserve">                      type: integer</w:t>
      </w:r>
    </w:p>
    <w:p w14:paraId="113C67B3" w14:textId="77777777" w:rsidR="00566FA2" w:rsidRDefault="00566FA2" w:rsidP="00566FA2">
      <w:pPr>
        <w:pStyle w:val="PL"/>
      </w:pPr>
      <w:r>
        <w:t xml:space="preserve">                      minimum: -140</w:t>
      </w:r>
    </w:p>
    <w:p w14:paraId="5562F8EC" w14:textId="77777777" w:rsidR="00566FA2" w:rsidRDefault="00566FA2" w:rsidP="00566FA2">
      <w:pPr>
        <w:pStyle w:val="PL"/>
      </w:pPr>
      <w:r>
        <w:t xml:space="preserve">                      maximum: -44</w:t>
      </w:r>
    </w:p>
    <w:p w14:paraId="50F446BB" w14:textId="77777777" w:rsidR="00566FA2" w:rsidRDefault="00566FA2" w:rsidP="00566FA2">
      <w:pPr>
        <w:pStyle w:val="PL"/>
      </w:pPr>
      <w:r>
        <w:t xml:space="preserve">                    threshXHighP:</w:t>
      </w:r>
    </w:p>
    <w:p w14:paraId="464A5B56" w14:textId="77777777" w:rsidR="00566FA2" w:rsidRDefault="00566FA2" w:rsidP="00566FA2">
      <w:pPr>
        <w:pStyle w:val="PL"/>
      </w:pPr>
      <w:r>
        <w:t xml:space="preserve">                      type: integer</w:t>
      </w:r>
    </w:p>
    <w:p w14:paraId="2D9EBF32" w14:textId="77777777" w:rsidR="00566FA2" w:rsidRDefault="00566FA2" w:rsidP="00566FA2">
      <w:pPr>
        <w:pStyle w:val="PL"/>
      </w:pPr>
      <w:r>
        <w:t xml:space="preserve">                      minimum: 0</w:t>
      </w:r>
    </w:p>
    <w:p w14:paraId="3E19A98C" w14:textId="77777777" w:rsidR="00566FA2" w:rsidRDefault="00566FA2" w:rsidP="00566FA2">
      <w:pPr>
        <w:pStyle w:val="PL"/>
      </w:pPr>
      <w:r>
        <w:t xml:space="preserve">                      maximum: 62</w:t>
      </w:r>
    </w:p>
    <w:p w14:paraId="798A252A" w14:textId="77777777" w:rsidR="00566FA2" w:rsidRDefault="00566FA2" w:rsidP="00566FA2">
      <w:pPr>
        <w:pStyle w:val="PL"/>
      </w:pPr>
      <w:r>
        <w:t xml:space="preserve">                    threshXHighQ:</w:t>
      </w:r>
    </w:p>
    <w:p w14:paraId="43C0BD22" w14:textId="77777777" w:rsidR="00566FA2" w:rsidRDefault="00566FA2" w:rsidP="00566FA2">
      <w:pPr>
        <w:pStyle w:val="PL"/>
      </w:pPr>
      <w:r>
        <w:t xml:space="preserve">                      type: integer</w:t>
      </w:r>
    </w:p>
    <w:p w14:paraId="5424AB60" w14:textId="77777777" w:rsidR="00566FA2" w:rsidRDefault="00566FA2" w:rsidP="00566FA2">
      <w:pPr>
        <w:pStyle w:val="PL"/>
      </w:pPr>
      <w:r>
        <w:t xml:space="preserve">                      minimum: 0</w:t>
      </w:r>
    </w:p>
    <w:p w14:paraId="1DCF5C8A" w14:textId="77777777" w:rsidR="00566FA2" w:rsidRDefault="00566FA2" w:rsidP="00566FA2">
      <w:pPr>
        <w:pStyle w:val="PL"/>
      </w:pPr>
      <w:r>
        <w:t xml:space="preserve">                      maximum: 31</w:t>
      </w:r>
    </w:p>
    <w:p w14:paraId="371DEBBB" w14:textId="77777777" w:rsidR="00566FA2" w:rsidRDefault="00566FA2" w:rsidP="00566FA2">
      <w:pPr>
        <w:pStyle w:val="PL"/>
      </w:pPr>
      <w:r>
        <w:t xml:space="preserve">                    threshXLowP:</w:t>
      </w:r>
    </w:p>
    <w:p w14:paraId="11E9375C" w14:textId="77777777" w:rsidR="00566FA2" w:rsidRDefault="00566FA2" w:rsidP="00566FA2">
      <w:pPr>
        <w:pStyle w:val="PL"/>
      </w:pPr>
      <w:r>
        <w:t xml:space="preserve">                      type: integer</w:t>
      </w:r>
    </w:p>
    <w:p w14:paraId="3AFD7068" w14:textId="77777777" w:rsidR="00566FA2" w:rsidRDefault="00566FA2" w:rsidP="00566FA2">
      <w:pPr>
        <w:pStyle w:val="PL"/>
      </w:pPr>
      <w:r>
        <w:t xml:space="preserve">                      minimum: 0</w:t>
      </w:r>
    </w:p>
    <w:p w14:paraId="27CE1129" w14:textId="77777777" w:rsidR="00566FA2" w:rsidRDefault="00566FA2" w:rsidP="00566FA2">
      <w:pPr>
        <w:pStyle w:val="PL"/>
      </w:pPr>
      <w:r>
        <w:t xml:space="preserve">                      maximum: 62</w:t>
      </w:r>
    </w:p>
    <w:p w14:paraId="27752165" w14:textId="77777777" w:rsidR="00566FA2" w:rsidRDefault="00566FA2" w:rsidP="00566FA2">
      <w:pPr>
        <w:pStyle w:val="PL"/>
      </w:pPr>
      <w:r>
        <w:t xml:space="preserve">                    threshXLowQ:</w:t>
      </w:r>
    </w:p>
    <w:p w14:paraId="538EEED1" w14:textId="77777777" w:rsidR="00566FA2" w:rsidRDefault="00566FA2" w:rsidP="00566FA2">
      <w:pPr>
        <w:pStyle w:val="PL"/>
      </w:pPr>
      <w:r>
        <w:t xml:space="preserve">                      type: integer</w:t>
      </w:r>
    </w:p>
    <w:p w14:paraId="2D6C9A93" w14:textId="77777777" w:rsidR="00566FA2" w:rsidRDefault="00566FA2" w:rsidP="00566FA2">
      <w:pPr>
        <w:pStyle w:val="PL"/>
      </w:pPr>
      <w:r>
        <w:t xml:space="preserve">                      minimum: 0</w:t>
      </w:r>
    </w:p>
    <w:p w14:paraId="3A72BA4A" w14:textId="77777777" w:rsidR="00566FA2" w:rsidRDefault="00566FA2" w:rsidP="00566FA2">
      <w:pPr>
        <w:pStyle w:val="PL"/>
      </w:pPr>
      <w:r>
        <w:t xml:space="preserve">                      maximum: 31</w:t>
      </w:r>
    </w:p>
    <w:p w14:paraId="5E618E42" w14:textId="77777777" w:rsidR="00566FA2" w:rsidRDefault="00566FA2" w:rsidP="00566FA2">
      <w:pPr>
        <w:pStyle w:val="PL"/>
      </w:pPr>
      <w:r>
        <w:t xml:space="preserve">                    tReselectionNr:</w:t>
      </w:r>
    </w:p>
    <w:p w14:paraId="5F9B70F6" w14:textId="77777777" w:rsidR="00566FA2" w:rsidRDefault="00566FA2" w:rsidP="00566FA2">
      <w:pPr>
        <w:pStyle w:val="PL"/>
      </w:pPr>
      <w:r>
        <w:t xml:space="preserve">                      type: integer</w:t>
      </w:r>
    </w:p>
    <w:p w14:paraId="6949784A" w14:textId="77777777" w:rsidR="00566FA2" w:rsidRDefault="00566FA2" w:rsidP="00566FA2">
      <w:pPr>
        <w:pStyle w:val="PL"/>
      </w:pPr>
      <w:r>
        <w:t xml:space="preserve">                      minimum: 0</w:t>
      </w:r>
    </w:p>
    <w:p w14:paraId="42989071" w14:textId="77777777" w:rsidR="00566FA2" w:rsidRDefault="00566FA2" w:rsidP="00566FA2">
      <w:pPr>
        <w:pStyle w:val="PL"/>
      </w:pPr>
      <w:r>
        <w:lastRenderedPageBreak/>
        <w:t xml:space="preserve">                      maximum: 7</w:t>
      </w:r>
    </w:p>
    <w:p w14:paraId="71EA058E" w14:textId="77777777" w:rsidR="00566FA2" w:rsidRDefault="00566FA2" w:rsidP="00566FA2">
      <w:pPr>
        <w:pStyle w:val="PL"/>
      </w:pPr>
      <w:r>
        <w:t xml:space="preserve">                    tReselectionNRSfHigh:</w:t>
      </w:r>
    </w:p>
    <w:p w14:paraId="39E415DE" w14:textId="77777777" w:rsidR="00566FA2" w:rsidRDefault="00566FA2" w:rsidP="00566FA2">
      <w:pPr>
        <w:pStyle w:val="PL"/>
      </w:pPr>
      <w:r>
        <w:t xml:space="preserve">                      $ref: '#/components/schemas/TReselectionNRSf'</w:t>
      </w:r>
    </w:p>
    <w:p w14:paraId="7E27B418" w14:textId="77777777" w:rsidR="00566FA2" w:rsidRDefault="00566FA2" w:rsidP="00566FA2">
      <w:pPr>
        <w:pStyle w:val="PL"/>
      </w:pPr>
      <w:r>
        <w:t xml:space="preserve">                    tReselectionNRSfMedium:</w:t>
      </w:r>
    </w:p>
    <w:p w14:paraId="543503BD" w14:textId="77777777" w:rsidR="00566FA2" w:rsidRDefault="00566FA2" w:rsidP="00566FA2">
      <w:pPr>
        <w:pStyle w:val="PL"/>
      </w:pPr>
      <w:r>
        <w:t xml:space="preserve">                      $ref: '#/components/schemas/TReselectionNRSf'</w:t>
      </w:r>
    </w:p>
    <w:p w14:paraId="10DD4FCA" w14:textId="77777777" w:rsidR="00566FA2" w:rsidRDefault="00566FA2" w:rsidP="00566FA2">
      <w:pPr>
        <w:pStyle w:val="PL"/>
      </w:pPr>
      <w:r>
        <w:t xml:space="preserve">                    nRFrequencyRef:</w:t>
      </w:r>
    </w:p>
    <w:p w14:paraId="154AC1F7" w14:textId="77777777" w:rsidR="00566FA2" w:rsidRDefault="00566FA2" w:rsidP="00566FA2">
      <w:pPr>
        <w:pStyle w:val="PL"/>
      </w:pPr>
      <w:r>
        <w:t xml:space="preserve">                      $ref: 'TS28623_ComDefs.yaml#/components/schemas/Dn'</w:t>
      </w:r>
    </w:p>
    <w:p w14:paraId="6FFFE271" w14:textId="77777777" w:rsidR="00566FA2" w:rsidRDefault="00566FA2" w:rsidP="00566FA2">
      <w:pPr>
        <w:pStyle w:val="PL"/>
      </w:pPr>
      <w:r>
        <w:t xml:space="preserve">    EUtranFreqRelation-Single:</w:t>
      </w:r>
    </w:p>
    <w:p w14:paraId="469EEE5B" w14:textId="77777777" w:rsidR="00566FA2" w:rsidRDefault="00566FA2" w:rsidP="00566FA2">
      <w:pPr>
        <w:pStyle w:val="PL"/>
      </w:pPr>
      <w:r>
        <w:t xml:space="preserve">      allOf:</w:t>
      </w:r>
    </w:p>
    <w:p w14:paraId="5A2AE2B6" w14:textId="77777777" w:rsidR="00566FA2" w:rsidRDefault="00566FA2" w:rsidP="00566FA2">
      <w:pPr>
        <w:pStyle w:val="PL"/>
      </w:pPr>
      <w:r>
        <w:t xml:space="preserve">        - $ref: 'TS28623_GenericNrm.yaml#/components/schemas/Top'</w:t>
      </w:r>
    </w:p>
    <w:p w14:paraId="3A484F29" w14:textId="77777777" w:rsidR="00566FA2" w:rsidRDefault="00566FA2" w:rsidP="00566FA2">
      <w:pPr>
        <w:pStyle w:val="PL"/>
      </w:pPr>
      <w:r>
        <w:t xml:space="preserve">        - type: object</w:t>
      </w:r>
    </w:p>
    <w:p w14:paraId="0311B915" w14:textId="77777777" w:rsidR="00566FA2" w:rsidRDefault="00566FA2" w:rsidP="00566FA2">
      <w:pPr>
        <w:pStyle w:val="PL"/>
      </w:pPr>
      <w:r>
        <w:t xml:space="preserve">          properties:</w:t>
      </w:r>
    </w:p>
    <w:p w14:paraId="59F5FE4B" w14:textId="77777777" w:rsidR="00566FA2" w:rsidRDefault="00566FA2" w:rsidP="00566FA2">
      <w:pPr>
        <w:pStyle w:val="PL"/>
      </w:pPr>
      <w:r>
        <w:t xml:space="preserve">            attributes:</w:t>
      </w:r>
    </w:p>
    <w:p w14:paraId="4D296EC5" w14:textId="77777777" w:rsidR="00566FA2" w:rsidRDefault="00566FA2" w:rsidP="00566FA2">
      <w:pPr>
        <w:pStyle w:val="PL"/>
      </w:pPr>
      <w:r>
        <w:t xml:space="preserve">              type: object</w:t>
      </w:r>
    </w:p>
    <w:p w14:paraId="498B5F25" w14:textId="77777777" w:rsidR="00566FA2" w:rsidRDefault="00566FA2" w:rsidP="00566FA2">
      <w:pPr>
        <w:pStyle w:val="PL"/>
      </w:pPr>
      <w:r>
        <w:t xml:space="preserve">              properties:</w:t>
      </w:r>
    </w:p>
    <w:p w14:paraId="02CDF7A5" w14:textId="77777777" w:rsidR="00566FA2" w:rsidRDefault="00566FA2" w:rsidP="00566FA2">
      <w:pPr>
        <w:pStyle w:val="PL"/>
      </w:pPr>
      <w:r>
        <w:t xml:space="preserve">                    cellIndividualOffset:</w:t>
      </w:r>
    </w:p>
    <w:p w14:paraId="32A22951" w14:textId="77777777" w:rsidR="00566FA2" w:rsidRDefault="00566FA2" w:rsidP="00566FA2">
      <w:pPr>
        <w:pStyle w:val="PL"/>
      </w:pPr>
      <w:r>
        <w:t xml:space="preserve">                      $ref: '#/components/schemas/CellIndividualOffset'</w:t>
      </w:r>
    </w:p>
    <w:p w14:paraId="1217E0FF" w14:textId="77777777" w:rsidR="00566FA2" w:rsidRDefault="00566FA2" w:rsidP="00566FA2">
      <w:pPr>
        <w:pStyle w:val="PL"/>
      </w:pPr>
      <w:r>
        <w:t xml:space="preserve">                    blackListEntry:</w:t>
      </w:r>
    </w:p>
    <w:p w14:paraId="391F5594" w14:textId="77777777" w:rsidR="00566FA2" w:rsidRDefault="00566FA2" w:rsidP="00566FA2">
      <w:pPr>
        <w:pStyle w:val="PL"/>
      </w:pPr>
      <w:r>
        <w:t xml:space="preserve">                      type: array</w:t>
      </w:r>
    </w:p>
    <w:p w14:paraId="0222D86D" w14:textId="77777777" w:rsidR="00566FA2" w:rsidRDefault="00566FA2" w:rsidP="00566FA2">
      <w:pPr>
        <w:pStyle w:val="PL"/>
      </w:pPr>
      <w:r>
        <w:t xml:space="preserve">                      items:</w:t>
      </w:r>
    </w:p>
    <w:p w14:paraId="0DD56FEB" w14:textId="77777777" w:rsidR="00566FA2" w:rsidRDefault="00566FA2" w:rsidP="00566FA2">
      <w:pPr>
        <w:pStyle w:val="PL"/>
      </w:pPr>
      <w:r>
        <w:t xml:space="preserve">                        type: integer</w:t>
      </w:r>
    </w:p>
    <w:p w14:paraId="50334531" w14:textId="77777777" w:rsidR="00566FA2" w:rsidRDefault="00566FA2" w:rsidP="00566FA2">
      <w:pPr>
        <w:pStyle w:val="PL"/>
      </w:pPr>
      <w:r>
        <w:t xml:space="preserve">                        minimum: 0</w:t>
      </w:r>
    </w:p>
    <w:p w14:paraId="59F249D5" w14:textId="77777777" w:rsidR="00566FA2" w:rsidRDefault="00566FA2" w:rsidP="00566FA2">
      <w:pPr>
        <w:pStyle w:val="PL"/>
      </w:pPr>
      <w:r>
        <w:t xml:space="preserve">                        maximum: 1007</w:t>
      </w:r>
    </w:p>
    <w:p w14:paraId="3F0752D6" w14:textId="77777777" w:rsidR="00566FA2" w:rsidRDefault="00566FA2" w:rsidP="00566FA2">
      <w:pPr>
        <w:pStyle w:val="PL"/>
      </w:pPr>
      <w:r>
        <w:t xml:space="preserve">                    blackListEntryIdleMode:</w:t>
      </w:r>
    </w:p>
    <w:p w14:paraId="1701A925" w14:textId="77777777" w:rsidR="00566FA2" w:rsidRDefault="00566FA2" w:rsidP="00566FA2">
      <w:pPr>
        <w:pStyle w:val="PL"/>
      </w:pPr>
      <w:r>
        <w:t xml:space="preserve">                      type: integer</w:t>
      </w:r>
    </w:p>
    <w:p w14:paraId="35C2BC45" w14:textId="77777777" w:rsidR="00566FA2" w:rsidRDefault="00566FA2" w:rsidP="00566FA2">
      <w:pPr>
        <w:pStyle w:val="PL"/>
      </w:pPr>
      <w:r>
        <w:t xml:space="preserve">                    cellReselectionPriority:</w:t>
      </w:r>
    </w:p>
    <w:p w14:paraId="0ABD7604" w14:textId="77777777" w:rsidR="00566FA2" w:rsidRDefault="00566FA2" w:rsidP="00566FA2">
      <w:pPr>
        <w:pStyle w:val="PL"/>
      </w:pPr>
      <w:r>
        <w:t xml:space="preserve">                      type: integer</w:t>
      </w:r>
    </w:p>
    <w:p w14:paraId="21652DDA" w14:textId="77777777" w:rsidR="00566FA2" w:rsidRDefault="00566FA2" w:rsidP="00566FA2">
      <w:pPr>
        <w:pStyle w:val="PL"/>
      </w:pPr>
      <w:r>
        <w:t xml:space="preserve">                    cellReselectionSubPriority:</w:t>
      </w:r>
    </w:p>
    <w:p w14:paraId="419CD917" w14:textId="77777777" w:rsidR="00566FA2" w:rsidRDefault="00566FA2" w:rsidP="00566FA2">
      <w:pPr>
        <w:pStyle w:val="PL"/>
      </w:pPr>
      <w:r>
        <w:t xml:space="preserve">                      type: number</w:t>
      </w:r>
    </w:p>
    <w:p w14:paraId="3941197A" w14:textId="77777777" w:rsidR="00566FA2" w:rsidRDefault="00566FA2" w:rsidP="00566FA2">
      <w:pPr>
        <w:pStyle w:val="PL"/>
      </w:pPr>
      <w:r>
        <w:t xml:space="preserve">                      minimum: 0.2</w:t>
      </w:r>
    </w:p>
    <w:p w14:paraId="117B3A29" w14:textId="77777777" w:rsidR="00566FA2" w:rsidRDefault="00566FA2" w:rsidP="00566FA2">
      <w:pPr>
        <w:pStyle w:val="PL"/>
      </w:pPr>
      <w:r>
        <w:t xml:space="preserve">                      maximum: 0.8</w:t>
      </w:r>
    </w:p>
    <w:p w14:paraId="3F72EC65" w14:textId="77777777" w:rsidR="00566FA2" w:rsidRDefault="00566FA2" w:rsidP="00566FA2">
      <w:pPr>
        <w:pStyle w:val="PL"/>
      </w:pPr>
      <w:r>
        <w:t xml:space="preserve">                      multipleOf: 0.2</w:t>
      </w:r>
    </w:p>
    <w:p w14:paraId="36E3ACB1" w14:textId="77777777" w:rsidR="00566FA2" w:rsidRDefault="00566FA2" w:rsidP="00566FA2">
      <w:pPr>
        <w:pStyle w:val="PL"/>
      </w:pPr>
      <w:r>
        <w:t xml:space="preserve">                    pMax:</w:t>
      </w:r>
    </w:p>
    <w:p w14:paraId="5764DF83" w14:textId="77777777" w:rsidR="00566FA2" w:rsidRDefault="00566FA2" w:rsidP="00566FA2">
      <w:pPr>
        <w:pStyle w:val="PL"/>
      </w:pPr>
      <w:r>
        <w:t xml:space="preserve">                      type: integer</w:t>
      </w:r>
    </w:p>
    <w:p w14:paraId="53DF7CEE" w14:textId="77777777" w:rsidR="00566FA2" w:rsidRDefault="00566FA2" w:rsidP="00566FA2">
      <w:pPr>
        <w:pStyle w:val="PL"/>
      </w:pPr>
      <w:r>
        <w:t xml:space="preserve">                      minimum: -30</w:t>
      </w:r>
    </w:p>
    <w:p w14:paraId="3FC89638" w14:textId="77777777" w:rsidR="00566FA2" w:rsidRDefault="00566FA2" w:rsidP="00566FA2">
      <w:pPr>
        <w:pStyle w:val="PL"/>
      </w:pPr>
      <w:r>
        <w:t xml:space="preserve">                      maximum: 33</w:t>
      </w:r>
    </w:p>
    <w:p w14:paraId="0D37C16E" w14:textId="77777777" w:rsidR="00566FA2" w:rsidRDefault="00566FA2" w:rsidP="00566FA2">
      <w:pPr>
        <w:pStyle w:val="PL"/>
      </w:pPr>
      <w:r>
        <w:t xml:space="preserve">                    qOffsetFreq:</w:t>
      </w:r>
    </w:p>
    <w:p w14:paraId="2F045FB2" w14:textId="77777777" w:rsidR="00566FA2" w:rsidRDefault="00566FA2" w:rsidP="00566FA2">
      <w:pPr>
        <w:pStyle w:val="PL"/>
      </w:pPr>
      <w:r>
        <w:t xml:space="preserve">                      $ref: '#/components/schemas/QOffsetFreq'</w:t>
      </w:r>
    </w:p>
    <w:p w14:paraId="55D7F51F" w14:textId="77777777" w:rsidR="00566FA2" w:rsidRDefault="00566FA2" w:rsidP="00566FA2">
      <w:pPr>
        <w:pStyle w:val="PL"/>
      </w:pPr>
      <w:r>
        <w:t xml:space="preserve">                    qQualMin:</w:t>
      </w:r>
    </w:p>
    <w:p w14:paraId="58E38EB6" w14:textId="77777777" w:rsidR="00566FA2" w:rsidRDefault="00566FA2" w:rsidP="00566FA2">
      <w:pPr>
        <w:pStyle w:val="PL"/>
      </w:pPr>
      <w:r>
        <w:t xml:space="preserve">                      type: number</w:t>
      </w:r>
    </w:p>
    <w:p w14:paraId="2CE6BDE6" w14:textId="77777777" w:rsidR="00566FA2" w:rsidRDefault="00566FA2" w:rsidP="00566FA2">
      <w:pPr>
        <w:pStyle w:val="PL"/>
      </w:pPr>
      <w:r>
        <w:t xml:space="preserve">                    qRxLevMin:</w:t>
      </w:r>
    </w:p>
    <w:p w14:paraId="2B0FFBF8" w14:textId="77777777" w:rsidR="00566FA2" w:rsidRDefault="00566FA2" w:rsidP="00566FA2">
      <w:pPr>
        <w:pStyle w:val="PL"/>
      </w:pPr>
      <w:r>
        <w:t xml:space="preserve">                      type: integer</w:t>
      </w:r>
    </w:p>
    <w:p w14:paraId="1F4223A6" w14:textId="77777777" w:rsidR="00566FA2" w:rsidRDefault="00566FA2" w:rsidP="00566FA2">
      <w:pPr>
        <w:pStyle w:val="PL"/>
      </w:pPr>
      <w:r>
        <w:t xml:space="preserve">                      minimum: -140</w:t>
      </w:r>
    </w:p>
    <w:p w14:paraId="475E66E1" w14:textId="77777777" w:rsidR="00566FA2" w:rsidRDefault="00566FA2" w:rsidP="00566FA2">
      <w:pPr>
        <w:pStyle w:val="PL"/>
      </w:pPr>
      <w:r>
        <w:t xml:space="preserve">                      maximum: -44</w:t>
      </w:r>
    </w:p>
    <w:p w14:paraId="0B9D9BD6" w14:textId="77777777" w:rsidR="00566FA2" w:rsidRDefault="00566FA2" w:rsidP="00566FA2">
      <w:pPr>
        <w:pStyle w:val="PL"/>
      </w:pPr>
      <w:r>
        <w:t xml:space="preserve">                    threshXHighP:</w:t>
      </w:r>
    </w:p>
    <w:p w14:paraId="387008E8" w14:textId="77777777" w:rsidR="00566FA2" w:rsidRDefault="00566FA2" w:rsidP="00566FA2">
      <w:pPr>
        <w:pStyle w:val="PL"/>
      </w:pPr>
      <w:r>
        <w:t xml:space="preserve">                      type: integer</w:t>
      </w:r>
    </w:p>
    <w:p w14:paraId="3D126D8B" w14:textId="77777777" w:rsidR="00566FA2" w:rsidRDefault="00566FA2" w:rsidP="00566FA2">
      <w:pPr>
        <w:pStyle w:val="PL"/>
      </w:pPr>
      <w:r>
        <w:t xml:space="preserve">                      minimum: 0</w:t>
      </w:r>
    </w:p>
    <w:p w14:paraId="07014F5B" w14:textId="77777777" w:rsidR="00566FA2" w:rsidRDefault="00566FA2" w:rsidP="00566FA2">
      <w:pPr>
        <w:pStyle w:val="PL"/>
      </w:pPr>
      <w:r>
        <w:t xml:space="preserve">                      maximum: 62</w:t>
      </w:r>
    </w:p>
    <w:p w14:paraId="584E1213" w14:textId="77777777" w:rsidR="00566FA2" w:rsidRDefault="00566FA2" w:rsidP="00566FA2">
      <w:pPr>
        <w:pStyle w:val="PL"/>
      </w:pPr>
      <w:r>
        <w:t xml:space="preserve">                    threshXHighQ:</w:t>
      </w:r>
    </w:p>
    <w:p w14:paraId="46184FB3" w14:textId="77777777" w:rsidR="00566FA2" w:rsidRDefault="00566FA2" w:rsidP="00566FA2">
      <w:pPr>
        <w:pStyle w:val="PL"/>
      </w:pPr>
      <w:r>
        <w:t xml:space="preserve">                      type: integer</w:t>
      </w:r>
    </w:p>
    <w:p w14:paraId="2DB655FA" w14:textId="77777777" w:rsidR="00566FA2" w:rsidRDefault="00566FA2" w:rsidP="00566FA2">
      <w:pPr>
        <w:pStyle w:val="PL"/>
      </w:pPr>
      <w:r>
        <w:t xml:space="preserve">                      minimum: 0</w:t>
      </w:r>
    </w:p>
    <w:p w14:paraId="470D2A64" w14:textId="77777777" w:rsidR="00566FA2" w:rsidRDefault="00566FA2" w:rsidP="00566FA2">
      <w:pPr>
        <w:pStyle w:val="PL"/>
      </w:pPr>
      <w:r>
        <w:t xml:space="preserve">                      maximum: 31</w:t>
      </w:r>
    </w:p>
    <w:p w14:paraId="5F201E9C" w14:textId="77777777" w:rsidR="00566FA2" w:rsidRDefault="00566FA2" w:rsidP="00566FA2">
      <w:pPr>
        <w:pStyle w:val="PL"/>
      </w:pPr>
      <w:r>
        <w:t xml:space="preserve">                    threshXLowP:</w:t>
      </w:r>
    </w:p>
    <w:p w14:paraId="6E43302B" w14:textId="77777777" w:rsidR="00566FA2" w:rsidRDefault="00566FA2" w:rsidP="00566FA2">
      <w:pPr>
        <w:pStyle w:val="PL"/>
      </w:pPr>
      <w:r>
        <w:t xml:space="preserve">                      type: integer</w:t>
      </w:r>
    </w:p>
    <w:p w14:paraId="229BD83C" w14:textId="77777777" w:rsidR="00566FA2" w:rsidRDefault="00566FA2" w:rsidP="00566FA2">
      <w:pPr>
        <w:pStyle w:val="PL"/>
      </w:pPr>
      <w:r>
        <w:t xml:space="preserve">                      minimum: 0</w:t>
      </w:r>
    </w:p>
    <w:p w14:paraId="4FC33DF4" w14:textId="77777777" w:rsidR="00566FA2" w:rsidRDefault="00566FA2" w:rsidP="00566FA2">
      <w:pPr>
        <w:pStyle w:val="PL"/>
      </w:pPr>
      <w:r>
        <w:t xml:space="preserve">                      maximum: 62</w:t>
      </w:r>
    </w:p>
    <w:p w14:paraId="102C9069" w14:textId="77777777" w:rsidR="00566FA2" w:rsidRDefault="00566FA2" w:rsidP="00566FA2">
      <w:pPr>
        <w:pStyle w:val="PL"/>
      </w:pPr>
      <w:r>
        <w:t xml:space="preserve">                    threshXLowQ:</w:t>
      </w:r>
    </w:p>
    <w:p w14:paraId="18ACCCA9" w14:textId="77777777" w:rsidR="00566FA2" w:rsidRDefault="00566FA2" w:rsidP="00566FA2">
      <w:pPr>
        <w:pStyle w:val="PL"/>
      </w:pPr>
      <w:r>
        <w:t xml:space="preserve">                      type: integer</w:t>
      </w:r>
    </w:p>
    <w:p w14:paraId="383431EF" w14:textId="77777777" w:rsidR="00566FA2" w:rsidRDefault="00566FA2" w:rsidP="00566FA2">
      <w:pPr>
        <w:pStyle w:val="PL"/>
      </w:pPr>
      <w:r>
        <w:t xml:space="preserve">                      minimum: 0</w:t>
      </w:r>
    </w:p>
    <w:p w14:paraId="456C5CB0" w14:textId="77777777" w:rsidR="00566FA2" w:rsidRDefault="00566FA2" w:rsidP="00566FA2">
      <w:pPr>
        <w:pStyle w:val="PL"/>
      </w:pPr>
      <w:r>
        <w:t xml:space="preserve">                      maximum: 31</w:t>
      </w:r>
    </w:p>
    <w:p w14:paraId="692CB4FC" w14:textId="77777777" w:rsidR="00566FA2" w:rsidRDefault="00566FA2" w:rsidP="00566FA2">
      <w:pPr>
        <w:pStyle w:val="PL"/>
      </w:pPr>
      <w:r>
        <w:t xml:space="preserve">                    tReselectionEutran:</w:t>
      </w:r>
    </w:p>
    <w:p w14:paraId="73281AB5" w14:textId="77777777" w:rsidR="00566FA2" w:rsidRDefault="00566FA2" w:rsidP="00566FA2">
      <w:pPr>
        <w:pStyle w:val="PL"/>
      </w:pPr>
      <w:r>
        <w:t xml:space="preserve">                      type: integer</w:t>
      </w:r>
    </w:p>
    <w:p w14:paraId="649598EC" w14:textId="77777777" w:rsidR="00566FA2" w:rsidRDefault="00566FA2" w:rsidP="00566FA2">
      <w:pPr>
        <w:pStyle w:val="PL"/>
      </w:pPr>
      <w:r>
        <w:t xml:space="preserve">                      minimum: 0</w:t>
      </w:r>
    </w:p>
    <w:p w14:paraId="5A1889A6" w14:textId="77777777" w:rsidR="00566FA2" w:rsidRDefault="00566FA2" w:rsidP="00566FA2">
      <w:pPr>
        <w:pStyle w:val="PL"/>
      </w:pPr>
      <w:r>
        <w:t xml:space="preserve">                      maximum: 7</w:t>
      </w:r>
    </w:p>
    <w:p w14:paraId="7A657F11" w14:textId="77777777" w:rsidR="00566FA2" w:rsidRDefault="00566FA2" w:rsidP="00566FA2">
      <w:pPr>
        <w:pStyle w:val="PL"/>
      </w:pPr>
      <w:r>
        <w:t xml:space="preserve">                    tReselectionNRSfHigh:</w:t>
      </w:r>
    </w:p>
    <w:p w14:paraId="22C8A03F" w14:textId="77777777" w:rsidR="00566FA2" w:rsidRDefault="00566FA2" w:rsidP="00566FA2">
      <w:pPr>
        <w:pStyle w:val="PL"/>
      </w:pPr>
      <w:r>
        <w:t xml:space="preserve">                      $ref: '#/components/schemas/TReselectionNRSf'</w:t>
      </w:r>
    </w:p>
    <w:p w14:paraId="05B8481D" w14:textId="77777777" w:rsidR="00566FA2" w:rsidRDefault="00566FA2" w:rsidP="00566FA2">
      <w:pPr>
        <w:pStyle w:val="PL"/>
      </w:pPr>
      <w:r>
        <w:t xml:space="preserve">                    tReselectionNRSfMedium:</w:t>
      </w:r>
    </w:p>
    <w:p w14:paraId="09B32EFF" w14:textId="77777777" w:rsidR="00566FA2" w:rsidRDefault="00566FA2" w:rsidP="00566FA2">
      <w:pPr>
        <w:pStyle w:val="PL"/>
      </w:pPr>
      <w:r>
        <w:t xml:space="preserve">                      $ref: '#/components/schemas/TReselectionNRSf'</w:t>
      </w:r>
    </w:p>
    <w:p w14:paraId="3A1E916D" w14:textId="77777777" w:rsidR="00566FA2" w:rsidRDefault="00566FA2" w:rsidP="00566FA2">
      <w:pPr>
        <w:pStyle w:val="PL"/>
      </w:pPr>
      <w:r>
        <w:t xml:space="preserve">                    eUTranFrequencyRef:</w:t>
      </w:r>
    </w:p>
    <w:p w14:paraId="41BDE38E" w14:textId="77777777" w:rsidR="00566FA2" w:rsidRDefault="00566FA2" w:rsidP="00566FA2">
      <w:pPr>
        <w:pStyle w:val="PL"/>
      </w:pPr>
      <w:r>
        <w:t xml:space="preserve">                      $ref: 'TS28623_ComDefs.yaml#/components/schemas/Dn'</w:t>
      </w:r>
    </w:p>
    <w:p w14:paraId="2CCF9A13" w14:textId="77777777" w:rsidR="00566FA2" w:rsidRDefault="00566FA2" w:rsidP="00566FA2">
      <w:pPr>
        <w:pStyle w:val="PL"/>
      </w:pPr>
      <w:r>
        <w:t xml:space="preserve">    DANRManagementFunction-Single:</w:t>
      </w:r>
    </w:p>
    <w:p w14:paraId="33569C6D" w14:textId="77777777" w:rsidR="00566FA2" w:rsidRDefault="00566FA2" w:rsidP="00566FA2">
      <w:pPr>
        <w:pStyle w:val="PL"/>
      </w:pPr>
      <w:r>
        <w:t xml:space="preserve">      allOf:</w:t>
      </w:r>
    </w:p>
    <w:p w14:paraId="1CBBCD0E" w14:textId="77777777" w:rsidR="00566FA2" w:rsidRDefault="00566FA2" w:rsidP="00566FA2">
      <w:pPr>
        <w:pStyle w:val="PL"/>
      </w:pPr>
      <w:r>
        <w:t xml:space="preserve">        - $ref: 'TS28623_GenericNrm.yaml#/components/schemas/Top'</w:t>
      </w:r>
    </w:p>
    <w:p w14:paraId="6BB64230" w14:textId="77777777" w:rsidR="00566FA2" w:rsidRDefault="00566FA2" w:rsidP="00566FA2">
      <w:pPr>
        <w:pStyle w:val="PL"/>
      </w:pPr>
      <w:r>
        <w:t xml:space="preserve">        - type: object</w:t>
      </w:r>
    </w:p>
    <w:p w14:paraId="4A161CCE" w14:textId="77777777" w:rsidR="00566FA2" w:rsidRDefault="00566FA2" w:rsidP="00566FA2">
      <w:pPr>
        <w:pStyle w:val="PL"/>
      </w:pPr>
      <w:r>
        <w:t xml:space="preserve">          properties:</w:t>
      </w:r>
    </w:p>
    <w:p w14:paraId="4D5BDDEE" w14:textId="77777777" w:rsidR="00566FA2" w:rsidRDefault="00566FA2" w:rsidP="00566FA2">
      <w:pPr>
        <w:pStyle w:val="PL"/>
      </w:pPr>
      <w:r>
        <w:t xml:space="preserve">            attributes:</w:t>
      </w:r>
    </w:p>
    <w:p w14:paraId="585DDE28" w14:textId="77777777" w:rsidR="00566FA2" w:rsidRDefault="00566FA2" w:rsidP="00566FA2">
      <w:pPr>
        <w:pStyle w:val="PL"/>
      </w:pPr>
      <w:r>
        <w:t xml:space="preserve">                  type: object</w:t>
      </w:r>
    </w:p>
    <w:p w14:paraId="2420978C" w14:textId="77777777" w:rsidR="00566FA2" w:rsidRDefault="00566FA2" w:rsidP="00566FA2">
      <w:pPr>
        <w:pStyle w:val="PL"/>
      </w:pPr>
      <w:r>
        <w:t xml:space="preserve">                  properties:</w:t>
      </w:r>
    </w:p>
    <w:p w14:paraId="1162A8BC" w14:textId="77777777" w:rsidR="00566FA2" w:rsidRDefault="00566FA2" w:rsidP="00566FA2">
      <w:pPr>
        <w:pStyle w:val="PL"/>
      </w:pPr>
      <w:r>
        <w:lastRenderedPageBreak/>
        <w:t xml:space="preserve">                    intrasystemANRManagementSwitch:</w:t>
      </w:r>
    </w:p>
    <w:p w14:paraId="10EFE3BB" w14:textId="77777777" w:rsidR="00566FA2" w:rsidRDefault="00566FA2" w:rsidP="00566FA2">
      <w:pPr>
        <w:pStyle w:val="PL"/>
      </w:pPr>
      <w:r>
        <w:t xml:space="preserve">                      type: boolean</w:t>
      </w:r>
    </w:p>
    <w:p w14:paraId="5E002F95" w14:textId="77777777" w:rsidR="00566FA2" w:rsidRDefault="00566FA2" w:rsidP="00566FA2">
      <w:pPr>
        <w:pStyle w:val="PL"/>
      </w:pPr>
      <w:r>
        <w:t xml:space="preserve">                    intersystemANRManagementSwitch:</w:t>
      </w:r>
    </w:p>
    <w:p w14:paraId="482E5F3D" w14:textId="77777777" w:rsidR="00566FA2" w:rsidRDefault="00566FA2" w:rsidP="00566FA2">
      <w:pPr>
        <w:pStyle w:val="PL"/>
      </w:pPr>
      <w:r>
        <w:t xml:space="preserve">                      type: boolean</w:t>
      </w:r>
    </w:p>
    <w:p w14:paraId="36088785" w14:textId="77777777" w:rsidR="00566FA2" w:rsidRDefault="00566FA2" w:rsidP="00566FA2">
      <w:pPr>
        <w:pStyle w:val="PL"/>
      </w:pPr>
    </w:p>
    <w:p w14:paraId="0043C36D" w14:textId="77777777" w:rsidR="00566FA2" w:rsidRDefault="00566FA2" w:rsidP="00566FA2">
      <w:pPr>
        <w:pStyle w:val="PL"/>
      </w:pPr>
      <w:r>
        <w:t xml:space="preserve">    DESManagementFunction-Single:</w:t>
      </w:r>
    </w:p>
    <w:p w14:paraId="42ACD25D" w14:textId="77777777" w:rsidR="00566FA2" w:rsidRDefault="00566FA2" w:rsidP="00566FA2">
      <w:pPr>
        <w:pStyle w:val="PL"/>
      </w:pPr>
      <w:r>
        <w:t xml:space="preserve">      allOf:</w:t>
      </w:r>
    </w:p>
    <w:p w14:paraId="7B0F023D" w14:textId="77777777" w:rsidR="00566FA2" w:rsidRDefault="00566FA2" w:rsidP="00566FA2">
      <w:pPr>
        <w:pStyle w:val="PL"/>
      </w:pPr>
      <w:r>
        <w:t xml:space="preserve">        - $ref: 'TS28623_GenericNrm.yaml#/components/schemas/Top'</w:t>
      </w:r>
    </w:p>
    <w:p w14:paraId="09D5DF31" w14:textId="77777777" w:rsidR="00566FA2" w:rsidRDefault="00566FA2" w:rsidP="00566FA2">
      <w:pPr>
        <w:pStyle w:val="PL"/>
      </w:pPr>
      <w:r>
        <w:t xml:space="preserve">        - type: object</w:t>
      </w:r>
    </w:p>
    <w:p w14:paraId="6CE0062F" w14:textId="77777777" w:rsidR="00566FA2" w:rsidRDefault="00566FA2" w:rsidP="00566FA2">
      <w:pPr>
        <w:pStyle w:val="PL"/>
      </w:pPr>
      <w:r>
        <w:t xml:space="preserve">          properties:</w:t>
      </w:r>
    </w:p>
    <w:p w14:paraId="695A196E" w14:textId="77777777" w:rsidR="00566FA2" w:rsidRDefault="00566FA2" w:rsidP="00566FA2">
      <w:pPr>
        <w:pStyle w:val="PL"/>
      </w:pPr>
      <w:r>
        <w:t xml:space="preserve">            attributes:</w:t>
      </w:r>
    </w:p>
    <w:p w14:paraId="408E8194" w14:textId="77777777" w:rsidR="00566FA2" w:rsidRDefault="00566FA2" w:rsidP="00566FA2">
      <w:pPr>
        <w:pStyle w:val="PL"/>
      </w:pPr>
      <w:r>
        <w:t xml:space="preserve">                  type: object</w:t>
      </w:r>
    </w:p>
    <w:p w14:paraId="360DE4D5" w14:textId="77777777" w:rsidR="00566FA2" w:rsidRDefault="00566FA2" w:rsidP="00566FA2">
      <w:pPr>
        <w:pStyle w:val="PL"/>
      </w:pPr>
      <w:r>
        <w:t xml:space="preserve">                  properties:</w:t>
      </w:r>
    </w:p>
    <w:p w14:paraId="4E107F98" w14:textId="77777777" w:rsidR="00566FA2" w:rsidRDefault="00566FA2" w:rsidP="00566FA2">
      <w:pPr>
        <w:pStyle w:val="PL"/>
      </w:pPr>
      <w:r>
        <w:t xml:space="preserve">                    desSwitch:</w:t>
      </w:r>
    </w:p>
    <w:p w14:paraId="69FBB73E" w14:textId="77777777" w:rsidR="00566FA2" w:rsidRDefault="00566FA2" w:rsidP="00566FA2">
      <w:pPr>
        <w:pStyle w:val="PL"/>
      </w:pPr>
      <w:r>
        <w:t xml:space="preserve">                      type: boolean</w:t>
      </w:r>
    </w:p>
    <w:p w14:paraId="78B1BB3C" w14:textId="77777777" w:rsidR="00566FA2" w:rsidRDefault="00566FA2" w:rsidP="00566FA2">
      <w:pPr>
        <w:pStyle w:val="PL"/>
      </w:pPr>
      <w:r>
        <w:t xml:space="preserve">                    intraRatEsActivationOriginalCellLoadParameters:</w:t>
      </w:r>
    </w:p>
    <w:p w14:paraId="5568D459" w14:textId="77777777" w:rsidR="00566FA2" w:rsidRDefault="00566FA2" w:rsidP="00566FA2">
      <w:pPr>
        <w:pStyle w:val="PL"/>
      </w:pPr>
      <w:r>
        <w:t xml:space="preserve">                      $ref: "#/components/schemas/IntraRatEsActivationOriginalCellLoadParameters"</w:t>
      </w:r>
    </w:p>
    <w:p w14:paraId="31A7355F" w14:textId="77777777" w:rsidR="00566FA2" w:rsidRDefault="00566FA2" w:rsidP="00566FA2">
      <w:pPr>
        <w:pStyle w:val="PL"/>
      </w:pPr>
      <w:r>
        <w:t xml:space="preserve">                    intraRatEsActivationCandidateCellsLoadParameters:</w:t>
      </w:r>
    </w:p>
    <w:p w14:paraId="76B74B96" w14:textId="77777777" w:rsidR="00566FA2" w:rsidRDefault="00566FA2" w:rsidP="00566FA2">
      <w:pPr>
        <w:pStyle w:val="PL"/>
      </w:pPr>
      <w:r>
        <w:t xml:space="preserve">                      $ref: "#/components/schemas/IntraRatEsActivationCandidateCellsLoadParameters"</w:t>
      </w:r>
    </w:p>
    <w:p w14:paraId="70DB9DAB" w14:textId="77777777" w:rsidR="00566FA2" w:rsidRDefault="00566FA2" w:rsidP="00566FA2">
      <w:pPr>
        <w:pStyle w:val="PL"/>
      </w:pPr>
      <w:r>
        <w:t xml:space="preserve">                    intraRatEsDeactivationCandidateCellsLoadParameters:</w:t>
      </w:r>
    </w:p>
    <w:p w14:paraId="343CA3C8" w14:textId="77777777" w:rsidR="00566FA2" w:rsidRDefault="00566FA2" w:rsidP="00566FA2">
      <w:pPr>
        <w:pStyle w:val="PL"/>
      </w:pPr>
      <w:r>
        <w:t xml:space="preserve">                      $ref: "#/components/schemas/IntraRatEsDeactivationCandidateCellsLoadParameters"</w:t>
      </w:r>
    </w:p>
    <w:p w14:paraId="1563F079" w14:textId="77777777" w:rsidR="00566FA2" w:rsidRDefault="00566FA2" w:rsidP="00566FA2">
      <w:pPr>
        <w:pStyle w:val="PL"/>
      </w:pPr>
      <w:r>
        <w:t xml:space="preserve">                    esNotAllowedTimePeriod:</w:t>
      </w:r>
    </w:p>
    <w:p w14:paraId="360D0A01" w14:textId="77777777" w:rsidR="00566FA2" w:rsidRDefault="00566FA2" w:rsidP="00566FA2">
      <w:pPr>
        <w:pStyle w:val="PL"/>
      </w:pPr>
      <w:r>
        <w:t xml:space="preserve">                      $ref: "#/components/schemas/EsNotAllowedTimePeriod"</w:t>
      </w:r>
    </w:p>
    <w:p w14:paraId="2D459D1C" w14:textId="77777777" w:rsidR="00566FA2" w:rsidRDefault="00566FA2" w:rsidP="00566FA2">
      <w:pPr>
        <w:pStyle w:val="PL"/>
      </w:pPr>
      <w:r>
        <w:t xml:space="preserve">                    interRatEsActivationOriginalCellParameters:</w:t>
      </w:r>
    </w:p>
    <w:p w14:paraId="62A8FF5B" w14:textId="77777777" w:rsidR="00566FA2" w:rsidRDefault="00566FA2" w:rsidP="00566FA2">
      <w:pPr>
        <w:pStyle w:val="PL"/>
      </w:pPr>
      <w:r>
        <w:t xml:space="preserve">                      $ref: "#/components/schemas/InterRatEsActivationOriginalCellParameters"</w:t>
      </w:r>
    </w:p>
    <w:p w14:paraId="08592B24" w14:textId="77777777" w:rsidR="00566FA2" w:rsidRDefault="00566FA2" w:rsidP="00566FA2">
      <w:pPr>
        <w:pStyle w:val="PL"/>
      </w:pPr>
      <w:r>
        <w:t xml:space="preserve">                    interRatEsActivationCandidateCellParameters:</w:t>
      </w:r>
    </w:p>
    <w:p w14:paraId="5FD8B8D3" w14:textId="77777777" w:rsidR="00566FA2" w:rsidRDefault="00566FA2" w:rsidP="00566FA2">
      <w:pPr>
        <w:pStyle w:val="PL"/>
      </w:pPr>
      <w:r>
        <w:t xml:space="preserve">                      $ref: "#/components/schemas/InterRatEsActivationCandidateCellParameters"</w:t>
      </w:r>
    </w:p>
    <w:p w14:paraId="18377210" w14:textId="77777777" w:rsidR="00566FA2" w:rsidRDefault="00566FA2" w:rsidP="00566FA2">
      <w:pPr>
        <w:pStyle w:val="PL"/>
      </w:pPr>
      <w:r>
        <w:t xml:space="preserve">                    interRatEsDeactivationCandidateCellParameters:</w:t>
      </w:r>
    </w:p>
    <w:p w14:paraId="221F8982" w14:textId="77777777" w:rsidR="00566FA2" w:rsidRDefault="00566FA2" w:rsidP="00566FA2">
      <w:pPr>
        <w:pStyle w:val="PL"/>
      </w:pPr>
      <w:r>
        <w:t xml:space="preserve">                      $ref: "#/components/schemas/InterRatEsDeactivationCandidateCellParameters"</w:t>
      </w:r>
    </w:p>
    <w:p w14:paraId="2EEB14D2" w14:textId="77777777" w:rsidR="00566FA2" w:rsidRDefault="00566FA2" w:rsidP="00566FA2">
      <w:pPr>
        <w:pStyle w:val="PL"/>
      </w:pPr>
      <w:r>
        <w:t xml:space="preserve">                    isProbingCapable:</w:t>
      </w:r>
    </w:p>
    <w:p w14:paraId="0B8A98E7" w14:textId="77777777" w:rsidR="00566FA2" w:rsidRDefault="00566FA2" w:rsidP="00566FA2">
      <w:pPr>
        <w:pStyle w:val="PL"/>
      </w:pPr>
      <w:r>
        <w:t xml:space="preserve">                      type: string</w:t>
      </w:r>
    </w:p>
    <w:p w14:paraId="5F189CE0" w14:textId="77777777" w:rsidR="00566FA2" w:rsidRDefault="00566FA2" w:rsidP="00566FA2">
      <w:pPr>
        <w:pStyle w:val="PL"/>
      </w:pPr>
      <w:r>
        <w:t xml:space="preserve">                      enum:</w:t>
      </w:r>
    </w:p>
    <w:p w14:paraId="4E4717BD" w14:textId="77777777" w:rsidR="00566FA2" w:rsidRDefault="00566FA2" w:rsidP="00566FA2">
      <w:pPr>
        <w:pStyle w:val="PL"/>
      </w:pPr>
      <w:r>
        <w:t xml:space="preserve">                         - yes</w:t>
      </w:r>
    </w:p>
    <w:p w14:paraId="186689C0" w14:textId="77777777" w:rsidR="00566FA2" w:rsidRDefault="00566FA2" w:rsidP="00566FA2">
      <w:pPr>
        <w:pStyle w:val="PL"/>
      </w:pPr>
      <w:r>
        <w:t xml:space="preserve">                         - no</w:t>
      </w:r>
    </w:p>
    <w:p w14:paraId="30BF474B" w14:textId="77777777" w:rsidR="00566FA2" w:rsidRDefault="00566FA2" w:rsidP="00566FA2">
      <w:pPr>
        <w:pStyle w:val="PL"/>
      </w:pPr>
      <w:r>
        <w:t xml:space="preserve">                    energySavingState:</w:t>
      </w:r>
    </w:p>
    <w:p w14:paraId="351ED918" w14:textId="77777777" w:rsidR="00566FA2" w:rsidRDefault="00566FA2" w:rsidP="00566FA2">
      <w:pPr>
        <w:pStyle w:val="PL"/>
      </w:pPr>
      <w:r>
        <w:t xml:space="preserve">                      type: string</w:t>
      </w:r>
    </w:p>
    <w:p w14:paraId="7B7B472E" w14:textId="77777777" w:rsidR="00566FA2" w:rsidRDefault="00566FA2" w:rsidP="00566FA2">
      <w:pPr>
        <w:pStyle w:val="PL"/>
      </w:pPr>
      <w:r>
        <w:t xml:space="preserve">                      enum:</w:t>
      </w:r>
    </w:p>
    <w:p w14:paraId="4366AB45" w14:textId="77777777" w:rsidR="00566FA2" w:rsidRDefault="00566FA2" w:rsidP="00566FA2">
      <w:pPr>
        <w:pStyle w:val="PL"/>
      </w:pPr>
      <w:r>
        <w:t xml:space="preserve">                         - isNotEnergySaving</w:t>
      </w:r>
    </w:p>
    <w:p w14:paraId="54C53DC6" w14:textId="77777777" w:rsidR="00566FA2" w:rsidRDefault="00566FA2" w:rsidP="00566FA2">
      <w:pPr>
        <w:pStyle w:val="PL"/>
      </w:pPr>
      <w:r>
        <w:t xml:space="preserve">                         - isEnergySaving</w:t>
      </w:r>
    </w:p>
    <w:p w14:paraId="2DDFA840" w14:textId="77777777" w:rsidR="00566FA2" w:rsidRDefault="00566FA2" w:rsidP="00566FA2">
      <w:pPr>
        <w:pStyle w:val="PL"/>
      </w:pPr>
    </w:p>
    <w:p w14:paraId="7846787D" w14:textId="77777777" w:rsidR="00566FA2" w:rsidRDefault="00566FA2" w:rsidP="00566FA2">
      <w:pPr>
        <w:pStyle w:val="PL"/>
      </w:pPr>
      <w:r>
        <w:t xml:space="preserve">    DRACHOptimizationFunction-Single:</w:t>
      </w:r>
    </w:p>
    <w:p w14:paraId="42893A10" w14:textId="77777777" w:rsidR="00566FA2" w:rsidRDefault="00566FA2" w:rsidP="00566FA2">
      <w:pPr>
        <w:pStyle w:val="PL"/>
      </w:pPr>
      <w:r>
        <w:t xml:space="preserve">      allOf:</w:t>
      </w:r>
    </w:p>
    <w:p w14:paraId="25854BF5" w14:textId="77777777" w:rsidR="00566FA2" w:rsidRDefault="00566FA2" w:rsidP="00566FA2">
      <w:pPr>
        <w:pStyle w:val="PL"/>
      </w:pPr>
      <w:r>
        <w:t xml:space="preserve">        - $ref: 'TS28623_GenericNrm.yaml#/components/schemas/Top'</w:t>
      </w:r>
    </w:p>
    <w:p w14:paraId="05BFCF2C" w14:textId="77777777" w:rsidR="00566FA2" w:rsidRDefault="00566FA2" w:rsidP="00566FA2">
      <w:pPr>
        <w:pStyle w:val="PL"/>
      </w:pPr>
      <w:r>
        <w:t xml:space="preserve">        - type: object</w:t>
      </w:r>
    </w:p>
    <w:p w14:paraId="2A7B844E" w14:textId="77777777" w:rsidR="00566FA2" w:rsidRDefault="00566FA2" w:rsidP="00566FA2">
      <w:pPr>
        <w:pStyle w:val="PL"/>
      </w:pPr>
      <w:r>
        <w:t xml:space="preserve">          properties:</w:t>
      </w:r>
    </w:p>
    <w:p w14:paraId="5F8F7C73" w14:textId="77777777" w:rsidR="00566FA2" w:rsidRDefault="00566FA2" w:rsidP="00566FA2">
      <w:pPr>
        <w:pStyle w:val="PL"/>
      </w:pPr>
      <w:r>
        <w:t xml:space="preserve">            attributes:</w:t>
      </w:r>
    </w:p>
    <w:p w14:paraId="1EA638FF" w14:textId="77777777" w:rsidR="00566FA2" w:rsidRDefault="00566FA2" w:rsidP="00566FA2">
      <w:pPr>
        <w:pStyle w:val="PL"/>
      </w:pPr>
      <w:r>
        <w:t xml:space="preserve">                  type: object</w:t>
      </w:r>
    </w:p>
    <w:p w14:paraId="69E553B8" w14:textId="77777777" w:rsidR="00566FA2" w:rsidRDefault="00566FA2" w:rsidP="00566FA2">
      <w:pPr>
        <w:pStyle w:val="PL"/>
      </w:pPr>
      <w:r>
        <w:t xml:space="preserve">                  properties:</w:t>
      </w:r>
    </w:p>
    <w:p w14:paraId="1DC9A5D1" w14:textId="77777777" w:rsidR="00566FA2" w:rsidRDefault="00566FA2" w:rsidP="00566FA2">
      <w:pPr>
        <w:pStyle w:val="PL"/>
      </w:pPr>
      <w:r>
        <w:t xml:space="preserve">                    drachOptimizationControl:</w:t>
      </w:r>
    </w:p>
    <w:p w14:paraId="5BEB12F3" w14:textId="77777777" w:rsidR="00566FA2" w:rsidRDefault="00566FA2" w:rsidP="00566FA2">
      <w:pPr>
        <w:pStyle w:val="PL"/>
      </w:pPr>
      <w:r>
        <w:t xml:space="preserve">                      type: boolean</w:t>
      </w:r>
    </w:p>
    <w:p w14:paraId="6442CDD1" w14:textId="77777777" w:rsidR="00566FA2" w:rsidRDefault="00566FA2" w:rsidP="00566FA2">
      <w:pPr>
        <w:pStyle w:val="PL"/>
      </w:pPr>
      <w:r>
        <w:t xml:space="preserve">                    ueAccPro</w:t>
      </w:r>
      <w:ins w:id="14" w:author="Author">
        <w:r>
          <w:t>ba</w:t>
        </w:r>
      </w:ins>
      <w:r>
        <w:t>bilityDist:</w:t>
      </w:r>
    </w:p>
    <w:p w14:paraId="71DEA716" w14:textId="77777777" w:rsidR="00566FA2" w:rsidRDefault="00566FA2" w:rsidP="00566FA2">
      <w:pPr>
        <w:pStyle w:val="PL"/>
      </w:pPr>
      <w:r>
        <w:t xml:space="preserve">                      $ref: "#/components/schemas/UeAccPro</w:t>
      </w:r>
      <w:ins w:id="15" w:author="Author">
        <w:r>
          <w:t>ba</w:t>
        </w:r>
      </w:ins>
      <w:r>
        <w:t>bilityDist"</w:t>
      </w:r>
    </w:p>
    <w:p w14:paraId="05BCE0DF" w14:textId="77777777" w:rsidR="00566FA2" w:rsidRDefault="00566FA2" w:rsidP="00566FA2">
      <w:pPr>
        <w:pStyle w:val="PL"/>
      </w:pPr>
      <w:r>
        <w:t xml:space="preserve">                    ueAccDelayPro</w:t>
      </w:r>
      <w:ins w:id="16" w:author="Author">
        <w:r>
          <w:t>ba</w:t>
        </w:r>
      </w:ins>
      <w:r>
        <w:t>bilityDist:</w:t>
      </w:r>
    </w:p>
    <w:p w14:paraId="3A0B7173" w14:textId="77777777" w:rsidR="00566FA2" w:rsidRDefault="00566FA2" w:rsidP="00566FA2">
      <w:pPr>
        <w:pStyle w:val="PL"/>
      </w:pPr>
      <w:r>
        <w:t xml:space="preserve">                      $ref: "#/components/schemas/UeAccDelayPro</w:t>
      </w:r>
      <w:ins w:id="17" w:author="Author">
        <w:r>
          <w:t>ba</w:t>
        </w:r>
      </w:ins>
      <w:r>
        <w:t>bilityDist"</w:t>
      </w:r>
    </w:p>
    <w:p w14:paraId="640C2995" w14:textId="77777777" w:rsidR="00566FA2" w:rsidRDefault="00566FA2" w:rsidP="00566FA2">
      <w:pPr>
        <w:pStyle w:val="PL"/>
      </w:pPr>
      <w:r>
        <w:t xml:space="preserve">        - $ref: 'TS28623_GenericNrm.yaml#/components/schemas/ManagedFunction-ncO'</w:t>
      </w:r>
    </w:p>
    <w:p w14:paraId="41A42D0B" w14:textId="77777777" w:rsidR="00566FA2" w:rsidRDefault="00566FA2" w:rsidP="00566FA2">
      <w:pPr>
        <w:pStyle w:val="PL"/>
      </w:pPr>
    </w:p>
    <w:p w14:paraId="5260D8C2" w14:textId="77777777" w:rsidR="00566FA2" w:rsidRDefault="00566FA2" w:rsidP="00566FA2">
      <w:pPr>
        <w:pStyle w:val="PL"/>
      </w:pPr>
      <w:r>
        <w:t xml:space="preserve">    DMROFunction-Single:</w:t>
      </w:r>
    </w:p>
    <w:p w14:paraId="68687B8B" w14:textId="77777777" w:rsidR="00566FA2" w:rsidRDefault="00566FA2" w:rsidP="00566FA2">
      <w:pPr>
        <w:pStyle w:val="PL"/>
      </w:pPr>
      <w:r>
        <w:t xml:space="preserve">      allOf:</w:t>
      </w:r>
    </w:p>
    <w:p w14:paraId="0B586103" w14:textId="77777777" w:rsidR="00566FA2" w:rsidRDefault="00566FA2" w:rsidP="00566FA2">
      <w:pPr>
        <w:pStyle w:val="PL"/>
      </w:pPr>
      <w:r>
        <w:t xml:space="preserve">        - $ref: 'TS28623_GenericNrm.yaml#/components/schemas/Top'</w:t>
      </w:r>
    </w:p>
    <w:p w14:paraId="588E5793" w14:textId="77777777" w:rsidR="00566FA2" w:rsidRDefault="00566FA2" w:rsidP="00566FA2">
      <w:pPr>
        <w:pStyle w:val="PL"/>
      </w:pPr>
      <w:r>
        <w:t xml:space="preserve">        - type: object</w:t>
      </w:r>
    </w:p>
    <w:p w14:paraId="67C2980A" w14:textId="77777777" w:rsidR="00566FA2" w:rsidRDefault="00566FA2" w:rsidP="00566FA2">
      <w:pPr>
        <w:pStyle w:val="PL"/>
      </w:pPr>
      <w:r>
        <w:t xml:space="preserve">          properties:</w:t>
      </w:r>
    </w:p>
    <w:p w14:paraId="2F4F9837" w14:textId="77777777" w:rsidR="00566FA2" w:rsidRDefault="00566FA2" w:rsidP="00566FA2">
      <w:pPr>
        <w:pStyle w:val="PL"/>
      </w:pPr>
      <w:r>
        <w:t xml:space="preserve">            attributes: </w:t>
      </w:r>
    </w:p>
    <w:p w14:paraId="1B8F54FE" w14:textId="77777777" w:rsidR="00566FA2" w:rsidRDefault="00566FA2" w:rsidP="00566FA2">
      <w:pPr>
        <w:pStyle w:val="PL"/>
      </w:pPr>
      <w:r>
        <w:t xml:space="preserve">                  type: object</w:t>
      </w:r>
    </w:p>
    <w:p w14:paraId="64BC5409" w14:textId="77777777" w:rsidR="00566FA2" w:rsidRDefault="00566FA2" w:rsidP="00566FA2">
      <w:pPr>
        <w:pStyle w:val="PL"/>
      </w:pPr>
      <w:r>
        <w:t xml:space="preserve">                  properties:</w:t>
      </w:r>
    </w:p>
    <w:p w14:paraId="27F0CD37" w14:textId="77777777" w:rsidR="00566FA2" w:rsidRDefault="00566FA2" w:rsidP="00566FA2">
      <w:pPr>
        <w:pStyle w:val="PL"/>
      </w:pPr>
      <w:r>
        <w:t xml:space="preserve">                    dmroControl:</w:t>
      </w:r>
    </w:p>
    <w:p w14:paraId="5BFD78B1" w14:textId="77777777" w:rsidR="00566FA2" w:rsidRDefault="00566FA2" w:rsidP="00566FA2">
      <w:pPr>
        <w:pStyle w:val="PL"/>
      </w:pPr>
      <w:r>
        <w:t xml:space="preserve">                      type: boolean</w:t>
      </w:r>
    </w:p>
    <w:p w14:paraId="260C039B" w14:textId="77777777" w:rsidR="00566FA2" w:rsidRDefault="00566FA2" w:rsidP="00566FA2">
      <w:pPr>
        <w:pStyle w:val="PL"/>
      </w:pPr>
      <w:r>
        <w:t xml:space="preserve">                    maximumDeviationHoTrigger:</w:t>
      </w:r>
    </w:p>
    <w:p w14:paraId="35F31AF7" w14:textId="77777777" w:rsidR="00566FA2" w:rsidRDefault="00566FA2" w:rsidP="00566FA2">
      <w:pPr>
        <w:pStyle w:val="PL"/>
      </w:pPr>
      <w:r>
        <w:t xml:space="preserve">                      $ref: '#/components/schemas/MaximumDeviationHoTrigger'</w:t>
      </w:r>
    </w:p>
    <w:p w14:paraId="4A5E3E69" w14:textId="77777777" w:rsidR="00566FA2" w:rsidRDefault="00566FA2" w:rsidP="00566FA2">
      <w:pPr>
        <w:pStyle w:val="PL"/>
      </w:pPr>
      <w:r>
        <w:t xml:space="preserve">                    minimumTimeBetweenHoTriggerChange:</w:t>
      </w:r>
    </w:p>
    <w:p w14:paraId="1C8D2354" w14:textId="77777777" w:rsidR="00566FA2" w:rsidRDefault="00566FA2" w:rsidP="00566FA2">
      <w:pPr>
        <w:pStyle w:val="PL"/>
      </w:pPr>
      <w:r>
        <w:t xml:space="preserve">                      $ref: '#/components/schemas/MinimumTimeBetweenHoTriggerChange'</w:t>
      </w:r>
    </w:p>
    <w:p w14:paraId="6D91178B" w14:textId="77777777" w:rsidR="00566FA2" w:rsidRDefault="00566FA2" w:rsidP="00566FA2">
      <w:pPr>
        <w:pStyle w:val="PL"/>
      </w:pPr>
      <w:r>
        <w:t xml:space="preserve">                    tstoreUEcntxt:</w:t>
      </w:r>
    </w:p>
    <w:p w14:paraId="72411B04" w14:textId="77777777" w:rsidR="00566FA2" w:rsidRDefault="00566FA2" w:rsidP="00566FA2">
      <w:pPr>
        <w:pStyle w:val="PL"/>
      </w:pPr>
      <w:r>
        <w:t xml:space="preserve">                      $ref: '#/components/schemas/TstoreUEcntxt'</w:t>
      </w:r>
    </w:p>
    <w:p w14:paraId="46B65B78" w14:textId="77777777" w:rsidR="00566FA2" w:rsidRDefault="00566FA2" w:rsidP="00566FA2">
      <w:pPr>
        <w:pStyle w:val="PL"/>
      </w:pPr>
    </w:p>
    <w:p w14:paraId="5CDFDD8A" w14:textId="77777777" w:rsidR="00566FA2" w:rsidRDefault="00566FA2" w:rsidP="00566FA2">
      <w:pPr>
        <w:pStyle w:val="PL"/>
      </w:pPr>
      <w:r>
        <w:t xml:space="preserve">    DPCIConfigurationFunction-Single:</w:t>
      </w:r>
    </w:p>
    <w:p w14:paraId="1342D3E6" w14:textId="77777777" w:rsidR="00566FA2" w:rsidRDefault="00566FA2" w:rsidP="00566FA2">
      <w:pPr>
        <w:pStyle w:val="PL"/>
      </w:pPr>
      <w:r>
        <w:t xml:space="preserve">      allOf:</w:t>
      </w:r>
    </w:p>
    <w:p w14:paraId="05C7CD17" w14:textId="77777777" w:rsidR="00566FA2" w:rsidRDefault="00566FA2" w:rsidP="00566FA2">
      <w:pPr>
        <w:pStyle w:val="PL"/>
      </w:pPr>
      <w:r>
        <w:t xml:space="preserve">        - $ref: 'TS28623_GenericNrm.yaml#/components/schemas/Top'</w:t>
      </w:r>
    </w:p>
    <w:p w14:paraId="5D13971D" w14:textId="77777777" w:rsidR="00566FA2" w:rsidRDefault="00566FA2" w:rsidP="00566FA2">
      <w:pPr>
        <w:pStyle w:val="PL"/>
      </w:pPr>
      <w:r>
        <w:t xml:space="preserve">        - type: object</w:t>
      </w:r>
    </w:p>
    <w:p w14:paraId="5399105F" w14:textId="77777777" w:rsidR="00566FA2" w:rsidRDefault="00566FA2" w:rsidP="00566FA2">
      <w:pPr>
        <w:pStyle w:val="PL"/>
      </w:pPr>
      <w:r>
        <w:lastRenderedPageBreak/>
        <w:t xml:space="preserve">          properties:</w:t>
      </w:r>
    </w:p>
    <w:p w14:paraId="3215E860" w14:textId="77777777" w:rsidR="00566FA2" w:rsidRDefault="00566FA2" w:rsidP="00566FA2">
      <w:pPr>
        <w:pStyle w:val="PL"/>
      </w:pPr>
      <w:r>
        <w:t xml:space="preserve">            attributes:</w:t>
      </w:r>
    </w:p>
    <w:p w14:paraId="0D8078E1" w14:textId="77777777" w:rsidR="00566FA2" w:rsidRDefault="00566FA2" w:rsidP="00566FA2">
      <w:pPr>
        <w:pStyle w:val="PL"/>
      </w:pPr>
      <w:r>
        <w:t xml:space="preserve">                  type: object</w:t>
      </w:r>
    </w:p>
    <w:p w14:paraId="14AA0697" w14:textId="77777777" w:rsidR="00566FA2" w:rsidRDefault="00566FA2" w:rsidP="00566FA2">
      <w:pPr>
        <w:pStyle w:val="PL"/>
      </w:pPr>
      <w:r>
        <w:t xml:space="preserve">                  properties:</w:t>
      </w:r>
    </w:p>
    <w:p w14:paraId="59CB80D5" w14:textId="77777777" w:rsidR="00566FA2" w:rsidRDefault="00566FA2" w:rsidP="00566FA2">
      <w:pPr>
        <w:pStyle w:val="PL"/>
      </w:pPr>
      <w:r>
        <w:t xml:space="preserve">                    dPciConfigurationControl:</w:t>
      </w:r>
    </w:p>
    <w:p w14:paraId="6F1A4B22" w14:textId="77777777" w:rsidR="00566FA2" w:rsidRDefault="00566FA2" w:rsidP="00566FA2">
      <w:pPr>
        <w:pStyle w:val="PL"/>
      </w:pPr>
      <w:r>
        <w:t xml:space="preserve">                      type: boolean</w:t>
      </w:r>
    </w:p>
    <w:p w14:paraId="5EC15CCC" w14:textId="77777777" w:rsidR="00566FA2" w:rsidRDefault="00566FA2" w:rsidP="00566FA2">
      <w:pPr>
        <w:pStyle w:val="PL"/>
      </w:pPr>
      <w:r>
        <w:t xml:space="preserve">                    nRPciList:</w:t>
      </w:r>
    </w:p>
    <w:p w14:paraId="3B11EB48" w14:textId="77777777" w:rsidR="00566FA2" w:rsidRDefault="00566FA2" w:rsidP="00566FA2">
      <w:pPr>
        <w:pStyle w:val="PL"/>
      </w:pPr>
      <w:r>
        <w:t xml:space="preserve">                      $ref: "#/components/schemas/NRPciList"</w:t>
      </w:r>
    </w:p>
    <w:p w14:paraId="397BF595" w14:textId="77777777" w:rsidR="00566FA2" w:rsidRDefault="00566FA2" w:rsidP="00566FA2">
      <w:pPr>
        <w:pStyle w:val="PL"/>
      </w:pPr>
    </w:p>
    <w:p w14:paraId="63893975" w14:textId="77777777" w:rsidR="00566FA2" w:rsidRDefault="00566FA2" w:rsidP="00566FA2">
      <w:pPr>
        <w:pStyle w:val="PL"/>
      </w:pPr>
      <w:r>
        <w:t xml:space="preserve">    CPCIConfigurationFunction-Single:</w:t>
      </w:r>
    </w:p>
    <w:p w14:paraId="226E1FA9" w14:textId="77777777" w:rsidR="00566FA2" w:rsidRDefault="00566FA2" w:rsidP="00566FA2">
      <w:pPr>
        <w:pStyle w:val="PL"/>
      </w:pPr>
      <w:r>
        <w:t xml:space="preserve">      allOf:</w:t>
      </w:r>
    </w:p>
    <w:p w14:paraId="75C16E48" w14:textId="77777777" w:rsidR="00566FA2" w:rsidRDefault="00566FA2" w:rsidP="00566FA2">
      <w:pPr>
        <w:pStyle w:val="PL"/>
      </w:pPr>
      <w:r>
        <w:t xml:space="preserve">        - $ref: 'TS28623_GenericNrm.yaml#/components/schemas/Top'</w:t>
      </w:r>
    </w:p>
    <w:p w14:paraId="18B0C2D5" w14:textId="77777777" w:rsidR="00566FA2" w:rsidRDefault="00566FA2" w:rsidP="00566FA2">
      <w:pPr>
        <w:pStyle w:val="PL"/>
      </w:pPr>
      <w:r>
        <w:t xml:space="preserve">        - type: object</w:t>
      </w:r>
    </w:p>
    <w:p w14:paraId="502F36D3" w14:textId="77777777" w:rsidR="00566FA2" w:rsidRDefault="00566FA2" w:rsidP="00566FA2">
      <w:pPr>
        <w:pStyle w:val="PL"/>
      </w:pPr>
      <w:r>
        <w:t xml:space="preserve">          properties:</w:t>
      </w:r>
    </w:p>
    <w:p w14:paraId="3E572780" w14:textId="77777777" w:rsidR="00566FA2" w:rsidRDefault="00566FA2" w:rsidP="00566FA2">
      <w:pPr>
        <w:pStyle w:val="PL"/>
      </w:pPr>
      <w:r>
        <w:t xml:space="preserve">            attributes:</w:t>
      </w:r>
    </w:p>
    <w:p w14:paraId="30933417" w14:textId="77777777" w:rsidR="00566FA2" w:rsidRDefault="00566FA2" w:rsidP="00566FA2">
      <w:pPr>
        <w:pStyle w:val="PL"/>
      </w:pPr>
      <w:r>
        <w:t xml:space="preserve">                  type: object</w:t>
      </w:r>
    </w:p>
    <w:p w14:paraId="1A4220FD" w14:textId="77777777" w:rsidR="00566FA2" w:rsidRDefault="00566FA2" w:rsidP="00566FA2">
      <w:pPr>
        <w:pStyle w:val="PL"/>
      </w:pPr>
      <w:r>
        <w:t xml:space="preserve">                  properties:</w:t>
      </w:r>
    </w:p>
    <w:p w14:paraId="75F83A16" w14:textId="77777777" w:rsidR="00566FA2" w:rsidRDefault="00566FA2" w:rsidP="00566FA2">
      <w:pPr>
        <w:pStyle w:val="PL"/>
      </w:pPr>
      <w:r>
        <w:t xml:space="preserve">                    cPciConfigurationControl:</w:t>
      </w:r>
    </w:p>
    <w:p w14:paraId="4ED95654" w14:textId="77777777" w:rsidR="00566FA2" w:rsidRDefault="00566FA2" w:rsidP="00566FA2">
      <w:pPr>
        <w:pStyle w:val="PL"/>
      </w:pPr>
      <w:r>
        <w:t xml:space="preserve">                      type: boolean</w:t>
      </w:r>
    </w:p>
    <w:p w14:paraId="02D1A392" w14:textId="77777777" w:rsidR="00566FA2" w:rsidRDefault="00566FA2" w:rsidP="00566FA2">
      <w:pPr>
        <w:pStyle w:val="PL"/>
      </w:pPr>
      <w:r>
        <w:t xml:space="preserve">                    cSonPciList:</w:t>
      </w:r>
    </w:p>
    <w:p w14:paraId="3F7CBD5B" w14:textId="77777777" w:rsidR="00566FA2" w:rsidRDefault="00566FA2" w:rsidP="00566FA2">
      <w:pPr>
        <w:pStyle w:val="PL"/>
      </w:pPr>
      <w:r>
        <w:t xml:space="preserve">                      $ref: "#/components/schemas/CSonPciList"</w:t>
      </w:r>
    </w:p>
    <w:p w14:paraId="2F791112" w14:textId="77777777" w:rsidR="00566FA2" w:rsidRDefault="00566FA2" w:rsidP="00566FA2">
      <w:pPr>
        <w:pStyle w:val="PL"/>
      </w:pPr>
    </w:p>
    <w:p w14:paraId="5290B52E" w14:textId="77777777" w:rsidR="00566FA2" w:rsidRDefault="00566FA2" w:rsidP="00566FA2">
      <w:pPr>
        <w:pStyle w:val="PL"/>
      </w:pPr>
      <w:r>
        <w:t xml:space="preserve">    CESManagementFunction-Single:</w:t>
      </w:r>
    </w:p>
    <w:p w14:paraId="14839728" w14:textId="77777777" w:rsidR="00566FA2" w:rsidRDefault="00566FA2" w:rsidP="00566FA2">
      <w:pPr>
        <w:pStyle w:val="PL"/>
      </w:pPr>
      <w:r>
        <w:t xml:space="preserve">      allOf:</w:t>
      </w:r>
    </w:p>
    <w:p w14:paraId="174A8D29" w14:textId="77777777" w:rsidR="00566FA2" w:rsidRDefault="00566FA2" w:rsidP="00566FA2">
      <w:pPr>
        <w:pStyle w:val="PL"/>
      </w:pPr>
      <w:r>
        <w:t xml:space="preserve">        - $ref: 'TS28623_GenericNrm.yaml#/components/schemas/Top'</w:t>
      </w:r>
    </w:p>
    <w:p w14:paraId="22161724" w14:textId="77777777" w:rsidR="00566FA2" w:rsidRDefault="00566FA2" w:rsidP="00566FA2">
      <w:pPr>
        <w:pStyle w:val="PL"/>
      </w:pPr>
      <w:r>
        <w:t xml:space="preserve">        - type: object</w:t>
      </w:r>
    </w:p>
    <w:p w14:paraId="4482913A" w14:textId="77777777" w:rsidR="00566FA2" w:rsidRDefault="00566FA2" w:rsidP="00566FA2">
      <w:pPr>
        <w:pStyle w:val="PL"/>
      </w:pPr>
      <w:r>
        <w:t xml:space="preserve">          properties:</w:t>
      </w:r>
    </w:p>
    <w:p w14:paraId="600A2D0B" w14:textId="77777777" w:rsidR="00566FA2" w:rsidRDefault="00566FA2" w:rsidP="00566FA2">
      <w:pPr>
        <w:pStyle w:val="PL"/>
      </w:pPr>
      <w:r>
        <w:t xml:space="preserve">            attributes:</w:t>
      </w:r>
    </w:p>
    <w:p w14:paraId="016EEA13" w14:textId="77777777" w:rsidR="00566FA2" w:rsidRDefault="00566FA2" w:rsidP="00566FA2">
      <w:pPr>
        <w:pStyle w:val="PL"/>
      </w:pPr>
      <w:r>
        <w:t xml:space="preserve">                  type: object</w:t>
      </w:r>
    </w:p>
    <w:p w14:paraId="17167DAC" w14:textId="77777777" w:rsidR="00566FA2" w:rsidRDefault="00566FA2" w:rsidP="00566FA2">
      <w:pPr>
        <w:pStyle w:val="PL"/>
      </w:pPr>
      <w:r>
        <w:t xml:space="preserve">                  properties:</w:t>
      </w:r>
    </w:p>
    <w:p w14:paraId="54DFEDC0" w14:textId="77777777" w:rsidR="00566FA2" w:rsidRDefault="00566FA2" w:rsidP="00566FA2">
      <w:pPr>
        <w:pStyle w:val="PL"/>
      </w:pPr>
      <w:r>
        <w:t xml:space="preserve">                    cesSwitch:</w:t>
      </w:r>
    </w:p>
    <w:p w14:paraId="2DB0C1EB" w14:textId="77777777" w:rsidR="00566FA2" w:rsidRDefault="00566FA2" w:rsidP="00566FA2">
      <w:pPr>
        <w:pStyle w:val="PL"/>
      </w:pPr>
      <w:r>
        <w:t xml:space="preserve">                      type: boolean</w:t>
      </w:r>
    </w:p>
    <w:p w14:paraId="710C2A63" w14:textId="77777777" w:rsidR="00566FA2" w:rsidRDefault="00566FA2" w:rsidP="00566FA2">
      <w:pPr>
        <w:pStyle w:val="PL"/>
      </w:pPr>
      <w:r>
        <w:t xml:space="preserve">                    intraRatEsActivationOriginalCellLoadParameters:</w:t>
      </w:r>
    </w:p>
    <w:p w14:paraId="7AC305E2" w14:textId="77777777" w:rsidR="00566FA2" w:rsidRDefault="00566FA2" w:rsidP="00566FA2">
      <w:pPr>
        <w:pStyle w:val="PL"/>
      </w:pPr>
      <w:r>
        <w:t xml:space="preserve">                      $ref: "#/components/schemas/IntraRatEsActivationOriginalCellLoadParameters"</w:t>
      </w:r>
    </w:p>
    <w:p w14:paraId="26C59AED" w14:textId="77777777" w:rsidR="00566FA2" w:rsidRDefault="00566FA2" w:rsidP="00566FA2">
      <w:pPr>
        <w:pStyle w:val="PL"/>
      </w:pPr>
      <w:r>
        <w:t xml:space="preserve">                    intraRatEsActivationCandidateCellsLoadParameters:</w:t>
      </w:r>
    </w:p>
    <w:p w14:paraId="05D53843" w14:textId="77777777" w:rsidR="00566FA2" w:rsidRDefault="00566FA2" w:rsidP="00566FA2">
      <w:pPr>
        <w:pStyle w:val="PL"/>
      </w:pPr>
      <w:r>
        <w:t xml:space="preserve">                      $ref: "#/components/schemas/IntraRatEsActivationCandidateCellsLoadParameters"</w:t>
      </w:r>
    </w:p>
    <w:p w14:paraId="5FDC24BA" w14:textId="77777777" w:rsidR="00566FA2" w:rsidRDefault="00566FA2" w:rsidP="00566FA2">
      <w:pPr>
        <w:pStyle w:val="PL"/>
      </w:pPr>
      <w:r>
        <w:t xml:space="preserve">                    intraRatEsDeactivationCandidateCellsLoadParameters:</w:t>
      </w:r>
    </w:p>
    <w:p w14:paraId="1B79CADD" w14:textId="77777777" w:rsidR="00566FA2" w:rsidRDefault="00566FA2" w:rsidP="00566FA2">
      <w:pPr>
        <w:pStyle w:val="PL"/>
      </w:pPr>
      <w:r>
        <w:t xml:space="preserve">                      $ref: "#/components/schemas/IntraRatEsDeactivationCandidateCellsLoadParameters"</w:t>
      </w:r>
    </w:p>
    <w:p w14:paraId="2A684B37" w14:textId="77777777" w:rsidR="00566FA2" w:rsidRDefault="00566FA2" w:rsidP="00566FA2">
      <w:pPr>
        <w:pStyle w:val="PL"/>
      </w:pPr>
      <w:r>
        <w:t xml:space="preserve">                    esNotAllowedTimePeriod:</w:t>
      </w:r>
    </w:p>
    <w:p w14:paraId="7E1A4907" w14:textId="77777777" w:rsidR="00566FA2" w:rsidRDefault="00566FA2" w:rsidP="00566FA2">
      <w:pPr>
        <w:pStyle w:val="PL"/>
      </w:pPr>
      <w:r>
        <w:t xml:space="preserve">                      $ref: "#/components/schemas/EsNotAllowedTimePeriod"</w:t>
      </w:r>
    </w:p>
    <w:p w14:paraId="51709FC2" w14:textId="77777777" w:rsidR="00566FA2" w:rsidRDefault="00566FA2" w:rsidP="00566FA2">
      <w:pPr>
        <w:pStyle w:val="PL"/>
      </w:pPr>
      <w:r>
        <w:t xml:space="preserve">                    interRatEsActivationOriginalCellParameters:</w:t>
      </w:r>
    </w:p>
    <w:p w14:paraId="68ADA606" w14:textId="77777777" w:rsidR="00566FA2" w:rsidRDefault="00566FA2" w:rsidP="00566FA2">
      <w:pPr>
        <w:pStyle w:val="PL"/>
      </w:pPr>
      <w:r>
        <w:t xml:space="preserve">                      $ref: "#/components/schemas/IntraRatEsActivationOriginalCellLoadParameters"</w:t>
      </w:r>
    </w:p>
    <w:p w14:paraId="68C71822" w14:textId="77777777" w:rsidR="00566FA2" w:rsidRDefault="00566FA2" w:rsidP="00566FA2">
      <w:pPr>
        <w:pStyle w:val="PL"/>
      </w:pPr>
      <w:r>
        <w:t xml:space="preserve">                    interRatEsActivationCandidateCellParameters:</w:t>
      </w:r>
    </w:p>
    <w:p w14:paraId="38F5B608" w14:textId="77777777" w:rsidR="00566FA2" w:rsidRDefault="00566FA2" w:rsidP="00566FA2">
      <w:pPr>
        <w:pStyle w:val="PL"/>
      </w:pPr>
      <w:r>
        <w:t xml:space="preserve">                      $ref: "#/components/schemas/IntraRatEsActivationOriginalCellLoadParameters"</w:t>
      </w:r>
    </w:p>
    <w:p w14:paraId="4555170A" w14:textId="77777777" w:rsidR="00566FA2" w:rsidRDefault="00566FA2" w:rsidP="00566FA2">
      <w:pPr>
        <w:pStyle w:val="PL"/>
      </w:pPr>
      <w:r>
        <w:t xml:space="preserve">                    interRatEsDeactivationCandidateCellParameters:</w:t>
      </w:r>
    </w:p>
    <w:p w14:paraId="6C61B512" w14:textId="77777777" w:rsidR="00566FA2" w:rsidRDefault="00566FA2" w:rsidP="00566FA2">
      <w:pPr>
        <w:pStyle w:val="PL"/>
      </w:pPr>
      <w:r>
        <w:t xml:space="preserve">                      $ref: "#/components/schemas/IntraRatEsActivationOriginalCellLoadParameters"</w:t>
      </w:r>
    </w:p>
    <w:p w14:paraId="7B6C5697" w14:textId="77777777" w:rsidR="00566FA2" w:rsidRDefault="00566FA2" w:rsidP="00566FA2">
      <w:pPr>
        <w:pStyle w:val="PL"/>
      </w:pPr>
      <w:r>
        <w:t xml:space="preserve">                    energySavingControl:</w:t>
      </w:r>
    </w:p>
    <w:p w14:paraId="0642E428" w14:textId="77777777" w:rsidR="00566FA2" w:rsidRDefault="00566FA2" w:rsidP="00566FA2">
      <w:pPr>
        <w:pStyle w:val="PL"/>
      </w:pPr>
      <w:r>
        <w:t xml:space="preserve">                      type: string</w:t>
      </w:r>
    </w:p>
    <w:p w14:paraId="4F378B67" w14:textId="77777777" w:rsidR="00566FA2" w:rsidRDefault="00566FA2" w:rsidP="00566FA2">
      <w:pPr>
        <w:pStyle w:val="PL"/>
      </w:pPr>
      <w:r>
        <w:t xml:space="preserve">                      enum:</w:t>
      </w:r>
    </w:p>
    <w:p w14:paraId="20EBC317" w14:textId="77777777" w:rsidR="00566FA2" w:rsidRDefault="00566FA2" w:rsidP="00566FA2">
      <w:pPr>
        <w:pStyle w:val="PL"/>
      </w:pPr>
      <w:r>
        <w:t xml:space="preserve">                         - toBeEnergySaving</w:t>
      </w:r>
    </w:p>
    <w:p w14:paraId="0FA80693" w14:textId="77777777" w:rsidR="00566FA2" w:rsidRDefault="00566FA2" w:rsidP="00566FA2">
      <w:pPr>
        <w:pStyle w:val="PL"/>
      </w:pPr>
      <w:r>
        <w:t xml:space="preserve">                         - toBeNotEnergySaving</w:t>
      </w:r>
    </w:p>
    <w:p w14:paraId="3C10F83D" w14:textId="77777777" w:rsidR="00566FA2" w:rsidRDefault="00566FA2" w:rsidP="00566FA2">
      <w:pPr>
        <w:pStyle w:val="PL"/>
      </w:pPr>
      <w:r>
        <w:t xml:space="preserve">                    energySavingState:</w:t>
      </w:r>
    </w:p>
    <w:p w14:paraId="721016E5" w14:textId="77777777" w:rsidR="00566FA2" w:rsidRDefault="00566FA2" w:rsidP="00566FA2">
      <w:pPr>
        <w:pStyle w:val="PL"/>
      </w:pPr>
      <w:r>
        <w:t xml:space="preserve">                      type: string</w:t>
      </w:r>
    </w:p>
    <w:p w14:paraId="6E4B4E1E" w14:textId="77777777" w:rsidR="00566FA2" w:rsidRDefault="00566FA2" w:rsidP="00566FA2">
      <w:pPr>
        <w:pStyle w:val="PL"/>
      </w:pPr>
      <w:r>
        <w:t xml:space="preserve">                      enum:</w:t>
      </w:r>
    </w:p>
    <w:p w14:paraId="5A00C9B6" w14:textId="77777777" w:rsidR="00566FA2" w:rsidRDefault="00566FA2" w:rsidP="00566FA2">
      <w:pPr>
        <w:pStyle w:val="PL"/>
      </w:pPr>
      <w:r>
        <w:t xml:space="preserve">                         - isNotEnergySaving</w:t>
      </w:r>
    </w:p>
    <w:p w14:paraId="6B472BD9" w14:textId="77777777" w:rsidR="00566FA2" w:rsidRDefault="00566FA2" w:rsidP="00566FA2">
      <w:pPr>
        <w:pStyle w:val="PL"/>
      </w:pPr>
      <w:r>
        <w:t xml:space="preserve">                         - isEnergySaving</w:t>
      </w:r>
    </w:p>
    <w:p w14:paraId="246A10C8" w14:textId="77777777" w:rsidR="00566FA2" w:rsidRDefault="00566FA2" w:rsidP="00566FA2">
      <w:pPr>
        <w:pStyle w:val="PL"/>
      </w:pPr>
    </w:p>
    <w:p w14:paraId="14128055" w14:textId="77777777" w:rsidR="00566FA2" w:rsidRDefault="00566FA2" w:rsidP="00566FA2">
      <w:pPr>
        <w:pStyle w:val="PL"/>
      </w:pPr>
      <w:r>
        <w:t xml:space="preserve">    RimRSGlobal-Single:</w:t>
      </w:r>
    </w:p>
    <w:p w14:paraId="24D1EEC8" w14:textId="77777777" w:rsidR="00566FA2" w:rsidRDefault="00566FA2" w:rsidP="00566FA2">
      <w:pPr>
        <w:pStyle w:val="PL"/>
      </w:pPr>
      <w:r>
        <w:t xml:space="preserve">      allOf:</w:t>
      </w:r>
    </w:p>
    <w:p w14:paraId="24C24773" w14:textId="77777777" w:rsidR="00566FA2" w:rsidRDefault="00566FA2" w:rsidP="00566FA2">
      <w:pPr>
        <w:pStyle w:val="PL"/>
      </w:pPr>
      <w:r>
        <w:t xml:space="preserve">        - $ref: 'TS28623_GenericNrm.yaml#/components/schemas/Top'</w:t>
      </w:r>
    </w:p>
    <w:p w14:paraId="4C3BC39E" w14:textId="77777777" w:rsidR="00566FA2" w:rsidRDefault="00566FA2" w:rsidP="00566FA2">
      <w:pPr>
        <w:pStyle w:val="PL"/>
      </w:pPr>
      <w:r>
        <w:t xml:space="preserve">        - type: object</w:t>
      </w:r>
    </w:p>
    <w:p w14:paraId="2BCC711F" w14:textId="77777777" w:rsidR="00566FA2" w:rsidRDefault="00566FA2" w:rsidP="00566FA2">
      <w:pPr>
        <w:pStyle w:val="PL"/>
      </w:pPr>
      <w:r>
        <w:t xml:space="preserve">          properties:</w:t>
      </w:r>
    </w:p>
    <w:p w14:paraId="5D1C7B3E" w14:textId="77777777" w:rsidR="00566FA2" w:rsidRDefault="00566FA2" w:rsidP="00566FA2">
      <w:pPr>
        <w:pStyle w:val="PL"/>
      </w:pPr>
      <w:r>
        <w:t xml:space="preserve">            attributes:</w:t>
      </w:r>
    </w:p>
    <w:p w14:paraId="28B0D038" w14:textId="77777777" w:rsidR="00566FA2" w:rsidRDefault="00566FA2" w:rsidP="00566FA2">
      <w:pPr>
        <w:pStyle w:val="PL"/>
      </w:pPr>
      <w:r>
        <w:t xml:space="preserve">              type: object</w:t>
      </w:r>
    </w:p>
    <w:p w14:paraId="2230ADE4" w14:textId="77777777" w:rsidR="00566FA2" w:rsidRDefault="00566FA2" w:rsidP="00566FA2">
      <w:pPr>
        <w:pStyle w:val="PL"/>
      </w:pPr>
      <w:r>
        <w:t xml:space="preserve">              properties:</w:t>
      </w:r>
    </w:p>
    <w:p w14:paraId="408BCA7C" w14:textId="77777777" w:rsidR="00566FA2" w:rsidRDefault="00566FA2" w:rsidP="00566FA2">
      <w:pPr>
        <w:pStyle w:val="PL"/>
      </w:pPr>
      <w:r>
        <w:t xml:space="preserve">                frequencyDomainPara:</w:t>
      </w:r>
    </w:p>
    <w:p w14:paraId="4DE3DBE6" w14:textId="77777777" w:rsidR="00566FA2" w:rsidRDefault="00566FA2" w:rsidP="00566FA2">
      <w:pPr>
        <w:pStyle w:val="PL"/>
      </w:pPr>
      <w:r>
        <w:t xml:space="preserve">                  $ref: '#/components/schemas/FrequencyDomainPara'</w:t>
      </w:r>
    </w:p>
    <w:p w14:paraId="3977F320" w14:textId="77777777" w:rsidR="00566FA2" w:rsidRDefault="00566FA2" w:rsidP="00566FA2">
      <w:pPr>
        <w:pStyle w:val="PL"/>
      </w:pPr>
      <w:r>
        <w:t xml:space="preserve">                sequenceDomainPara:</w:t>
      </w:r>
    </w:p>
    <w:p w14:paraId="49B6F408" w14:textId="77777777" w:rsidR="00566FA2" w:rsidRDefault="00566FA2" w:rsidP="00566FA2">
      <w:pPr>
        <w:pStyle w:val="PL"/>
      </w:pPr>
      <w:r>
        <w:t xml:space="preserve">                  $ref: '#/components/schemas/SequenceDomainPara'</w:t>
      </w:r>
    </w:p>
    <w:p w14:paraId="0ABCB5D8" w14:textId="77777777" w:rsidR="00566FA2" w:rsidRDefault="00566FA2" w:rsidP="00566FA2">
      <w:pPr>
        <w:pStyle w:val="PL"/>
      </w:pPr>
      <w:r>
        <w:t xml:space="preserve">                timeDomainPara:</w:t>
      </w:r>
    </w:p>
    <w:p w14:paraId="0498D845" w14:textId="77777777" w:rsidR="00566FA2" w:rsidRDefault="00566FA2" w:rsidP="00566FA2">
      <w:pPr>
        <w:pStyle w:val="PL"/>
      </w:pPr>
      <w:r>
        <w:t xml:space="preserve">                  $ref: '#/components/schemas/TimeDomainPara'</w:t>
      </w:r>
    </w:p>
    <w:p w14:paraId="76AD7667" w14:textId="77777777" w:rsidR="00566FA2" w:rsidRDefault="00566FA2" w:rsidP="00566FA2">
      <w:pPr>
        <w:pStyle w:val="PL"/>
      </w:pPr>
      <w:r>
        <w:t xml:space="preserve">            RimRSSet:</w:t>
      </w:r>
    </w:p>
    <w:p w14:paraId="77A4351E" w14:textId="77777777" w:rsidR="00566FA2" w:rsidRDefault="00566FA2" w:rsidP="00566FA2">
      <w:pPr>
        <w:pStyle w:val="PL"/>
      </w:pPr>
      <w:r>
        <w:t xml:space="preserve">              $ref: '#/components/schemas/RimRSSet-Multiple'</w:t>
      </w:r>
    </w:p>
    <w:p w14:paraId="7196A8B8" w14:textId="77777777" w:rsidR="00566FA2" w:rsidRDefault="00566FA2" w:rsidP="00566FA2">
      <w:pPr>
        <w:pStyle w:val="PL"/>
      </w:pPr>
    </w:p>
    <w:p w14:paraId="3BD39F8B" w14:textId="77777777" w:rsidR="00566FA2" w:rsidRDefault="00566FA2" w:rsidP="00566FA2">
      <w:pPr>
        <w:pStyle w:val="PL"/>
      </w:pPr>
      <w:r>
        <w:t xml:space="preserve">    RimRSSet-Single:</w:t>
      </w:r>
    </w:p>
    <w:p w14:paraId="409C6559" w14:textId="77777777" w:rsidR="00566FA2" w:rsidRDefault="00566FA2" w:rsidP="00566FA2">
      <w:pPr>
        <w:pStyle w:val="PL"/>
      </w:pPr>
      <w:r>
        <w:t xml:space="preserve">      allOf:</w:t>
      </w:r>
    </w:p>
    <w:p w14:paraId="4AE8D69B" w14:textId="77777777" w:rsidR="00566FA2" w:rsidRDefault="00566FA2" w:rsidP="00566FA2">
      <w:pPr>
        <w:pStyle w:val="PL"/>
      </w:pPr>
      <w:r>
        <w:t xml:space="preserve">        - $ref: 'TS28623_GenericNrm.yaml#/components/schemas/Top'</w:t>
      </w:r>
    </w:p>
    <w:p w14:paraId="617DD8E4" w14:textId="77777777" w:rsidR="00566FA2" w:rsidRDefault="00566FA2" w:rsidP="00566FA2">
      <w:pPr>
        <w:pStyle w:val="PL"/>
      </w:pPr>
      <w:r>
        <w:lastRenderedPageBreak/>
        <w:t xml:space="preserve">        - type: object</w:t>
      </w:r>
    </w:p>
    <w:p w14:paraId="33F681D7" w14:textId="77777777" w:rsidR="00566FA2" w:rsidRDefault="00566FA2" w:rsidP="00566FA2">
      <w:pPr>
        <w:pStyle w:val="PL"/>
      </w:pPr>
      <w:r>
        <w:t xml:space="preserve">          properties:</w:t>
      </w:r>
    </w:p>
    <w:p w14:paraId="12DFD4DF" w14:textId="77777777" w:rsidR="00566FA2" w:rsidRDefault="00566FA2" w:rsidP="00566FA2">
      <w:pPr>
        <w:pStyle w:val="PL"/>
      </w:pPr>
      <w:r>
        <w:t xml:space="preserve">            attributes:</w:t>
      </w:r>
    </w:p>
    <w:p w14:paraId="2FF63898" w14:textId="77777777" w:rsidR="00566FA2" w:rsidRDefault="00566FA2" w:rsidP="00566FA2">
      <w:pPr>
        <w:pStyle w:val="PL"/>
      </w:pPr>
      <w:r>
        <w:t xml:space="preserve">              type: object</w:t>
      </w:r>
    </w:p>
    <w:p w14:paraId="13E5E0EF" w14:textId="77777777" w:rsidR="00566FA2" w:rsidRDefault="00566FA2" w:rsidP="00566FA2">
      <w:pPr>
        <w:pStyle w:val="PL"/>
      </w:pPr>
      <w:r>
        <w:t xml:space="preserve">              properties:</w:t>
      </w:r>
    </w:p>
    <w:p w14:paraId="74F2EFC3" w14:textId="77777777" w:rsidR="00566FA2" w:rsidRDefault="00566FA2" w:rsidP="00566FA2">
      <w:pPr>
        <w:pStyle w:val="PL"/>
      </w:pPr>
      <w:r>
        <w:t xml:space="preserve">                setId:</w:t>
      </w:r>
    </w:p>
    <w:p w14:paraId="26E4FBDC" w14:textId="77777777" w:rsidR="00566FA2" w:rsidRDefault="00566FA2" w:rsidP="00566FA2">
      <w:pPr>
        <w:pStyle w:val="PL"/>
      </w:pPr>
      <w:r>
        <w:t xml:space="preserve">                  $ref: '#/components/schemas/RSSetId'</w:t>
      </w:r>
    </w:p>
    <w:p w14:paraId="399EEFAE" w14:textId="77777777" w:rsidR="00566FA2" w:rsidRDefault="00566FA2" w:rsidP="00566FA2">
      <w:pPr>
        <w:pStyle w:val="PL"/>
      </w:pPr>
      <w:r>
        <w:t xml:space="preserve">                setType:</w:t>
      </w:r>
    </w:p>
    <w:p w14:paraId="215DA800" w14:textId="77777777" w:rsidR="00566FA2" w:rsidRDefault="00566FA2" w:rsidP="00566FA2">
      <w:pPr>
        <w:pStyle w:val="PL"/>
      </w:pPr>
      <w:r>
        <w:t xml:space="preserve">                  $ref: '#/components/schemas/RSSetType'</w:t>
      </w:r>
    </w:p>
    <w:p w14:paraId="2102CDE9" w14:textId="77777777" w:rsidR="00566FA2" w:rsidRDefault="00566FA2" w:rsidP="00566FA2">
      <w:pPr>
        <w:pStyle w:val="PL"/>
      </w:pPr>
      <w:r>
        <w:t xml:space="preserve">                nRCellDURefs:</w:t>
      </w:r>
    </w:p>
    <w:p w14:paraId="03A2292F" w14:textId="77777777" w:rsidR="00566FA2" w:rsidRDefault="00566FA2" w:rsidP="00566FA2">
      <w:pPr>
        <w:pStyle w:val="PL"/>
      </w:pPr>
      <w:r>
        <w:t xml:space="preserve">                  $ref: 'TS28623_ComDefs.yaml#/components/schemas/DnList'</w:t>
      </w:r>
    </w:p>
    <w:p w14:paraId="7F1292C3" w14:textId="77777777" w:rsidR="00566FA2" w:rsidRDefault="00566FA2" w:rsidP="00566FA2">
      <w:pPr>
        <w:pStyle w:val="PL"/>
      </w:pPr>
    </w:p>
    <w:p w14:paraId="069546DE" w14:textId="77777777" w:rsidR="00566FA2" w:rsidRDefault="00566FA2" w:rsidP="00566FA2">
      <w:pPr>
        <w:pStyle w:val="PL"/>
      </w:pPr>
      <w:r>
        <w:t xml:space="preserve">    ExternalGnbDuFunction-Single:</w:t>
      </w:r>
    </w:p>
    <w:p w14:paraId="27CC6839" w14:textId="77777777" w:rsidR="00566FA2" w:rsidRDefault="00566FA2" w:rsidP="00566FA2">
      <w:pPr>
        <w:pStyle w:val="PL"/>
      </w:pPr>
      <w:r>
        <w:t xml:space="preserve">      allOf:</w:t>
      </w:r>
    </w:p>
    <w:p w14:paraId="67C727AC" w14:textId="77777777" w:rsidR="00566FA2" w:rsidRDefault="00566FA2" w:rsidP="00566FA2">
      <w:pPr>
        <w:pStyle w:val="PL"/>
      </w:pPr>
      <w:r>
        <w:t xml:space="preserve">        - $ref: 'TS28623_GenericNrm.yaml#/components/schemas/Top'</w:t>
      </w:r>
    </w:p>
    <w:p w14:paraId="5E49F0F0" w14:textId="77777777" w:rsidR="00566FA2" w:rsidRDefault="00566FA2" w:rsidP="00566FA2">
      <w:pPr>
        <w:pStyle w:val="PL"/>
      </w:pPr>
      <w:r>
        <w:t xml:space="preserve">        - type: object</w:t>
      </w:r>
    </w:p>
    <w:p w14:paraId="55ACFFE7" w14:textId="77777777" w:rsidR="00566FA2" w:rsidRDefault="00566FA2" w:rsidP="00566FA2">
      <w:pPr>
        <w:pStyle w:val="PL"/>
      </w:pPr>
      <w:r>
        <w:t xml:space="preserve">          properties:</w:t>
      </w:r>
    </w:p>
    <w:p w14:paraId="68E21D27" w14:textId="77777777" w:rsidR="00566FA2" w:rsidRDefault="00566FA2" w:rsidP="00566FA2">
      <w:pPr>
        <w:pStyle w:val="PL"/>
      </w:pPr>
      <w:r>
        <w:t xml:space="preserve">            attributes:</w:t>
      </w:r>
    </w:p>
    <w:p w14:paraId="45855203" w14:textId="77777777" w:rsidR="00566FA2" w:rsidRDefault="00566FA2" w:rsidP="00566FA2">
      <w:pPr>
        <w:pStyle w:val="PL"/>
      </w:pPr>
      <w:r>
        <w:t xml:space="preserve">              allOf:</w:t>
      </w:r>
    </w:p>
    <w:p w14:paraId="26A805B2" w14:textId="77777777" w:rsidR="00566FA2" w:rsidRDefault="00566FA2" w:rsidP="00566FA2">
      <w:pPr>
        <w:pStyle w:val="PL"/>
      </w:pPr>
      <w:r>
        <w:t xml:space="preserve">                - $ref: 'TS28623_GenericNrm.yaml#/components/schemas/ManagedFunction-Attr'</w:t>
      </w:r>
    </w:p>
    <w:p w14:paraId="16EF57E1" w14:textId="77777777" w:rsidR="00566FA2" w:rsidRDefault="00566FA2" w:rsidP="00566FA2">
      <w:pPr>
        <w:pStyle w:val="PL"/>
      </w:pPr>
      <w:r>
        <w:t xml:space="preserve">                - type: object</w:t>
      </w:r>
    </w:p>
    <w:p w14:paraId="770B20E3" w14:textId="77777777" w:rsidR="00566FA2" w:rsidRDefault="00566FA2" w:rsidP="00566FA2">
      <w:pPr>
        <w:pStyle w:val="PL"/>
      </w:pPr>
      <w:r>
        <w:t xml:space="preserve">                  properties:</w:t>
      </w:r>
    </w:p>
    <w:p w14:paraId="00F98F9E" w14:textId="77777777" w:rsidR="00566FA2" w:rsidRDefault="00566FA2" w:rsidP="00566FA2">
      <w:pPr>
        <w:pStyle w:val="PL"/>
      </w:pPr>
      <w:r>
        <w:t xml:space="preserve">                    gnbId:</w:t>
      </w:r>
    </w:p>
    <w:p w14:paraId="01074A4A" w14:textId="77777777" w:rsidR="00566FA2" w:rsidRDefault="00566FA2" w:rsidP="00566FA2">
      <w:pPr>
        <w:pStyle w:val="PL"/>
      </w:pPr>
      <w:r>
        <w:t xml:space="preserve">                      $ref: '#/components/schemas/GnbId'</w:t>
      </w:r>
    </w:p>
    <w:p w14:paraId="0FB99A9B" w14:textId="77777777" w:rsidR="00566FA2" w:rsidRDefault="00566FA2" w:rsidP="00566FA2">
      <w:pPr>
        <w:pStyle w:val="PL"/>
      </w:pPr>
      <w:r>
        <w:t xml:space="preserve">                    gnbIdLength:</w:t>
      </w:r>
    </w:p>
    <w:p w14:paraId="5E6CE13E" w14:textId="77777777" w:rsidR="00566FA2" w:rsidRDefault="00566FA2" w:rsidP="00566FA2">
      <w:pPr>
        <w:pStyle w:val="PL"/>
      </w:pPr>
      <w:r>
        <w:t xml:space="preserve">                      $ref: '#/components/schemas/GnbIdLength'</w:t>
      </w:r>
    </w:p>
    <w:p w14:paraId="1209EA2B" w14:textId="77777777" w:rsidR="00566FA2" w:rsidRDefault="00566FA2" w:rsidP="00566FA2">
      <w:pPr>
        <w:pStyle w:val="PL"/>
      </w:pPr>
      <w:r>
        <w:t xml:space="preserve">        - $ref: 'TS28623_GenericNrm.yaml#/components/schemas/ManagedFunction-ncO'</w:t>
      </w:r>
    </w:p>
    <w:p w14:paraId="21693F4D" w14:textId="77777777" w:rsidR="00566FA2" w:rsidRDefault="00566FA2" w:rsidP="00566FA2">
      <w:pPr>
        <w:pStyle w:val="PL"/>
      </w:pPr>
      <w:r>
        <w:t xml:space="preserve">        - type: object</w:t>
      </w:r>
    </w:p>
    <w:p w14:paraId="5DAE31FB" w14:textId="77777777" w:rsidR="00566FA2" w:rsidRDefault="00566FA2" w:rsidP="00566FA2">
      <w:pPr>
        <w:pStyle w:val="PL"/>
      </w:pPr>
      <w:r>
        <w:t xml:space="preserve">          properties:</w:t>
      </w:r>
    </w:p>
    <w:p w14:paraId="7EC04F2F" w14:textId="77777777" w:rsidR="00566FA2" w:rsidRDefault="00566FA2" w:rsidP="00566FA2">
      <w:pPr>
        <w:pStyle w:val="PL"/>
      </w:pPr>
      <w:r>
        <w:t xml:space="preserve">            EP_F1C:</w:t>
      </w:r>
    </w:p>
    <w:p w14:paraId="32AAB895" w14:textId="77777777" w:rsidR="00566FA2" w:rsidRDefault="00566FA2" w:rsidP="00566FA2">
      <w:pPr>
        <w:pStyle w:val="PL"/>
      </w:pPr>
      <w:r>
        <w:t xml:space="preserve">              $ref: '#/components/schemas/EP_F1C-Multiple'</w:t>
      </w:r>
    </w:p>
    <w:p w14:paraId="5A78055E" w14:textId="77777777" w:rsidR="00566FA2" w:rsidRDefault="00566FA2" w:rsidP="00566FA2">
      <w:pPr>
        <w:pStyle w:val="PL"/>
      </w:pPr>
      <w:r>
        <w:t xml:space="preserve">            EP_F1U:</w:t>
      </w:r>
    </w:p>
    <w:p w14:paraId="4972CDCD" w14:textId="77777777" w:rsidR="00566FA2" w:rsidRDefault="00566FA2" w:rsidP="00566FA2">
      <w:pPr>
        <w:pStyle w:val="PL"/>
      </w:pPr>
      <w:r>
        <w:t xml:space="preserve">              $ref: '#/components/schemas/EP_F1U-Multiple'</w:t>
      </w:r>
    </w:p>
    <w:p w14:paraId="544E0577" w14:textId="77777777" w:rsidR="00566FA2" w:rsidRDefault="00566FA2" w:rsidP="00566FA2">
      <w:pPr>
        <w:pStyle w:val="PL"/>
      </w:pPr>
      <w:r>
        <w:t xml:space="preserve">    ExternalGnbCuUpFunction-Single:</w:t>
      </w:r>
    </w:p>
    <w:p w14:paraId="503497D2" w14:textId="77777777" w:rsidR="00566FA2" w:rsidRDefault="00566FA2" w:rsidP="00566FA2">
      <w:pPr>
        <w:pStyle w:val="PL"/>
      </w:pPr>
      <w:r>
        <w:t xml:space="preserve">      allOf:</w:t>
      </w:r>
    </w:p>
    <w:p w14:paraId="0CB13B38" w14:textId="77777777" w:rsidR="00566FA2" w:rsidRDefault="00566FA2" w:rsidP="00566FA2">
      <w:pPr>
        <w:pStyle w:val="PL"/>
      </w:pPr>
      <w:r>
        <w:t xml:space="preserve">        - $ref: 'TS28623_GenericNrm.yaml#/components/schemas/Top'</w:t>
      </w:r>
    </w:p>
    <w:p w14:paraId="0639845A" w14:textId="77777777" w:rsidR="00566FA2" w:rsidRDefault="00566FA2" w:rsidP="00566FA2">
      <w:pPr>
        <w:pStyle w:val="PL"/>
      </w:pPr>
      <w:r>
        <w:t xml:space="preserve">        - type: object</w:t>
      </w:r>
    </w:p>
    <w:p w14:paraId="67971C3A" w14:textId="77777777" w:rsidR="00566FA2" w:rsidRDefault="00566FA2" w:rsidP="00566FA2">
      <w:pPr>
        <w:pStyle w:val="PL"/>
      </w:pPr>
      <w:r>
        <w:t xml:space="preserve">          properties:</w:t>
      </w:r>
    </w:p>
    <w:p w14:paraId="2B22CB5E" w14:textId="77777777" w:rsidR="00566FA2" w:rsidRDefault="00566FA2" w:rsidP="00566FA2">
      <w:pPr>
        <w:pStyle w:val="PL"/>
      </w:pPr>
      <w:r>
        <w:t xml:space="preserve">            attributes:</w:t>
      </w:r>
    </w:p>
    <w:p w14:paraId="70E09702" w14:textId="77777777" w:rsidR="00566FA2" w:rsidRDefault="00566FA2" w:rsidP="00566FA2">
      <w:pPr>
        <w:pStyle w:val="PL"/>
      </w:pPr>
      <w:r>
        <w:t xml:space="preserve">              allOf:</w:t>
      </w:r>
    </w:p>
    <w:p w14:paraId="730E1AF7" w14:textId="77777777" w:rsidR="00566FA2" w:rsidRDefault="00566FA2" w:rsidP="00566FA2">
      <w:pPr>
        <w:pStyle w:val="PL"/>
      </w:pPr>
      <w:r>
        <w:t xml:space="preserve">                - $ref: 'TS28623_GenericNrm.yaml#/components/schemas/ManagedFunction-Attr'</w:t>
      </w:r>
    </w:p>
    <w:p w14:paraId="7F2D5DA7" w14:textId="77777777" w:rsidR="00566FA2" w:rsidRDefault="00566FA2" w:rsidP="00566FA2">
      <w:pPr>
        <w:pStyle w:val="PL"/>
      </w:pPr>
      <w:r>
        <w:t xml:space="preserve">                - type: object</w:t>
      </w:r>
    </w:p>
    <w:p w14:paraId="0A6ECD7A" w14:textId="77777777" w:rsidR="00566FA2" w:rsidRDefault="00566FA2" w:rsidP="00566FA2">
      <w:pPr>
        <w:pStyle w:val="PL"/>
      </w:pPr>
      <w:r>
        <w:t xml:space="preserve">                  properties:</w:t>
      </w:r>
    </w:p>
    <w:p w14:paraId="57CD73E5" w14:textId="77777777" w:rsidR="00566FA2" w:rsidRDefault="00566FA2" w:rsidP="00566FA2">
      <w:pPr>
        <w:pStyle w:val="PL"/>
      </w:pPr>
      <w:r>
        <w:t xml:space="preserve">                    gnbId:</w:t>
      </w:r>
    </w:p>
    <w:p w14:paraId="7FE40954" w14:textId="77777777" w:rsidR="00566FA2" w:rsidRDefault="00566FA2" w:rsidP="00566FA2">
      <w:pPr>
        <w:pStyle w:val="PL"/>
      </w:pPr>
      <w:r>
        <w:t xml:space="preserve">                      $ref: '#/components/schemas/GnbId'</w:t>
      </w:r>
    </w:p>
    <w:p w14:paraId="6A46E65B" w14:textId="77777777" w:rsidR="00566FA2" w:rsidRDefault="00566FA2" w:rsidP="00566FA2">
      <w:pPr>
        <w:pStyle w:val="PL"/>
      </w:pPr>
      <w:r>
        <w:t xml:space="preserve">                    gnbIdLength:</w:t>
      </w:r>
    </w:p>
    <w:p w14:paraId="3D00213A" w14:textId="77777777" w:rsidR="00566FA2" w:rsidRDefault="00566FA2" w:rsidP="00566FA2">
      <w:pPr>
        <w:pStyle w:val="PL"/>
      </w:pPr>
      <w:r>
        <w:t xml:space="preserve">                      $ref: '#/components/schemas/GnbIdLength'</w:t>
      </w:r>
    </w:p>
    <w:p w14:paraId="490784B0" w14:textId="77777777" w:rsidR="00566FA2" w:rsidRDefault="00566FA2" w:rsidP="00566FA2">
      <w:pPr>
        <w:pStyle w:val="PL"/>
      </w:pPr>
      <w:r>
        <w:t xml:space="preserve">        - $ref: 'TS28623_GenericNrm.yaml#/components/schemas/ManagedFunction-ncO'</w:t>
      </w:r>
    </w:p>
    <w:p w14:paraId="407A2CE1" w14:textId="77777777" w:rsidR="00566FA2" w:rsidRDefault="00566FA2" w:rsidP="00566FA2">
      <w:pPr>
        <w:pStyle w:val="PL"/>
      </w:pPr>
      <w:r>
        <w:t xml:space="preserve">        - type: object</w:t>
      </w:r>
    </w:p>
    <w:p w14:paraId="2A187E85" w14:textId="77777777" w:rsidR="00566FA2" w:rsidRDefault="00566FA2" w:rsidP="00566FA2">
      <w:pPr>
        <w:pStyle w:val="PL"/>
      </w:pPr>
      <w:r>
        <w:t xml:space="preserve">          properties:</w:t>
      </w:r>
    </w:p>
    <w:p w14:paraId="08BA7270" w14:textId="77777777" w:rsidR="00566FA2" w:rsidRDefault="00566FA2" w:rsidP="00566FA2">
      <w:pPr>
        <w:pStyle w:val="PL"/>
      </w:pPr>
      <w:r>
        <w:t xml:space="preserve">            EP_E1:</w:t>
      </w:r>
    </w:p>
    <w:p w14:paraId="73C4D60D" w14:textId="77777777" w:rsidR="00566FA2" w:rsidRDefault="00566FA2" w:rsidP="00566FA2">
      <w:pPr>
        <w:pStyle w:val="PL"/>
      </w:pPr>
      <w:r>
        <w:t xml:space="preserve">              $ref: '#/components/schemas/EP_E1-Multiple'</w:t>
      </w:r>
    </w:p>
    <w:p w14:paraId="6154A6BC" w14:textId="77777777" w:rsidR="00566FA2" w:rsidRDefault="00566FA2" w:rsidP="00566FA2">
      <w:pPr>
        <w:pStyle w:val="PL"/>
      </w:pPr>
      <w:r>
        <w:t xml:space="preserve">            EP_F1U:</w:t>
      </w:r>
    </w:p>
    <w:p w14:paraId="078D5770" w14:textId="77777777" w:rsidR="00566FA2" w:rsidRDefault="00566FA2" w:rsidP="00566FA2">
      <w:pPr>
        <w:pStyle w:val="PL"/>
      </w:pPr>
      <w:r>
        <w:t xml:space="preserve">              $ref: '#/components/schemas/EP_F1U-Multiple'</w:t>
      </w:r>
    </w:p>
    <w:p w14:paraId="54600EB2" w14:textId="77777777" w:rsidR="00566FA2" w:rsidRDefault="00566FA2" w:rsidP="00566FA2">
      <w:pPr>
        <w:pStyle w:val="PL"/>
      </w:pPr>
      <w:r>
        <w:t xml:space="preserve">            EP_XnU:</w:t>
      </w:r>
    </w:p>
    <w:p w14:paraId="0420A68C" w14:textId="77777777" w:rsidR="00566FA2" w:rsidRDefault="00566FA2" w:rsidP="00566FA2">
      <w:pPr>
        <w:pStyle w:val="PL"/>
      </w:pPr>
      <w:r>
        <w:t xml:space="preserve">              $ref: '#/components/schemas/EP_XnU-Multiple'</w:t>
      </w:r>
    </w:p>
    <w:p w14:paraId="73A20134" w14:textId="77777777" w:rsidR="00566FA2" w:rsidRDefault="00566FA2" w:rsidP="00566FA2">
      <w:pPr>
        <w:pStyle w:val="PL"/>
      </w:pPr>
      <w:r>
        <w:t xml:space="preserve">    ExternalGnbCuCpFunction-Single:</w:t>
      </w:r>
    </w:p>
    <w:p w14:paraId="29151882" w14:textId="77777777" w:rsidR="00566FA2" w:rsidRDefault="00566FA2" w:rsidP="00566FA2">
      <w:pPr>
        <w:pStyle w:val="PL"/>
      </w:pPr>
      <w:r>
        <w:t xml:space="preserve">      allOf:</w:t>
      </w:r>
    </w:p>
    <w:p w14:paraId="295A0D5E" w14:textId="77777777" w:rsidR="00566FA2" w:rsidRDefault="00566FA2" w:rsidP="00566FA2">
      <w:pPr>
        <w:pStyle w:val="PL"/>
      </w:pPr>
      <w:r>
        <w:t xml:space="preserve">        - $ref: 'TS28623_GenericNrm.yaml#/components/schemas/Top'</w:t>
      </w:r>
    </w:p>
    <w:p w14:paraId="7EBF9654" w14:textId="77777777" w:rsidR="00566FA2" w:rsidRDefault="00566FA2" w:rsidP="00566FA2">
      <w:pPr>
        <w:pStyle w:val="PL"/>
      </w:pPr>
      <w:r>
        <w:t xml:space="preserve">        - type: object</w:t>
      </w:r>
    </w:p>
    <w:p w14:paraId="16F703C9" w14:textId="77777777" w:rsidR="00566FA2" w:rsidRDefault="00566FA2" w:rsidP="00566FA2">
      <w:pPr>
        <w:pStyle w:val="PL"/>
      </w:pPr>
      <w:r>
        <w:t xml:space="preserve">          properties:</w:t>
      </w:r>
    </w:p>
    <w:p w14:paraId="1D5905D2" w14:textId="77777777" w:rsidR="00566FA2" w:rsidRDefault="00566FA2" w:rsidP="00566FA2">
      <w:pPr>
        <w:pStyle w:val="PL"/>
      </w:pPr>
      <w:r>
        <w:t xml:space="preserve">            attributes:</w:t>
      </w:r>
    </w:p>
    <w:p w14:paraId="7B410DEC" w14:textId="77777777" w:rsidR="00566FA2" w:rsidRDefault="00566FA2" w:rsidP="00566FA2">
      <w:pPr>
        <w:pStyle w:val="PL"/>
      </w:pPr>
      <w:r>
        <w:t xml:space="preserve">              allOf:</w:t>
      </w:r>
    </w:p>
    <w:p w14:paraId="09BFFF43" w14:textId="77777777" w:rsidR="00566FA2" w:rsidRDefault="00566FA2" w:rsidP="00566FA2">
      <w:pPr>
        <w:pStyle w:val="PL"/>
      </w:pPr>
      <w:r>
        <w:t xml:space="preserve">                - $ref: &gt;-</w:t>
      </w:r>
    </w:p>
    <w:p w14:paraId="25B06FCE" w14:textId="77777777" w:rsidR="00566FA2" w:rsidRDefault="00566FA2" w:rsidP="00566FA2">
      <w:pPr>
        <w:pStyle w:val="PL"/>
      </w:pPr>
      <w:r>
        <w:t xml:space="preserve">                    TS28623_GenericNrm.yaml#/components/schemas/ManagedFunction-Attr</w:t>
      </w:r>
    </w:p>
    <w:p w14:paraId="7CBDE9BB" w14:textId="77777777" w:rsidR="00566FA2" w:rsidRDefault="00566FA2" w:rsidP="00566FA2">
      <w:pPr>
        <w:pStyle w:val="PL"/>
      </w:pPr>
      <w:r>
        <w:t xml:space="preserve">                - type: object</w:t>
      </w:r>
    </w:p>
    <w:p w14:paraId="1CBC981B" w14:textId="77777777" w:rsidR="00566FA2" w:rsidRDefault="00566FA2" w:rsidP="00566FA2">
      <w:pPr>
        <w:pStyle w:val="PL"/>
      </w:pPr>
      <w:r>
        <w:t xml:space="preserve">                  properties:</w:t>
      </w:r>
    </w:p>
    <w:p w14:paraId="0A241050" w14:textId="77777777" w:rsidR="00566FA2" w:rsidRDefault="00566FA2" w:rsidP="00566FA2">
      <w:pPr>
        <w:pStyle w:val="PL"/>
      </w:pPr>
      <w:r>
        <w:t xml:space="preserve">                    gnbId:</w:t>
      </w:r>
    </w:p>
    <w:p w14:paraId="24929200" w14:textId="77777777" w:rsidR="00566FA2" w:rsidRDefault="00566FA2" w:rsidP="00566FA2">
      <w:pPr>
        <w:pStyle w:val="PL"/>
      </w:pPr>
      <w:r>
        <w:t xml:space="preserve">                      $ref: '#/components/schemas/GnbId'</w:t>
      </w:r>
    </w:p>
    <w:p w14:paraId="25F7C1AC" w14:textId="77777777" w:rsidR="00566FA2" w:rsidRDefault="00566FA2" w:rsidP="00566FA2">
      <w:pPr>
        <w:pStyle w:val="PL"/>
      </w:pPr>
      <w:r>
        <w:t xml:space="preserve">                    gnbIdLength:</w:t>
      </w:r>
    </w:p>
    <w:p w14:paraId="2CCDBBC0" w14:textId="77777777" w:rsidR="00566FA2" w:rsidRDefault="00566FA2" w:rsidP="00566FA2">
      <w:pPr>
        <w:pStyle w:val="PL"/>
      </w:pPr>
      <w:r>
        <w:t xml:space="preserve">                      $ref: '#/components/schemas/GnbIdLength'</w:t>
      </w:r>
    </w:p>
    <w:p w14:paraId="6BA88D8A" w14:textId="77777777" w:rsidR="00566FA2" w:rsidRDefault="00566FA2" w:rsidP="00566FA2">
      <w:pPr>
        <w:pStyle w:val="PL"/>
      </w:pPr>
      <w:r>
        <w:t xml:space="preserve">                    plmnId:</w:t>
      </w:r>
    </w:p>
    <w:p w14:paraId="3C4ACA57" w14:textId="77777777" w:rsidR="00566FA2" w:rsidRDefault="00566FA2" w:rsidP="00566FA2">
      <w:pPr>
        <w:pStyle w:val="PL"/>
      </w:pPr>
      <w:r>
        <w:t xml:space="preserve">                      $ref: 'TS28623_ComDefs.yaml#/components/schemas/PlmnId'</w:t>
      </w:r>
    </w:p>
    <w:p w14:paraId="1C4131F7" w14:textId="77777777" w:rsidR="00566FA2" w:rsidRDefault="00566FA2" w:rsidP="00566FA2">
      <w:pPr>
        <w:pStyle w:val="PL"/>
      </w:pPr>
      <w:r>
        <w:t xml:space="preserve">        - $ref: 'TS28623_GenericNrm.yaml#/components/schemas/ManagedFunction-ncO'</w:t>
      </w:r>
    </w:p>
    <w:p w14:paraId="0C2699B7" w14:textId="77777777" w:rsidR="00566FA2" w:rsidRDefault="00566FA2" w:rsidP="00566FA2">
      <w:pPr>
        <w:pStyle w:val="PL"/>
      </w:pPr>
      <w:r>
        <w:t xml:space="preserve">        - type: object</w:t>
      </w:r>
    </w:p>
    <w:p w14:paraId="3FE3B1CF" w14:textId="77777777" w:rsidR="00566FA2" w:rsidRDefault="00566FA2" w:rsidP="00566FA2">
      <w:pPr>
        <w:pStyle w:val="PL"/>
      </w:pPr>
      <w:r>
        <w:t xml:space="preserve">          properties:</w:t>
      </w:r>
    </w:p>
    <w:p w14:paraId="1D29321C" w14:textId="77777777" w:rsidR="00566FA2" w:rsidRDefault="00566FA2" w:rsidP="00566FA2">
      <w:pPr>
        <w:pStyle w:val="PL"/>
      </w:pPr>
      <w:r>
        <w:t xml:space="preserve">            ExternalNrCellCu:</w:t>
      </w:r>
    </w:p>
    <w:p w14:paraId="507422D4" w14:textId="77777777" w:rsidR="00566FA2" w:rsidRDefault="00566FA2" w:rsidP="00566FA2">
      <w:pPr>
        <w:pStyle w:val="PL"/>
      </w:pPr>
      <w:r>
        <w:t xml:space="preserve">              $ref: '#/components/schemas/ExternalNrCellCu-Multiple'</w:t>
      </w:r>
    </w:p>
    <w:p w14:paraId="126903DF" w14:textId="77777777" w:rsidR="00566FA2" w:rsidRDefault="00566FA2" w:rsidP="00566FA2">
      <w:pPr>
        <w:pStyle w:val="PL"/>
      </w:pPr>
      <w:r>
        <w:lastRenderedPageBreak/>
        <w:t xml:space="preserve">            EP_XnC:</w:t>
      </w:r>
    </w:p>
    <w:p w14:paraId="61C64838" w14:textId="77777777" w:rsidR="00566FA2" w:rsidRDefault="00566FA2" w:rsidP="00566FA2">
      <w:pPr>
        <w:pStyle w:val="PL"/>
      </w:pPr>
      <w:r>
        <w:t xml:space="preserve">              $ref: '#/components/schemas/EP_XnC-Multiple'</w:t>
      </w:r>
    </w:p>
    <w:p w14:paraId="0ECD6DC1" w14:textId="77777777" w:rsidR="00566FA2" w:rsidRDefault="00566FA2" w:rsidP="00566FA2">
      <w:pPr>
        <w:pStyle w:val="PL"/>
      </w:pPr>
      <w:r>
        <w:t xml:space="preserve">            EP_E1:</w:t>
      </w:r>
    </w:p>
    <w:p w14:paraId="79F83DAE" w14:textId="77777777" w:rsidR="00566FA2" w:rsidRDefault="00566FA2" w:rsidP="00566FA2">
      <w:pPr>
        <w:pStyle w:val="PL"/>
      </w:pPr>
      <w:r>
        <w:t xml:space="preserve">              $ref: '#/components/schemas/EP_E1-Multiple'</w:t>
      </w:r>
    </w:p>
    <w:p w14:paraId="436341BC" w14:textId="77777777" w:rsidR="00566FA2" w:rsidRDefault="00566FA2" w:rsidP="00566FA2">
      <w:pPr>
        <w:pStyle w:val="PL"/>
      </w:pPr>
      <w:r>
        <w:t xml:space="preserve">            EP_F1C:</w:t>
      </w:r>
    </w:p>
    <w:p w14:paraId="51DD9726" w14:textId="77777777" w:rsidR="00566FA2" w:rsidRDefault="00566FA2" w:rsidP="00566FA2">
      <w:pPr>
        <w:pStyle w:val="PL"/>
      </w:pPr>
      <w:r>
        <w:t xml:space="preserve">              $ref: '#/components/schemas/EP_F1C-Multiple'</w:t>
      </w:r>
    </w:p>
    <w:p w14:paraId="3CFC5C14" w14:textId="77777777" w:rsidR="00566FA2" w:rsidRDefault="00566FA2" w:rsidP="00566FA2">
      <w:pPr>
        <w:pStyle w:val="PL"/>
      </w:pPr>
      <w:r>
        <w:t xml:space="preserve">    ExternalNrCellCu-Single:</w:t>
      </w:r>
    </w:p>
    <w:p w14:paraId="38654BD9" w14:textId="77777777" w:rsidR="00566FA2" w:rsidRDefault="00566FA2" w:rsidP="00566FA2">
      <w:pPr>
        <w:pStyle w:val="PL"/>
      </w:pPr>
      <w:r>
        <w:t xml:space="preserve">      allOf:</w:t>
      </w:r>
    </w:p>
    <w:p w14:paraId="211BA2D8" w14:textId="77777777" w:rsidR="00566FA2" w:rsidRDefault="00566FA2" w:rsidP="00566FA2">
      <w:pPr>
        <w:pStyle w:val="PL"/>
      </w:pPr>
      <w:r>
        <w:t xml:space="preserve">        - $ref: 'TS28623_GenericNrm.yaml#/components/schemas/Top'</w:t>
      </w:r>
    </w:p>
    <w:p w14:paraId="3C42F83C" w14:textId="77777777" w:rsidR="00566FA2" w:rsidRDefault="00566FA2" w:rsidP="00566FA2">
      <w:pPr>
        <w:pStyle w:val="PL"/>
      </w:pPr>
      <w:r>
        <w:t xml:space="preserve">        - type: object</w:t>
      </w:r>
    </w:p>
    <w:p w14:paraId="7039DF60" w14:textId="77777777" w:rsidR="00566FA2" w:rsidRDefault="00566FA2" w:rsidP="00566FA2">
      <w:pPr>
        <w:pStyle w:val="PL"/>
      </w:pPr>
      <w:r>
        <w:t xml:space="preserve">          properties:</w:t>
      </w:r>
    </w:p>
    <w:p w14:paraId="773B4DF3" w14:textId="77777777" w:rsidR="00566FA2" w:rsidRDefault="00566FA2" w:rsidP="00566FA2">
      <w:pPr>
        <w:pStyle w:val="PL"/>
      </w:pPr>
      <w:r>
        <w:t xml:space="preserve">            attributes:</w:t>
      </w:r>
    </w:p>
    <w:p w14:paraId="392A48A8" w14:textId="77777777" w:rsidR="00566FA2" w:rsidRDefault="00566FA2" w:rsidP="00566FA2">
      <w:pPr>
        <w:pStyle w:val="PL"/>
      </w:pPr>
      <w:r>
        <w:t xml:space="preserve">              allOf:</w:t>
      </w:r>
    </w:p>
    <w:p w14:paraId="263225BB" w14:textId="77777777" w:rsidR="00566FA2" w:rsidRDefault="00566FA2" w:rsidP="00566FA2">
      <w:pPr>
        <w:pStyle w:val="PL"/>
      </w:pPr>
      <w:r>
        <w:t xml:space="preserve">                - $ref: 'TS28623_GenericNrm.yaml#/components/schemas/ManagedFunction-Attr'</w:t>
      </w:r>
    </w:p>
    <w:p w14:paraId="6CDE4275" w14:textId="77777777" w:rsidR="00566FA2" w:rsidRDefault="00566FA2" w:rsidP="00566FA2">
      <w:pPr>
        <w:pStyle w:val="PL"/>
      </w:pPr>
      <w:r>
        <w:t xml:space="preserve">                - type: object</w:t>
      </w:r>
    </w:p>
    <w:p w14:paraId="25A8864E" w14:textId="77777777" w:rsidR="00566FA2" w:rsidRDefault="00566FA2" w:rsidP="00566FA2">
      <w:pPr>
        <w:pStyle w:val="PL"/>
      </w:pPr>
      <w:r>
        <w:t xml:space="preserve">                  properties:</w:t>
      </w:r>
    </w:p>
    <w:p w14:paraId="4D35254B" w14:textId="77777777" w:rsidR="00566FA2" w:rsidRDefault="00566FA2" w:rsidP="00566FA2">
      <w:pPr>
        <w:pStyle w:val="PL"/>
      </w:pPr>
      <w:r>
        <w:t xml:space="preserve">                    cellLocalId:</w:t>
      </w:r>
    </w:p>
    <w:p w14:paraId="0AE4889D" w14:textId="77777777" w:rsidR="00566FA2" w:rsidRDefault="00566FA2" w:rsidP="00566FA2">
      <w:pPr>
        <w:pStyle w:val="PL"/>
      </w:pPr>
      <w:r>
        <w:t xml:space="preserve">                      type: integer</w:t>
      </w:r>
    </w:p>
    <w:p w14:paraId="7C59A4C1" w14:textId="77777777" w:rsidR="00566FA2" w:rsidRDefault="00566FA2" w:rsidP="00566FA2">
      <w:pPr>
        <w:pStyle w:val="PL"/>
      </w:pPr>
      <w:r>
        <w:t xml:space="preserve">                    nrPci:</w:t>
      </w:r>
    </w:p>
    <w:p w14:paraId="16128963" w14:textId="77777777" w:rsidR="00566FA2" w:rsidRDefault="00566FA2" w:rsidP="00566FA2">
      <w:pPr>
        <w:pStyle w:val="PL"/>
      </w:pPr>
      <w:r>
        <w:t xml:space="preserve">                      $ref: '#/components/schemas/NrPci'</w:t>
      </w:r>
    </w:p>
    <w:p w14:paraId="602D4573" w14:textId="77777777" w:rsidR="00566FA2" w:rsidRDefault="00566FA2" w:rsidP="00566FA2">
      <w:pPr>
        <w:pStyle w:val="PL"/>
      </w:pPr>
      <w:r>
        <w:t xml:space="preserve">                    plmnIdList:</w:t>
      </w:r>
    </w:p>
    <w:p w14:paraId="43CE263E" w14:textId="77777777" w:rsidR="00566FA2" w:rsidRDefault="00566FA2" w:rsidP="00566FA2">
      <w:pPr>
        <w:pStyle w:val="PL"/>
      </w:pPr>
      <w:r>
        <w:t xml:space="preserve">                      $ref: '#/components/schemas/PlmnIdList'</w:t>
      </w:r>
    </w:p>
    <w:p w14:paraId="569DEDB7" w14:textId="77777777" w:rsidR="00566FA2" w:rsidRDefault="00566FA2" w:rsidP="00566FA2">
      <w:pPr>
        <w:pStyle w:val="PL"/>
      </w:pPr>
      <w:r>
        <w:t xml:space="preserve">                    nRFrequencyRef:</w:t>
      </w:r>
    </w:p>
    <w:p w14:paraId="03B5737B" w14:textId="77777777" w:rsidR="00566FA2" w:rsidRDefault="00566FA2" w:rsidP="00566FA2">
      <w:pPr>
        <w:pStyle w:val="PL"/>
      </w:pPr>
      <w:r>
        <w:t xml:space="preserve">                      $ref: 'TS28623_ComDefs.yaml#/components/schemas/Dn'</w:t>
      </w:r>
    </w:p>
    <w:p w14:paraId="631BDBAC" w14:textId="77777777" w:rsidR="00566FA2" w:rsidRDefault="00566FA2" w:rsidP="00566FA2">
      <w:pPr>
        <w:pStyle w:val="PL"/>
      </w:pPr>
      <w:r>
        <w:t xml:space="preserve">        - $ref: 'TS28623_GenericNrm.yaml#/components/schemas/ManagedFunction-ncO'</w:t>
      </w:r>
    </w:p>
    <w:p w14:paraId="3EC732D8" w14:textId="77777777" w:rsidR="00566FA2" w:rsidRDefault="00566FA2" w:rsidP="00566FA2">
      <w:pPr>
        <w:pStyle w:val="PL"/>
      </w:pPr>
      <w:r>
        <w:t xml:space="preserve">    ExternalENBFunction-Single:</w:t>
      </w:r>
    </w:p>
    <w:p w14:paraId="7AF66EBE" w14:textId="77777777" w:rsidR="00566FA2" w:rsidRDefault="00566FA2" w:rsidP="00566FA2">
      <w:pPr>
        <w:pStyle w:val="PL"/>
      </w:pPr>
      <w:r>
        <w:t xml:space="preserve">      allOf:</w:t>
      </w:r>
    </w:p>
    <w:p w14:paraId="5B036CE7" w14:textId="77777777" w:rsidR="00566FA2" w:rsidRDefault="00566FA2" w:rsidP="00566FA2">
      <w:pPr>
        <w:pStyle w:val="PL"/>
      </w:pPr>
      <w:r>
        <w:t xml:space="preserve">        - $ref: 'TS28623_GenericNrm.yaml#/components/schemas/Top'</w:t>
      </w:r>
    </w:p>
    <w:p w14:paraId="2D75B9C1" w14:textId="77777777" w:rsidR="00566FA2" w:rsidRDefault="00566FA2" w:rsidP="00566FA2">
      <w:pPr>
        <w:pStyle w:val="PL"/>
      </w:pPr>
      <w:r>
        <w:t xml:space="preserve">        - type: object</w:t>
      </w:r>
    </w:p>
    <w:p w14:paraId="1863E0CE" w14:textId="77777777" w:rsidR="00566FA2" w:rsidRDefault="00566FA2" w:rsidP="00566FA2">
      <w:pPr>
        <w:pStyle w:val="PL"/>
      </w:pPr>
      <w:r>
        <w:t xml:space="preserve">          properties:</w:t>
      </w:r>
    </w:p>
    <w:p w14:paraId="4AB40172" w14:textId="77777777" w:rsidR="00566FA2" w:rsidRDefault="00566FA2" w:rsidP="00566FA2">
      <w:pPr>
        <w:pStyle w:val="PL"/>
      </w:pPr>
      <w:r>
        <w:t xml:space="preserve">            attributes:</w:t>
      </w:r>
    </w:p>
    <w:p w14:paraId="76A85E9C" w14:textId="77777777" w:rsidR="00566FA2" w:rsidRDefault="00566FA2" w:rsidP="00566FA2">
      <w:pPr>
        <w:pStyle w:val="PL"/>
      </w:pPr>
      <w:r>
        <w:t xml:space="preserve">              allOf:</w:t>
      </w:r>
    </w:p>
    <w:p w14:paraId="34426B9A" w14:textId="77777777" w:rsidR="00566FA2" w:rsidRDefault="00566FA2" w:rsidP="00566FA2">
      <w:pPr>
        <w:pStyle w:val="PL"/>
      </w:pPr>
      <w:r>
        <w:t xml:space="preserve">                - $ref: 'TS28623_GenericNrm.yaml#/components/schemas/ManagedFunction-Attr'</w:t>
      </w:r>
    </w:p>
    <w:p w14:paraId="7326C032" w14:textId="77777777" w:rsidR="00566FA2" w:rsidRDefault="00566FA2" w:rsidP="00566FA2">
      <w:pPr>
        <w:pStyle w:val="PL"/>
      </w:pPr>
      <w:r>
        <w:t xml:space="preserve">                - type: object</w:t>
      </w:r>
    </w:p>
    <w:p w14:paraId="30A8226B" w14:textId="77777777" w:rsidR="00566FA2" w:rsidRDefault="00566FA2" w:rsidP="00566FA2">
      <w:pPr>
        <w:pStyle w:val="PL"/>
      </w:pPr>
      <w:r>
        <w:t xml:space="preserve">                  properties:</w:t>
      </w:r>
    </w:p>
    <w:p w14:paraId="3D3D3E36" w14:textId="77777777" w:rsidR="00566FA2" w:rsidRDefault="00566FA2" w:rsidP="00566FA2">
      <w:pPr>
        <w:pStyle w:val="PL"/>
      </w:pPr>
      <w:r>
        <w:t xml:space="preserve">                    eNBId:</w:t>
      </w:r>
    </w:p>
    <w:p w14:paraId="71886133" w14:textId="77777777" w:rsidR="00566FA2" w:rsidRDefault="00566FA2" w:rsidP="00566FA2">
      <w:pPr>
        <w:pStyle w:val="PL"/>
      </w:pPr>
      <w:r>
        <w:t xml:space="preserve">                      type: integer</w:t>
      </w:r>
    </w:p>
    <w:p w14:paraId="1805DB97" w14:textId="77777777" w:rsidR="00566FA2" w:rsidRDefault="00566FA2" w:rsidP="00566FA2">
      <w:pPr>
        <w:pStyle w:val="PL"/>
      </w:pPr>
      <w:r>
        <w:t xml:space="preserve">        - $ref: 'TS28623_GenericNrm.yaml#/components/schemas/ManagedFunction-ncO'</w:t>
      </w:r>
    </w:p>
    <w:p w14:paraId="33C5DF49" w14:textId="77777777" w:rsidR="00566FA2" w:rsidRDefault="00566FA2" w:rsidP="00566FA2">
      <w:pPr>
        <w:pStyle w:val="PL"/>
      </w:pPr>
      <w:r>
        <w:t xml:space="preserve">        - type: object</w:t>
      </w:r>
    </w:p>
    <w:p w14:paraId="4913CC89" w14:textId="77777777" w:rsidR="00566FA2" w:rsidRDefault="00566FA2" w:rsidP="00566FA2">
      <w:pPr>
        <w:pStyle w:val="PL"/>
      </w:pPr>
      <w:r>
        <w:t xml:space="preserve">          properties:</w:t>
      </w:r>
    </w:p>
    <w:p w14:paraId="179A7585" w14:textId="77777777" w:rsidR="00566FA2" w:rsidRDefault="00566FA2" w:rsidP="00566FA2">
      <w:pPr>
        <w:pStyle w:val="PL"/>
      </w:pPr>
      <w:r>
        <w:t xml:space="preserve">            ExternalEUTranCell:</w:t>
      </w:r>
    </w:p>
    <w:p w14:paraId="1B9B2950" w14:textId="77777777" w:rsidR="00566FA2" w:rsidRDefault="00566FA2" w:rsidP="00566FA2">
      <w:pPr>
        <w:pStyle w:val="PL"/>
      </w:pPr>
      <w:r>
        <w:t xml:space="preserve">              $ref: '#/components/schemas/ExternalEUTranCell-Multiple'</w:t>
      </w:r>
    </w:p>
    <w:p w14:paraId="2A8CAC2B" w14:textId="77777777" w:rsidR="00566FA2" w:rsidRDefault="00566FA2" w:rsidP="00566FA2">
      <w:pPr>
        <w:pStyle w:val="PL"/>
      </w:pPr>
      <w:r>
        <w:t xml:space="preserve">    ExternalEUTranCell-Single:</w:t>
      </w:r>
    </w:p>
    <w:p w14:paraId="71B5B9BF" w14:textId="77777777" w:rsidR="00566FA2" w:rsidRDefault="00566FA2" w:rsidP="00566FA2">
      <w:pPr>
        <w:pStyle w:val="PL"/>
      </w:pPr>
      <w:r>
        <w:t xml:space="preserve">      allOf:</w:t>
      </w:r>
    </w:p>
    <w:p w14:paraId="63A3C334" w14:textId="77777777" w:rsidR="00566FA2" w:rsidRDefault="00566FA2" w:rsidP="00566FA2">
      <w:pPr>
        <w:pStyle w:val="PL"/>
      </w:pPr>
      <w:r>
        <w:t xml:space="preserve">        - $ref: 'TS28623_GenericNrm.yaml#/components/schemas/Top'</w:t>
      </w:r>
    </w:p>
    <w:p w14:paraId="1C84949C" w14:textId="77777777" w:rsidR="00566FA2" w:rsidRDefault="00566FA2" w:rsidP="00566FA2">
      <w:pPr>
        <w:pStyle w:val="PL"/>
      </w:pPr>
      <w:r>
        <w:t xml:space="preserve">        - type: object</w:t>
      </w:r>
    </w:p>
    <w:p w14:paraId="2545DBAC" w14:textId="77777777" w:rsidR="00566FA2" w:rsidRDefault="00566FA2" w:rsidP="00566FA2">
      <w:pPr>
        <w:pStyle w:val="PL"/>
      </w:pPr>
      <w:r>
        <w:t xml:space="preserve">          properties:</w:t>
      </w:r>
    </w:p>
    <w:p w14:paraId="04091567" w14:textId="77777777" w:rsidR="00566FA2" w:rsidRDefault="00566FA2" w:rsidP="00566FA2">
      <w:pPr>
        <w:pStyle w:val="PL"/>
      </w:pPr>
      <w:r>
        <w:t xml:space="preserve">            attributes:</w:t>
      </w:r>
    </w:p>
    <w:p w14:paraId="6B86C192" w14:textId="77777777" w:rsidR="00566FA2" w:rsidRDefault="00566FA2" w:rsidP="00566FA2">
      <w:pPr>
        <w:pStyle w:val="PL"/>
      </w:pPr>
      <w:r>
        <w:t xml:space="preserve">              allOf:</w:t>
      </w:r>
    </w:p>
    <w:p w14:paraId="2BBCDDE0" w14:textId="77777777" w:rsidR="00566FA2" w:rsidRDefault="00566FA2" w:rsidP="00566FA2">
      <w:pPr>
        <w:pStyle w:val="PL"/>
      </w:pPr>
      <w:r>
        <w:t xml:space="preserve">                - $ref: 'TS28623_GenericNrm.yaml#/components/schemas/ManagedFunction-Attr'</w:t>
      </w:r>
    </w:p>
    <w:p w14:paraId="07989A25" w14:textId="77777777" w:rsidR="00566FA2" w:rsidRDefault="00566FA2" w:rsidP="00566FA2">
      <w:pPr>
        <w:pStyle w:val="PL"/>
      </w:pPr>
      <w:r>
        <w:t xml:space="preserve">                - type: object</w:t>
      </w:r>
    </w:p>
    <w:p w14:paraId="045E20A9" w14:textId="77777777" w:rsidR="00566FA2" w:rsidRDefault="00566FA2" w:rsidP="00566FA2">
      <w:pPr>
        <w:pStyle w:val="PL"/>
      </w:pPr>
      <w:r>
        <w:t xml:space="preserve">                  properties:</w:t>
      </w:r>
    </w:p>
    <w:p w14:paraId="2A17B51C" w14:textId="77777777" w:rsidR="00566FA2" w:rsidRDefault="00566FA2" w:rsidP="00566FA2">
      <w:pPr>
        <w:pStyle w:val="PL"/>
      </w:pPr>
      <w:r>
        <w:t xml:space="preserve">                    EUtranFrequencyRef:</w:t>
      </w:r>
    </w:p>
    <w:p w14:paraId="6A8BB21C" w14:textId="77777777" w:rsidR="00566FA2" w:rsidRDefault="00566FA2" w:rsidP="00566FA2">
      <w:pPr>
        <w:pStyle w:val="PL"/>
      </w:pPr>
      <w:r>
        <w:t xml:space="preserve">                      $ref: 'TS28623_ComDefs.yaml#/components/schemas/Dn'</w:t>
      </w:r>
    </w:p>
    <w:p w14:paraId="0C3CCC31" w14:textId="77777777" w:rsidR="00566FA2" w:rsidRDefault="00566FA2" w:rsidP="00566FA2">
      <w:pPr>
        <w:pStyle w:val="PL"/>
      </w:pPr>
      <w:r>
        <w:t xml:space="preserve">        - $ref: 'TS28623_GenericNrm.yaml#/components/schemas/ManagedFunction-ncO'</w:t>
      </w:r>
    </w:p>
    <w:p w14:paraId="13723C7C" w14:textId="77777777" w:rsidR="00566FA2" w:rsidRDefault="00566FA2" w:rsidP="00566FA2">
      <w:pPr>
        <w:pStyle w:val="PL"/>
      </w:pPr>
    </w:p>
    <w:p w14:paraId="20871BDE" w14:textId="77777777" w:rsidR="00566FA2" w:rsidRDefault="00566FA2" w:rsidP="00566FA2">
      <w:pPr>
        <w:pStyle w:val="PL"/>
      </w:pPr>
      <w:r>
        <w:t xml:space="preserve">    EP_XnC-Single:</w:t>
      </w:r>
    </w:p>
    <w:p w14:paraId="7A44DDAD" w14:textId="77777777" w:rsidR="00566FA2" w:rsidRDefault="00566FA2" w:rsidP="00566FA2">
      <w:pPr>
        <w:pStyle w:val="PL"/>
      </w:pPr>
      <w:r>
        <w:t xml:space="preserve">      allOf:</w:t>
      </w:r>
    </w:p>
    <w:p w14:paraId="3EF9215F" w14:textId="77777777" w:rsidR="00566FA2" w:rsidRDefault="00566FA2" w:rsidP="00566FA2">
      <w:pPr>
        <w:pStyle w:val="PL"/>
      </w:pPr>
      <w:r>
        <w:t xml:space="preserve">        - $ref: 'TS28623_GenericNrm.yaml#/components/schemas/Top'</w:t>
      </w:r>
    </w:p>
    <w:p w14:paraId="76820629" w14:textId="77777777" w:rsidR="00566FA2" w:rsidRDefault="00566FA2" w:rsidP="00566FA2">
      <w:pPr>
        <w:pStyle w:val="PL"/>
      </w:pPr>
      <w:r>
        <w:t xml:space="preserve">        - type: object</w:t>
      </w:r>
    </w:p>
    <w:p w14:paraId="75334C20" w14:textId="77777777" w:rsidR="00566FA2" w:rsidRDefault="00566FA2" w:rsidP="00566FA2">
      <w:pPr>
        <w:pStyle w:val="PL"/>
      </w:pPr>
      <w:r>
        <w:t xml:space="preserve">          properties:</w:t>
      </w:r>
    </w:p>
    <w:p w14:paraId="4BFC63EE" w14:textId="77777777" w:rsidR="00566FA2" w:rsidRDefault="00566FA2" w:rsidP="00566FA2">
      <w:pPr>
        <w:pStyle w:val="PL"/>
      </w:pPr>
      <w:r>
        <w:t xml:space="preserve">            attributes:</w:t>
      </w:r>
    </w:p>
    <w:p w14:paraId="2C92887D" w14:textId="77777777" w:rsidR="00566FA2" w:rsidRDefault="00566FA2" w:rsidP="00566FA2">
      <w:pPr>
        <w:pStyle w:val="PL"/>
      </w:pPr>
      <w:r>
        <w:t xml:space="preserve">              allOf:</w:t>
      </w:r>
    </w:p>
    <w:p w14:paraId="0C8AF3E3" w14:textId="77777777" w:rsidR="00566FA2" w:rsidRDefault="00566FA2" w:rsidP="00566FA2">
      <w:pPr>
        <w:pStyle w:val="PL"/>
      </w:pPr>
      <w:r>
        <w:t xml:space="preserve">                - $ref: 'TS28623_GenericNrm.yaml#/components/schemas/EP_RP-Attr'</w:t>
      </w:r>
    </w:p>
    <w:p w14:paraId="49BB0216" w14:textId="77777777" w:rsidR="00566FA2" w:rsidRDefault="00566FA2" w:rsidP="00566FA2">
      <w:pPr>
        <w:pStyle w:val="PL"/>
      </w:pPr>
      <w:r>
        <w:t xml:space="preserve">                - type: object</w:t>
      </w:r>
    </w:p>
    <w:p w14:paraId="264BEFCB" w14:textId="77777777" w:rsidR="00566FA2" w:rsidRDefault="00566FA2" w:rsidP="00566FA2">
      <w:pPr>
        <w:pStyle w:val="PL"/>
      </w:pPr>
      <w:r>
        <w:t xml:space="preserve">                  properties:</w:t>
      </w:r>
    </w:p>
    <w:p w14:paraId="4A3B0481" w14:textId="77777777" w:rsidR="00566FA2" w:rsidRDefault="00566FA2" w:rsidP="00566FA2">
      <w:pPr>
        <w:pStyle w:val="PL"/>
      </w:pPr>
      <w:r>
        <w:t xml:space="preserve">                    localAddress:</w:t>
      </w:r>
    </w:p>
    <w:p w14:paraId="5528A6D3" w14:textId="77777777" w:rsidR="00566FA2" w:rsidRDefault="00566FA2" w:rsidP="00566FA2">
      <w:pPr>
        <w:pStyle w:val="PL"/>
      </w:pPr>
      <w:r>
        <w:t xml:space="preserve">                      $ref: '#/components/schemas/LocalAddress'</w:t>
      </w:r>
    </w:p>
    <w:p w14:paraId="1394BDF4" w14:textId="77777777" w:rsidR="00566FA2" w:rsidRDefault="00566FA2" w:rsidP="00566FA2">
      <w:pPr>
        <w:pStyle w:val="PL"/>
      </w:pPr>
      <w:r>
        <w:t xml:space="preserve">                    remoteAddress:</w:t>
      </w:r>
    </w:p>
    <w:p w14:paraId="4C47F030" w14:textId="77777777" w:rsidR="00566FA2" w:rsidRDefault="00566FA2" w:rsidP="00566FA2">
      <w:pPr>
        <w:pStyle w:val="PL"/>
      </w:pPr>
      <w:r>
        <w:t xml:space="preserve">                      $ref: '#/components/schemas/RemoteAddress'</w:t>
      </w:r>
    </w:p>
    <w:p w14:paraId="7ED64444" w14:textId="77777777" w:rsidR="00566FA2" w:rsidRDefault="00566FA2" w:rsidP="00566FA2">
      <w:pPr>
        <w:pStyle w:val="PL"/>
      </w:pPr>
      <w:r>
        <w:t xml:space="preserve">    EP_E1-Single:</w:t>
      </w:r>
    </w:p>
    <w:p w14:paraId="7D05D4F1" w14:textId="77777777" w:rsidR="00566FA2" w:rsidRDefault="00566FA2" w:rsidP="00566FA2">
      <w:pPr>
        <w:pStyle w:val="PL"/>
      </w:pPr>
      <w:r>
        <w:t xml:space="preserve">      allOf:</w:t>
      </w:r>
    </w:p>
    <w:p w14:paraId="63C725A6" w14:textId="77777777" w:rsidR="00566FA2" w:rsidRDefault="00566FA2" w:rsidP="00566FA2">
      <w:pPr>
        <w:pStyle w:val="PL"/>
      </w:pPr>
      <w:r>
        <w:t xml:space="preserve">        - $ref: 'TS28623_GenericNrm.yaml#/components/schemas/Top'</w:t>
      </w:r>
    </w:p>
    <w:p w14:paraId="69FC3422" w14:textId="77777777" w:rsidR="00566FA2" w:rsidRDefault="00566FA2" w:rsidP="00566FA2">
      <w:pPr>
        <w:pStyle w:val="PL"/>
      </w:pPr>
      <w:r>
        <w:t xml:space="preserve">        - type: object</w:t>
      </w:r>
    </w:p>
    <w:p w14:paraId="0B68EC99" w14:textId="77777777" w:rsidR="00566FA2" w:rsidRDefault="00566FA2" w:rsidP="00566FA2">
      <w:pPr>
        <w:pStyle w:val="PL"/>
      </w:pPr>
      <w:r>
        <w:t xml:space="preserve">          properties:</w:t>
      </w:r>
    </w:p>
    <w:p w14:paraId="534960CE" w14:textId="77777777" w:rsidR="00566FA2" w:rsidRDefault="00566FA2" w:rsidP="00566FA2">
      <w:pPr>
        <w:pStyle w:val="PL"/>
      </w:pPr>
      <w:r>
        <w:t xml:space="preserve">            attributes:</w:t>
      </w:r>
    </w:p>
    <w:p w14:paraId="411393A8" w14:textId="77777777" w:rsidR="00566FA2" w:rsidRDefault="00566FA2" w:rsidP="00566FA2">
      <w:pPr>
        <w:pStyle w:val="PL"/>
      </w:pPr>
      <w:r>
        <w:t xml:space="preserve">              allOf:</w:t>
      </w:r>
    </w:p>
    <w:p w14:paraId="27145F30" w14:textId="77777777" w:rsidR="00566FA2" w:rsidRDefault="00566FA2" w:rsidP="00566FA2">
      <w:pPr>
        <w:pStyle w:val="PL"/>
      </w:pPr>
      <w:r>
        <w:t xml:space="preserve">                - $ref: 'TS28623_GenericNrm.yaml#/components/schemas/EP_RP-Attr'</w:t>
      </w:r>
    </w:p>
    <w:p w14:paraId="53946F08" w14:textId="77777777" w:rsidR="00566FA2" w:rsidRDefault="00566FA2" w:rsidP="00566FA2">
      <w:pPr>
        <w:pStyle w:val="PL"/>
      </w:pPr>
      <w:r>
        <w:lastRenderedPageBreak/>
        <w:t xml:space="preserve">                - type: object</w:t>
      </w:r>
    </w:p>
    <w:p w14:paraId="00746166" w14:textId="77777777" w:rsidR="00566FA2" w:rsidRDefault="00566FA2" w:rsidP="00566FA2">
      <w:pPr>
        <w:pStyle w:val="PL"/>
      </w:pPr>
      <w:r>
        <w:t xml:space="preserve">                  properties:</w:t>
      </w:r>
    </w:p>
    <w:p w14:paraId="0BC93138" w14:textId="77777777" w:rsidR="00566FA2" w:rsidRDefault="00566FA2" w:rsidP="00566FA2">
      <w:pPr>
        <w:pStyle w:val="PL"/>
      </w:pPr>
      <w:r>
        <w:t xml:space="preserve">                    localAddress:</w:t>
      </w:r>
    </w:p>
    <w:p w14:paraId="4071D66F" w14:textId="77777777" w:rsidR="00566FA2" w:rsidRDefault="00566FA2" w:rsidP="00566FA2">
      <w:pPr>
        <w:pStyle w:val="PL"/>
      </w:pPr>
      <w:r>
        <w:t xml:space="preserve">                      $ref: '#/components/schemas/LocalAddress'</w:t>
      </w:r>
    </w:p>
    <w:p w14:paraId="6A3C424A" w14:textId="77777777" w:rsidR="00566FA2" w:rsidRDefault="00566FA2" w:rsidP="00566FA2">
      <w:pPr>
        <w:pStyle w:val="PL"/>
      </w:pPr>
      <w:r>
        <w:t xml:space="preserve">                    remoteAddress:</w:t>
      </w:r>
    </w:p>
    <w:p w14:paraId="24C810DD" w14:textId="77777777" w:rsidR="00566FA2" w:rsidRDefault="00566FA2" w:rsidP="00566FA2">
      <w:pPr>
        <w:pStyle w:val="PL"/>
      </w:pPr>
      <w:r>
        <w:t xml:space="preserve">                      $ref: '#/components/schemas/RemoteAddress'</w:t>
      </w:r>
    </w:p>
    <w:p w14:paraId="2A3BAB0E" w14:textId="77777777" w:rsidR="00566FA2" w:rsidRDefault="00566FA2" w:rsidP="00566FA2">
      <w:pPr>
        <w:pStyle w:val="PL"/>
      </w:pPr>
      <w:r>
        <w:t xml:space="preserve">    EP_F1C-Single:</w:t>
      </w:r>
    </w:p>
    <w:p w14:paraId="4E1DF77A" w14:textId="77777777" w:rsidR="00566FA2" w:rsidRDefault="00566FA2" w:rsidP="00566FA2">
      <w:pPr>
        <w:pStyle w:val="PL"/>
      </w:pPr>
      <w:r>
        <w:t xml:space="preserve">      allOf:</w:t>
      </w:r>
    </w:p>
    <w:p w14:paraId="6EABD06B" w14:textId="77777777" w:rsidR="00566FA2" w:rsidRDefault="00566FA2" w:rsidP="00566FA2">
      <w:pPr>
        <w:pStyle w:val="PL"/>
      </w:pPr>
      <w:r>
        <w:t xml:space="preserve">        - $ref: 'TS28623_GenericNrm.yaml#/components/schemas/Top'</w:t>
      </w:r>
    </w:p>
    <w:p w14:paraId="5067958D" w14:textId="77777777" w:rsidR="00566FA2" w:rsidRDefault="00566FA2" w:rsidP="00566FA2">
      <w:pPr>
        <w:pStyle w:val="PL"/>
      </w:pPr>
      <w:r>
        <w:t xml:space="preserve">        - type: object</w:t>
      </w:r>
    </w:p>
    <w:p w14:paraId="30E125A7" w14:textId="77777777" w:rsidR="00566FA2" w:rsidRDefault="00566FA2" w:rsidP="00566FA2">
      <w:pPr>
        <w:pStyle w:val="PL"/>
      </w:pPr>
      <w:r>
        <w:t xml:space="preserve">          properties:</w:t>
      </w:r>
    </w:p>
    <w:p w14:paraId="486E52EE" w14:textId="77777777" w:rsidR="00566FA2" w:rsidRDefault="00566FA2" w:rsidP="00566FA2">
      <w:pPr>
        <w:pStyle w:val="PL"/>
      </w:pPr>
      <w:r>
        <w:t xml:space="preserve">            attributes:</w:t>
      </w:r>
    </w:p>
    <w:p w14:paraId="4B705771" w14:textId="77777777" w:rsidR="00566FA2" w:rsidRDefault="00566FA2" w:rsidP="00566FA2">
      <w:pPr>
        <w:pStyle w:val="PL"/>
      </w:pPr>
      <w:r>
        <w:t xml:space="preserve">              allOf:</w:t>
      </w:r>
    </w:p>
    <w:p w14:paraId="2FD761DE" w14:textId="77777777" w:rsidR="00566FA2" w:rsidRDefault="00566FA2" w:rsidP="00566FA2">
      <w:pPr>
        <w:pStyle w:val="PL"/>
      </w:pPr>
      <w:r>
        <w:t xml:space="preserve">                - $ref: 'TS28623_GenericNrm.yaml#/components/schemas/EP_RP-Attr'</w:t>
      </w:r>
    </w:p>
    <w:p w14:paraId="74D256FD" w14:textId="77777777" w:rsidR="00566FA2" w:rsidRDefault="00566FA2" w:rsidP="00566FA2">
      <w:pPr>
        <w:pStyle w:val="PL"/>
      </w:pPr>
      <w:r>
        <w:t xml:space="preserve">                - type: object</w:t>
      </w:r>
    </w:p>
    <w:p w14:paraId="446023D7" w14:textId="77777777" w:rsidR="00566FA2" w:rsidRDefault="00566FA2" w:rsidP="00566FA2">
      <w:pPr>
        <w:pStyle w:val="PL"/>
      </w:pPr>
      <w:r>
        <w:t xml:space="preserve">                  properties:</w:t>
      </w:r>
    </w:p>
    <w:p w14:paraId="374BD9BB" w14:textId="77777777" w:rsidR="00566FA2" w:rsidRDefault="00566FA2" w:rsidP="00566FA2">
      <w:pPr>
        <w:pStyle w:val="PL"/>
      </w:pPr>
      <w:r>
        <w:t xml:space="preserve">                    localAddress:</w:t>
      </w:r>
    </w:p>
    <w:p w14:paraId="73ECA09D" w14:textId="77777777" w:rsidR="00566FA2" w:rsidRDefault="00566FA2" w:rsidP="00566FA2">
      <w:pPr>
        <w:pStyle w:val="PL"/>
      </w:pPr>
      <w:r>
        <w:t xml:space="preserve">                      $ref: '#/components/schemas/LocalAddress'</w:t>
      </w:r>
    </w:p>
    <w:p w14:paraId="57DAA464" w14:textId="77777777" w:rsidR="00566FA2" w:rsidRDefault="00566FA2" w:rsidP="00566FA2">
      <w:pPr>
        <w:pStyle w:val="PL"/>
      </w:pPr>
      <w:r>
        <w:t xml:space="preserve">                    remoteAddress:</w:t>
      </w:r>
    </w:p>
    <w:p w14:paraId="79E165D1" w14:textId="77777777" w:rsidR="00566FA2" w:rsidRDefault="00566FA2" w:rsidP="00566FA2">
      <w:pPr>
        <w:pStyle w:val="PL"/>
      </w:pPr>
      <w:r>
        <w:t xml:space="preserve">                      $ref: '#/components/schemas/RemoteAddress'</w:t>
      </w:r>
    </w:p>
    <w:p w14:paraId="570C0CCB" w14:textId="77777777" w:rsidR="00566FA2" w:rsidRDefault="00566FA2" w:rsidP="00566FA2">
      <w:pPr>
        <w:pStyle w:val="PL"/>
      </w:pPr>
      <w:r>
        <w:t xml:space="preserve">    EP_NgC-Single:</w:t>
      </w:r>
    </w:p>
    <w:p w14:paraId="0453A9FB" w14:textId="77777777" w:rsidR="00566FA2" w:rsidRDefault="00566FA2" w:rsidP="00566FA2">
      <w:pPr>
        <w:pStyle w:val="PL"/>
      </w:pPr>
      <w:r>
        <w:t xml:space="preserve">      allOf:</w:t>
      </w:r>
    </w:p>
    <w:p w14:paraId="18ACBAAF" w14:textId="77777777" w:rsidR="00566FA2" w:rsidRDefault="00566FA2" w:rsidP="00566FA2">
      <w:pPr>
        <w:pStyle w:val="PL"/>
      </w:pPr>
      <w:r>
        <w:t xml:space="preserve">        - $ref: 'TS28623_GenericNrm.yaml#/components/schemas/Top'</w:t>
      </w:r>
    </w:p>
    <w:p w14:paraId="35827D67" w14:textId="77777777" w:rsidR="00566FA2" w:rsidRDefault="00566FA2" w:rsidP="00566FA2">
      <w:pPr>
        <w:pStyle w:val="PL"/>
      </w:pPr>
      <w:r>
        <w:t xml:space="preserve">        - type: object</w:t>
      </w:r>
    </w:p>
    <w:p w14:paraId="6A11AA3D" w14:textId="77777777" w:rsidR="00566FA2" w:rsidRDefault="00566FA2" w:rsidP="00566FA2">
      <w:pPr>
        <w:pStyle w:val="PL"/>
      </w:pPr>
      <w:r>
        <w:t xml:space="preserve">          properties:</w:t>
      </w:r>
    </w:p>
    <w:p w14:paraId="42BCCD7D" w14:textId="77777777" w:rsidR="00566FA2" w:rsidRDefault="00566FA2" w:rsidP="00566FA2">
      <w:pPr>
        <w:pStyle w:val="PL"/>
      </w:pPr>
      <w:r>
        <w:t xml:space="preserve">            attributes:</w:t>
      </w:r>
    </w:p>
    <w:p w14:paraId="6023FA64" w14:textId="77777777" w:rsidR="00566FA2" w:rsidRDefault="00566FA2" w:rsidP="00566FA2">
      <w:pPr>
        <w:pStyle w:val="PL"/>
      </w:pPr>
      <w:r>
        <w:t xml:space="preserve">              allOf:</w:t>
      </w:r>
    </w:p>
    <w:p w14:paraId="5F49C131" w14:textId="77777777" w:rsidR="00566FA2" w:rsidRDefault="00566FA2" w:rsidP="00566FA2">
      <w:pPr>
        <w:pStyle w:val="PL"/>
      </w:pPr>
      <w:r>
        <w:t xml:space="preserve">                - $ref: 'TS28623_GenericNrm.yaml#/components/schemas/EP_RP-Attr'</w:t>
      </w:r>
    </w:p>
    <w:p w14:paraId="2B85601A" w14:textId="77777777" w:rsidR="00566FA2" w:rsidRDefault="00566FA2" w:rsidP="00566FA2">
      <w:pPr>
        <w:pStyle w:val="PL"/>
      </w:pPr>
      <w:r>
        <w:t xml:space="preserve">                - type: object</w:t>
      </w:r>
    </w:p>
    <w:p w14:paraId="36C47D1E" w14:textId="77777777" w:rsidR="00566FA2" w:rsidRDefault="00566FA2" w:rsidP="00566FA2">
      <w:pPr>
        <w:pStyle w:val="PL"/>
      </w:pPr>
      <w:r>
        <w:t xml:space="preserve">                  properties:</w:t>
      </w:r>
    </w:p>
    <w:p w14:paraId="2B00C02A" w14:textId="77777777" w:rsidR="00566FA2" w:rsidRDefault="00566FA2" w:rsidP="00566FA2">
      <w:pPr>
        <w:pStyle w:val="PL"/>
      </w:pPr>
      <w:r>
        <w:t xml:space="preserve">                    localAddress:</w:t>
      </w:r>
    </w:p>
    <w:p w14:paraId="56D8E40C" w14:textId="77777777" w:rsidR="00566FA2" w:rsidRDefault="00566FA2" w:rsidP="00566FA2">
      <w:pPr>
        <w:pStyle w:val="PL"/>
      </w:pPr>
      <w:r>
        <w:t xml:space="preserve">                      $ref: '#/components/schemas/LocalAddress'</w:t>
      </w:r>
    </w:p>
    <w:p w14:paraId="59B18390" w14:textId="77777777" w:rsidR="00566FA2" w:rsidRDefault="00566FA2" w:rsidP="00566FA2">
      <w:pPr>
        <w:pStyle w:val="PL"/>
      </w:pPr>
      <w:r>
        <w:t xml:space="preserve">                    remoteAddress:</w:t>
      </w:r>
    </w:p>
    <w:p w14:paraId="0A111809" w14:textId="77777777" w:rsidR="00566FA2" w:rsidRDefault="00566FA2" w:rsidP="00566FA2">
      <w:pPr>
        <w:pStyle w:val="PL"/>
      </w:pPr>
      <w:r>
        <w:t xml:space="preserve">                      $ref: '#/components/schemas/RemoteAddress'</w:t>
      </w:r>
    </w:p>
    <w:p w14:paraId="4CD3DA40" w14:textId="77777777" w:rsidR="00566FA2" w:rsidRDefault="00566FA2" w:rsidP="00566FA2">
      <w:pPr>
        <w:pStyle w:val="PL"/>
      </w:pPr>
      <w:r>
        <w:t xml:space="preserve">    EP_X2C-Single:</w:t>
      </w:r>
    </w:p>
    <w:p w14:paraId="76689FF0" w14:textId="77777777" w:rsidR="00566FA2" w:rsidRDefault="00566FA2" w:rsidP="00566FA2">
      <w:pPr>
        <w:pStyle w:val="PL"/>
      </w:pPr>
      <w:r>
        <w:t xml:space="preserve">      allOf:</w:t>
      </w:r>
    </w:p>
    <w:p w14:paraId="26CCC076" w14:textId="77777777" w:rsidR="00566FA2" w:rsidRDefault="00566FA2" w:rsidP="00566FA2">
      <w:pPr>
        <w:pStyle w:val="PL"/>
      </w:pPr>
      <w:r>
        <w:t xml:space="preserve">        - $ref: 'TS28623_GenericNrm.yaml#/components/schemas/Top'</w:t>
      </w:r>
    </w:p>
    <w:p w14:paraId="18003587" w14:textId="77777777" w:rsidR="00566FA2" w:rsidRDefault="00566FA2" w:rsidP="00566FA2">
      <w:pPr>
        <w:pStyle w:val="PL"/>
      </w:pPr>
      <w:r>
        <w:t xml:space="preserve">        - type: object</w:t>
      </w:r>
    </w:p>
    <w:p w14:paraId="5B123A88" w14:textId="77777777" w:rsidR="00566FA2" w:rsidRDefault="00566FA2" w:rsidP="00566FA2">
      <w:pPr>
        <w:pStyle w:val="PL"/>
      </w:pPr>
      <w:r>
        <w:t xml:space="preserve">          properties:</w:t>
      </w:r>
    </w:p>
    <w:p w14:paraId="655C5FFA" w14:textId="77777777" w:rsidR="00566FA2" w:rsidRDefault="00566FA2" w:rsidP="00566FA2">
      <w:pPr>
        <w:pStyle w:val="PL"/>
      </w:pPr>
      <w:r>
        <w:t xml:space="preserve">            attributes:</w:t>
      </w:r>
    </w:p>
    <w:p w14:paraId="23DADB3B" w14:textId="77777777" w:rsidR="00566FA2" w:rsidRDefault="00566FA2" w:rsidP="00566FA2">
      <w:pPr>
        <w:pStyle w:val="PL"/>
      </w:pPr>
      <w:r>
        <w:t xml:space="preserve">              allOf:</w:t>
      </w:r>
    </w:p>
    <w:p w14:paraId="1E191F02" w14:textId="77777777" w:rsidR="00566FA2" w:rsidRDefault="00566FA2" w:rsidP="00566FA2">
      <w:pPr>
        <w:pStyle w:val="PL"/>
      </w:pPr>
      <w:r>
        <w:t xml:space="preserve">                - $ref: 'TS28623_GenericNrm.yaml#/components/schemas/EP_RP-Attr'</w:t>
      </w:r>
    </w:p>
    <w:p w14:paraId="44C74886" w14:textId="77777777" w:rsidR="00566FA2" w:rsidRDefault="00566FA2" w:rsidP="00566FA2">
      <w:pPr>
        <w:pStyle w:val="PL"/>
      </w:pPr>
      <w:r>
        <w:t xml:space="preserve">                - type: object</w:t>
      </w:r>
    </w:p>
    <w:p w14:paraId="2C360A62" w14:textId="77777777" w:rsidR="00566FA2" w:rsidRDefault="00566FA2" w:rsidP="00566FA2">
      <w:pPr>
        <w:pStyle w:val="PL"/>
      </w:pPr>
      <w:r>
        <w:t xml:space="preserve">                  properties:</w:t>
      </w:r>
    </w:p>
    <w:p w14:paraId="303912F1" w14:textId="77777777" w:rsidR="00566FA2" w:rsidRDefault="00566FA2" w:rsidP="00566FA2">
      <w:pPr>
        <w:pStyle w:val="PL"/>
      </w:pPr>
      <w:r>
        <w:t xml:space="preserve">                    localAddress:</w:t>
      </w:r>
    </w:p>
    <w:p w14:paraId="18986A04" w14:textId="77777777" w:rsidR="00566FA2" w:rsidRDefault="00566FA2" w:rsidP="00566FA2">
      <w:pPr>
        <w:pStyle w:val="PL"/>
      </w:pPr>
      <w:r>
        <w:t xml:space="preserve">                      $ref: '#/components/schemas/LocalAddress'</w:t>
      </w:r>
    </w:p>
    <w:p w14:paraId="2A27D35A" w14:textId="77777777" w:rsidR="00566FA2" w:rsidRDefault="00566FA2" w:rsidP="00566FA2">
      <w:pPr>
        <w:pStyle w:val="PL"/>
      </w:pPr>
      <w:r>
        <w:t xml:space="preserve">                    remoteAddress:</w:t>
      </w:r>
    </w:p>
    <w:p w14:paraId="54E3EA80" w14:textId="77777777" w:rsidR="00566FA2" w:rsidRDefault="00566FA2" w:rsidP="00566FA2">
      <w:pPr>
        <w:pStyle w:val="PL"/>
      </w:pPr>
      <w:r>
        <w:t xml:space="preserve">                      $ref: '#/components/schemas/RemoteAddress'</w:t>
      </w:r>
    </w:p>
    <w:p w14:paraId="46A8234A" w14:textId="77777777" w:rsidR="00566FA2" w:rsidRDefault="00566FA2" w:rsidP="00566FA2">
      <w:pPr>
        <w:pStyle w:val="PL"/>
      </w:pPr>
      <w:r>
        <w:t xml:space="preserve">    EP_XnU-Single:</w:t>
      </w:r>
    </w:p>
    <w:p w14:paraId="3B5EB236" w14:textId="77777777" w:rsidR="00566FA2" w:rsidRDefault="00566FA2" w:rsidP="00566FA2">
      <w:pPr>
        <w:pStyle w:val="PL"/>
      </w:pPr>
      <w:r>
        <w:t xml:space="preserve">      allOf:</w:t>
      </w:r>
    </w:p>
    <w:p w14:paraId="3AE7A3C6" w14:textId="77777777" w:rsidR="00566FA2" w:rsidRDefault="00566FA2" w:rsidP="00566FA2">
      <w:pPr>
        <w:pStyle w:val="PL"/>
      </w:pPr>
      <w:r>
        <w:t xml:space="preserve">        - $ref: 'TS28623_GenericNrm.yaml#/components/schemas/Top'</w:t>
      </w:r>
    </w:p>
    <w:p w14:paraId="6382BAD2" w14:textId="77777777" w:rsidR="00566FA2" w:rsidRDefault="00566FA2" w:rsidP="00566FA2">
      <w:pPr>
        <w:pStyle w:val="PL"/>
      </w:pPr>
      <w:r>
        <w:t xml:space="preserve">        - type: object</w:t>
      </w:r>
    </w:p>
    <w:p w14:paraId="2945E69A" w14:textId="77777777" w:rsidR="00566FA2" w:rsidRDefault="00566FA2" w:rsidP="00566FA2">
      <w:pPr>
        <w:pStyle w:val="PL"/>
      </w:pPr>
      <w:r>
        <w:t xml:space="preserve">          properties:</w:t>
      </w:r>
    </w:p>
    <w:p w14:paraId="79AC7364" w14:textId="77777777" w:rsidR="00566FA2" w:rsidRDefault="00566FA2" w:rsidP="00566FA2">
      <w:pPr>
        <w:pStyle w:val="PL"/>
      </w:pPr>
      <w:r>
        <w:t xml:space="preserve">            attributes:</w:t>
      </w:r>
    </w:p>
    <w:p w14:paraId="67D3AE2C" w14:textId="77777777" w:rsidR="00566FA2" w:rsidRDefault="00566FA2" w:rsidP="00566FA2">
      <w:pPr>
        <w:pStyle w:val="PL"/>
      </w:pPr>
      <w:r>
        <w:t xml:space="preserve">              allOf:</w:t>
      </w:r>
    </w:p>
    <w:p w14:paraId="3ECDCF16" w14:textId="77777777" w:rsidR="00566FA2" w:rsidRDefault="00566FA2" w:rsidP="00566FA2">
      <w:pPr>
        <w:pStyle w:val="PL"/>
      </w:pPr>
      <w:r>
        <w:t xml:space="preserve">                - $ref: 'TS28623_GenericNrm.yaml#/components/schemas/EP_RP-Attr'</w:t>
      </w:r>
    </w:p>
    <w:p w14:paraId="788E578E" w14:textId="77777777" w:rsidR="00566FA2" w:rsidRDefault="00566FA2" w:rsidP="00566FA2">
      <w:pPr>
        <w:pStyle w:val="PL"/>
      </w:pPr>
      <w:r>
        <w:t xml:space="preserve">                - type: object</w:t>
      </w:r>
    </w:p>
    <w:p w14:paraId="07C1D741" w14:textId="77777777" w:rsidR="00566FA2" w:rsidRDefault="00566FA2" w:rsidP="00566FA2">
      <w:pPr>
        <w:pStyle w:val="PL"/>
      </w:pPr>
      <w:r>
        <w:t xml:space="preserve">                  properties:</w:t>
      </w:r>
    </w:p>
    <w:p w14:paraId="326B850C" w14:textId="77777777" w:rsidR="00566FA2" w:rsidRDefault="00566FA2" w:rsidP="00566FA2">
      <w:pPr>
        <w:pStyle w:val="PL"/>
      </w:pPr>
      <w:r>
        <w:t xml:space="preserve">                    localAddress:</w:t>
      </w:r>
    </w:p>
    <w:p w14:paraId="61DBEC2F" w14:textId="77777777" w:rsidR="00566FA2" w:rsidRDefault="00566FA2" w:rsidP="00566FA2">
      <w:pPr>
        <w:pStyle w:val="PL"/>
      </w:pPr>
      <w:r>
        <w:t xml:space="preserve">                      $ref: '#/components/schemas/LocalAddress'</w:t>
      </w:r>
    </w:p>
    <w:p w14:paraId="4D00A436" w14:textId="77777777" w:rsidR="00566FA2" w:rsidRDefault="00566FA2" w:rsidP="00566FA2">
      <w:pPr>
        <w:pStyle w:val="PL"/>
      </w:pPr>
      <w:r>
        <w:t xml:space="preserve">                    remoteAddress:</w:t>
      </w:r>
    </w:p>
    <w:p w14:paraId="2CA87CFE" w14:textId="77777777" w:rsidR="00566FA2" w:rsidRDefault="00566FA2" w:rsidP="00566FA2">
      <w:pPr>
        <w:pStyle w:val="PL"/>
      </w:pPr>
      <w:r>
        <w:t xml:space="preserve">                      $ref: '#/components/schemas/RemoteAddress'</w:t>
      </w:r>
    </w:p>
    <w:p w14:paraId="56CFD9CA" w14:textId="77777777" w:rsidR="00566FA2" w:rsidRDefault="00566FA2" w:rsidP="00566FA2">
      <w:pPr>
        <w:pStyle w:val="PL"/>
      </w:pPr>
      <w:r>
        <w:t xml:space="preserve">    EP_F1U-Single:</w:t>
      </w:r>
    </w:p>
    <w:p w14:paraId="7EE2F917" w14:textId="77777777" w:rsidR="00566FA2" w:rsidRDefault="00566FA2" w:rsidP="00566FA2">
      <w:pPr>
        <w:pStyle w:val="PL"/>
      </w:pPr>
      <w:r>
        <w:t xml:space="preserve">      allOf:</w:t>
      </w:r>
    </w:p>
    <w:p w14:paraId="647AD7F9" w14:textId="77777777" w:rsidR="00566FA2" w:rsidRDefault="00566FA2" w:rsidP="00566FA2">
      <w:pPr>
        <w:pStyle w:val="PL"/>
      </w:pPr>
      <w:r>
        <w:t xml:space="preserve">        - $ref: 'TS28623_GenericNrm.yaml#/components/schemas/Top'</w:t>
      </w:r>
    </w:p>
    <w:p w14:paraId="57BC4598" w14:textId="77777777" w:rsidR="00566FA2" w:rsidRDefault="00566FA2" w:rsidP="00566FA2">
      <w:pPr>
        <w:pStyle w:val="PL"/>
      </w:pPr>
      <w:r>
        <w:t xml:space="preserve">        - type: object</w:t>
      </w:r>
    </w:p>
    <w:p w14:paraId="6CC6C5C3" w14:textId="77777777" w:rsidR="00566FA2" w:rsidRDefault="00566FA2" w:rsidP="00566FA2">
      <w:pPr>
        <w:pStyle w:val="PL"/>
      </w:pPr>
      <w:r>
        <w:t xml:space="preserve">          properties:</w:t>
      </w:r>
    </w:p>
    <w:p w14:paraId="209DB91C" w14:textId="77777777" w:rsidR="00566FA2" w:rsidRDefault="00566FA2" w:rsidP="00566FA2">
      <w:pPr>
        <w:pStyle w:val="PL"/>
      </w:pPr>
      <w:r>
        <w:t xml:space="preserve">            attributes:</w:t>
      </w:r>
    </w:p>
    <w:p w14:paraId="5DD336F8" w14:textId="77777777" w:rsidR="00566FA2" w:rsidRDefault="00566FA2" w:rsidP="00566FA2">
      <w:pPr>
        <w:pStyle w:val="PL"/>
      </w:pPr>
      <w:r>
        <w:t xml:space="preserve">              allOf:</w:t>
      </w:r>
    </w:p>
    <w:p w14:paraId="0AF0B318" w14:textId="77777777" w:rsidR="00566FA2" w:rsidRDefault="00566FA2" w:rsidP="00566FA2">
      <w:pPr>
        <w:pStyle w:val="PL"/>
      </w:pPr>
      <w:r>
        <w:t xml:space="preserve">                - $ref: 'TS28623_GenericNrm.yaml#/components/schemas/EP_RP-Attr'</w:t>
      </w:r>
    </w:p>
    <w:p w14:paraId="4F1361E1" w14:textId="77777777" w:rsidR="00566FA2" w:rsidRDefault="00566FA2" w:rsidP="00566FA2">
      <w:pPr>
        <w:pStyle w:val="PL"/>
      </w:pPr>
      <w:r>
        <w:t xml:space="preserve">                - type: object</w:t>
      </w:r>
    </w:p>
    <w:p w14:paraId="359EDD7D" w14:textId="77777777" w:rsidR="00566FA2" w:rsidRDefault="00566FA2" w:rsidP="00566FA2">
      <w:pPr>
        <w:pStyle w:val="PL"/>
      </w:pPr>
      <w:r>
        <w:t xml:space="preserve">                  properties:</w:t>
      </w:r>
    </w:p>
    <w:p w14:paraId="2AA3DBB4" w14:textId="77777777" w:rsidR="00566FA2" w:rsidRDefault="00566FA2" w:rsidP="00566FA2">
      <w:pPr>
        <w:pStyle w:val="PL"/>
      </w:pPr>
      <w:r>
        <w:t xml:space="preserve">                    localAddress:</w:t>
      </w:r>
    </w:p>
    <w:p w14:paraId="6B305351" w14:textId="77777777" w:rsidR="00566FA2" w:rsidRDefault="00566FA2" w:rsidP="00566FA2">
      <w:pPr>
        <w:pStyle w:val="PL"/>
      </w:pPr>
      <w:r>
        <w:t xml:space="preserve">                      $ref: '#/components/schemas/LocalAddress'</w:t>
      </w:r>
    </w:p>
    <w:p w14:paraId="37F93CD8" w14:textId="77777777" w:rsidR="00566FA2" w:rsidRDefault="00566FA2" w:rsidP="00566FA2">
      <w:pPr>
        <w:pStyle w:val="PL"/>
      </w:pPr>
      <w:r>
        <w:t xml:space="preserve">                    remoteAddress:</w:t>
      </w:r>
    </w:p>
    <w:p w14:paraId="6F9FEC07" w14:textId="77777777" w:rsidR="00566FA2" w:rsidRDefault="00566FA2" w:rsidP="00566FA2">
      <w:pPr>
        <w:pStyle w:val="PL"/>
      </w:pPr>
      <w:r>
        <w:t xml:space="preserve">                      $ref: '#/components/schemas/RemoteAddress'</w:t>
      </w:r>
    </w:p>
    <w:p w14:paraId="652EC645" w14:textId="77777777" w:rsidR="00566FA2" w:rsidRDefault="00566FA2" w:rsidP="00566FA2">
      <w:pPr>
        <w:pStyle w:val="PL"/>
      </w:pPr>
      <w:r>
        <w:t xml:space="preserve">    EP_NgU-Single:</w:t>
      </w:r>
    </w:p>
    <w:p w14:paraId="4E793D7A" w14:textId="77777777" w:rsidR="00566FA2" w:rsidRDefault="00566FA2" w:rsidP="00566FA2">
      <w:pPr>
        <w:pStyle w:val="PL"/>
      </w:pPr>
      <w:r>
        <w:t xml:space="preserve">      allOf:</w:t>
      </w:r>
    </w:p>
    <w:p w14:paraId="1C384731" w14:textId="77777777" w:rsidR="00566FA2" w:rsidRDefault="00566FA2" w:rsidP="00566FA2">
      <w:pPr>
        <w:pStyle w:val="PL"/>
      </w:pPr>
      <w:r>
        <w:lastRenderedPageBreak/>
        <w:t xml:space="preserve">        - $ref: 'TS28623_GenericNrm.yaml#/components/schemas/Top'</w:t>
      </w:r>
    </w:p>
    <w:p w14:paraId="360FDC6C" w14:textId="77777777" w:rsidR="00566FA2" w:rsidRDefault="00566FA2" w:rsidP="00566FA2">
      <w:pPr>
        <w:pStyle w:val="PL"/>
      </w:pPr>
      <w:r>
        <w:t xml:space="preserve">        - type: object</w:t>
      </w:r>
    </w:p>
    <w:p w14:paraId="1987E8DD" w14:textId="77777777" w:rsidR="00566FA2" w:rsidRDefault="00566FA2" w:rsidP="00566FA2">
      <w:pPr>
        <w:pStyle w:val="PL"/>
      </w:pPr>
      <w:r>
        <w:t xml:space="preserve">          properties:</w:t>
      </w:r>
    </w:p>
    <w:p w14:paraId="0DFD20A8" w14:textId="77777777" w:rsidR="00566FA2" w:rsidRDefault="00566FA2" w:rsidP="00566FA2">
      <w:pPr>
        <w:pStyle w:val="PL"/>
      </w:pPr>
      <w:r>
        <w:t xml:space="preserve">            attributes:</w:t>
      </w:r>
    </w:p>
    <w:p w14:paraId="42DA939D" w14:textId="77777777" w:rsidR="00566FA2" w:rsidRDefault="00566FA2" w:rsidP="00566FA2">
      <w:pPr>
        <w:pStyle w:val="PL"/>
      </w:pPr>
      <w:r>
        <w:t xml:space="preserve">              allOf:</w:t>
      </w:r>
    </w:p>
    <w:p w14:paraId="565DCBEB" w14:textId="77777777" w:rsidR="00566FA2" w:rsidRDefault="00566FA2" w:rsidP="00566FA2">
      <w:pPr>
        <w:pStyle w:val="PL"/>
      </w:pPr>
      <w:r>
        <w:t xml:space="preserve">                - $ref: 'TS28623_GenericNrm.yaml#/components/schemas/EP_RP-Attr'</w:t>
      </w:r>
    </w:p>
    <w:p w14:paraId="6764E710" w14:textId="77777777" w:rsidR="00566FA2" w:rsidRDefault="00566FA2" w:rsidP="00566FA2">
      <w:pPr>
        <w:pStyle w:val="PL"/>
      </w:pPr>
      <w:r>
        <w:t xml:space="preserve">                - type: object</w:t>
      </w:r>
    </w:p>
    <w:p w14:paraId="250131D9" w14:textId="77777777" w:rsidR="00566FA2" w:rsidRDefault="00566FA2" w:rsidP="00566FA2">
      <w:pPr>
        <w:pStyle w:val="PL"/>
      </w:pPr>
      <w:r>
        <w:t xml:space="preserve">                  properties:</w:t>
      </w:r>
    </w:p>
    <w:p w14:paraId="39E20DED" w14:textId="77777777" w:rsidR="00566FA2" w:rsidRDefault="00566FA2" w:rsidP="00566FA2">
      <w:pPr>
        <w:pStyle w:val="PL"/>
      </w:pPr>
      <w:r>
        <w:t xml:space="preserve">                    localAddress:</w:t>
      </w:r>
    </w:p>
    <w:p w14:paraId="303D0A80" w14:textId="77777777" w:rsidR="00566FA2" w:rsidRDefault="00566FA2" w:rsidP="00566FA2">
      <w:pPr>
        <w:pStyle w:val="PL"/>
      </w:pPr>
      <w:r>
        <w:t xml:space="preserve">                      $ref: '#/components/schemas/LocalAddress'</w:t>
      </w:r>
    </w:p>
    <w:p w14:paraId="30C89C54" w14:textId="77777777" w:rsidR="00566FA2" w:rsidRDefault="00566FA2" w:rsidP="00566FA2">
      <w:pPr>
        <w:pStyle w:val="PL"/>
      </w:pPr>
      <w:r>
        <w:t xml:space="preserve">                    remoteAddress:</w:t>
      </w:r>
    </w:p>
    <w:p w14:paraId="1B221577" w14:textId="77777777" w:rsidR="00566FA2" w:rsidRDefault="00566FA2" w:rsidP="00566FA2">
      <w:pPr>
        <w:pStyle w:val="PL"/>
      </w:pPr>
      <w:r>
        <w:t xml:space="preserve">                      $ref: '#/components/schemas/RemoteAddress'</w:t>
      </w:r>
    </w:p>
    <w:p w14:paraId="059E2CA2" w14:textId="77777777" w:rsidR="00566FA2" w:rsidRDefault="00566FA2" w:rsidP="00566FA2">
      <w:pPr>
        <w:pStyle w:val="PL"/>
      </w:pPr>
      <w:r>
        <w:t xml:space="preserve">                    epTransportRefs:</w:t>
      </w:r>
    </w:p>
    <w:p w14:paraId="2022F162" w14:textId="77777777" w:rsidR="00566FA2" w:rsidRDefault="00566FA2" w:rsidP="00566FA2">
      <w:pPr>
        <w:pStyle w:val="PL"/>
      </w:pPr>
      <w:r>
        <w:t xml:space="preserve">                      $ref: 'TS28623_ComDefs.yaml#/components/schemas/DnList'</w:t>
      </w:r>
    </w:p>
    <w:p w14:paraId="77930EB8" w14:textId="77777777" w:rsidR="00566FA2" w:rsidRDefault="00566FA2" w:rsidP="00566FA2">
      <w:pPr>
        <w:pStyle w:val="PL"/>
      </w:pPr>
    </w:p>
    <w:p w14:paraId="5FA8AC0B" w14:textId="77777777" w:rsidR="00566FA2" w:rsidRDefault="00566FA2" w:rsidP="00566FA2">
      <w:pPr>
        <w:pStyle w:val="PL"/>
      </w:pPr>
      <w:r>
        <w:t xml:space="preserve">    EP_X2U-Single:</w:t>
      </w:r>
    </w:p>
    <w:p w14:paraId="64DCFDEE" w14:textId="77777777" w:rsidR="00566FA2" w:rsidRDefault="00566FA2" w:rsidP="00566FA2">
      <w:pPr>
        <w:pStyle w:val="PL"/>
      </w:pPr>
      <w:r>
        <w:t xml:space="preserve">      allOf:</w:t>
      </w:r>
    </w:p>
    <w:p w14:paraId="0D068ECC" w14:textId="77777777" w:rsidR="00566FA2" w:rsidRDefault="00566FA2" w:rsidP="00566FA2">
      <w:pPr>
        <w:pStyle w:val="PL"/>
      </w:pPr>
      <w:r>
        <w:t xml:space="preserve">        - $ref: 'TS28623_GenericNrm.yaml#/components/schemas/Top'</w:t>
      </w:r>
    </w:p>
    <w:p w14:paraId="4FA0DAD6" w14:textId="77777777" w:rsidR="00566FA2" w:rsidRDefault="00566FA2" w:rsidP="00566FA2">
      <w:pPr>
        <w:pStyle w:val="PL"/>
      </w:pPr>
      <w:r>
        <w:t xml:space="preserve">        - type: object</w:t>
      </w:r>
    </w:p>
    <w:p w14:paraId="68F81C75" w14:textId="77777777" w:rsidR="00566FA2" w:rsidRDefault="00566FA2" w:rsidP="00566FA2">
      <w:pPr>
        <w:pStyle w:val="PL"/>
      </w:pPr>
      <w:r>
        <w:t xml:space="preserve">          properties:</w:t>
      </w:r>
    </w:p>
    <w:p w14:paraId="116890BE" w14:textId="77777777" w:rsidR="00566FA2" w:rsidRDefault="00566FA2" w:rsidP="00566FA2">
      <w:pPr>
        <w:pStyle w:val="PL"/>
      </w:pPr>
      <w:r>
        <w:t xml:space="preserve">            attributes:</w:t>
      </w:r>
    </w:p>
    <w:p w14:paraId="73859380" w14:textId="77777777" w:rsidR="00566FA2" w:rsidRDefault="00566FA2" w:rsidP="00566FA2">
      <w:pPr>
        <w:pStyle w:val="PL"/>
      </w:pPr>
      <w:r>
        <w:t xml:space="preserve">              allOf:</w:t>
      </w:r>
    </w:p>
    <w:p w14:paraId="66788477" w14:textId="77777777" w:rsidR="00566FA2" w:rsidRDefault="00566FA2" w:rsidP="00566FA2">
      <w:pPr>
        <w:pStyle w:val="PL"/>
      </w:pPr>
      <w:r>
        <w:t xml:space="preserve">                - $ref: 'TS28623_GenericNrm.yaml#/components/schemas/EP_RP-Attr'</w:t>
      </w:r>
    </w:p>
    <w:p w14:paraId="387EC9E2" w14:textId="77777777" w:rsidR="00566FA2" w:rsidRDefault="00566FA2" w:rsidP="00566FA2">
      <w:pPr>
        <w:pStyle w:val="PL"/>
      </w:pPr>
      <w:r>
        <w:t xml:space="preserve">                - type: object</w:t>
      </w:r>
    </w:p>
    <w:p w14:paraId="7313B838" w14:textId="77777777" w:rsidR="00566FA2" w:rsidRDefault="00566FA2" w:rsidP="00566FA2">
      <w:pPr>
        <w:pStyle w:val="PL"/>
      </w:pPr>
      <w:r>
        <w:t xml:space="preserve">                  properties:</w:t>
      </w:r>
    </w:p>
    <w:p w14:paraId="568F235E" w14:textId="77777777" w:rsidR="00566FA2" w:rsidRDefault="00566FA2" w:rsidP="00566FA2">
      <w:pPr>
        <w:pStyle w:val="PL"/>
      </w:pPr>
      <w:r>
        <w:t xml:space="preserve">                    localAddress:</w:t>
      </w:r>
    </w:p>
    <w:p w14:paraId="4C4CC40F" w14:textId="77777777" w:rsidR="00566FA2" w:rsidRDefault="00566FA2" w:rsidP="00566FA2">
      <w:pPr>
        <w:pStyle w:val="PL"/>
      </w:pPr>
      <w:r>
        <w:t xml:space="preserve">                      $ref: '#/components/schemas/LocalAddress'</w:t>
      </w:r>
    </w:p>
    <w:p w14:paraId="380A5768" w14:textId="77777777" w:rsidR="00566FA2" w:rsidRDefault="00566FA2" w:rsidP="00566FA2">
      <w:pPr>
        <w:pStyle w:val="PL"/>
      </w:pPr>
      <w:r>
        <w:t xml:space="preserve">                    remoteAddress:</w:t>
      </w:r>
    </w:p>
    <w:p w14:paraId="7FC7F018" w14:textId="77777777" w:rsidR="00566FA2" w:rsidRDefault="00566FA2" w:rsidP="00566FA2">
      <w:pPr>
        <w:pStyle w:val="PL"/>
      </w:pPr>
      <w:r>
        <w:t xml:space="preserve">                      $ref: '#/components/schemas/RemoteAddress'</w:t>
      </w:r>
    </w:p>
    <w:p w14:paraId="3452B537" w14:textId="77777777" w:rsidR="00566FA2" w:rsidRDefault="00566FA2" w:rsidP="00566FA2">
      <w:pPr>
        <w:pStyle w:val="PL"/>
      </w:pPr>
      <w:r>
        <w:t xml:space="preserve">    EP_S1U-Single:</w:t>
      </w:r>
    </w:p>
    <w:p w14:paraId="63FED96B" w14:textId="77777777" w:rsidR="00566FA2" w:rsidRDefault="00566FA2" w:rsidP="00566FA2">
      <w:pPr>
        <w:pStyle w:val="PL"/>
      </w:pPr>
      <w:r>
        <w:t xml:space="preserve">      allOf:</w:t>
      </w:r>
    </w:p>
    <w:p w14:paraId="42E7C0ED" w14:textId="77777777" w:rsidR="00566FA2" w:rsidRDefault="00566FA2" w:rsidP="00566FA2">
      <w:pPr>
        <w:pStyle w:val="PL"/>
      </w:pPr>
      <w:r>
        <w:t xml:space="preserve">        - $ref: 'TS28623_GenericNrm.yaml#/components/schemas/Top'</w:t>
      </w:r>
    </w:p>
    <w:p w14:paraId="4FE122E2" w14:textId="77777777" w:rsidR="00566FA2" w:rsidRDefault="00566FA2" w:rsidP="00566FA2">
      <w:pPr>
        <w:pStyle w:val="PL"/>
      </w:pPr>
      <w:r>
        <w:t xml:space="preserve">        - type: object</w:t>
      </w:r>
    </w:p>
    <w:p w14:paraId="0B040954" w14:textId="77777777" w:rsidR="00566FA2" w:rsidRDefault="00566FA2" w:rsidP="00566FA2">
      <w:pPr>
        <w:pStyle w:val="PL"/>
      </w:pPr>
      <w:r>
        <w:t xml:space="preserve">          properties:</w:t>
      </w:r>
    </w:p>
    <w:p w14:paraId="34E68B19" w14:textId="77777777" w:rsidR="00566FA2" w:rsidRDefault="00566FA2" w:rsidP="00566FA2">
      <w:pPr>
        <w:pStyle w:val="PL"/>
      </w:pPr>
      <w:r>
        <w:t xml:space="preserve">            attributes:</w:t>
      </w:r>
    </w:p>
    <w:p w14:paraId="0B72FEAC" w14:textId="77777777" w:rsidR="00566FA2" w:rsidRDefault="00566FA2" w:rsidP="00566FA2">
      <w:pPr>
        <w:pStyle w:val="PL"/>
      </w:pPr>
      <w:r>
        <w:t xml:space="preserve">              allOf:</w:t>
      </w:r>
    </w:p>
    <w:p w14:paraId="55A0D5FD" w14:textId="77777777" w:rsidR="00566FA2" w:rsidRDefault="00566FA2" w:rsidP="00566FA2">
      <w:pPr>
        <w:pStyle w:val="PL"/>
      </w:pPr>
      <w:r>
        <w:t xml:space="preserve">                - $ref: 'TS28623_GenericNrm.yaml#/components/schemas/EP_RP-Attr'</w:t>
      </w:r>
    </w:p>
    <w:p w14:paraId="163E2C05" w14:textId="77777777" w:rsidR="00566FA2" w:rsidRDefault="00566FA2" w:rsidP="00566FA2">
      <w:pPr>
        <w:pStyle w:val="PL"/>
      </w:pPr>
      <w:r>
        <w:t xml:space="preserve">                - type: object</w:t>
      </w:r>
    </w:p>
    <w:p w14:paraId="6A2B7EE0" w14:textId="77777777" w:rsidR="00566FA2" w:rsidRDefault="00566FA2" w:rsidP="00566FA2">
      <w:pPr>
        <w:pStyle w:val="PL"/>
      </w:pPr>
      <w:r>
        <w:t xml:space="preserve">                  properties:</w:t>
      </w:r>
    </w:p>
    <w:p w14:paraId="21AF4705" w14:textId="77777777" w:rsidR="00566FA2" w:rsidRDefault="00566FA2" w:rsidP="00566FA2">
      <w:pPr>
        <w:pStyle w:val="PL"/>
      </w:pPr>
      <w:r>
        <w:t xml:space="preserve">                    localAddress:</w:t>
      </w:r>
    </w:p>
    <w:p w14:paraId="5C445704" w14:textId="77777777" w:rsidR="00566FA2" w:rsidRDefault="00566FA2" w:rsidP="00566FA2">
      <w:pPr>
        <w:pStyle w:val="PL"/>
      </w:pPr>
      <w:r>
        <w:t xml:space="preserve">                      $ref: '#/components/schemas/LocalAddress'</w:t>
      </w:r>
    </w:p>
    <w:p w14:paraId="44CB2A3E" w14:textId="77777777" w:rsidR="00566FA2" w:rsidRDefault="00566FA2" w:rsidP="00566FA2">
      <w:pPr>
        <w:pStyle w:val="PL"/>
      </w:pPr>
      <w:r>
        <w:t xml:space="preserve">                    remoteAddress:</w:t>
      </w:r>
    </w:p>
    <w:p w14:paraId="412054AE" w14:textId="77777777" w:rsidR="00566FA2" w:rsidRDefault="00566FA2" w:rsidP="00566FA2">
      <w:pPr>
        <w:pStyle w:val="PL"/>
      </w:pPr>
      <w:r>
        <w:t xml:space="preserve">                      $ref: '#/components/schemas/RemoteAddress'</w:t>
      </w:r>
    </w:p>
    <w:p w14:paraId="105D6DFB" w14:textId="77777777" w:rsidR="00566FA2" w:rsidRDefault="00566FA2" w:rsidP="00566FA2">
      <w:pPr>
        <w:pStyle w:val="PL"/>
      </w:pPr>
    </w:p>
    <w:p w14:paraId="6B50F6B2" w14:textId="77777777" w:rsidR="00566FA2" w:rsidRDefault="00566FA2" w:rsidP="00566FA2">
      <w:pPr>
        <w:pStyle w:val="PL"/>
      </w:pPr>
      <w:r>
        <w:t>#-------- Definition of JSON arrays for name-contained IOCs ----------------------</w:t>
      </w:r>
    </w:p>
    <w:p w14:paraId="1C14F391" w14:textId="77777777" w:rsidR="00566FA2" w:rsidRDefault="00566FA2" w:rsidP="00566FA2">
      <w:pPr>
        <w:pStyle w:val="PL"/>
      </w:pPr>
    </w:p>
    <w:p w14:paraId="6AD0C08A" w14:textId="77777777" w:rsidR="00566FA2" w:rsidRDefault="00566FA2" w:rsidP="00566FA2">
      <w:pPr>
        <w:pStyle w:val="PL"/>
      </w:pPr>
      <w:r>
        <w:t xml:space="preserve">    SubNetwork-Multiple:</w:t>
      </w:r>
    </w:p>
    <w:p w14:paraId="6577572E" w14:textId="77777777" w:rsidR="00566FA2" w:rsidRDefault="00566FA2" w:rsidP="00566FA2">
      <w:pPr>
        <w:pStyle w:val="PL"/>
      </w:pPr>
      <w:r>
        <w:t xml:space="preserve">      type: array</w:t>
      </w:r>
    </w:p>
    <w:p w14:paraId="2E587307" w14:textId="77777777" w:rsidR="00566FA2" w:rsidRDefault="00566FA2" w:rsidP="00566FA2">
      <w:pPr>
        <w:pStyle w:val="PL"/>
      </w:pPr>
      <w:r>
        <w:t xml:space="preserve">      items:</w:t>
      </w:r>
    </w:p>
    <w:p w14:paraId="12419BED" w14:textId="77777777" w:rsidR="00566FA2" w:rsidRDefault="00566FA2" w:rsidP="00566FA2">
      <w:pPr>
        <w:pStyle w:val="PL"/>
      </w:pPr>
      <w:r>
        <w:t xml:space="preserve">        $ref: '#/components/schemas/SubNetwork-Single'</w:t>
      </w:r>
    </w:p>
    <w:p w14:paraId="7A079867" w14:textId="77777777" w:rsidR="00566FA2" w:rsidRDefault="00566FA2" w:rsidP="00566FA2">
      <w:pPr>
        <w:pStyle w:val="PL"/>
      </w:pPr>
      <w:r>
        <w:t xml:space="preserve">    ManagedElement-Multiple:</w:t>
      </w:r>
    </w:p>
    <w:p w14:paraId="106EA84C" w14:textId="77777777" w:rsidR="00566FA2" w:rsidRDefault="00566FA2" w:rsidP="00566FA2">
      <w:pPr>
        <w:pStyle w:val="PL"/>
      </w:pPr>
      <w:r>
        <w:t xml:space="preserve">      type: array</w:t>
      </w:r>
    </w:p>
    <w:p w14:paraId="003B2F46" w14:textId="77777777" w:rsidR="00566FA2" w:rsidRDefault="00566FA2" w:rsidP="00566FA2">
      <w:pPr>
        <w:pStyle w:val="PL"/>
      </w:pPr>
      <w:r>
        <w:t xml:space="preserve">      items:</w:t>
      </w:r>
    </w:p>
    <w:p w14:paraId="799144BA" w14:textId="77777777" w:rsidR="00566FA2" w:rsidRDefault="00566FA2" w:rsidP="00566FA2">
      <w:pPr>
        <w:pStyle w:val="PL"/>
      </w:pPr>
      <w:r>
        <w:t xml:space="preserve">        $ref: '#/components/schemas/ManagedElement-Single'</w:t>
      </w:r>
    </w:p>
    <w:p w14:paraId="55068B88" w14:textId="77777777" w:rsidR="00566FA2" w:rsidRDefault="00566FA2" w:rsidP="00566FA2">
      <w:pPr>
        <w:pStyle w:val="PL"/>
      </w:pPr>
      <w:r>
        <w:t xml:space="preserve">    GnbDuFunction-Multiple:</w:t>
      </w:r>
    </w:p>
    <w:p w14:paraId="7723C149" w14:textId="77777777" w:rsidR="00566FA2" w:rsidRDefault="00566FA2" w:rsidP="00566FA2">
      <w:pPr>
        <w:pStyle w:val="PL"/>
      </w:pPr>
      <w:r>
        <w:t xml:space="preserve">      type: array</w:t>
      </w:r>
    </w:p>
    <w:p w14:paraId="31BB0867" w14:textId="77777777" w:rsidR="00566FA2" w:rsidRDefault="00566FA2" w:rsidP="00566FA2">
      <w:pPr>
        <w:pStyle w:val="PL"/>
      </w:pPr>
      <w:r>
        <w:t xml:space="preserve">      items:</w:t>
      </w:r>
    </w:p>
    <w:p w14:paraId="6F3E2D0F" w14:textId="77777777" w:rsidR="00566FA2" w:rsidRDefault="00566FA2" w:rsidP="00566FA2">
      <w:pPr>
        <w:pStyle w:val="PL"/>
      </w:pPr>
      <w:r>
        <w:t xml:space="preserve">        $ref: '#/components/schemas/GnbDuFunction-Single'</w:t>
      </w:r>
    </w:p>
    <w:p w14:paraId="3F5389E4" w14:textId="77777777" w:rsidR="00566FA2" w:rsidRDefault="00566FA2" w:rsidP="00566FA2">
      <w:pPr>
        <w:pStyle w:val="PL"/>
      </w:pPr>
      <w:r>
        <w:t xml:space="preserve">    GnbCuUpFunction-Multiple:</w:t>
      </w:r>
    </w:p>
    <w:p w14:paraId="02DDC9F9" w14:textId="77777777" w:rsidR="00566FA2" w:rsidRDefault="00566FA2" w:rsidP="00566FA2">
      <w:pPr>
        <w:pStyle w:val="PL"/>
      </w:pPr>
      <w:r>
        <w:t xml:space="preserve">      type: array</w:t>
      </w:r>
    </w:p>
    <w:p w14:paraId="1199F647" w14:textId="77777777" w:rsidR="00566FA2" w:rsidRDefault="00566FA2" w:rsidP="00566FA2">
      <w:pPr>
        <w:pStyle w:val="PL"/>
      </w:pPr>
      <w:r>
        <w:t xml:space="preserve">      items:</w:t>
      </w:r>
    </w:p>
    <w:p w14:paraId="5A89CAB3" w14:textId="77777777" w:rsidR="00566FA2" w:rsidRDefault="00566FA2" w:rsidP="00566FA2">
      <w:pPr>
        <w:pStyle w:val="PL"/>
      </w:pPr>
      <w:r>
        <w:t xml:space="preserve">        $ref: '#/components/schemas/GnbCuUpFunction-Single'</w:t>
      </w:r>
    </w:p>
    <w:p w14:paraId="73321BC0" w14:textId="77777777" w:rsidR="00566FA2" w:rsidRDefault="00566FA2" w:rsidP="00566FA2">
      <w:pPr>
        <w:pStyle w:val="PL"/>
      </w:pPr>
      <w:r>
        <w:t xml:space="preserve">    GnbCuCpFunction-Multiple:</w:t>
      </w:r>
    </w:p>
    <w:p w14:paraId="645F9613" w14:textId="77777777" w:rsidR="00566FA2" w:rsidRDefault="00566FA2" w:rsidP="00566FA2">
      <w:pPr>
        <w:pStyle w:val="PL"/>
      </w:pPr>
      <w:r>
        <w:t xml:space="preserve">      type: array</w:t>
      </w:r>
    </w:p>
    <w:p w14:paraId="420D4486" w14:textId="77777777" w:rsidR="00566FA2" w:rsidRDefault="00566FA2" w:rsidP="00566FA2">
      <w:pPr>
        <w:pStyle w:val="PL"/>
      </w:pPr>
      <w:r>
        <w:t xml:space="preserve">      items:</w:t>
      </w:r>
    </w:p>
    <w:p w14:paraId="120A988E" w14:textId="77777777" w:rsidR="00566FA2" w:rsidRDefault="00566FA2" w:rsidP="00566FA2">
      <w:pPr>
        <w:pStyle w:val="PL"/>
      </w:pPr>
      <w:r>
        <w:t xml:space="preserve">        $ref: '#/components/schemas/GnbCuCpFunction-Single'</w:t>
      </w:r>
    </w:p>
    <w:p w14:paraId="3B8B4B30" w14:textId="77777777" w:rsidR="00566FA2" w:rsidRDefault="00566FA2" w:rsidP="00566FA2">
      <w:pPr>
        <w:pStyle w:val="PL"/>
      </w:pPr>
    </w:p>
    <w:p w14:paraId="69D054D7" w14:textId="77777777" w:rsidR="00566FA2" w:rsidRDefault="00566FA2" w:rsidP="00566FA2">
      <w:pPr>
        <w:pStyle w:val="PL"/>
      </w:pPr>
      <w:r>
        <w:t xml:space="preserve">    NrCellDu-Multiple:</w:t>
      </w:r>
    </w:p>
    <w:p w14:paraId="7853A53A" w14:textId="77777777" w:rsidR="00566FA2" w:rsidRDefault="00566FA2" w:rsidP="00566FA2">
      <w:pPr>
        <w:pStyle w:val="PL"/>
      </w:pPr>
      <w:r>
        <w:t xml:space="preserve">      type: array</w:t>
      </w:r>
    </w:p>
    <w:p w14:paraId="3BF69C34" w14:textId="77777777" w:rsidR="00566FA2" w:rsidRDefault="00566FA2" w:rsidP="00566FA2">
      <w:pPr>
        <w:pStyle w:val="PL"/>
      </w:pPr>
      <w:r>
        <w:t xml:space="preserve">      items:</w:t>
      </w:r>
    </w:p>
    <w:p w14:paraId="7ED353B9" w14:textId="77777777" w:rsidR="00566FA2" w:rsidRDefault="00566FA2" w:rsidP="00566FA2">
      <w:pPr>
        <w:pStyle w:val="PL"/>
      </w:pPr>
      <w:r>
        <w:t xml:space="preserve">        $ref: '#/components/schemas/NrCellDu-Single'</w:t>
      </w:r>
    </w:p>
    <w:p w14:paraId="0C3FE270" w14:textId="77777777" w:rsidR="00566FA2" w:rsidRDefault="00566FA2" w:rsidP="00566FA2">
      <w:pPr>
        <w:pStyle w:val="PL"/>
      </w:pPr>
      <w:r>
        <w:t xml:space="preserve">    NrCellCu-Multiple:</w:t>
      </w:r>
    </w:p>
    <w:p w14:paraId="09DE8A7A" w14:textId="77777777" w:rsidR="00566FA2" w:rsidRDefault="00566FA2" w:rsidP="00566FA2">
      <w:pPr>
        <w:pStyle w:val="PL"/>
      </w:pPr>
      <w:r>
        <w:t xml:space="preserve">      type: array</w:t>
      </w:r>
    </w:p>
    <w:p w14:paraId="39732F1B" w14:textId="77777777" w:rsidR="00566FA2" w:rsidRDefault="00566FA2" w:rsidP="00566FA2">
      <w:pPr>
        <w:pStyle w:val="PL"/>
      </w:pPr>
      <w:r>
        <w:t xml:space="preserve">      items:</w:t>
      </w:r>
    </w:p>
    <w:p w14:paraId="12E2EEE9" w14:textId="77777777" w:rsidR="00566FA2" w:rsidRDefault="00566FA2" w:rsidP="00566FA2">
      <w:pPr>
        <w:pStyle w:val="PL"/>
      </w:pPr>
      <w:r>
        <w:t xml:space="preserve">        $ref: '#/components/schemas/NrCellCu-Single'</w:t>
      </w:r>
    </w:p>
    <w:p w14:paraId="26F41ACA" w14:textId="77777777" w:rsidR="00566FA2" w:rsidRDefault="00566FA2" w:rsidP="00566FA2">
      <w:pPr>
        <w:pStyle w:val="PL"/>
      </w:pPr>
    </w:p>
    <w:p w14:paraId="7DB48F6C" w14:textId="77777777" w:rsidR="00566FA2" w:rsidRDefault="00566FA2" w:rsidP="00566FA2">
      <w:pPr>
        <w:pStyle w:val="PL"/>
      </w:pPr>
      <w:r>
        <w:t xml:space="preserve">    NRFrequency-Multiple:</w:t>
      </w:r>
    </w:p>
    <w:p w14:paraId="12EF0C7C" w14:textId="77777777" w:rsidR="00566FA2" w:rsidRDefault="00566FA2" w:rsidP="00566FA2">
      <w:pPr>
        <w:pStyle w:val="PL"/>
      </w:pPr>
      <w:r>
        <w:t xml:space="preserve">      type: array</w:t>
      </w:r>
    </w:p>
    <w:p w14:paraId="77BEBA66" w14:textId="77777777" w:rsidR="00566FA2" w:rsidRDefault="00566FA2" w:rsidP="00566FA2">
      <w:pPr>
        <w:pStyle w:val="PL"/>
      </w:pPr>
      <w:r>
        <w:lastRenderedPageBreak/>
        <w:t xml:space="preserve">      minItems: 1</w:t>
      </w:r>
    </w:p>
    <w:p w14:paraId="6B01D496" w14:textId="77777777" w:rsidR="00566FA2" w:rsidRDefault="00566FA2" w:rsidP="00566FA2">
      <w:pPr>
        <w:pStyle w:val="PL"/>
      </w:pPr>
      <w:r>
        <w:t xml:space="preserve">      items:</w:t>
      </w:r>
    </w:p>
    <w:p w14:paraId="4045704F" w14:textId="77777777" w:rsidR="00566FA2" w:rsidRDefault="00566FA2" w:rsidP="00566FA2">
      <w:pPr>
        <w:pStyle w:val="PL"/>
      </w:pPr>
      <w:r>
        <w:t xml:space="preserve">        $ref: '#/components/schemas/NRFrequency-Single'</w:t>
      </w:r>
    </w:p>
    <w:p w14:paraId="42F25D3E" w14:textId="77777777" w:rsidR="00566FA2" w:rsidRDefault="00566FA2" w:rsidP="00566FA2">
      <w:pPr>
        <w:pStyle w:val="PL"/>
      </w:pPr>
      <w:r>
        <w:t xml:space="preserve">    EUtranFrequency-Multiple:</w:t>
      </w:r>
    </w:p>
    <w:p w14:paraId="66EFE57E" w14:textId="77777777" w:rsidR="00566FA2" w:rsidRDefault="00566FA2" w:rsidP="00566FA2">
      <w:pPr>
        <w:pStyle w:val="PL"/>
      </w:pPr>
      <w:r>
        <w:t xml:space="preserve">      type: array</w:t>
      </w:r>
    </w:p>
    <w:p w14:paraId="1C44080A" w14:textId="77777777" w:rsidR="00566FA2" w:rsidRDefault="00566FA2" w:rsidP="00566FA2">
      <w:pPr>
        <w:pStyle w:val="PL"/>
      </w:pPr>
      <w:r>
        <w:t xml:space="preserve">      minItems: 1</w:t>
      </w:r>
    </w:p>
    <w:p w14:paraId="78F5255F" w14:textId="77777777" w:rsidR="00566FA2" w:rsidRDefault="00566FA2" w:rsidP="00566FA2">
      <w:pPr>
        <w:pStyle w:val="PL"/>
      </w:pPr>
      <w:r>
        <w:t xml:space="preserve">      items:</w:t>
      </w:r>
    </w:p>
    <w:p w14:paraId="6FA7A120" w14:textId="77777777" w:rsidR="00566FA2" w:rsidRDefault="00566FA2" w:rsidP="00566FA2">
      <w:pPr>
        <w:pStyle w:val="PL"/>
      </w:pPr>
      <w:r>
        <w:t xml:space="preserve">        $ref: '#/components/schemas/EUtranFrequency-Single'</w:t>
      </w:r>
    </w:p>
    <w:p w14:paraId="0CDD2CF5" w14:textId="77777777" w:rsidR="00566FA2" w:rsidRDefault="00566FA2" w:rsidP="00566FA2">
      <w:pPr>
        <w:pStyle w:val="PL"/>
      </w:pPr>
    </w:p>
    <w:p w14:paraId="1C126EE0" w14:textId="77777777" w:rsidR="00566FA2" w:rsidRDefault="00566FA2" w:rsidP="00566FA2">
      <w:pPr>
        <w:pStyle w:val="PL"/>
      </w:pPr>
      <w:r>
        <w:t xml:space="preserve">    NrSectorCarrier-Multiple:</w:t>
      </w:r>
    </w:p>
    <w:p w14:paraId="0A343FE0" w14:textId="77777777" w:rsidR="00566FA2" w:rsidRDefault="00566FA2" w:rsidP="00566FA2">
      <w:pPr>
        <w:pStyle w:val="PL"/>
      </w:pPr>
      <w:r>
        <w:t xml:space="preserve">      type: array</w:t>
      </w:r>
    </w:p>
    <w:p w14:paraId="11832635" w14:textId="77777777" w:rsidR="00566FA2" w:rsidRDefault="00566FA2" w:rsidP="00566FA2">
      <w:pPr>
        <w:pStyle w:val="PL"/>
      </w:pPr>
      <w:r>
        <w:t xml:space="preserve">      items:</w:t>
      </w:r>
    </w:p>
    <w:p w14:paraId="6F5D6AB6" w14:textId="77777777" w:rsidR="00566FA2" w:rsidRDefault="00566FA2" w:rsidP="00566FA2">
      <w:pPr>
        <w:pStyle w:val="PL"/>
      </w:pPr>
      <w:r>
        <w:t xml:space="preserve">        $ref: '#/components/schemas/NrSectorCarrier-Single'</w:t>
      </w:r>
    </w:p>
    <w:p w14:paraId="6DD3AF71" w14:textId="77777777" w:rsidR="00566FA2" w:rsidRDefault="00566FA2" w:rsidP="00566FA2">
      <w:pPr>
        <w:pStyle w:val="PL"/>
      </w:pPr>
      <w:r>
        <w:t xml:space="preserve">    Bwp-Multiple:</w:t>
      </w:r>
    </w:p>
    <w:p w14:paraId="6CFE6E78" w14:textId="77777777" w:rsidR="00566FA2" w:rsidRDefault="00566FA2" w:rsidP="00566FA2">
      <w:pPr>
        <w:pStyle w:val="PL"/>
      </w:pPr>
      <w:r>
        <w:t xml:space="preserve">      type: array</w:t>
      </w:r>
    </w:p>
    <w:p w14:paraId="77E0EB80" w14:textId="77777777" w:rsidR="00566FA2" w:rsidRDefault="00566FA2" w:rsidP="00566FA2">
      <w:pPr>
        <w:pStyle w:val="PL"/>
      </w:pPr>
      <w:r>
        <w:t xml:space="preserve">      items:</w:t>
      </w:r>
    </w:p>
    <w:p w14:paraId="0AB77BB9" w14:textId="77777777" w:rsidR="00566FA2" w:rsidRDefault="00566FA2" w:rsidP="00566FA2">
      <w:pPr>
        <w:pStyle w:val="PL"/>
      </w:pPr>
      <w:r>
        <w:t xml:space="preserve">        $ref: '#/components/schemas/Bwp-Single'</w:t>
      </w:r>
    </w:p>
    <w:p w14:paraId="3C12232D" w14:textId="77777777" w:rsidR="00566FA2" w:rsidRDefault="00566FA2" w:rsidP="00566FA2">
      <w:pPr>
        <w:pStyle w:val="PL"/>
      </w:pPr>
      <w:r>
        <w:t xml:space="preserve">    Beam-Multiple:</w:t>
      </w:r>
    </w:p>
    <w:p w14:paraId="1EDC4D51" w14:textId="77777777" w:rsidR="00566FA2" w:rsidRDefault="00566FA2" w:rsidP="00566FA2">
      <w:pPr>
        <w:pStyle w:val="PL"/>
      </w:pPr>
      <w:r>
        <w:t xml:space="preserve">      type: array</w:t>
      </w:r>
    </w:p>
    <w:p w14:paraId="048ED959" w14:textId="77777777" w:rsidR="00566FA2" w:rsidRDefault="00566FA2" w:rsidP="00566FA2">
      <w:pPr>
        <w:pStyle w:val="PL"/>
      </w:pPr>
      <w:r>
        <w:t xml:space="preserve">      items:</w:t>
      </w:r>
    </w:p>
    <w:p w14:paraId="7734D24B" w14:textId="77777777" w:rsidR="00566FA2" w:rsidRDefault="00566FA2" w:rsidP="00566FA2">
      <w:pPr>
        <w:pStyle w:val="PL"/>
      </w:pPr>
      <w:r>
        <w:t xml:space="preserve">        $ref: '#/components/schemas/Beam-Single'</w:t>
      </w:r>
    </w:p>
    <w:p w14:paraId="40747278" w14:textId="77777777" w:rsidR="00566FA2" w:rsidRDefault="00566FA2" w:rsidP="00566FA2">
      <w:pPr>
        <w:pStyle w:val="PL"/>
      </w:pPr>
      <w:r>
        <w:t xml:space="preserve">    RRMPolicyRatio-Multiple:</w:t>
      </w:r>
    </w:p>
    <w:p w14:paraId="4E583CBC" w14:textId="77777777" w:rsidR="00566FA2" w:rsidRDefault="00566FA2" w:rsidP="00566FA2">
      <w:pPr>
        <w:pStyle w:val="PL"/>
      </w:pPr>
      <w:r>
        <w:t xml:space="preserve">      type: array</w:t>
      </w:r>
    </w:p>
    <w:p w14:paraId="2A1EDBA7" w14:textId="77777777" w:rsidR="00566FA2" w:rsidRDefault="00566FA2" w:rsidP="00566FA2">
      <w:pPr>
        <w:pStyle w:val="PL"/>
      </w:pPr>
      <w:r>
        <w:t xml:space="preserve">      items:</w:t>
      </w:r>
    </w:p>
    <w:p w14:paraId="7CDD69F5" w14:textId="77777777" w:rsidR="00566FA2" w:rsidRDefault="00566FA2" w:rsidP="00566FA2">
      <w:pPr>
        <w:pStyle w:val="PL"/>
      </w:pPr>
      <w:r>
        <w:t xml:space="preserve">        $ref: '#/components/schemas/RRMPolicyRatio-Single'</w:t>
      </w:r>
    </w:p>
    <w:p w14:paraId="5536E978" w14:textId="77777777" w:rsidR="00566FA2" w:rsidRDefault="00566FA2" w:rsidP="00566FA2">
      <w:pPr>
        <w:pStyle w:val="PL"/>
      </w:pPr>
    </w:p>
    <w:p w14:paraId="36A77809" w14:textId="77777777" w:rsidR="00566FA2" w:rsidRDefault="00566FA2" w:rsidP="00566FA2">
      <w:pPr>
        <w:pStyle w:val="PL"/>
      </w:pPr>
      <w:r>
        <w:t xml:space="preserve">    NRCellRelation-Multiple:</w:t>
      </w:r>
    </w:p>
    <w:p w14:paraId="51B4CA22" w14:textId="77777777" w:rsidR="00566FA2" w:rsidRDefault="00566FA2" w:rsidP="00566FA2">
      <w:pPr>
        <w:pStyle w:val="PL"/>
      </w:pPr>
      <w:r>
        <w:t xml:space="preserve">      type: array</w:t>
      </w:r>
    </w:p>
    <w:p w14:paraId="1FBB6487" w14:textId="77777777" w:rsidR="00566FA2" w:rsidRDefault="00566FA2" w:rsidP="00566FA2">
      <w:pPr>
        <w:pStyle w:val="PL"/>
      </w:pPr>
      <w:r>
        <w:t xml:space="preserve">      items:</w:t>
      </w:r>
    </w:p>
    <w:p w14:paraId="730C5147" w14:textId="77777777" w:rsidR="00566FA2" w:rsidRDefault="00566FA2" w:rsidP="00566FA2">
      <w:pPr>
        <w:pStyle w:val="PL"/>
      </w:pPr>
      <w:r>
        <w:t xml:space="preserve">        $ref: '#/components/schemas/NRCellRelation-Single'</w:t>
      </w:r>
    </w:p>
    <w:p w14:paraId="3A970083" w14:textId="77777777" w:rsidR="00566FA2" w:rsidRDefault="00566FA2" w:rsidP="00566FA2">
      <w:pPr>
        <w:pStyle w:val="PL"/>
      </w:pPr>
      <w:r>
        <w:t xml:space="preserve">    EUtranCellRelation-Multiple:</w:t>
      </w:r>
    </w:p>
    <w:p w14:paraId="4DFB74D6" w14:textId="77777777" w:rsidR="00566FA2" w:rsidRDefault="00566FA2" w:rsidP="00566FA2">
      <w:pPr>
        <w:pStyle w:val="PL"/>
      </w:pPr>
      <w:r>
        <w:t xml:space="preserve">      type: array</w:t>
      </w:r>
    </w:p>
    <w:p w14:paraId="42BE0803" w14:textId="77777777" w:rsidR="00566FA2" w:rsidRDefault="00566FA2" w:rsidP="00566FA2">
      <w:pPr>
        <w:pStyle w:val="PL"/>
      </w:pPr>
      <w:r>
        <w:t xml:space="preserve">      items:</w:t>
      </w:r>
    </w:p>
    <w:p w14:paraId="0F4645DE" w14:textId="77777777" w:rsidR="00566FA2" w:rsidRDefault="00566FA2" w:rsidP="00566FA2">
      <w:pPr>
        <w:pStyle w:val="PL"/>
      </w:pPr>
      <w:r>
        <w:t xml:space="preserve">        $ref: '#/components/schemas/EUtranCellRelation-Single'</w:t>
      </w:r>
    </w:p>
    <w:p w14:paraId="15F302E8" w14:textId="77777777" w:rsidR="00566FA2" w:rsidRDefault="00566FA2" w:rsidP="00566FA2">
      <w:pPr>
        <w:pStyle w:val="PL"/>
      </w:pPr>
      <w:r>
        <w:t xml:space="preserve">    NRFreqRelation-Multiple:</w:t>
      </w:r>
    </w:p>
    <w:p w14:paraId="26C34D08" w14:textId="77777777" w:rsidR="00566FA2" w:rsidRDefault="00566FA2" w:rsidP="00566FA2">
      <w:pPr>
        <w:pStyle w:val="PL"/>
      </w:pPr>
      <w:r>
        <w:t xml:space="preserve">      type: array</w:t>
      </w:r>
    </w:p>
    <w:p w14:paraId="2D6F0213" w14:textId="77777777" w:rsidR="00566FA2" w:rsidRDefault="00566FA2" w:rsidP="00566FA2">
      <w:pPr>
        <w:pStyle w:val="PL"/>
      </w:pPr>
      <w:r>
        <w:t xml:space="preserve">      items:</w:t>
      </w:r>
    </w:p>
    <w:p w14:paraId="16AF6866" w14:textId="77777777" w:rsidR="00566FA2" w:rsidRDefault="00566FA2" w:rsidP="00566FA2">
      <w:pPr>
        <w:pStyle w:val="PL"/>
      </w:pPr>
      <w:r>
        <w:t xml:space="preserve">        $ref: '#/components/schemas/NRFreqRelation-Single'</w:t>
      </w:r>
    </w:p>
    <w:p w14:paraId="6244CE32" w14:textId="77777777" w:rsidR="00566FA2" w:rsidRDefault="00566FA2" w:rsidP="00566FA2">
      <w:pPr>
        <w:pStyle w:val="PL"/>
      </w:pPr>
      <w:r>
        <w:t xml:space="preserve">    EUtranFreqRelation-Multiple:</w:t>
      </w:r>
    </w:p>
    <w:p w14:paraId="04A73666" w14:textId="77777777" w:rsidR="00566FA2" w:rsidRDefault="00566FA2" w:rsidP="00566FA2">
      <w:pPr>
        <w:pStyle w:val="PL"/>
      </w:pPr>
      <w:r>
        <w:t xml:space="preserve">      type: array</w:t>
      </w:r>
    </w:p>
    <w:p w14:paraId="1DDE9F8E" w14:textId="77777777" w:rsidR="00566FA2" w:rsidRDefault="00566FA2" w:rsidP="00566FA2">
      <w:pPr>
        <w:pStyle w:val="PL"/>
      </w:pPr>
      <w:r>
        <w:t xml:space="preserve">      items:</w:t>
      </w:r>
    </w:p>
    <w:p w14:paraId="009BBC6B" w14:textId="77777777" w:rsidR="00566FA2" w:rsidRDefault="00566FA2" w:rsidP="00566FA2">
      <w:pPr>
        <w:pStyle w:val="PL"/>
      </w:pPr>
      <w:r>
        <w:t xml:space="preserve">        $ref: '#/components/schemas/EUtranFreqRelation-Single'</w:t>
      </w:r>
    </w:p>
    <w:p w14:paraId="71980054" w14:textId="77777777" w:rsidR="00566FA2" w:rsidRDefault="00566FA2" w:rsidP="00566FA2">
      <w:pPr>
        <w:pStyle w:val="PL"/>
      </w:pPr>
    </w:p>
    <w:p w14:paraId="6F517DD7" w14:textId="77777777" w:rsidR="00566FA2" w:rsidRDefault="00566FA2" w:rsidP="00566FA2">
      <w:pPr>
        <w:pStyle w:val="PL"/>
      </w:pPr>
      <w:r>
        <w:t xml:space="preserve">    RimRSSet-Multiple:</w:t>
      </w:r>
    </w:p>
    <w:p w14:paraId="24559911" w14:textId="77777777" w:rsidR="00566FA2" w:rsidRDefault="00566FA2" w:rsidP="00566FA2">
      <w:pPr>
        <w:pStyle w:val="PL"/>
      </w:pPr>
      <w:r>
        <w:t xml:space="preserve">      type: array</w:t>
      </w:r>
    </w:p>
    <w:p w14:paraId="02DDF3AD" w14:textId="77777777" w:rsidR="00566FA2" w:rsidRDefault="00566FA2" w:rsidP="00566FA2">
      <w:pPr>
        <w:pStyle w:val="PL"/>
      </w:pPr>
      <w:r>
        <w:t xml:space="preserve">      items:</w:t>
      </w:r>
    </w:p>
    <w:p w14:paraId="17D9E6CD" w14:textId="77777777" w:rsidR="00566FA2" w:rsidRDefault="00566FA2" w:rsidP="00566FA2">
      <w:pPr>
        <w:pStyle w:val="PL"/>
      </w:pPr>
      <w:r>
        <w:t xml:space="preserve">        $ref: '#/components/schemas/RimRSSet-Single'</w:t>
      </w:r>
    </w:p>
    <w:p w14:paraId="1D780DBC" w14:textId="77777777" w:rsidR="00566FA2" w:rsidRDefault="00566FA2" w:rsidP="00566FA2">
      <w:pPr>
        <w:pStyle w:val="PL"/>
      </w:pPr>
    </w:p>
    <w:p w14:paraId="21B3A5D0" w14:textId="77777777" w:rsidR="00566FA2" w:rsidRDefault="00566FA2" w:rsidP="00566FA2">
      <w:pPr>
        <w:pStyle w:val="PL"/>
      </w:pPr>
      <w:r>
        <w:t xml:space="preserve">    ExternalGnbDuFunction-Multiple:</w:t>
      </w:r>
    </w:p>
    <w:p w14:paraId="03ECDF1A" w14:textId="77777777" w:rsidR="00566FA2" w:rsidRDefault="00566FA2" w:rsidP="00566FA2">
      <w:pPr>
        <w:pStyle w:val="PL"/>
      </w:pPr>
      <w:r>
        <w:t xml:space="preserve">      type: array</w:t>
      </w:r>
    </w:p>
    <w:p w14:paraId="3137A750" w14:textId="77777777" w:rsidR="00566FA2" w:rsidRDefault="00566FA2" w:rsidP="00566FA2">
      <w:pPr>
        <w:pStyle w:val="PL"/>
      </w:pPr>
      <w:r>
        <w:t xml:space="preserve">      items:</w:t>
      </w:r>
    </w:p>
    <w:p w14:paraId="3F1A6AC0" w14:textId="77777777" w:rsidR="00566FA2" w:rsidRDefault="00566FA2" w:rsidP="00566FA2">
      <w:pPr>
        <w:pStyle w:val="PL"/>
      </w:pPr>
      <w:r>
        <w:t xml:space="preserve">        $ref: '#/components/schemas/ExternalGnbDuFunction-Single'</w:t>
      </w:r>
    </w:p>
    <w:p w14:paraId="737E148C" w14:textId="77777777" w:rsidR="00566FA2" w:rsidRDefault="00566FA2" w:rsidP="00566FA2">
      <w:pPr>
        <w:pStyle w:val="PL"/>
      </w:pPr>
      <w:r>
        <w:t xml:space="preserve">    ExternalGnbCuUpFunction-Multiple:</w:t>
      </w:r>
    </w:p>
    <w:p w14:paraId="46E74608" w14:textId="77777777" w:rsidR="00566FA2" w:rsidRDefault="00566FA2" w:rsidP="00566FA2">
      <w:pPr>
        <w:pStyle w:val="PL"/>
      </w:pPr>
      <w:r>
        <w:t xml:space="preserve">      type: array</w:t>
      </w:r>
    </w:p>
    <w:p w14:paraId="31766E75" w14:textId="77777777" w:rsidR="00566FA2" w:rsidRDefault="00566FA2" w:rsidP="00566FA2">
      <w:pPr>
        <w:pStyle w:val="PL"/>
      </w:pPr>
      <w:r>
        <w:t xml:space="preserve">      items:</w:t>
      </w:r>
    </w:p>
    <w:p w14:paraId="27785845" w14:textId="77777777" w:rsidR="00566FA2" w:rsidRDefault="00566FA2" w:rsidP="00566FA2">
      <w:pPr>
        <w:pStyle w:val="PL"/>
      </w:pPr>
      <w:r>
        <w:t xml:space="preserve">        $ref: '#/components/schemas/ExternalGnbCuUpFunction-Single'</w:t>
      </w:r>
    </w:p>
    <w:p w14:paraId="4EDF19C5" w14:textId="77777777" w:rsidR="00566FA2" w:rsidRDefault="00566FA2" w:rsidP="00566FA2">
      <w:pPr>
        <w:pStyle w:val="PL"/>
      </w:pPr>
      <w:r>
        <w:t xml:space="preserve">    ExternalGnbCuCpFunction-Multiple:</w:t>
      </w:r>
    </w:p>
    <w:p w14:paraId="5FEC7813" w14:textId="77777777" w:rsidR="00566FA2" w:rsidRDefault="00566FA2" w:rsidP="00566FA2">
      <w:pPr>
        <w:pStyle w:val="PL"/>
      </w:pPr>
      <w:r>
        <w:t xml:space="preserve">      type: array</w:t>
      </w:r>
    </w:p>
    <w:p w14:paraId="0DC7651F" w14:textId="77777777" w:rsidR="00566FA2" w:rsidRDefault="00566FA2" w:rsidP="00566FA2">
      <w:pPr>
        <w:pStyle w:val="PL"/>
      </w:pPr>
      <w:r>
        <w:t xml:space="preserve">      items:</w:t>
      </w:r>
    </w:p>
    <w:p w14:paraId="357EFF2C" w14:textId="77777777" w:rsidR="00566FA2" w:rsidRDefault="00566FA2" w:rsidP="00566FA2">
      <w:pPr>
        <w:pStyle w:val="PL"/>
      </w:pPr>
      <w:r>
        <w:t xml:space="preserve">        $ref: '#/components/schemas/ExternalGnbCuCpFunction-Single'</w:t>
      </w:r>
    </w:p>
    <w:p w14:paraId="64101B91" w14:textId="77777777" w:rsidR="00566FA2" w:rsidRDefault="00566FA2" w:rsidP="00566FA2">
      <w:pPr>
        <w:pStyle w:val="PL"/>
      </w:pPr>
      <w:r>
        <w:t xml:space="preserve">    ExternalNrCellCu-Multiple:</w:t>
      </w:r>
    </w:p>
    <w:p w14:paraId="58FE68AF" w14:textId="77777777" w:rsidR="00566FA2" w:rsidRDefault="00566FA2" w:rsidP="00566FA2">
      <w:pPr>
        <w:pStyle w:val="PL"/>
      </w:pPr>
      <w:r>
        <w:t xml:space="preserve">      type: array</w:t>
      </w:r>
    </w:p>
    <w:p w14:paraId="3302E7B4" w14:textId="77777777" w:rsidR="00566FA2" w:rsidRDefault="00566FA2" w:rsidP="00566FA2">
      <w:pPr>
        <w:pStyle w:val="PL"/>
      </w:pPr>
      <w:r>
        <w:t xml:space="preserve">      items:</w:t>
      </w:r>
    </w:p>
    <w:p w14:paraId="117FADF9" w14:textId="77777777" w:rsidR="00566FA2" w:rsidRDefault="00566FA2" w:rsidP="00566FA2">
      <w:pPr>
        <w:pStyle w:val="PL"/>
      </w:pPr>
      <w:r>
        <w:t xml:space="preserve">        $ref: '#/components/schemas/ExternalNrCellCu-Single'</w:t>
      </w:r>
    </w:p>
    <w:p w14:paraId="6A41EB2B" w14:textId="77777777" w:rsidR="00566FA2" w:rsidRDefault="00566FA2" w:rsidP="00566FA2">
      <w:pPr>
        <w:pStyle w:val="PL"/>
      </w:pPr>
      <w:r>
        <w:t xml:space="preserve">    </w:t>
      </w:r>
    </w:p>
    <w:p w14:paraId="7DE7B5EC" w14:textId="77777777" w:rsidR="00566FA2" w:rsidRDefault="00566FA2" w:rsidP="00566FA2">
      <w:pPr>
        <w:pStyle w:val="PL"/>
      </w:pPr>
      <w:r>
        <w:t xml:space="preserve">    ExternalENBFunction-Multiple:</w:t>
      </w:r>
    </w:p>
    <w:p w14:paraId="3D3B0EC1" w14:textId="77777777" w:rsidR="00566FA2" w:rsidRDefault="00566FA2" w:rsidP="00566FA2">
      <w:pPr>
        <w:pStyle w:val="PL"/>
      </w:pPr>
      <w:r>
        <w:t xml:space="preserve">      type: array</w:t>
      </w:r>
    </w:p>
    <w:p w14:paraId="1DB1CADF" w14:textId="77777777" w:rsidR="00566FA2" w:rsidRDefault="00566FA2" w:rsidP="00566FA2">
      <w:pPr>
        <w:pStyle w:val="PL"/>
      </w:pPr>
      <w:r>
        <w:t xml:space="preserve">      items:</w:t>
      </w:r>
    </w:p>
    <w:p w14:paraId="48C08ECC" w14:textId="77777777" w:rsidR="00566FA2" w:rsidRDefault="00566FA2" w:rsidP="00566FA2">
      <w:pPr>
        <w:pStyle w:val="PL"/>
      </w:pPr>
      <w:r>
        <w:t xml:space="preserve">        $ref: '#/components/schemas/ExternalENBFunction-Single'</w:t>
      </w:r>
    </w:p>
    <w:p w14:paraId="1E331462" w14:textId="77777777" w:rsidR="00566FA2" w:rsidRDefault="00566FA2" w:rsidP="00566FA2">
      <w:pPr>
        <w:pStyle w:val="PL"/>
      </w:pPr>
      <w:r>
        <w:t xml:space="preserve">    ExternalEUTranCell-Multiple:</w:t>
      </w:r>
    </w:p>
    <w:p w14:paraId="28A1B923" w14:textId="77777777" w:rsidR="00566FA2" w:rsidRDefault="00566FA2" w:rsidP="00566FA2">
      <w:pPr>
        <w:pStyle w:val="PL"/>
      </w:pPr>
      <w:r>
        <w:t xml:space="preserve">      type: array</w:t>
      </w:r>
    </w:p>
    <w:p w14:paraId="5F483CC5" w14:textId="77777777" w:rsidR="00566FA2" w:rsidRDefault="00566FA2" w:rsidP="00566FA2">
      <w:pPr>
        <w:pStyle w:val="PL"/>
      </w:pPr>
      <w:r>
        <w:t xml:space="preserve">      items:</w:t>
      </w:r>
    </w:p>
    <w:p w14:paraId="71502F39" w14:textId="77777777" w:rsidR="00566FA2" w:rsidRDefault="00566FA2" w:rsidP="00566FA2">
      <w:pPr>
        <w:pStyle w:val="PL"/>
      </w:pPr>
      <w:r>
        <w:t xml:space="preserve">        $ref: '#/components/schemas/ExternalEUTranCell-Single'</w:t>
      </w:r>
    </w:p>
    <w:p w14:paraId="2C309FDC" w14:textId="77777777" w:rsidR="00566FA2" w:rsidRDefault="00566FA2" w:rsidP="00566FA2">
      <w:pPr>
        <w:pStyle w:val="PL"/>
      </w:pPr>
    </w:p>
    <w:p w14:paraId="60718207" w14:textId="77777777" w:rsidR="00566FA2" w:rsidRDefault="00566FA2" w:rsidP="00566FA2">
      <w:pPr>
        <w:pStyle w:val="PL"/>
      </w:pPr>
      <w:r>
        <w:t xml:space="preserve">    EP_E1-Multiple:</w:t>
      </w:r>
    </w:p>
    <w:p w14:paraId="7D962ED7" w14:textId="77777777" w:rsidR="00566FA2" w:rsidRDefault="00566FA2" w:rsidP="00566FA2">
      <w:pPr>
        <w:pStyle w:val="PL"/>
      </w:pPr>
      <w:r>
        <w:t xml:space="preserve">      type: array</w:t>
      </w:r>
    </w:p>
    <w:p w14:paraId="058FE851" w14:textId="77777777" w:rsidR="00566FA2" w:rsidRDefault="00566FA2" w:rsidP="00566FA2">
      <w:pPr>
        <w:pStyle w:val="PL"/>
      </w:pPr>
      <w:r>
        <w:t xml:space="preserve">      items:</w:t>
      </w:r>
    </w:p>
    <w:p w14:paraId="7CD028CA" w14:textId="77777777" w:rsidR="00566FA2" w:rsidRDefault="00566FA2" w:rsidP="00566FA2">
      <w:pPr>
        <w:pStyle w:val="PL"/>
      </w:pPr>
      <w:r>
        <w:t xml:space="preserve">        $ref: '#/components/schemas/EP_E1-Single'</w:t>
      </w:r>
    </w:p>
    <w:p w14:paraId="58B9C485" w14:textId="77777777" w:rsidR="00566FA2" w:rsidRDefault="00566FA2" w:rsidP="00566FA2">
      <w:pPr>
        <w:pStyle w:val="PL"/>
      </w:pPr>
      <w:r>
        <w:lastRenderedPageBreak/>
        <w:t xml:space="preserve">    EP_XnC-Multiple:</w:t>
      </w:r>
    </w:p>
    <w:p w14:paraId="69B4F4F6" w14:textId="77777777" w:rsidR="00566FA2" w:rsidRDefault="00566FA2" w:rsidP="00566FA2">
      <w:pPr>
        <w:pStyle w:val="PL"/>
      </w:pPr>
      <w:r>
        <w:t xml:space="preserve">      type: array</w:t>
      </w:r>
    </w:p>
    <w:p w14:paraId="5E26689E" w14:textId="77777777" w:rsidR="00566FA2" w:rsidRDefault="00566FA2" w:rsidP="00566FA2">
      <w:pPr>
        <w:pStyle w:val="PL"/>
      </w:pPr>
      <w:r>
        <w:t xml:space="preserve">      items:</w:t>
      </w:r>
    </w:p>
    <w:p w14:paraId="02885AC8" w14:textId="77777777" w:rsidR="00566FA2" w:rsidRDefault="00566FA2" w:rsidP="00566FA2">
      <w:pPr>
        <w:pStyle w:val="PL"/>
      </w:pPr>
      <w:r>
        <w:t xml:space="preserve">        $ref: '#/components/schemas/EP_XnC-Single'</w:t>
      </w:r>
    </w:p>
    <w:p w14:paraId="440F54EA" w14:textId="77777777" w:rsidR="00566FA2" w:rsidRDefault="00566FA2" w:rsidP="00566FA2">
      <w:pPr>
        <w:pStyle w:val="PL"/>
      </w:pPr>
      <w:r>
        <w:t xml:space="preserve">    EP_F1C-Multiple:</w:t>
      </w:r>
    </w:p>
    <w:p w14:paraId="1B397FEF" w14:textId="77777777" w:rsidR="00566FA2" w:rsidRDefault="00566FA2" w:rsidP="00566FA2">
      <w:pPr>
        <w:pStyle w:val="PL"/>
      </w:pPr>
      <w:r>
        <w:t xml:space="preserve">      type: array</w:t>
      </w:r>
    </w:p>
    <w:p w14:paraId="07EDC606" w14:textId="77777777" w:rsidR="00566FA2" w:rsidRDefault="00566FA2" w:rsidP="00566FA2">
      <w:pPr>
        <w:pStyle w:val="PL"/>
      </w:pPr>
      <w:r>
        <w:t xml:space="preserve">      items:</w:t>
      </w:r>
    </w:p>
    <w:p w14:paraId="47D2919F" w14:textId="77777777" w:rsidR="00566FA2" w:rsidRDefault="00566FA2" w:rsidP="00566FA2">
      <w:pPr>
        <w:pStyle w:val="PL"/>
      </w:pPr>
      <w:r>
        <w:t xml:space="preserve">        $ref: '#/components/schemas/EP_F1C-Single'</w:t>
      </w:r>
    </w:p>
    <w:p w14:paraId="74295880" w14:textId="77777777" w:rsidR="00566FA2" w:rsidRDefault="00566FA2" w:rsidP="00566FA2">
      <w:pPr>
        <w:pStyle w:val="PL"/>
      </w:pPr>
      <w:r>
        <w:t xml:space="preserve">    EP_NgC-Multiple:</w:t>
      </w:r>
    </w:p>
    <w:p w14:paraId="71351B3C" w14:textId="77777777" w:rsidR="00566FA2" w:rsidRDefault="00566FA2" w:rsidP="00566FA2">
      <w:pPr>
        <w:pStyle w:val="PL"/>
      </w:pPr>
      <w:r>
        <w:t xml:space="preserve">      type: array</w:t>
      </w:r>
    </w:p>
    <w:p w14:paraId="1D62CD00" w14:textId="77777777" w:rsidR="00566FA2" w:rsidRDefault="00566FA2" w:rsidP="00566FA2">
      <w:pPr>
        <w:pStyle w:val="PL"/>
      </w:pPr>
      <w:r>
        <w:t xml:space="preserve">      items:</w:t>
      </w:r>
    </w:p>
    <w:p w14:paraId="725F4ABE" w14:textId="77777777" w:rsidR="00566FA2" w:rsidRDefault="00566FA2" w:rsidP="00566FA2">
      <w:pPr>
        <w:pStyle w:val="PL"/>
      </w:pPr>
      <w:r>
        <w:t xml:space="preserve">        $ref: '#/components/schemas/EP_NgC-Single'</w:t>
      </w:r>
    </w:p>
    <w:p w14:paraId="4CC361BE" w14:textId="77777777" w:rsidR="00566FA2" w:rsidRDefault="00566FA2" w:rsidP="00566FA2">
      <w:pPr>
        <w:pStyle w:val="PL"/>
      </w:pPr>
      <w:r>
        <w:t xml:space="preserve">    EP_X2C-Multiple:</w:t>
      </w:r>
    </w:p>
    <w:p w14:paraId="7E89A6A3" w14:textId="77777777" w:rsidR="00566FA2" w:rsidRDefault="00566FA2" w:rsidP="00566FA2">
      <w:pPr>
        <w:pStyle w:val="PL"/>
      </w:pPr>
      <w:r>
        <w:t xml:space="preserve">      type: array</w:t>
      </w:r>
    </w:p>
    <w:p w14:paraId="01CABBA5" w14:textId="77777777" w:rsidR="00566FA2" w:rsidRDefault="00566FA2" w:rsidP="00566FA2">
      <w:pPr>
        <w:pStyle w:val="PL"/>
      </w:pPr>
      <w:r>
        <w:t xml:space="preserve">      items:</w:t>
      </w:r>
    </w:p>
    <w:p w14:paraId="598D694E" w14:textId="77777777" w:rsidR="00566FA2" w:rsidRDefault="00566FA2" w:rsidP="00566FA2">
      <w:pPr>
        <w:pStyle w:val="PL"/>
      </w:pPr>
      <w:r>
        <w:t xml:space="preserve">        $ref: '#/components/schemas/EP_X2C-Single'</w:t>
      </w:r>
    </w:p>
    <w:p w14:paraId="210DB04E" w14:textId="77777777" w:rsidR="00566FA2" w:rsidRDefault="00566FA2" w:rsidP="00566FA2">
      <w:pPr>
        <w:pStyle w:val="PL"/>
      </w:pPr>
      <w:r>
        <w:t xml:space="preserve">    EP_XnU-Multiple:</w:t>
      </w:r>
    </w:p>
    <w:p w14:paraId="25315816" w14:textId="77777777" w:rsidR="00566FA2" w:rsidRDefault="00566FA2" w:rsidP="00566FA2">
      <w:pPr>
        <w:pStyle w:val="PL"/>
      </w:pPr>
      <w:r>
        <w:t xml:space="preserve">      type: array</w:t>
      </w:r>
    </w:p>
    <w:p w14:paraId="710CFCDC" w14:textId="77777777" w:rsidR="00566FA2" w:rsidRDefault="00566FA2" w:rsidP="00566FA2">
      <w:pPr>
        <w:pStyle w:val="PL"/>
      </w:pPr>
      <w:r>
        <w:t xml:space="preserve">      items:</w:t>
      </w:r>
    </w:p>
    <w:p w14:paraId="1A4D7EF5" w14:textId="77777777" w:rsidR="00566FA2" w:rsidRDefault="00566FA2" w:rsidP="00566FA2">
      <w:pPr>
        <w:pStyle w:val="PL"/>
      </w:pPr>
      <w:r>
        <w:t xml:space="preserve">        $ref: '#/components/schemas/EP_XnU-Single'</w:t>
      </w:r>
    </w:p>
    <w:p w14:paraId="2A0C3A5F" w14:textId="77777777" w:rsidR="00566FA2" w:rsidRDefault="00566FA2" w:rsidP="00566FA2">
      <w:pPr>
        <w:pStyle w:val="PL"/>
      </w:pPr>
      <w:r>
        <w:t xml:space="preserve">    EP_F1U-Multiple:</w:t>
      </w:r>
    </w:p>
    <w:p w14:paraId="32281F49" w14:textId="77777777" w:rsidR="00566FA2" w:rsidRDefault="00566FA2" w:rsidP="00566FA2">
      <w:pPr>
        <w:pStyle w:val="PL"/>
      </w:pPr>
      <w:r>
        <w:t xml:space="preserve">      type: array</w:t>
      </w:r>
    </w:p>
    <w:p w14:paraId="48450604" w14:textId="77777777" w:rsidR="00566FA2" w:rsidRDefault="00566FA2" w:rsidP="00566FA2">
      <w:pPr>
        <w:pStyle w:val="PL"/>
      </w:pPr>
      <w:r>
        <w:t xml:space="preserve">      items:</w:t>
      </w:r>
    </w:p>
    <w:p w14:paraId="1B04A0C5" w14:textId="77777777" w:rsidR="00566FA2" w:rsidRDefault="00566FA2" w:rsidP="00566FA2">
      <w:pPr>
        <w:pStyle w:val="PL"/>
      </w:pPr>
      <w:r>
        <w:t xml:space="preserve">        $ref: '#/components/schemas/EP_F1U-Single'</w:t>
      </w:r>
    </w:p>
    <w:p w14:paraId="1B986CD3" w14:textId="77777777" w:rsidR="00566FA2" w:rsidRDefault="00566FA2" w:rsidP="00566FA2">
      <w:pPr>
        <w:pStyle w:val="PL"/>
      </w:pPr>
      <w:r>
        <w:t xml:space="preserve">    EP_NgU-Multiple:</w:t>
      </w:r>
    </w:p>
    <w:p w14:paraId="4193AA87" w14:textId="77777777" w:rsidR="00566FA2" w:rsidRDefault="00566FA2" w:rsidP="00566FA2">
      <w:pPr>
        <w:pStyle w:val="PL"/>
      </w:pPr>
      <w:r>
        <w:t xml:space="preserve">      type: array</w:t>
      </w:r>
    </w:p>
    <w:p w14:paraId="5901C8A5" w14:textId="77777777" w:rsidR="00566FA2" w:rsidRDefault="00566FA2" w:rsidP="00566FA2">
      <w:pPr>
        <w:pStyle w:val="PL"/>
      </w:pPr>
      <w:r>
        <w:t xml:space="preserve">      items:</w:t>
      </w:r>
    </w:p>
    <w:p w14:paraId="347B4659" w14:textId="77777777" w:rsidR="00566FA2" w:rsidRDefault="00566FA2" w:rsidP="00566FA2">
      <w:pPr>
        <w:pStyle w:val="PL"/>
      </w:pPr>
      <w:r>
        <w:t xml:space="preserve">        $ref: '#/components/schemas/EP_NgU-Single'</w:t>
      </w:r>
    </w:p>
    <w:p w14:paraId="78468717" w14:textId="77777777" w:rsidR="00566FA2" w:rsidRDefault="00566FA2" w:rsidP="00566FA2">
      <w:pPr>
        <w:pStyle w:val="PL"/>
      </w:pPr>
      <w:r>
        <w:t xml:space="preserve">    EP_X2U-Multiple:</w:t>
      </w:r>
    </w:p>
    <w:p w14:paraId="44B9777D" w14:textId="77777777" w:rsidR="00566FA2" w:rsidRDefault="00566FA2" w:rsidP="00566FA2">
      <w:pPr>
        <w:pStyle w:val="PL"/>
      </w:pPr>
      <w:r>
        <w:t xml:space="preserve">      type: array</w:t>
      </w:r>
    </w:p>
    <w:p w14:paraId="1A29D340" w14:textId="77777777" w:rsidR="00566FA2" w:rsidRDefault="00566FA2" w:rsidP="00566FA2">
      <w:pPr>
        <w:pStyle w:val="PL"/>
      </w:pPr>
      <w:r>
        <w:t xml:space="preserve">      items:</w:t>
      </w:r>
    </w:p>
    <w:p w14:paraId="5199F3C0" w14:textId="77777777" w:rsidR="00566FA2" w:rsidRDefault="00566FA2" w:rsidP="00566FA2">
      <w:pPr>
        <w:pStyle w:val="PL"/>
      </w:pPr>
      <w:r>
        <w:t xml:space="preserve">        $ref: '#/components/schemas/EP_X2U-Single'</w:t>
      </w:r>
    </w:p>
    <w:p w14:paraId="1A28DAC1" w14:textId="77777777" w:rsidR="00566FA2" w:rsidRDefault="00566FA2" w:rsidP="00566FA2">
      <w:pPr>
        <w:pStyle w:val="PL"/>
      </w:pPr>
      <w:r>
        <w:t xml:space="preserve">    EP_S1U-Multiple:</w:t>
      </w:r>
    </w:p>
    <w:p w14:paraId="2C5CD4F6" w14:textId="77777777" w:rsidR="00566FA2" w:rsidRDefault="00566FA2" w:rsidP="00566FA2">
      <w:pPr>
        <w:pStyle w:val="PL"/>
      </w:pPr>
      <w:r>
        <w:t xml:space="preserve">      type: array</w:t>
      </w:r>
    </w:p>
    <w:p w14:paraId="0062B9B6" w14:textId="77777777" w:rsidR="00566FA2" w:rsidRDefault="00566FA2" w:rsidP="00566FA2">
      <w:pPr>
        <w:pStyle w:val="PL"/>
      </w:pPr>
      <w:r>
        <w:t xml:space="preserve">      items:</w:t>
      </w:r>
    </w:p>
    <w:p w14:paraId="667B3483" w14:textId="77777777" w:rsidR="00566FA2" w:rsidRDefault="00566FA2" w:rsidP="00566FA2">
      <w:pPr>
        <w:pStyle w:val="PL"/>
      </w:pPr>
      <w:r>
        <w:t xml:space="preserve">        $ref: '#/components/schemas/EP_S1U-Single'</w:t>
      </w:r>
    </w:p>
    <w:p w14:paraId="1F9A64AD" w14:textId="77777777" w:rsidR="00566FA2" w:rsidRDefault="00566FA2" w:rsidP="00566FA2">
      <w:pPr>
        <w:pStyle w:val="PL"/>
      </w:pPr>
    </w:p>
    <w:p w14:paraId="011515F8" w14:textId="77777777" w:rsidR="00566FA2" w:rsidRDefault="00566FA2" w:rsidP="00566FA2">
      <w:pPr>
        <w:pStyle w:val="PL"/>
      </w:pPr>
      <w:r>
        <w:t>#-------- Definitions in TS 28.541 for TS 28.532 ---------------------------------</w:t>
      </w:r>
    </w:p>
    <w:p w14:paraId="20F88BC2" w14:textId="77777777" w:rsidR="00566FA2" w:rsidRDefault="00566FA2" w:rsidP="00566FA2">
      <w:pPr>
        <w:pStyle w:val="PL"/>
      </w:pPr>
    </w:p>
    <w:p w14:paraId="7A1661F3" w14:textId="77777777" w:rsidR="00566FA2" w:rsidRDefault="00566FA2" w:rsidP="00566FA2">
      <w:pPr>
        <w:pStyle w:val="PL"/>
      </w:pPr>
      <w:r>
        <w:t xml:space="preserve">    resources-nrNrm:</w:t>
      </w:r>
    </w:p>
    <w:p w14:paraId="47B88FC4" w14:textId="77777777" w:rsidR="00566FA2" w:rsidRDefault="00566FA2" w:rsidP="00566FA2">
      <w:pPr>
        <w:pStyle w:val="PL"/>
      </w:pPr>
      <w:r>
        <w:t xml:space="preserve">      oneOf:</w:t>
      </w:r>
    </w:p>
    <w:p w14:paraId="0E702467" w14:textId="77777777" w:rsidR="00566FA2" w:rsidRDefault="00566FA2" w:rsidP="00566FA2">
      <w:pPr>
        <w:pStyle w:val="PL"/>
      </w:pPr>
      <w:r>
        <w:t xml:space="preserve">        - $ref: '#/components/schemas/MnS'</w:t>
      </w:r>
    </w:p>
    <w:p w14:paraId="7F3140DB" w14:textId="77777777" w:rsidR="00566FA2" w:rsidRDefault="00566FA2" w:rsidP="00566FA2">
      <w:pPr>
        <w:pStyle w:val="PL"/>
      </w:pPr>
    </w:p>
    <w:p w14:paraId="1F920FAA" w14:textId="77777777" w:rsidR="00566FA2" w:rsidRDefault="00566FA2" w:rsidP="00566FA2">
      <w:pPr>
        <w:pStyle w:val="PL"/>
      </w:pPr>
      <w:r>
        <w:t xml:space="preserve">        - $ref: '#/components/schemas/SubNetwork-Single'</w:t>
      </w:r>
    </w:p>
    <w:p w14:paraId="416FBB35" w14:textId="77777777" w:rsidR="00566FA2" w:rsidRDefault="00566FA2" w:rsidP="00566FA2">
      <w:pPr>
        <w:pStyle w:val="PL"/>
      </w:pPr>
      <w:r>
        <w:t xml:space="preserve">        - $ref: '#/components/schemas/ManagedElement-Single'</w:t>
      </w:r>
    </w:p>
    <w:p w14:paraId="766DC0E9" w14:textId="77777777" w:rsidR="00566FA2" w:rsidRDefault="00566FA2" w:rsidP="00566FA2">
      <w:pPr>
        <w:pStyle w:val="PL"/>
      </w:pPr>
    </w:p>
    <w:p w14:paraId="6B8E909F" w14:textId="77777777" w:rsidR="00566FA2" w:rsidRDefault="00566FA2" w:rsidP="00566FA2">
      <w:pPr>
        <w:pStyle w:val="PL"/>
      </w:pPr>
      <w:r>
        <w:t xml:space="preserve">        - $ref: '#/components/schemas/GnbDuFunction-Single'</w:t>
      </w:r>
    </w:p>
    <w:p w14:paraId="574F05D7" w14:textId="77777777" w:rsidR="00566FA2" w:rsidRDefault="00566FA2" w:rsidP="00566FA2">
      <w:pPr>
        <w:pStyle w:val="PL"/>
      </w:pPr>
      <w:r>
        <w:t xml:space="preserve">        - $ref: '#/components/schemas/GnbCuUpFunction-Single'</w:t>
      </w:r>
    </w:p>
    <w:p w14:paraId="0DA00078" w14:textId="77777777" w:rsidR="00566FA2" w:rsidRDefault="00566FA2" w:rsidP="00566FA2">
      <w:pPr>
        <w:pStyle w:val="PL"/>
      </w:pPr>
      <w:r>
        <w:t xml:space="preserve">        - $ref: '#/components/schemas/GnbCuCpFunction-Single'</w:t>
      </w:r>
    </w:p>
    <w:p w14:paraId="4E3EBCA2" w14:textId="77777777" w:rsidR="00566FA2" w:rsidRDefault="00566FA2" w:rsidP="00566FA2">
      <w:pPr>
        <w:pStyle w:val="PL"/>
      </w:pPr>
    </w:p>
    <w:p w14:paraId="57D75FCD" w14:textId="77777777" w:rsidR="00566FA2" w:rsidRDefault="00566FA2" w:rsidP="00566FA2">
      <w:pPr>
        <w:pStyle w:val="PL"/>
      </w:pPr>
      <w:r>
        <w:t xml:space="preserve">        - $ref: '#/components/schemas/NrCellCu-Single'</w:t>
      </w:r>
    </w:p>
    <w:p w14:paraId="7C832A37" w14:textId="77777777" w:rsidR="00566FA2" w:rsidRDefault="00566FA2" w:rsidP="00566FA2">
      <w:pPr>
        <w:pStyle w:val="PL"/>
      </w:pPr>
      <w:r>
        <w:t xml:space="preserve">        - $ref: '#/components/schemas/NrCellDu-Single'</w:t>
      </w:r>
    </w:p>
    <w:p w14:paraId="4EF76BA7" w14:textId="77777777" w:rsidR="00566FA2" w:rsidRDefault="00566FA2" w:rsidP="00566FA2">
      <w:pPr>
        <w:pStyle w:val="PL"/>
      </w:pPr>
    </w:p>
    <w:p w14:paraId="04E9C043" w14:textId="77777777" w:rsidR="00566FA2" w:rsidRDefault="00566FA2" w:rsidP="00566FA2">
      <w:pPr>
        <w:pStyle w:val="PL"/>
      </w:pPr>
      <w:r>
        <w:t xml:space="preserve">        - $ref: '#/components/schemas/NRFrequency-Single'</w:t>
      </w:r>
    </w:p>
    <w:p w14:paraId="16816E9C" w14:textId="77777777" w:rsidR="00566FA2" w:rsidRDefault="00566FA2" w:rsidP="00566FA2">
      <w:pPr>
        <w:pStyle w:val="PL"/>
      </w:pPr>
      <w:r>
        <w:t xml:space="preserve">        - $ref: '#/components/schemas/EUtranFrequency-Single'</w:t>
      </w:r>
    </w:p>
    <w:p w14:paraId="7E7D06D9" w14:textId="77777777" w:rsidR="00566FA2" w:rsidRDefault="00566FA2" w:rsidP="00566FA2">
      <w:pPr>
        <w:pStyle w:val="PL"/>
      </w:pPr>
    </w:p>
    <w:p w14:paraId="1D7CAB2B" w14:textId="77777777" w:rsidR="00566FA2" w:rsidRDefault="00566FA2" w:rsidP="00566FA2">
      <w:pPr>
        <w:pStyle w:val="PL"/>
      </w:pPr>
      <w:r>
        <w:t xml:space="preserve">        - $ref: '#/components/schemas/NrSectorCarrier-Single'</w:t>
      </w:r>
    </w:p>
    <w:p w14:paraId="52BF5FAB" w14:textId="77777777" w:rsidR="00566FA2" w:rsidRDefault="00566FA2" w:rsidP="00566FA2">
      <w:pPr>
        <w:pStyle w:val="PL"/>
      </w:pPr>
      <w:r>
        <w:t xml:space="preserve">        - $ref: '#/components/schemas/Bwp-Single'</w:t>
      </w:r>
    </w:p>
    <w:p w14:paraId="12C6152A" w14:textId="77777777" w:rsidR="00566FA2" w:rsidRDefault="00566FA2" w:rsidP="00566FA2">
      <w:pPr>
        <w:pStyle w:val="PL"/>
      </w:pPr>
      <w:r>
        <w:t xml:space="preserve">        - $ref: '#/components/schemas/CommonBeamformingFunction-Single'</w:t>
      </w:r>
    </w:p>
    <w:p w14:paraId="5426B144" w14:textId="77777777" w:rsidR="00566FA2" w:rsidRDefault="00566FA2" w:rsidP="00566FA2">
      <w:pPr>
        <w:pStyle w:val="PL"/>
      </w:pPr>
      <w:r>
        <w:t xml:space="preserve">        - $ref: '#/components/schemas/Beam-Single'</w:t>
      </w:r>
    </w:p>
    <w:p w14:paraId="6B6B62B4" w14:textId="77777777" w:rsidR="00566FA2" w:rsidRDefault="00566FA2" w:rsidP="00566FA2">
      <w:pPr>
        <w:pStyle w:val="PL"/>
      </w:pPr>
      <w:r>
        <w:t xml:space="preserve">        - $ref: '#/components/schemas/RRMPolicyRatio-Single'</w:t>
      </w:r>
    </w:p>
    <w:p w14:paraId="11B68DE7" w14:textId="77777777" w:rsidR="00566FA2" w:rsidRDefault="00566FA2" w:rsidP="00566FA2">
      <w:pPr>
        <w:pStyle w:val="PL"/>
      </w:pPr>
      <w:r>
        <w:t xml:space="preserve">        </w:t>
      </w:r>
    </w:p>
    <w:p w14:paraId="236E89CC" w14:textId="77777777" w:rsidR="00566FA2" w:rsidRDefault="00566FA2" w:rsidP="00566FA2">
      <w:pPr>
        <w:pStyle w:val="PL"/>
      </w:pPr>
      <w:r>
        <w:t xml:space="preserve">        - $ref: '#/components/schemas/NRCellRelation-Single'</w:t>
      </w:r>
    </w:p>
    <w:p w14:paraId="62A91765" w14:textId="77777777" w:rsidR="00566FA2" w:rsidRDefault="00566FA2" w:rsidP="00566FA2">
      <w:pPr>
        <w:pStyle w:val="PL"/>
      </w:pPr>
      <w:r>
        <w:t xml:space="preserve">        - $ref: '#/components/schemas/EUtranCellRelation-Single'</w:t>
      </w:r>
    </w:p>
    <w:p w14:paraId="0BF3780E" w14:textId="77777777" w:rsidR="00566FA2" w:rsidRDefault="00566FA2" w:rsidP="00566FA2">
      <w:pPr>
        <w:pStyle w:val="PL"/>
      </w:pPr>
      <w:r>
        <w:t xml:space="preserve">        - $ref: '#/components/schemas/NRFreqRelation-Single'</w:t>
      </w:r>
    </w:p>
    <w:p w14:paraId="165155F4" w14:textId="77777777" w:rsidR="00566FA2" w:rsidRDefault="00566FA2" w:rsidP="00566FA2">
      <w:pPr>
        <w:pStyle w:val="PL"/>
      </w:pPr>
      <w:r>
        <w:t xml:space="preserve">        - $ref: '#/components/schemas/EUtranFreqRelation-Single'</w:t>
      </w:r>
    </w:p>
    <w:p w14:paraId="495B3334" w14:textId="77777777" w:rsidR="00566FA2" w:rsidRDefault="00566FA2" w:rsidP="00566FA2">
      <w:pPr>
        <w:pStyle w:val="PL"/>
      </w:pPr>
    </w:p>
    <w:p w14:paraId="4AC82942" w14:textId="77777777" w:rsidR="00566FA2" w:rsidRDefault="00566FA2" w:rsidP="00566FA2">
      <w:pPr>
        <w:pStyle w:val="PL"/>
      </w:pPr>
      <w:r>
        <w:t xml:space="preserve">        - $ref: '#/components/schemas/DANRManagementFunction-Single'</w:t>
      </w:r>
    </w:p>
    <w:p w14:paraId="7BE39ADF" w14:textId="77777777" w:rsidR="00566FA2" w:rsidRDefault="00566FA2" w:rsidP="00566FA2">
      <w:pPr>
        <w:pStyle w:val="PL"/>
      </w:pPr>
      <w:r>
        <w:t xml:space="preserve">        - $ref: '#/components/schemas/DESManagementFunction-Single'</w:t>
      </w:r>
    </w:p>
    <w:p w14:paraId="65B94B4E" w14:textId="77777777" w:rsidR="00566FA2" w:rsidRDefault="00566FA2" w:rsidP="00566FA2">
      <w:pPr>
        <w:pStyle w:val="PL"/>
      </w:pPr>
      <w:r>
        <w:t xml:space="preserve">        - $ref: '#/components/schemas/DRACHOptimizationFunction-Single'</w:t>
      </w:r>
    </w:p>
    <w:p w14:paraId="108AD790" w14:textId="77777777" w:rsidR="00566FA2" w:rsidRDefault="00566FA2" w:rsidP="00566FA2">
      <w:pPr>
        <w:pStyle w:val="PL"/>
      </w:pPr>
      <w:r>
        <w:t xml:space="preserve">        - $ref: '#/components/schemas/DMROFunction-Single'</w:t>
      </w:r>
    </w:p>
    <w:p w14:paraId="397C7C31" w14:textId="77777777" w:rsidR="00566FA2" w:rsidRDefault="00566FA2" w:rsidP="00566FA2">
      <w:pPr>
        <w:pStyle w:val="PL"/>
      </w:pPr>
      <w:r>
        <w:t xml:space="preserve">        - $ref: '#/components/schemas/DPCIConfigurationFunction-Single'</w:t>
      </w:r>
    </w:p>
    <w:p w14:paraId="77B52536" w14:textId="77777777" w:rsidR="00566FA2" w:rsidRDefault="00566FA2" w:rsidP="00566FA2">
      <w:pPr>
        <w:pStyle w:val="PL"/>
      </w:pPr>
      <w:r>
        <w:t xml:space="preserve">        - $ref: '#/components/schemas/CPCIConfigurationFunction-Single'</w:t>
      </w:r>
    </w:p>
    <w:p w14:paraId="7B617868" w14:textId="77777777" w:rsidR="00566FA2" w:rsidRDefault="00566FA2" w:rsidP="00566FA2">
      <w:pPr>
        <w:pStyle w:val="PL"/>
      </w:pPr>
      <w:r>
        <w:t xml:space="preserve">        - $ref: '#/components/schemas/CESManagementFunction-Single'</w:t>
      </w:r>
    </w:p>
    <w:p w14:paraId="65552E48" w14:textId="77777777" w:rsidR="00566FA2" w:rsidRDefault="00566FA2" w:rsidP="00566FA2">
      <w:pPr>
        <w:pStyle w:val="PL"/>
      </w:pPr>
      <w:r>
        <w:t xml:space="preserve">     </w:t>
      </w:r>
    </w:p>
    <w:p w14:paraId="0FDD6DC8" w14:textId="77777777" w:rsidR="00566FA2" w:rsidRDefault="00566FA2" w:rsidP="00566FA2">
      <w:pPr>
        <w:pStyle w:val="PL"/>
      </w:pPr>
      <w:r>
        <w:t xml:space="preserve">        - $ref: '#/components/schemas/RimRSGlobal-Single'</w:t>
      </w:r>
    </w:p>
    <w:p w14:paraId="3CC93B2B" w14:textId="77777777" w:rsidR="00566FA2" w:rsidRDefault="00566FA2" w:rsidP="00566FA2">
      <w:pPr>
        <w:pStyle w:val="PL"/>
      </w:pPr>
      <w:r>
        <w:t xml:space="preserve">        - $ref: '#/components/schemas/RimRSSet-Single'</w:t>
      </w:r>
    </w:p>
    <w:p w14:paraId="0EEFAC3A" w14:textId="77777777" w:rsidR="00566FA2" w:rsidRDefault="00566FA2" w:rsidP="00566FA2">
      <w:pPr>
        <w:pStyle w:val="PL"/>
      </w:pPr>
      <w:r>
        <w:t xml:space="preserve">        </w:t>
      </w:r>
    </w:p>
    <w:p w14:paraId="1BAEEB1D" w14:textId="77777777" w:rsidR="00566FA2" w:rsidRDefault="00566FA2" w:rsidP="00566FA2">
      <w:pPr>
        <w:pStyle w:val="PL"/>
      </w:pPr>
      <w:r>
        <w:lastRenderedPageBreak/>
        <w:t xml:space="preserve">        - $ref: '#/components/schemas/ExternalGnbDuFunction-Single'</w:t>
      </w:r>
    </w:p>
    <w:p w14:paraId="207E7A4C" w14:textId="77777777" w:rsidR="00566FA2" w:rsidRDefault="00566FA2" w:rsidP="00566FA2">
      <w:pPr>
        <w:pStyle w:val="PL"/>
      </w:pPr>
      <w:r>
        <w:t xml:space="preserve">        - $ref: '#/components/schemas/ExternalGnbCuUpFunction-Single'</w:t>
      </w:r>
    </w:p>
    <w:p w14:paraId="2F268961" w14:textId="77777777" w:rsidR="00566FA2" w:rsidRDefault="00566FA2" w:rsidP="00566FA2">
      <w:pPr>
        <w:pStyle w:val="PL"/>
      </w:pPr>
      <w:r>
        <w:t xml:space="preserve">        - $ref: '#/components/schemas/ExternalGnbCuCpFunction-Single'</w:t>
      </w:r>
    </w:p>
    <w:p w14:paraId="74712AEC" w14:textId="77777777" w:rsidR="00566FA2" w:rsidRDefault="00566FA2" w:rsidP="00566FA2">
      <w:pPr>
        <w:pStyle w:val="PL"/>
      </w:pPr>
      <w:r>
        <w:t xml:space="preserve">        - $ref: '#/components/schemas/ExternalNrCellCu-Single'</w:t>
      </w:r>
    </w:p>
    <w:p w14:paraId="34889406" w14:textId="77777777" w:rsidR="00566FA2" w:rsidRDefault="00566FA2" w:rsidP="00566FA2">
      <w:pPr>
        <w:pStyle w:val="PL"/>
      </w:pPr>
      <w:r>
        <w:t xml:space="preserve">        - $ref: '#/components/schemas/ExternalENBFunction-Single'</w:t>
      </w:r>
    </w:p>
    <w:p w14:paraId="76A3806B" w14:textId="77777777" w:rsidR="00566FA2" w:rsidRDefault="00566FA2" w:rsidP="00566FA2">
      <w:pPr>
        <w:pStyle w:val="PL"/>
      </w:pPr>
      <w:r>
        <w:t xml:space="preserve">        - $ref: '#/components/schemas/ExternalEUTranCell-Single'</w:t>
      </w:r>
    </w:p>
    <w:p w14:paraId="79828BB1" w14:textId="77777777" w:rsidR="00566FA2" w:rsidRDefault="00566FA2" w:rsidP="00566FA2">
      <w:pPr>
        <w:pStyle w:val="PL"/>
      </w:pPr>
    </w:p>
    <w:p w14:paraId="20360B33" w14:textId="77777777" w:rsidR="00566FA2" w:rsidRDefault="00566FA2" w:rsidP="00566FA2">
      <w:pPr>
        <w:pStyle w:val="PL"/>
      </w:pPr>
      <w:r>
        <w:t xml:space="preserve">        - $ref: '#/components/schemas/EP_XnC-Single'</w:t>
      </w:r>
    </w:p>
    <w:p w14:paraId="54586DC8" w14:textId="77777777" w:rsidR="00566FA2" w:rsidRDefault="00566FA2" w:rsidP="00566FA2">
      <w:pPr>
        <w:pStyle w:val="PL"/>
      </w:pPr>
      <w:r>
        <w:t xml:space="preserve">        - $ref: '#/components/schemas/EP_E1-Single'</w:t>
      </w:r>
    </w:p>
    <w:p w14:paraId="5F786BB8" w14:textId="77777777" w:rsidR="00566FA2" w:rsidRDefault="00566FA2" w:rsidP="00566FA2">
      <w:pPr>
        <w:pStyle w:val="PL"/>
      </w:pPr>
      <w:r>
        <w:t xml:space="preserve">        - $ref: '#/components/schemas/EP_F1C-Single'</w:t>
      </w:r>
    </w:p>
    <w:p w14:paraId="29C9586C" w14:textId="77777777" w:rsidR="00566FA2" w:rsidRDefault="00566FA2" w:rsidP="00566FA2">
      <w:pPr>
        <w:pStyle w:val="PL"/>
      </w:pPr>
      <w:r>
        <w:t xml:space="preserve">        - $ref: '#/components/schemas/EP_NgC-Single'</w:t>
      </w:r>
    </w:p>
    <w:p w14:paraId="2C51F443" w14:textId="77777777" w:rsidR="00566FA2" w:rsidRDefault="00566FA2" w:rsidP="00566FA2">
      <w:pPr>
        <w:pStyle w:val="PL"/>
      </w:pPr>
      <w:r>
        <w:t xml:space="preserve">        - $ref: '#/components/schemas/EP_X2C-Single'</w:t>
      </w:r>
    </w:p>
    <w:p w14:paraId="5F147DB0" w14:textId="77777777" w:rsidR="00566FA2" w:rsidRDefault="00566FA2" w:rsidP="00566FA2">
      <w:pPr>
        <w:pStyle w:val="PL"/>
      </w:pPr>
      <w:r>
        <w:t xml:space="preserve">        - $ref: '#/components/schemas/EP_XnU-Single'</w:t>
      </w:r>
    </w:p>
    <w:p w14:paraId="3026B07D" w14:textId="77777777" w:rsidR="00566FA2" w:rsidRDefault="00566FA2" w:rsidP="00566FA2">
      <w:pPr>
        <w:pStyle w:val="PL"/>
      </w:pPr>
      <w:r>
        <w:t xml:space="preserve">        - $ref: '#/components/schemas/EP_F1U-Single'</w:t>
      </w:r>
    </w:p>
    <w:p w14:paraId="574D864C" w14:textId="77777777" w:rsidR="00566FA2" w:rsidRDefault="00566FA2" w:rsidP="00566FA2">
      <w:pPr>
        <w:pStyle w:val="PL"/>
      </w:pPr>
      <w:r>
        <w:t xml:space="preserve">        - $ref: '#/components/schemas/EP_NgU-Single'</w:t>
      </w:r>
    </w:p>
    <w:p w14:paraId="5425F81C" w14:textId="77777777" w:rsidR="00566FA2" w:rsidRDefault="00566FA2" w:rsidP="00566FA2">
      <w:pPr>
        <w:pStyle w:val="PL"/>
      </w:pPr>
      <w:r>
        <w:t xml:space="preserve">        - $ref: '#/components/schemas/EP_X2U-Single'</w:t>
      </w:r>
    </w:p>
    <w:p w14:paraId="4FAC3698" w14:textId="77777777" w:rsidR="00566FA2" w:rsidRDefault="00566FA2" w:rsidP="00566FA2">
      <w:pPr>
        <w:pStyle w:val="PL"/>
      </w:pPr>
      <w:r>
        <w:t xml:space="preserve">        - $ref: '#/components/schemas/EP_S1U-Single'</w:t>
      </w:r>
    </w:p>
    <w:p w14:paraId="1CB738B1" w14:textId="77777777" w:rsidR="00566FA2" w:rsidRPr="00A927C2" w:rsidRDefault="00566FA2" w:rsidP="00566FA2">
      <w:pPr>
        <w:pStyle w:val="PL"/>
      </w:pPr>
    </w:p>
    <w:p w14:paraId="3C069F1D" w14:textId="77777777" w:rsidR="00566FA2" w:rsidRPr="00BD324F" w:rsidRDefault="00566FA2" w:rsidP="00566FA2">
      <w:pPr>
        <w:pStyle w:val="PL"/>
      </w:pPr>
    </w:p>
    <w:p w14:paraId="6512F9F1" w14:textId="77777777" w:rsidR="00566FA2" w:rsidRPr="00BD324F" w:rsidRDefault="00566FA2" w:rsidP="00566FA2">
      <w:pPr>
        <w:pStyle w:val="PL"/>
      </w:pPr>
    </w:p>
    <w:p w14:paraId="240B8DA9" w14:textId="77777777" w:rsidR="00566FA2" w:rsidRDefault="00566FA2" w:rsidP="00566FA2"/>
    <w:p w14:paraId="6A465094" w14:textId="77777777" w:rsidR="00566FA2" w:rsidRDefault="00566FA2" w:rsidP="00566FA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66FA2" w14:paraId="35DB9395"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8E22D9" w14:textId="77777777" w:rsidR="00566FA2" w:rsidRDefault="00566FA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3B9902C" w14:textId="77777777" w:rsidR="00566FA2" w:rsidRPr="00EF21D2" w:rsidRDefault="00566FA2" w:rsidP="00566FA2"/>
    <w:p w14:paraId="40DCC80B" w14:textId="77777777" w:rsidR="00566FA2" w:rsidRPr="00EB2C29" w:rsidRDefault="00566FA2" w:rsidP="00566FA2">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70F32296" w14:textId="77777777" w:rsidR="00566FA2" w:rsidRDefault="00566FA2" w:rsidP="00566FA2">
      <w:pPr>
        <w:pStyle w:val="PL"/>
      </w:pPr>
      <w:r>
        <w:t>openapi: 3.0.1</w:t>
      </w:r>
    </w:p>
    <w:p w14:paraId="3A82D778" w14:textId="77777777" w:rsidR="00566FA2" w:rsidRDefault="00566FA2" w:rsidP="00566FA2">
      <w:pPr>
        <w:pStyle w:val="PL"/>
      </w:pPr>
      <w:r>
        <w:t>info:</w:t>
      </w:r>
    </w:p>
    <w:p w14:paraId="4890DD8D" w14:textId="77777777" w:rsidR="00566FA2" w:rsidRDefault="00566FA2" w:rsidP="00566FA2">
      <w:pPr>
        <w:pStyle w:val="PL"/>
      </w:pPr>
      <w:r>
        <w:t xml:space="preserve">  title: 3GPP 5GC NRM</w:t>
      </w:r>
    </w:p>
    <w:p w14:paraId="78904495" w14:textId="77777777" w:rsidR="00566FA2" w:rsidRDefault="00566FA2" w:rsidP="00566FA2">
      <w:pPr>
        <w:pStyle w:val="PL"/>
      </w:pPr>
      <w:r>
        <w:t xml:space="preserve">  version: 16.16.0</w:t>
      </w:r>
    </w:p>
    <w:p w14:paraId="51A40A94" w14:textId="77777777" w:rsidR="00566FA2" w:rsidRDefault="00566FA2" w:rsidP="00566FA2">
      <w:pPr>
        <w:pStyle w:val="PL"/>
      </w:pPr>
      <w:r>
        <w:t xml:space="preserve">  description: &gt;-</w:t>
      </w:r>
    </w:p>
    <w:p w14:paraId="1D36B2C0" w14:textId="77777777" w:rsidR="00566FA2" w:rsidRDefault="00566FA2" w:rsidP="00566FA2">
      <w:pPr>
        <w:pStyle w:val="PL"/>
      </w:pPr>
      <w:r>
        <w:t xml:space="preserve">    OAS 3.0.1 specification of the 5GC NRM</w:t>
      </w:r>
    </w:p>
    <w:p w14:paraId="56742134" w14:textId="77777777" w:rsidR="00566FA2" w:rsidRDefault="00566FA2" w:rsidP="00566FA2">
      <w:pPr>
        <w:pStyle w:val="PL"/>
      </w:pPr>
      <w:r>
        <w:t xml:space="preserve">    © 2023, 3GPP Organizational Partners (ARIB, ATIS, CCSA, ETSI, TSDSI, TTA, TTC).</w:t>
      </w:r>
    </w:p>
    <w:p w14:paraId="402A9D3C" w14:textId="77777777" w:rsidR="00566FA2" w:rsidRDefault="00566FA2" w:rsidP="00566FA2">
      <w:pPr>
        <w:pStyle w:val="PL"/>
      </w:pPr>
      <w:r>
        <w:t xml:space="preserve">    All rights reserved.</w:t>
      </w:r>
    </w:p>
    <w:p w14:paraId="3DDEDC5E" w14:textId="77777777" w:rsidR="00566FA2" w:rsidRDefault="00566FA2" w:rsidP="00566FA2">
      <w:pPr>
        <w:pStyle w:val="PL"/>
      </w:pPr>
      <w:r>
        <w:t>externalDocs:</w:t>
      </w:r>
    </w:p>
    <w:p w14:paraId="29B8C643" w14:textId="77777777" w:rsidR="00566FA2" w:rsidRDefault="00566FA2" w:rsidP="00566FA2">
      <w:pPr>
        <w:pStyle w:val="PL"/>
      </w:pPr>
      <w:r>
        <w:t xml:space="preserve">  description: 3GPP TS 28.541; 5G NRM, 5GC NRM</w:t>
      </w:r>
    </w:p>
    <w:p w14:paraId="309AB016" w14:textId="77777777" w:rsidR="00566FA2" w:rsidRDefault="00566FA2" w:rsidP="00566FA2">
      <w:pPr>
        <w:pStyle w:val="PL"/>
      </w:pPr>
      <w:r>
        <w:t xml:space="preserve">  url: http://www.3gpp.org/ftp/Specs/archive/28_series/28.541/</w:t>
      </w:r>
    </w:p>
    <w:p w14:paraId="39621B3A" w14:textId="77777777" w:rsidR="00566FA2" w:rsidRDefault="00566FA2" w:rsidP="00566FA2">
      <w:pPr>
        <w:pStyle w:val="PL"/>
      </w:pPr>
      <w:r>
        <w:t>paths: {}</w:t>
      </w:r>
    </w:p>
    <w:p w14:paraId="03BB54BE" w14:textId="77777777" w:rsidR="00566FA2" w:rsidRDefault="00566FA2" w:rsidP="00566FA2">
      <w:pPr>
        <w:pStyle w:val="PL"/>
      </w:pPr>
      <w:r>
        <w:t>components:</w:t>
      </w:r>
    </w:p>
    <w:p w14:paraId="44AEBA3D" w14:textId="77777777" w:rsidR="00566FA2" w:rsidRDefault="00566FA2" w:rsidP="00566FA2">
      <w:pPr>
        <w:pStyle w:val="PL"/>
      </w:pPr>
      <w:r>
        <w:t xml:space="preserve">  schemas:</w:t>
      </w:r>
    </w:p>
    <w:p w14:paraId="7E2B9F5B" w14:textId="77777777" w:rsidR="00566FA2" w:rsidRDefault="00566FA2" w:rsidP="00566FA2">
      <w:pPr>
        <w:pStyle w:val="PL"/>
      </w:pPr>
    </w:p>
    <w:p w14:paraId="6A8D6728" w14:textId="77777777" w:rsidR="00566FA2" w:rsidRDefault="00566FA2" w:rsidP="00566FA2">
      <w:pPr>
        <w:pStyle w:val="PL"/>
      </w:pPr>
      <w:r>
        <w:t>#-------- Definition of types-----------------------------------------------------</w:t>
      </w:r>
    </w:p>
    <w:p w14:paraId="4DBB6889" w14:textId="77777777" w:rsidR="00566FA2" w:rsidRDefault="00566FA2" w:rsidP="00566FA2">
      <w:pPr>
        <w:pStyle w:val="PL"/>
      </w:pPr>
    </w:p>
    <w:p w14:paraId="29A6250A" w14:textId="77777777" w:rsidR="00566FA2" w:rsidRDefault="00566FA2" w:rsidP="00566FA2">
      <w:pPr>
        <w:pStyle w:val="PL"/>
      </w:pPr>
      <w:r>
        <w:t xml:space="preserve">    AmfIdentifier:</w:t>
      </w:r>
    </w:p>
    <w:p w14:paraId="65E7BF3B" w14:textId="77777777" w:rsidR="00566FA2" w:rsidRDefault="00566FA2" w:rsidP="00566FA2">
      <w:pPr>
        <w:pStyle w:val="PL"/>
      </w:pPr>
      <w:r>
        <w:t xml:space="preserve">      type: object</w:t>
      </w:r>
    </w:p>
    <w:p w14:paraId="06A02908" w14:textId="77777777" w:rsidR="00566FA2" w:rsidRDefault="00566FA2" w:rsidP="00566FA2">
      <w:pPr>
        <w:pStyle w:val="PL"/>
      </w:pPr>
      <w:r>
        <w:t xml:space="preserve">      description: 'AmfIdentifier comprise of amfRegionId, amfSetId and amfPointer'</w:t>
      </w:r>
    </w:p>
    <w:p w14:paraId="4952CF47" w14:textId="77777777" w:rsidR="00566FA2" w:rsidRDefault="00566FA2" w:rsidP="00566FA2">
      <w:pPr>
        <w:pStyle w:val="PL"/>
      </w:pPr>
      <w:r>
        <w:t xml:space="preserve">      properties:</w:t>
      </w:r>
    </w:p>
    <w:p w14:paraId="08E6B98D" w14:textId="77777777" w:rsidR="00566FA2" w:rsidRDefault="00566FA2" w:rsidP="00566FA2">
      <w:pPr>
        <w:pStyle w:val="PL"/>
      </w:pPr>
      <w:r>
        <w:t xml:space="preserve">        amfRegionId:</w:t>
      </w:r>
    </w:p>
    <w:p w14:paraId="16691923" w14:textId="77777777" w:rsidR="00566FA2" w:rsidRDefault="00566FA2" w:rsidP="00566FA2">
      <w:pPr>
        <w:pStyle w:val="PL"/>
      </w:pPr>
      <w:r>
        <w:t xml:space="preserve">          $ref: '#/components/schemas/AmfRegionId'</w:t>
      </w:r>
    </w:p>
    <w:p w14:paraId="58F60F0F" w14:textId="77777777" w:rsidR="00566FA2" w:rsidRDefault="00566FA2" w:rsidP="00566FA2">
      <w:pPr>
        <w:pStyle w:val="PL"/>
      </w:pPr>
      <w:r>
        <w:t xml:space="preserve">        amfSetId:</w:t>
      </w:r>
    </w:p>
    <w:p w14:paraId="72AC86E4" w14:textId="77777777" w:rsidR="00566FA2" w:rsidRDefault="00566FA2" w:rsidP="00566FA2">
      <w:pPr>
        <w:pStyle w:val="PL"/>
      </w:pPr>
      <w:r>
        <w:t xml:space="preserve">          $ref: '#/components/schemas/AmfSetId'</w:t>
      </w:r>
    </w:p>
    <w:p w14:paraId="5FBFCDDD" w14:textId="77777777" w:rsidR="00566FA2" w:rsidRDefault="00566FA2" w:rsidP="00566FA2">
      <w:pPr>
        <w:pStyle w:val="PL"/>
      </w:pPr>
      <w:r>
        <w:t xml:space="preserve">        amfPointer:</w:t>
      </w:r>
    </w:p>
    <w:p w14:paraId="5C498CFF" w14:textId="77777777" w:rsidR="00566FA2" w:rsidRDefault="00566FA2" w:rsidP="00566FA2">
      <w:pPr>
        <w:pStyle w:val="PL"/>
      </w:pPr>
      <w:r>
        <w:t xml:space="preserve">          $ref: '#/components/schemas/AmfPointer'</w:t>
      </w:r>
    </w:p>
    <w:p w14:paraId="0CB2FA31" w14:textId="77777777" w:rsidR="00566FA2" w:rsidRDefault="00566FA2" w:rsidP="00566FA2">
      <w:pPr>
        <w:pStyle w:val="PL"/>
      </w:pPr>
      <w:r>
        <w:t xml:space="preserve">    AmfRegionId:</w:t>
      </w:r>
    </w:p>
    <w:p w14:paraId="4934DE53" w14:textId="77777777" w:rsidR="00566FA2" w:rsidRDefault="00566FA2" w:rsidP="00566FA2">
      <w:pPr>
        <w:pStyle w:val="PL"/>
      </w:pPr>
      <w:r>
        <w:t xml:space="preserve">      type: integer</w:t>
      </w:r>
    </w:p>
    <w:p w14:paraId="0C41FCA8" w14:textId="77777777" w:rsidR="00566FA2" w:rsidRDefault="00566FA2" w:rsidP="00566FA2">
      <w:pPr>
        <w:pStyle w:val="PL"/>
      </w:pPr>
      <w:r>
        <w:t xml:space="preserve">      description: AmfRegionId is defined in TS 23.003</w:t>
      </w:r>
    </w:p>
    <w:p w14:paraId="5A867F17" w14:textId="77777777" w:rsidR="00566FA2" w:rsidRDefault="00566FA2" w:rsidP="00566FA2">
      <w:pPr>
        <w:pStyle w:val="PL"/>
      </w:pPr>
      <w:r>
        <w:t xml:space="preserve">      maximum: 255</w:t>
      </w:r>
    </w:p>
    <w:p w14:paraId="74C668D3" w14:textId="77777777" w:rsidR="00566FA2" w:rsidRDefault="00566FA2" w:rsidP="00566FA2">
      <w:pPr>
        <w:pStyle w:val="PL"/>
      </w:pPr>
      <w:r>
        <w:t xml:space="preserve">    AmfSetId:</w:t>
      </w:r>
    </w:p>
    <w:p w14:paraId="7AB04DD3" w14:textId="77777777" w:rsidR="00566FA2" w:rsidRDefault="00566FA2" w:rsidP="00566FA2">
      <w:pPr>
        <w:pStyle w:val="PL"/>
      </w:pPr>
      <w:r>
        <w:t xml:space="preserve">      type: string</w:t>
      </w:r>
    </w:p>
    <w:p w14:paraId="58A69C80" w14:textId="77777777" w:rsidR="00566FA2" w:rsidRDefault="00566FA2" w:rsidP="00566FA2">
      <w:pPr>
        <w:pStyle w:val="PL"/>
      </w:pPr>
      <w:r>
        <w:t xml:space="preserve">      description: AmfSetId is defined in TS 23.003</w:t>
      </w:r>
    </w:p>
    <w:p w14:paraId="0ACEB64A" w14:textId="77777777" w:rsidR="00566FA2" w:rsidRDefault="00566FA2" w:rsidP="00566FA2">
      <w:pPr>
        <w:pStyle w:val="PL"/>
      </w:pPr>
      <w:r>
        <w:t xml:space="preserve">      maximum: 1023</w:t>
      </w:r>
    </w:p>
    <w:p w14:paraId="3733FBEA" w14:textId="77777777" w:rsidR="00566FA2" w:rsidRDefault="00566FA2" w:rsidP="00566FA2">
      <w:pPr>
        <w:pStyle w:val="PL"/>
      </w:pPr>
      <w:r>
        <w:t xml:space="preserve">    AmfPointer:</w:t>
      </w:r>
    </w:p>
    <w:p w14:paraId="60542157" w14:textId="77777777" w:rsidR="00566FA2" w:rsidRDefault="00566FA2" w:rsidP="00566FA2">
      <w:pPr>
        <w:pStyle w:val="PL"/>
      </w:pPr>
      <w:r>
        <w:t xml:space="preserve">      type: integer</w:t>
      </w:r>
    </w:p>
    <w:p w14:paraId="168FDE93" w14:textId="77777777" w:rsidR="00566FA2" w:rsidRDefault="00566FA2" w:rsidP="00566FA2">
      <w:pPr>
        <w:pStyle w:val="PL"/>
      </w:pPr>
      <w:r>
        <w:t xml:space="preserve">      description: AmfPointer is defined in TS 23.003</w:t>
      </w:r>
    </w:p>
    <w:p w14:paraId="285A6A52" w14:textId="77777777" w:rsidR="00566FA2" w:rsidRDefault="00566FA2" w:rsidP="00566FA2">
      <w:pPr>
        <w:pStyle w:val="PL"/>
      </w:pPr>
      <w:r>
        <w:t xml:space="preserve">      maximum: 63</w:t>
      </w:r>
    </w:p>
    <w:p w14:paraId="2FAD991E" w14:textId="77777777" w:rsidR="00566FA2" w:rsidRDefault="00566FA2" w:rsidP="00566FA2">
      <w:pPr>
        <w:pStyle w:val="PL"/>
      </w:pPr>
      <w:r>
        <w:t xml:space="preserve">    IpEndPoint:</w:t>
      </w:r>
    </w:p>
    <w:p w14:paraId="31D7D8C2" w14:textId="77777777" w:rsidR="00566FA2" w:rsidRDefault="00566FA2" w:rsidP="00566FA2">
      <w:pPr>
        <w:pStyle w:val="PL"/>
      </w:pPr>
      <w:r>
        <w:t xml:space="preserve">      type: object</w:t>
      </w:r>
    </w:p>
    <w:p w14:paraId="40A3618B" w14:textId="77777777" w:rsidR="00566FA2" w:rsidRDefault="00566FA2" w:rsidP="00566FA2">
      <w:pPr>
        <w:pStyle w:val="PL"/>
      </w:pPr>
      <w:r>
        <w:t xml:space="preserve">      properties:</w:t>
      </w:r>
    </w:p>
    <w:p w14:paraId="56E1EDE2" w14:textId="77777777" w:rsidR="00566FA2" w:rsidRDefault="00566FA2" w:rsidP="00566FA2">
      <w:pPr>
        <w:pStyle w:val="PL"/>
      </w:pPr>
      <w:r>
        <w:t xml:space="preserve">        ipv4Address:</w:t>
      </w:r>
    </w:p>
    <w:p w14:paraId="346FCF85" w14:textId="77777777" w:rsidR="00566FA2" w:rsidRDefault="00566FA2" w:rsidP="00566FA2">
      <w:pPr>
        <w:pStyle w:val="PL"/>
      </w:pPr>
      <w:r>
        <w:t xml:space="preserve">          $ref: 'TS28623_ComDefs.yaml#/components/schemas/Ipv4Addr'</w:t>
      </w:r>
    </w:p>
    <w:p w14:paraId="4078E1AE" w14:textId="77777777" w:rsidR="00566FA2" w:rsidRDefault="00566FA2" w:rsidP="00566FA2">
      <w:pPr>
        <w:pStyle w:val="PL"/>
      </w:pPr>
      <w:r>
        <w:lastRenderedPageBreak/>
        <w:t xml:space="preserve">        ipv6Address:</w:t>
      </w:r>
    </w:p>
    <w:p w14:paraId="7876AB2C" w14:textId="77777777" w:rsidR="00566FA2" w:rsidRDefault="00566FA2" w:rsidP="00566FA2">
      <w:pPr>
        <w:pStyle w:val="PL"/>
      </w:pPr>
      <w:r>
        <w:t xml:space="preserve">          $ref: 'TS28623_ComDefs.yaml#/components/schemas/Ipv6Addr'</w:t>
      </w:r>
    </w:p>
    <w:p w14:paraId="7B91A474" w14:textId="77777777" w:rsidR="00566FA2" w:rsidRDefault="00566FA2" w:rsidP="00566FA2">
      <w:pPr>
        <w:pStyle w:val="PL"/>
      </w:pPr>
      <w:r>
        <w:t xml:space="preserve">        ipv6Prefix:</w:t>
      </w:r>
    </w:p>
    <w:p w14:paraId="1D5EDE85" w14:textId="77777777" w:rsidR="00566FA2" w:rsidRDefault="00566FA2" w:rsidP="00566FA2">
      <w:pPr>
        <w:pStyle w:val="PL"/>
      </w:pPr>
      <w:r>
        <w:t xml:space="preserve">          $ref: 'TS28623_ComDefs.yaml#/components/schemas/Ipv6Prefix'</w:t>
      </w:r>
    </w:p>
    <w:p w14:paraId="5B8B48D7" w14:textId="77777777" w:rsidR="00566FA2" w:rsidRDefault="00566FA2" w:rsidP="00566FA2">
      <w:pPr>
        <w:pStyle w:val="PL"/>
      </w:pPr>
      <w:r>
        <w:t xml:space="preserve">        transport:</w:t>
      </w:r>
    </w:p>
    <w:p w14:paraId="0976469C" w14:textId="77777777" w:rsidR="00566FA2" w:rsidRDefault="00566FA2" w:rsidP="00566FA2">
      <w:pPr>
        <w:pStyle w:val="PL"/>
      </w:pPr>
      <w:r>
        <w:t xml:space="preserve">          $ref: 'TS28623_GenericNrm.yaml#/components/schemas/TransportProtocol'</w:t>
      </w:r>
    </w:p>
    <w:p w14:paraId="197F94BC" w14:textId="77777777" w:rsidR="00566FA2" w:rsidRDefault="00566FA2" w:rsidP="00566FA2">
      <w:pPr>
        <w:pStyle w:val="PL"/>
      </w:pPr>
      <w:r>
        <w:t xml:space="preserve">        port:</w:t>
      </w:r>
    </w:p>
    <w:p w14:paraId="4E799D67" w14:textId="77777777" w:rsidR="00566FA2" w:rsidRDefault="00566FA2" w:rsidP="00566FA2">
      <w:pPr>
        <w:pStyle w:val="PL"/>
      </w:pPr>
      <w:r>
        <w:t xml:space="preserve">          type: integer</w:t>
      </w:r>
    </w:p>
    <w:p w14:paraId="2A985F99" w14:textId="77777777" w:rsidR="00566FA2" w:rsidRDefault="00566FA2" w:rsidP="00566FA2">
      <w:pPr>
        <w:pStyle w:val="PL"/>
      </w:pPr>
      <w:r>
        <w:t xml:space="preserve">    NFProfileList:</w:t>
      </w:r>
    </w:p>
    <w:p w14:paraId="329828A1" w14:textId="77777777" w:rsidR="00566FA2" w:rsidRDefault="00566FA2" w:rsidP="00566FA2">
      <w:pPr>
        <w:pStyle w:val="PL"/>
      </w:pPr>
      <w:r>
        <w:t xml:space="preserve">      type: array</w:t>
      </w:r>
    </w:p>
    <w:p w14:paraId="125B7D3C" w14:textId="77777777" w:rsidR="00566FA2" w:rsidRDefault="00566FA2" w:rsidP="00566FA2">
      <w:pPr>
        <w:pStyle w:val="PL"/>
      </w:pPr>
      <w:r>
        <w:t xml:space="preserve">      description: List of NF profile</w:t>
      </w:r>
    </w:p>
    <w:p w14:paraId="5AE02AFB" w14:textId="77777777" w:rsidR="00566FA2" w:rsidRDefault="00566FA2" w:rsidP="00566FA2">
      <w:pPr>
        <w:pStyle w:val="PL"/>
      </w:pPr>
      <w:r>
        <w:t xml:space="preserve">      items:</w:t>
      </w:r>
    </w:p>
    <w:p w14:paraId="64DDC443" w14:textId="77777777" w:rsidR="00566FA2" w:rsidRDefault="00566FA2" w:rsidP="00566FA2">
      <w:pPr>
        <w:pStyle w:val="PL"/>
      </w:pPr>
      <w:r>
        <w:t xml:space="preserve">        $ref: '#/components/schemas/NFProfile'</w:t>
      </w:r>
    </w:p>
    <w:p w14:paraId="2ABF1974" w14:textId="77777777" w:rsidR="00566FA2" w:rsidRDefault="00566FA2" w:rsidP="00566FA2">
      <w:pPr>
        <w:pStyle w:val="PL"/>
      </w:pPr>
      <w:r>
        <w:t xml:space="preserve">    NFProfile:</w:t>
      </w:r>
    </w:p>
    <w:p w14:paraId="00404C30" w14:textId="77777777" w:rsidR="00566FA2" w:rsidRDefault="00566FA2" w:rsidP="00566FA2">
      <w:pPr>
        <w:pStyle w:val="PL"/>
      </w:pPr>
      <w:r>
        <w:t xml:space="preserve">      type: object</w:t>
      </w:r>
    </w:p>
    <w:p w14:paraId="3DB78722" w14:textId="77777777" w:rsidR="00566FA2" w:rsidRDefault="00566FA2" w:rsidP="00566FA2">
      <w:pPr>
        <w:pStyle w:val="PL"/>
      </w:pPr>
      <w:r>
        <w:t xml:space="preserve">      description: 'NF profile stored in NRF, defined in TS 29.510'</w:t>
      </w:r>
    </w:p>
    <w:p w14:paraId="44C7F7F2" w14:textId="77777777" w:rsidR="00566FA2" w:rsidRDefault="00566FA2" w:rsidP="00566FA2">
      <w:pPr>
        <w:pStyle w:val="PL"/>
      </w:pPr>
      <w:r>
        <w:t xml:space="preserve">      properties:</w:t>
      </w:r>
    </w:p>
    <w:p w14:paraId="467FE9E9" w14:textId="77777777" w:rsidR="00566FA2" w:rsidRDefault="00566FA2" w:rsidP="00566FA2">
      <w:pPr>
        <w:pStyle w:val="PL"/>
      </w:pPr>
      <w:r>
        <w:t xml:space="preserve">        nFInstanceId:</w:t>
      </w:r>
    </w:p>
    <w:p w14:paraId="343D782C" w14:textId="77777777" w:rsidR="00566FA2" w:rsidRDefault="00566FA2" w:rsidP="00566FA2">
      <w:pPr>
        <w:pStyle w:val="PL"/>
      </w:pPr>
      <w:r>
        <w:t xml:space="preserve">          type: string</w:t>
      </w:r>
    </w:p>
    <w:p w14:paraId="3537F25F" w14:textId="77777777" w:rsidR="00566FA2" w:rsidRDefault="00566FA2" w:rsidP="00566FA2">
      <w:pPr>
        <w:pStyle w:val="PL"/>
      </w:pPr>
      <w:r>
        <w:t xml:space="preserve">          description: uuid of NF instance</w:t>
      </w:r>
    </w:p>
    <w:p w14:paraId="3E59FDCE" w14:textId="77777777" w:rsidR="00566FA2" w:rsidRDefault="00566FA2" w:rsidP="00566FA2">
      <w:pPr>
        <w:pStyle w:val="PL"/>
      </w:pPr>
      <w:r>
        <w:t xml:space="preserve">        nFType:</w:t>
      </w:r>
    </w:p>
    <w:p w14:paraId="1D6A92C4" w14:textId="77777777" w:rsidR="00566FA2" w:rsidRDefault="00566FA2" w:rsidP="00566FA2">
      <w:pPr>
        <w:pStyle w:val="PL"/>
      </w:pPr>
      <w:r>
        <w:t xml:space="preserve">          $ref: 'TS28623_GenericNrm.yaml#/components/schemas/NFType'</w:t>
      </w:r>
    </w:p>
    <w:p w14:paraId="1C8D3542" w14:textId="77777777" w:rsidR="00566FA2" w:rsidRDefault="00566FA2" w:rsidP="00566FA2">
      <w:pPr>
        <w:pStyle w:val="PL"/>
      </w:pPr>
      <w:r>
        <w:t xml:space="preserve">        nFStatus:</w:t>
      </w:r>
    </w:p>
    <w:p w14:paraId="7040E676" w14:textId="77777777" w:rsidR="00566FA2" w:rsidRDefault="00566FA2" w:rsidP="00566FA2">
      <w:pPr>
        <w:pStyle w:val="PL"/>
      </w:pPr>
      <w:r>
        <w:t xml:space="preserve">          $ref: '#/components/schemas/NFStatus'</w:t>
      </w:r>
    </w:p>
    <w:p w14:paraId="04D633A2" w14:textId="77777777" w:rsidR="00566FA2" w:rsidRDefault="00566FA2" w:rsidP="00566FA2">
      <w:pPr>
        <w:pStyle w:val="PL"/>
      </w:pPr>
      <w:r>
        <w:t xml:space="preserve">        plmn:</w:t>
      </w:r>
    </w:p>
    <w:p w14:paraId="28877D95" w14:textId="77777777" w:rsidR="00566FA2" w:rsidRDefault="00566FA2" w:rsidP="00566FA2">
      <w:pPr>
        <w:pStyle w:val="PL"/>
      </w:pPr>
      <w:r>
        <w:t xml:space="preserve">          $ref: 'TS28623_ComDefs.yaml#/components/schemas/PlmnId'</w:t>
      </w:r>
    </w:p>
    <w:p w14:paraId="70E98BA7" w14:textId="77777777" w:rsidR="00566FA2" w:rsidRDefault="00566FA2" w:rsidP="00566FA2">
      <w:pPr>
        <w:pStyle w:val="PL"/>
      </w:pPr>
      <w:r>
        <w:t xml:space="preserve">        sNssais:</w:t>
      </w:r>
    </w:p>
    <w:p w14:paraId="4A9F6D4B" w14:textId="77777777" w:rsidR="00566FA2" w:rsidRDefault="00566FA2" w:rsidP="00566FA2">
      <w:pPr>
        <w:pStyle w:val="PL"/>
      </w:pPr>
      <w:r>
        <w:t xml:space="preserve">          $ref: 'TS28541_NrNrm.yaml#/components/schemas/Snssai'</w:t>
      </w:r>
    </w:p>
    <w:p w14:paraId="6130B82D" w14:textId="77777777" w:rsidR="00566FA2" w:rsidRDefault="00566FA2" w:rsidP="00566FA2">
      <w:pPr>
        <w:pStyle w:val="PL"/>
      </w:pPr>
      <w:r>
        <w:t xml:space="preserve">        fqdn:</w:t>
      </w:r>
    </w:p>
    <w:p w14:paraId="25167FB3" w14:textId="77777777" w:rsidR="00566FA2" w:rsidRDefault="00566FA2" w:rsidP="00566FA2">
      <w:pPr>
        <w:pStyle w:val="PL"/>
      </w:pPr>
      <w:r>
        <w:t xml:space="preserve">          $ref: 'TS28623_ComDefs.yaml#/components/schemas/Fqdn'</w:t>
      </w:r>
    </w:p>
    <w:p w14:paraId="6B2DB856" w14:textId="77777777" w:rsidR="00566FA2" w:rsidRDefault="00566FA2" w:rsidP="00566FA2">
      <w:pPr>
        <w:pStyle w:val="PL"/>
      </w:pPr>
      <w:r>
        <w:t xml:space="preserve">        interPlmnFqdn:</w:t>
      </w:r>
    </w:p>
    <w:p w14:paraId="5405B1ED" w14:textId="77777777" w:rsidR="00566FA2" w:rsidRDefault="00566FA2" w:rsidP="00566FA2">
      <w:pPr>
        <w:pStyle w:val="PL"/>
      </w:pPr>
      <w:r>
        <w:t xml:space="preserve">          $ref: 'TS28623_ComDefs.yaml#/components/schemas/Fqdn'</w:t>
      </w:r>
    </w:p>
    <w:p w14:paraId="7987C682" w14:textId="77777777" w:rsidR="00566FA2" w:rsidRDefault="00566FA2" w:rsidP="00566FA2">
      <w:pPr>
        <w:pStyle w:val="PL"/>
      </w:pPr>
      <w:r>
        <w:t xml:space="preserve">        nfServices:</w:t>
      </w:r>
    </w:p>
    <w:p w14:paraId="68D75B44" w14:textId="77777777" w:rsidR="00566FA2" w:rsidRDefault="00566FA2" w:rsidP="00566FA2">
      <w:pPr>
        <w:pStyle w:val="PL"/>
      </w:pPr>
      <w:r>
        <w:t xml:space="preserve">          type: array</w:t>
      </w:r>
    </w:p>
    <w:p w14:paraId="28D52B3A" w14:textId="77777777" w:rsidR="00566FA2" w:rsidRDefault="00566FA2" w:rsidP="00566FA2">
      <w:pPr>
        <w:pStyle w:val="PL"/>
      </w:pPr>
      <w:r>
        <w:t xml:space="preserve">          items:</w:t>
      </w:r>
    </w:p>
    <w:p w14:paraId="14E81CA6" w14:textId="77777777" w:rsidR="00566FA2" w:rsidRDefault="00566FA2" w:rsidP="00566FA2">
      <w:pPr>
        <w:pStyle w:val="PL"/>
      </w:pPr>
      <w:r>
        <w:t xml:space="preserve">            $ref: '#/components/schemas/NFService'</w:t>
      </w:r>
    </w:p>
    <w:p w14:paraId="279FD835" w14:textId="77777777" w:rsidR="00566FA2" w:rsidRDefault="00566FA2" w:rsidP="00566FA2">
      <w:pPr>
        <w:pStyle w:val="PL"/>
      </w:pPr>
      <w:r>
        <w:t xml:space="preserve">    NFService:</w:t>
      </w:r>
    </w:p>
    <w:p w14:paraId="3A36432B" w14:textId="77777777" w:rsidR="00566FA2" w:rsidRDefault="00566FA2" w:rsidP="00566FA2">
      <w:pPr>
        <w:pStyle w:val="PL"/>
      </w:pPr>
      <w:r>
        <w:t xml:space="preserve">      type: object</w:t>
      </w:r>
    </w:p>
    <w:p w14:paraId="4EBBA143" w14:textId="77777777" w:rsidR="00566FA2" w:rsidRDefault="00566FA2" w:rsidP="00566FA2">
      <w:pPr>
        <w:pStyle w:val="PL"/>
      </w:pPr>
      <w:r>
        <w:t xml:space="preserve">      description: NF Service is defined in TS 29.510</w:t>
      </w:r>
    </w:p>
    <w:p w14:paraId="0F265C9D" w14:textId="77777777" w:rsidR="00566FA2" w:rsidRDefault="00566FA2" w:rsidP="00566FA2">
      <w:pPr>
        <w:pStyle w:val="PL"/>
      </w:pPr>
      <w:r>
        <w:t xml:space="preserve">      properties:</w:t>
      </w:r>
    </w:p>
    <w:p w14:paraId="4DBB9B45" w14:textId="77777777" w:rsidR="00566FA2" w:rsidRDefault="00566FA2" w:rsidP="00566FA2">
      <w:pPr>
        <w:pStyle w:val="PL"/>
      </w:pPr>
      <w:r>
        <w:t xml:space="preserve">        serviceInstanceId:</w:t>
      </w:r>
    </w:p>
    <w:p w14:paraId="314094A9" w14:textId="77777777" w:rsidR="00566FA2" w:rsidRDefault="00566FA2" w:rsidP="00566FA2">
      <w:pPr>
        <w:pStyle w:val="PL"/>
      </w:pPr>
      <w:r>
        <w:t xml:space="preserve">          type: string</w:t>
      </w:r>
    </w:p>
    <w:p w14:paraId="1593F522" w14:textId="77777777" w:rsidR="00566FA2" w:rsidRDefault="00566FA2" w:rsidP="00566FA2">
      <w:pPr>
        <w:pStyle w:val="PL"/>
      </w:pPr>
      <w:r>
        <w:t xml:space="preserve">        serviceName:</w:t>
      </w:r>
    </w:p>
    <w:p w14:paraId="682FD5BE" w14:textId="77777777" w:rsidR="00566FA2" w:rsidRDefault="00566FA2" w:rsidP="00566FA2">
      <w:pPr>
        <w:pStyle w:val="PL"/>
      </w:pPr>
      <w:r>
        <w:t xml:space="preserve">          type: string</w:t>
      </w:r>
    </w:p>
    <w:p w14:paraId="0E27C34D" w14:textId="77777777" w:rsidR="00566FA2" w:rsidRDefault="00566FA2" w:rsidP="00566FA2">
      <w:pPr>
        <w:pStyle w:val="PL"/>
      </w:pPr>
      <w:r>
        <w:t xml:space="preserve">        version:</w:t>
      </w:r>
    </w:p>
    <w:p w14:paraId="267C1C51" w14:textId="77777777" w:rsidR="00566FA2" w:rsidRDefault="00566FA2" w:rsidP="00566FA2">
      <w:pPr>
        <w:pStyle w:val="PL"/>
      </w:pPr>
      <w:r>
        <w:t xml:space="preserve">          type: string</w:t>
      </w:r>
    </w:p>
    <w:p w14:paraId="025723E0" w14:textId="77777777" w:rsidR="00566FA2" w:rsidRDefault="00566FA2" w:rsidP="00566FA2">
      <w:pPr>
        <w:pStyle w:val="PL"/>
      </w:pPr>
      <w:r>
        <w:t xml:space="preserve">        schema:</w:t>
      </w:r>
    </w:p>
    <w:p w14:paraId="6407F0AF" w14:textId="77777777" w:rsidR="00566FA2" w:rsidRDefault="00566FA2" w:rsidP="00566FA2">
      <w:pPr>
        <w:pStyle w:val="PL"/>
      </w:pPr>
      <w:r>
        <w:t xml:space="preserve">          type: string</w:t>
      </w:r>
    </w:p>
    <w:p w14:paraId="1FA95F24" w14:textId="77777777" w:rsidR="00566FA2" w:rsidRDefault="00566FA2" w:rsidP="00566FA2">
      <w:pPr>
        <w:pStyle w:val="PL"/>
      </w:pPr>
      <w:r>
        <w:t xml:space="preserve">        fqdn:</w:t>
      </w:r>
    </w:p>
    <w:p w14:paraId="3FB3B255" w14:textId="77777777" w:rsidR="00566FA2" w:rsidRDefault="00566FA2" w:rsidP="00566FA2">
      <w:pPr>
        <w:pStyle w:val="PL"/>
      </w:pPr>
      <w:r>
        <w:t xml:space="preserve">          $ref: 'TS28623_ComDefs.yaml#/components/schemas/Fqdn'</w:t>
      </w:r>
    </w:p>
    <w:p w14:paraId="6BCD40F1" w14:textId="77777777" w:rsidR="00566FA2" w:rsidRDefault="00566FA2" w:rsidP="00566FA2">
      <w:pPr>
        <w:pStyle w:val="PL"/>
      </w:pPr>
      <w:r>
        <w:t xml:space="preserve">        interPlmnFqdn:</w:t>
      </w:r>
    </w:p>
    <w:p w14:paraId="3C414421" w14:textId="77777777" w:rsidR="00566FA2" w:rsidRDefault="00566FA2" w:rsidP="00566FA2">
      <w:pPr>
        <w:pStyle w:val="PL"/>
      </w:pPr>
      <w:r>
        <w:t xml:space="preserve">          $ref: 'TS28623_ComDefs.yaml#/components/schemas/Fqdn'</w:t>
      </w:r>
    </w:p>
    <w:p w14:paraId="2EDF7317" w14:textId="77777777" w:rsidR="00566FA2" w:rsidRDefault="00566FA2" w:rsidP="00566FA2">
      <w:pPr>
        <w:pStyle w:val="PL"/>
      </w:pPr>
      <w:r>
        <w:t xml:space="preserve">        ipEndPoints:</w:t>
      </w:r>
    </w:p>
    <w:p w14:paraId="4D4F0FAC" w14:textId="77777777" w:rsidR="00566FA2" w:rsidRDefault="00566FA2" w:rsidP="00566FA2">
      <w:pPr>
        <w:pStyle w:val="PL"/>
      </w:pPr>
      <w:r>
        <w:t xml:space="preserve">          type: array</w:t>
      </w:r>
    </w:p>
    <w:p w14:paraId="6D191CE9" w14:textId="77777777" w:rsidR="00566FA2" w:rsidRDefault="00566FA2" w:rsidP="00566FA2">
      <w:pPr>
        <w:pStyle w:val="PL"/>
      </w:pPr>
      <w:r>
        <w:t xml:space="preserve">          items:</w:t>
      </w:r>
    </w:p>
    <w:p w14:paraId="77771844" w14:textId="77777777" w:rsidR="00566FA2" w:rsidRDefault="00566FA2" w:rsidP="00566FA2">
      <w:pPr>
        <w:pStyle w:val="PL"/>
      </w:pPr>
      <w:r>
        <w:t xml:space="preserve">            $ref: '#/components/schemas/IpEndPoint'</w:t>
      </w:r>
    </w:p>
    <w:p w14:paraId="2EEAF233" w14:textId="77777777" w:rsidR="00566FA2" w:rsidRDefault="00566FA2" w:rsidP="00566FA2">
      <w:pPr>
        <w:pStyle w:val="PL"/>
      </w:pPr>
      <w:r>
        <w:t xml:space="preserve">        apiPrfix:</w:t>
      </w:r>
    </w:p>
    <w:p w14:paraId="065A4DFF" w14:textId="77777777" w:rsidR="00566FA2" w:rsidRDefault="00566FA2" w:rsidP="00566FA2">
      <w:pPr>
        <w:pStyle w:val="PL"/>
      </w:pPr>
      <w:r>
        <w:t xml:space="preserve">          type: string</w:t>
      </w:r>
    </w:p>
    <w:p w14:paraId="516EDD58" w14:textId="77777777" w:rsidR="00566FA2" w:rsidRDefault="00566FA2" w:rsidP="00566FA2">
      <w:pPr>
        <w:pStyle w:val="PL"/>
      </w:pPr>
      <w:r>
        <w:t xml:space="preserve">        allowedPlmns:</w:t>
      </w:r>
    </w:p>
    <w:p w14:paraId="252E4B2B" w14:textId="77777777" w:rsidR="00566FA2" w:rsidRDefault="00566FA2" w:rsidP="00566FA2">
      <w:pPr>
        <w:pStyle w:val="PL"/>
      </w:pPr>
      <w:r>
        <w:t xml:space="preserve">          $ref: 'TS28623_ComDefs.yaml#/components/schemas/PlmnId'</w:t>
      </w:r>
    </w:p>
    <w:p w14:paraId="7C066E0F" w14:textId="77777777" w:rsidR="00566FA2" w:rsidRDefault="00566FA2" w:rsidP="00566FA2">
      <w:pPr>
        <w:pStyle w:val="PL"/>
      </w:pPr>
      <w:r>
        <w:t xml:space="preserve">        allowedNfTypes:</w:t>
      </w:r>
    </w:p>
    <w:p w14:paraId="1DB9338E" w14:textId="77777777" w:rsidR="00566FA2" w:rsidRDefault="00566FA2" w:rsidP="00566FA2">
      <w:pPr>
        <w:pStyle w:val="PL"/>
      </w:pPr>
      <w:r>
        <w:t xml:space="preserve">          type: array</w:t>
      </w:r>
    </w:p>
    <w:p w14:paraId="64FB9D09" w14:textId="77777777" w:rsidR="00566FA2" w:rsidRDefault="00566FA2" w:rsidP="00566FA2">
      <w:pPr>
        <w:pStyle w:val="PL"/>
      </w:pPr>
      <w:r>
        <w:t xml:space="preserve">          items:</w:t>
      </w:r>
    </w:p>
    <w:p w14:paraId="23C442EE" w14:textId="77777777" w:rsidR="00566FA2" w:rsidRDefault="00566FA2" w:rsidP="00566FA2">
      <w:pPr>
        <w:pStyle w:val="PL"/>
      </w:pPr>
      <w:r>
        <w:t xml:space="preserve">            $ref: 'TS28623_GenericNrm.yaml#/components/schemas/NFType'</w:t>
      </w:r>
    </w:p>
    <w:p w14:paraId="3B486413" w14:textId="77777777" w:rsidR="00566FA2" w:rsidRDefault="00566FA2" w:rsidP="00566FA2">
      <w:pPr>
        <w:pStyle w:val="PL"/>
      </w:pPr>
      <w:r>
        <w:t xml:space="preserve">        allowedNssais:</w:t>
      </w:r>
    </w:p>
    <w:p w14:paraId="63340EE8" w14:textId="77777777" w:rsidR="00566FA2" w:rsidRDefault="00566FA2" w:rsidP="00566FA2">
      <w:pPr>
        <w:pStyle w:val="PL"/>
      </w:pPr>
      <w:r>
        <w:t xml:space="preserve">          type: array</w:t>
      </w:r>
    </w:p>
    <w:p w14:paraId="5F2CCA99" w14:textId="77777777" w:rsidR="00566FA2" w:rsidRDefault="00566FA2" w:rsidP="00566FA2">
      <w:pPr>
        <w:pStyle w:val="PL"/>
      </w:pPr>
      <w:r>
        <w:t xml:space="preserve">          items:</w:t>
      </w:r>
    </w:p>
    <w:p w14:paraId="54653423" w14:textId="77777777" w:rsidR="00566FA2" w:rsidRDefault="00566FA2" w:rsidP="00566FA2">
      <w:pPr>
        <w:pStyle w:val="PL"/>
      </w:pPr>
      <w:r>
        <w:t xml:space="preserve">            $ref: 'TS28541_NrNrm.yaml#/components/schemas/Snssai'</w:t>
      </w:r>
    </w:p>
    <w:p w14:paraId="498DF36A" w14:textId="77777777" w:rsidR="00566FA2" w:rsidRDefault="00566FA2" w:rsidP="00566FA2">
      <w:pPr>
        <w:pStyle w:val="PL"/>
      </w:pPr>
      <w:r>
        <w:t xml:space="preserve">    NFStatus:</w:t>
      </w:r>
    </w:p>
    <w:p w14:paraId="65BFF509" w14:textId="77777777" w:rsidR="00566FA2" w:rsidRDefault="00566FA2" w:rsidP="00566FA2">
      <w:pPr>
        <w:pStyle w:val="PL"/>
      </w:pPr>
      <w:r>
        <w:t xml:space="preserve">      type: string</w:t>
      </w:r>
    </w:p>
    <w:p w14:paraId="102837B5" w14:textId="77777777" w:rsidR="00566FA2" w:rsidRDefault="00566FA2" w:rsidP="00566FA2">
      <w:pPr>
        <w:pStyle w:val="PL"/>
      </w:pPr>
      <w:r>
        <w:t xml:space="preserve">      description: any of enum</w:t>
      </w:r>
      <w:ins w:id="18" w:author="Author">
        <w:r>
          <w:t>e</w:t>
        </w:r>
      </w:ins>
      <w:r>
        <w:t>rated value</w:t>
      </w:r>
    </w:p>
    <w:p w14:paraId="71EDE1A2" w14:textId="77777777" w:rsidR="00566FA2" w:rsidRDefault="00566FA2" w:rsidP="00566FA2">
      <w:pPr>
        <w:pStyle w:val="PL"/>
      </w:pPr>
      <w:r>
        <w:t xml:space="preserve">      enum:</w:t>
      </w:r>
    </w:p>
    <w:p w14:paraId="4DF5FD9C" w14:textId="77777777" w:rsidR="00566FA2" w:rsidRDefault="00566FA2" w:rsidP="00566FA2">
      <w:pPr>
        <w:pStyle w:val="PL"/>
      </w:pPr>
      <w:r>
        <w:t xml:space="preserve">        - REGISTERED</w:t>
      </w:r>
    </w:p>
    <w:p w14:paraId="710F29F4" w14:textId="77777777" w:rsidR="00566FA2" w:rsidRDefault="00566FA2" w:rsidP="00566FA2">
      <w:pPr>
        <w:pStyle w:val="PL"/>
      </w:pPr>
      <w:r>
        <w:t xml:space="preserve">        - SUSPENDED</w:t>
      </w:r>
    </w:p>
    <w:p w14:paraId="6DC95F23" w14:textId="77777777" w:rsidR="00566FA2" w:rsidRDefault="00566FA2" w:rsidP="00566FA2">
      <w:pPr>
        <w:pStyle w:val="PL"/>
      </w:pPr>
      <w:r>
        <w:t xml:space="preserve">    CNSIIdList:</w:t>
      </w:r>
    </w:p>
    <w:p w14:paraId="6153B853" w14:textId="77777777" w:rsidR="00566FA2" w:rsidRDefault="00566FA2" w:rsidP="00566FA2">
      <w:pPr>
        <w:pStyle w:val="PL"/>
      </w:pPr>
      <w:r>
        <w:t xml:space="preserve">      type: array</w:t>
      </w:r>
    </w:p>
    <w:p w14:paraId="63D336AB" w14:textId="77777777" w:rsidR="00566FA2" w:rsidRDefault="00566FA2" w:rsidP="00566FA2">
      <w:pPr>
        <w:pStyle w:val="PL"/>
      </w:pPr>
      <w:r>
        <w:t xml:space="preserve">      items:</w:t>
      </w:r>
    </w:p>
    <w:p w14:paraId="38E53B41" w14:textId="77777777" w:rsidR="00566FA2" w:rsidRDefault="00566FA2" w:rsidP="00566FA2">
      <w:pPr>
        <w:pStyle w:val="PL"/>
      </w:pPr>
      <w:r>
        <w:t xml:space="preserve">        $ref: '#/components/schemas/CNSIId'</w:t>
      </w:r>
    </w:p>
    <w:p w14:paraId="4D1EED20" w14:textId="77777777" w:rsidR="00566FA2" w:rsidRDefault="00566FA2" w:rsidP="00566FA2">
      <w:pPr>
        <w:pStyle w:val="PL"/>
      </w:pPr>
      <w:r>
        <w:lastRenderedPageBreak/>
        <w:t xml:space="preserve">    CNSIId:</w:t>
      </w:r>
    </w:p>
    <w:p w14:paraId="367BCD87" w14:textId="77777777" w:rsidR="00566FA2" w:rsidRDefault="00566FA2" w:rsidP="00566FA2">
      <w:pPr>
        <w:pStyle w:val="PL"/>
      </w:pPr>
      <w:r>
        <w:t xml:space="preserve">      type: string</w:t>
      </w:r>
    </w:p>
    <w:p w14:paraId="468872E8" w14:textId="77777777" w:rsidR="00566FA2" w:rsidRDefault="00566FA2" w:rsidP="00566FA2">
      <w:pPr>
        <w:pStyle w:val="PL"/>
      </w:pPr>
      <w:r>
        <w:t xml:space="preserve">      description: CNSI Id is defined in TS 29.531, only for Core Network</w:t>
      </w:r>
    </w:p>
    <w:p w14:paraId="7BAD1754" w14:textId="77777777" w:rsidR="00566FA2" w:rsidRDefault="00566FA2" w:rsidP="00566FA2">
      <w:pPr>
        <w:pStyle w:val="PL"/>
      </w:pPr>
      <w:r>
        <w:t xml:space="preserve">    TACList:</w:t>
      </w:r>
    </w:p>
    <w:p w14:paraId="3A64E4AE" w14:textId="77777777" w:rsidR="00566FA2" w:rsidRDefault="00566FA2" w:rsidP="00566FA2">
      <w:pPr>
        <w:pStyle w:val="PL"/>
      </w:pPr>
      <w:r>
        <w:t xml:space="preserve">      type: array</w:t>
      </w:r>
    </w:p>
    <w:p w14:paraId="4BA5C818" w14:textId="77777777" w:rsidR="00566FA2" w:rsidRDefault="00566FA2" w:rsidP="00566FA2">
      <w:pPr>
        <w:pStyle w:val="PL"/>
      </w:pPr>
      <w:r>
        <w:t xml:space="preserve">      items:</w:t>
      </w:r>
    </w:p>
    <w:p w14:paraId="31FA153D" w14:textId="31B2B5A7" w:rsidR="00566FA2" w:rsidRDefault="00566FA2" w:rsidP="00566FA2">
      <w:pPr>
        <w:pStyle w:val="PL"/>
      </w:pPr>
      <w:r>
        <w:t xml:space="preserve">        $ref: 'TS28541_NrNrm.yaml#/components/schemas/NrTac'</w:t>
      </w:r>
    </w:p>
    <w:p w14:paraId="620D9ACD" w14:textId="77777777" w:rsidR="00566FA2" w:rsidRDefault="00566FA2" w:rsidP="00566FA2">
      <w:pPr>
        <w:pStyle w:val="PL"/>
      </w:pPr>
      <w:r>
        <w:t xml:space="preserve">    WeightFactor:</w:t>
      </w:r>
    </w:p>
    <w:p w14:paraId="3EF89BEA" w14:textId="77777777" w:rsidR="00566FA2" w:rsidRDefault="00566FA2" w:rsidP="00566FA2">
      <w:pPr>
        <w:pStyle w:val="PL"/>
      </w:pPr>
      <w:r>
        <w:t xml:space="preserve">      type: integer</w:t>
      </w:r>
    </w:p>
    <w:p w14:paraId="628239FF" w14:textId="77777777" w:rsidR="00566FA2" w:rsidRDefault="00566FA2" w:rsidP="00566FA2">
      <w:pPr>
        <w:pStyle w:val="PL"/>
      </w:pPr>
      <w:r>
        <w:t xml:space="preserve">    UdmInfo:</w:t>
      </w:r>
    </w:p>
    <w:p w14:paraId="38F7CB3F" w14:textId="77777777" w:rsidR="00566FA2" w:rsidRDefault="00566FA2" w:rsidP="00566FA2">
      <w:pPr>
        <w:pStyle w:val="PL"/>
      </w:pPr>
      <w:r>
        <w:t xml:space="preserve">      type: object</w:t>
      </w:r>
    </w:p>
    <w:p w14:paraId="153D0109" w14:textId="77777777" w:rsidR="00566FA2" w:rsidRDefault="00566FA2" w:rsidP="00566FA2">
      <w:pPr>
        <w:pStyle w:val="PL"/>
      </w:pPr>
      <w:r>
        <w:t xml:space="preserve">      properties:</w:t>
      </w:r>
    </w:p>
    <w:p w14:paraId="605D853E" w14:textId="77777777" w:rsidR="00566FA2" w:rsidRDefault="00566FA2" w:rsidP="00566FA2">
      <w:pPr>
        <w:pStyle w:val="PL"/>
      </w:pPr>
      <w:r>
        <w:t xml:space="preserve">        nFSrvGroupId:</w:t>
      </w:r>
    </w:p>
    <w:p w14:paraId="7ECD8698" w14:textId="77777777" w:rsidR="00566FA2" w:rsidRDefault="00566FA2" w:rsidP="00566FA2">
      <w:pPr>
        <w:pStyle w:val="PL"/>
      </w:pPr>
      <w:r>
        <w:t xml:space="preserve">          type: string</w:t>
      </w:r>
    </w:p>
    <w:p w14:paraId="2DB164B7" w14:textId="77777777" w:rsidR="00566FA2" w:rsidRDefault="00566FA2" w:rsidP="00566FA2">
      <w:pPr>
        <w:pStyle w:val="PL"/>
      </w:pPr>
      <w:r>
        <w:t xml:space="preserve">    AusfInfo:</w:t>
      </w:r>
    </w:p>
    <w:p w14:paraId="09717EC0" w14:textId="77777777" w:rsidR="00566FA2" w:rsidRDefault="00566FA2" w:rsidP="00566FA2">
      <w:pPr>
        <w:pStyle w:val="PL"/>
      </w:pPr>
      <w:r>
        <w:t xml:space="preserve">      type: object</w:t>
      </w:r>
    </w:p>
    <w:p w14:paraId="62183D0D" w14:textId="77777777" w:rsidR="00566FA2" w:rsidRDefault="00566FA2" w:rsidP="00566FA2">
      <w:pPr>
        <w:pStyle w:val="PL"/>
      </w:pPr>
      <w:r>
        <w:t xml:space="preserve">      properties:</w:t>
      </w:r>
    </w:p>
    <w:p w14:paraId="56EB097E" w14:textId="77777777" w:rsidR="00566FA2" w:rsidRDefault="00566FA2" w:rsidP="00566FA2">
      <w:pPr>
        <w:pStyle w:val="PL"/>
      </w:pPr>
      <w:r>
        <w:t xml:space="preserve">        nFSrvGroupId:</w:t>
      </w:r>
    </w:p>
    <w:p w14:paraId="11D80496" w14:textId="77777777" w:rsidR="00566FA2" w:rsidRDefault="00566FA2" w:rsidP="00566FA2">
      <w:pPr>
        <w:pStyle w:val="PL"/>
      </w:pPr>
      <w:r>
        <w:t xml:space="preserve">          type: string</w:t>
      </w:r>
    </w:p>
    <w:p w14:paraId="2734B1DB" w14:textId="77777777" w:rsidR="00566FA2" w:rsidRDefault="00566FA2" w:rsidP="00566FA2">
      <w:pPr>
        <w:pStyle w:val="PL"/>
      </w:pPr>
      <w:r>
        <w:t xml:space="preserve">    UpfInfo:</w:t>
      </w:r>
    </w:p>
    <w:p w14:paraId="2B97DD5A" w14:textId="77777777" w:rsidR="00566FA2" w:rsidRDefault="00566FA2" w:rsidP="00566FA2">
      <w:pPr>
        <w:pStyle w:val="PL"/>
      </w:pPr>
      <w:r>
        <w:t xml:space="preserve">      type: object</w:t>
      </w:r>
    </w:p>
    <w:p w14:paraId="7C138169" w14:textId="77777777" w:rsidR="00566FA2" w:rsidRDefault="00566FA2" w:rsidP="00566FA2">
      <w:pPr>
        <w:pStyle w:val="PL"/>
      </w:pPr>
      <w:r>
        <w:t xml:space="preserve">      properties:</w:t>
      </w:r>
    </w:p>
    <w:p w14:paraId="1358906F" w14:textId="77777777" w:rsidR="00566FA2" w:rsidRDefault="00566FA2" w:rsidP="00566FA2">
      <w:pPr>
        <w:pStyle w:val="PL"/>
      </w:pPr>
      <w:r>
        <w:t xml:space="preserve">        smfServingAreas:</w:t>
      </w:r>
    </w:p>
    <w:p w14:paraId="47A9AC65" w14:textId="77777777" w:rsidR="00566FA2" w:rsidRDefault="00566FA2" w:rsidP="00566FA2">
      <w:pPr>
        <w:pStyle w:val="PL"/>
      </w:pPr>
      <w:r>
        <w:t xml:space="preserve">          type: string</w:t>
      </w:r>
    </w:p>
    <w:p w14:paraId="53476FC3" w14:textId="77777777" w:rsidR="00566FA2" w:rsidRDefault="00566FA2" w:rsidP="00566FA2">
      <w:pPr>
        <w:pStyle w:val="PL"/>
      </w:pPr>
      <w:r>
        <w:t xml:space="preserve">    AmfInfo:</w:t>
      </w:r>
    </w:p>
    <w:p w14:paraId="76977A35" w14:textId="77777777" w:rsidR="00566FA2" w:rsidRDefault="00566FA2" w:rsidP="00566FA2">
      <w:pPr>
        <w:pStyle w:val="PL"/>
      </w:pPr>
      <w:r>
        <w:t xml:space="preserve">      type: object</w:t>
      </w:r>
    </w:p>
    <w:p w14:paraId="2C383273" w14:textId="77777777" w:rsidR="00566FA2" w:rsidRDefault="00566FA2" w:rsidP="00566FA2">
      <w:pPr>
        <w:pStyle w:val="PL"/>
      </w:pPr>
      <w:r>
        <w:t xml:space="preserve">      properties:</w:t>
      </w:r>
    </w:p>
    <w:p w14:paraId="02F42E89" w14:textId="77777777" w:rsidR="00566FA2" w:rsidRDefault="00566FA2" w:rsidP="00566FA2">
      <w:pPr>
        <w:pStyle w:val="PL"/>
      </w:pPr>
      <w:r>
        <w:t xml:space="preserve">        priority:</w:t>
      </w:r>
    </w:p>
    <w:p w14:paraId="6CA9FF8E" w14:textId="77777777" w:rsidR="00566FA2" w:rsidRDefault="00566FA2" w:rsidP="00566FA2">
      <w:pPr>
        <w:pStyle w:val="PL"/>
      </w:pPr>
      <w:r>
        <w:t xml:space="preserve">          type: integer</w:t>
      </w:r>
    </w:p>
    <w:p w14:paraId="50BDD6DC" w14:textId="77777777" w:rsidR="00566FA2" w:rsidRDefault="00566FA2" w:rsidP="00566FA2">
      <w:pPr>
        <w:pStyle w:val="PL"/>
      </w:pPr>
      <w:r>
        <w:t xml:space="preserve">    SupportedDataSetId:</w:t>
      </w:r>
    </w:p>
    <w:p w14:paraId="1DE89276" w14:textId="77777777" w:rsidR="00566FA2" w:rsidRDefault="00566FA2" w:rsidP="00566FA2">
      <w:pPr>
        <w:pStyle w:val="PL"/>
      </w:pPr>
      <w:r>
        <w:t xml:space="preserve">      type: string</w:t>
      </w:r>
    </w:p>
    <w:p w14:paraId="7E4778DA" w14:textId="77777777" w:rsidR="00566FA2" w:rsidRDefault="00566FA2" w:rsidP="00566FA2">
      <w:pPr>
        <w:pStyle w:val="PL"/>
      </w:pPr>
      <w:r>
        <w:t xml:space="preserve">      description: any of enum</w:t>
      </w:r>
      <w:ins w:id="19" w:author="Author">
        <w:r>
          <w:t>e</w:t>
        </w:r>
      </w:ins>
      <w:r>
        <w:t>rated value</w:t>
      </w:r>
    </w:p>
    <w:p w14:paraId="16F4480C" w14:textId="77777777" w:rsidR="00566FA2" w:rsidRDefault="00566FA2" w:rsidP="00566FA2">
      <w:pPr>
        <w:pStyle w:val="PL"/>
      </w:pPr>
      <w:r>
        <w:t xml:space="preserve">      enum:</w:t>
      </w:r>
    </w:p>
    <w:p w14:paraId="347CA9C9" w14:textId="77777777" w:rsidR="00566FA2" w:rsidRDefault="00566FA2" w:rsidP="00566FA2">
      <w:pPr>
        <w:pStyle w:val="PL"/>
      </w:pPr>
      <w:r>
        <w:t xml:space="preserve">        - SUBSCRIPTION</w:t>
      </w:r>
    </w:p>
    <w:p w14:paraId="2D8A4B0E" w14:textId="77777777" w:rsidR="00566FA2" w:rsidRDefault="00566FA2" w:rsidP="00566FA2">
      <w:pPr>
        <w:pStyle w:val="PL"/>
      </w:pPr>
      <w:r>
        <w:t xml:space="preserve">        - POLICY</w:t>
      </w:r>
    </w:p>
    <w:p w14:paraId="2D6E130E" w14:textId="77777777" w:rsidR="00566FA2" w:rsidRDefault="00566FA2" w:rsidP="00566FA2">
      <w:pPr>
        <w:pStyle w:val="PL"/>
      </w:pPr>
      <w:r>
        <w:t xml:space="preserve">        - EXPOSURE</w:t>
      </w:r>
    </w:p>
    <w:p w14:paraId="72DDD80D" w14:textId="77777777" w:rsidR="00566FA2" w:rsidRDefault="00566FA2" w:rsidP="00566FA2">
      <w:pPr>
        <w:pStyle w:val="PL"/>
      </w:pPr>
      <w:r>
        <w:t xml:space="preserve">        - APPLICATION</w:t>
      </w:r>
    </w:p>
    <w:p w14:paraId="43B64E01" w14:textId="77777777" w:rsidR="00566FA2" w:rsidRDefault="00566FA2" w:rsidP="00566FA2">
      <w:pPr>
        <w:pStyle w:val="PL"/>
      </w:pPr>
      <w:r>
        <w:t xml:space="preserve">    Udrinfo:</w:t>
      </w:r>
    </w:p>
    <w:p w14:paraId="43DB49C4" w14:textId="77777777" w:rsidR="00566FA2" w:rsidRDefault="00566FA2" w:rsidP="00566FA2">
      <w:pPr>
        <w:pStyle w:val="PL"/>
      </w:pPr>
      <w:r>
        <w:t xml:space="preserve">      type: object</w:t>
      </w:r>
    </w:p>
    <w:p w14:paraId="4EA9B008" w14:textId="77777777" w:rsidR="00566FA2" w:rsidRDefault="00566FA2" w:rsidP="00566FA2">
      <w:pPr>
        <w:pStyle w:val="PL"/>
      </w:pPr>
      <w:r>
        <w:t xml:space="preserve">      properties:</w:t>
      </w:r>
    </w:p>
    <w:p w14:paraId="5ED2F5DA" w14:textId="77777777" w:rsidR="00566FA2" w:rsidRDefault="00566FA2" w:rsidP="00566FA2">
      <w:pPr>
        <w:pStyle w:val="PL"/>
      </w:pPr>
      <w:r>
        <w:t xml:space="preserve">        supportedDataSetIds:</w:t>
      </w:r>
    </w:p>
    <w:p w14:paraId="5E2E88F4" w14:textId="77777777" w:rsidR="00566FA2" w:rsidRDefault="00566FA2" w:rsidP="00566FA2">
      <w:pPr>
        <w:pStyle w:val="PL"/>
      </w:pPr>
      <w:r>
        <w:t xml:space="preserve">          type: array</w:t>
      </w:r>
    </w:p>
    <w:p w14:paraId="3A48F3E6" w14:textId="77777777" w:rsidR="00566FA2" w:rsidRDefault="00566FA2" w:rsidP="00566FA2">
      <w:pPr>
        <w:pStyle w:val="PL"/>
      </w:pPr>
      <w:r>
        <w:t xml:space="preserve">          items:</w:t>
      </w:r>
    </w:p>
    <w:p w14:paraId="1BC190AE" w14:textId="77777777" w:rsidR="00566FA2" w:rsidRDefault="00566FA2" w:rsidP="00566FA2">
      <w:pPr>
        <w:pStyle w:val="PL"/>
      </w:pPr>
      <w:r>
        <w:t xml:space="preserve">            $ref: '#/components/schemas/SupportedDataSetId'</w:t>
      </w:r>
    </w:p>
    <w:p w14:paraId="6BD819AE" w14:textId="77777777" w:rsidR="00566FA2" w:rsidRDefault="00566FA2" w:rsidP="00566FA2">
      <w:pPr>
        <w:pStyle w:val="PL"/>
      </w:pPr>
      <w:r>
        <w:t xml:space="preserve">        nFSrvGroupId:</w:t>
      </w:r>
    </w:p>
    <w:p w14:paraId="5C5E2A6F" w14:textId="77777777" w:rsidR="00566FA2" w:rsidRDefault="00566FA2" w:rsidP="00566FA2">
      <w:pPr>
        <w:pStyle w:val="PL"/>
      </w:pPr>
      <w:r>
        <w:t xml:space="preserve">          type: string</w:t>
      </w:r>
    </w:p>
    <w:p w14:paraId="238ED8D7" w14:textId="77777777" w:rsidR="00566FA2" w:rsidRDefault="00566FA2" w:rsidP="00566FA2">
      <w:pPr>
        <w:pStyle w:val="PL"/>
      </w:pPr>
      <w:r>
        <w:t xml:space="preserve">    NFInfo:</w:t>
      </w:r>
    </w:p>
    <w:p w14:paraId="3A2174E4" w14:textId="77777777" w:rsidR="00566FA2" w:rsidRDefault="00566FA2" w:rsidP="00566FA2">
      <w:pPr>
        <w:pStyle w:val="PL"/>
      </w:pPr>
      <w:r>
        <w:t xml:space="preserve">      oneOf:</w:t>
      </w:r>
    </w:p>
    <w:p w14:paraId="308E1EEE" w14:textId="77777777" w:rsidR="00566FA2" w:rsidRDefault="00566FA2" w:rsidP="00566FA2">
      <w:pPr>
        <w:pStyle w:val="PL"/>
      </w:pPr>
      <w:r>
        <w:t xml:space="preserve">        - $ref: '#/components/schemas/UdmInfo'</w:t>
      </w:r>
    </w:p>
    <w:p w14:paraId="57454A9B" w14:textId="77777777" w:rsidR="00566FA2" w:rsidRDefault="00566FA2" w:rsidP="00566FA2">
      <w:pPr>
        <w:pStyle w:val="PL"/>
      </w:pPr>
      <w:r>
        <w:t xml:space="preserve">        - $ref: '#/components/schemas/AusfInfo'</w:t>
      </w:r>
    </w:p>
    <w:p w14:paraId="184BF45A" w14:textId="77777777" w:rsidR="00566FA2" w:rsidRDefault="00566FA2" w:rsidP="00566FA2">
      <w:pPr>
        <w:pStyle w:val="PL"/>
      </w:pPr>
      <w:r>
        <w:t xml:space="preserve">        - $ref: '#/components/schemas/UpfInfo'</w:t>
      </w:r>
    </w:p>
    <w:p w14:paraId="34E9E495" w14:textId="77777777" w:rsidR="00566FA2" w:rsidRDefault="00566FA2" w:rsidP="00566FA2">
      <w:pPr>
        <w:pStyle w:val="PL"/>
      </w:pPr>
      <w:r>
        <w:t xml:space="preserve">        - $ref: '#/components/schemas/AmfInfo'</w:t>
      </w:r>
    </w:p>
    <w:p w14:paraId="0BF2F156" w14:textId="77777777" w:rsidR="00566FA2" w:rsidRDefault="00566FA2" w:rsidP="00566FA2">
      <w:pPr>
        <w:pStyle w:val="PL"/>
      </w:pPr>
      <w:r>
        <w:t xml:space="preserve">        - $ref: '#/components/schemas/Udrinfo'</w:t>
      </w:r>
    </w:p>
    <w:p w14:paraId="0221357B" w14:textId="77777777" w:rsidR="00566FA2" w:rsidRDefault="00566FA2" w:rsidP="00566FA2">
      <w:pPr>
        <w:pStyle w:val="PL"/>
      </w:pPr>
      <w:r>
        <w:t xml:space="preserve">    ManagedNFProfile:</w:t>
      </w:r>
    </w:p>
    <w:p w14:paraId="4F0D5CDD" w14:textId="77777777" w:rsidR="00566FA2" w:rsidRDefault="00566FA2" w:rsidP="00566FA2">
      <w:pPr>
        <w:pStyle w:val="PL"/>
      </w:pPr>
      <w:r>
        <w:t xml:space="preserve">      type: object</w:t>
      </w:r>
    </w:p>
    <w:p w14:paraId="4EB0786E" w14:textId="77777777" w:rsidR="00566FA2" w:rsidRDefault="00566FA2" w:rsidP="00566FA2">
      <w:pPr>
        <w:pStyle w:val="PL"/>
      </w:pPr>
      <w:r>
        <w:t xml:space="preserve">      properties:</w:t>
      </w:r>
    </w:p>
    <w:p w14:paraId="63090540" w14:textId="77777777" w:rsidR="00566FA2" w:rsidRDefault="00566FA2" w:rsidP="00566FA2">
      <w:pPr>
        <w:pStyle w:val="PL"/>
      </w:pPr>
      <w:r>
        <w:t xml:space="preserve">        nfInstanceID:</w:t>
      </w:r>
    </w:p>
    <w:p w14:paraId="6C1B5AAA" w14:textId="77777777" w:rsidR="00566FA2" w:rsidRDefault="00566FA2" w:rsidP="00566FA2">
      <w:pPr>
        <w:pStyle w:val="PL"/>
      </w:pPr>
      <w:r>
        <w:t xml:space="preserve">          type: string</w:t>
      </w:r>
    </w:p>
    <w:p w14:paraId="7072139B" w14:textId="77777777" w:rsidR="00566FA2" w:rsidRDefault="00566FA2" w:rsidP="00566FA2">
      <w:pPr>
        <w:pStyle w:val="PL"/>
      </w:pPr>
      <w:r>
        <w:t xml:space="preserve">        nfType:</w:t>
      </w:r>
    </w:p>
    <w:p w14:paraId="63671838" w14:textId="77777777" w:rsidR="00566FA2" w:rsidRDefault="00566FA2" w:rsidP="00566FA2">
      <w:pPr>
        <w:pStyle w:val="PL"/>
      </w:pPr>
      <w:r>
        <w:t xml:space="preserve">          $ref: 'TS28623_GenericNrm.yaml#/components/schemas/NFType'</w:t>
      </w:r>
    </w:p>
    <w:p w14:paraId="05190060" w14:textId="77777777" w:rsidR="00566FA2" w:rsidRDefault="00566FA2" w:rsidP="00566FA2">
      <w:pPr>
        <w:pStyle w:val="PL"/>
      </w:pPr>
      <w:r>
        <w:t xml:space="preserve">        authzInfo:</w:t>
      </w:r>
    </w:p>
    <w:p w14:paraId="2B302929" w14:textId="77777777" w:rsidR="00566FA2" w:rsidRDefault="00566FA2" w:rsidP="00566FA2">
      <w:pPr>
        <w:pStyle w:val="PL"/>
      </w:pPr>
      <w:r>
        <w:t xml:space="preserve">          type: string</w:t>
      </w:r>
    </w:p>
    <w:p w14:paraId="71A7CBE7" w14:textId="77777777" w:rsidR="00566FA2" w:rsidRDefault="00566FA2" w:rsidP="00566FA2">
      <w:pPr>
        <w:pStyle w:val="PL"/>
      </w:pPr>
      <w:r>
        <w:t xml:space="preserve">        hostAddr:</w:t>
      </w:r>
    </w:p>
    <w:p w14:paraId="4D465E18" w14:textId="77777777" w:rsidR="00566FA2" w:rsidRDefault="00566FA2" w:rsidP="00566FA2">
      <w:pPr>
        <w:pStyle w:val="PL"/>
      </w:pPr>
      <w:r>
        <w:t xml:space="preserve">          $ref: 'TS28623_ComDefs.yaml#/components/schemas/HostAddr'</w:t>
      </w:r>
    </w:p>
    <w:p w14:paraId="1F949E41" w14:textId="77777777" w:rsidR="00566FA2" w:rsidRDefault="00566FA2" w:rsidP="00566FA2">
      <w:pPr>
        <w:pStyle w:val="PL"/>
      </w:pPr>
      <w:r>
        <w:t xml:space="preserve">        locality:</w:t>
      </w:r>
    </w:p>
    <w:p w14:paraId="2387EDCB" w14:textId="77777777" w:rsidR="00566FA2" w:rsidRDefault="00566FA2" w:rsidP="00566FA2">
      <w:pPr>
        <w:pStyle w:val="PL"/>
      </w:pPr>
      <w:r>
        <w:t xml:space="preserve">          type: string</w:t>
      </w:r>
    </w:p>
    <w:p w14:paraId="30BA57D8" w14:textId="77777777" w:rsidR="00566FA2" w:rsidRDefault="00566FA2" w:rsidP="00566FA2">
      <w:pPr>
        <w:pStyle w:val="PL"/>
      </w:pPr>
      <w:r>
        <w:t xml:space="preserve">        nFInfo:</w:t>
      </w:r>
    </w:p>
    <w:p w14:paraId="77C8BDCD" w14:textId="77777777" w:rsidR="00566FA2" w:rsidRDefault="00566FA2" w:rsidP="00566FA2">
      <w:pPr>
        <w:pStyle w:val="PL"/>
      </w:pPr>
      <w:r>
        <w:t xml:space="preserve">          $ref: '#/components/schemas/NFInfo'</w:t>
      </w:r>
    </w:p>
    <w:p w14:paraId="6B26547C" w14:textId="77777777" w:rsidR="00566FA2" w:rsidRDefault="00566FA2" w:rsidP="00566FA2">
      <w:pPr>
        <w:pStyle w:val="PL"/>
      </w:pPr>
      <w:r>
        <w:t xml:space="preserve">        capacity:</w:t>
      </w:r>
    </w:p>
    <w:p w14:paraId="3884125B" w14:textId="77777777" w:rsidR="00566FA2" w:rsidRDefault="00566FA2" w:rsidP="00566FA2">
      <w:pPr>
        <w:pStyle w:val="PL"/>
      </w:pPr>
      <w:r>
        <w:t xml:space="preserve">          type: integer</w:t>
      </w:r>
    </w:p>
    <w:p w14:paraId="3DC109E5" w14:textId="77777777" w:rsidR="00566FA2" w:rsidRDefault="00566FA2" w:rsidP="00566FA2">
      <w:pPr>
        <w:pStyle w:val="PL"/>
      </w:pPr>
      <w:r>
        <w:t xml:space="preserve">    SEPPType:</w:t>
      </w:r>
    </w:p>
    <w:p w14:paraId="31A5720E" w14:textId="77777777" w:rsidR="00566FA2" w:rsidRDefault="00566FA2" w:rsidP="00566FA2">
      <w:pPr>
        <w:pStyle w:val="PL"/>
      </w:pPr>
      <w:r>
        <w:t xml:space="preserve">      type: string</w:t>
      </w:r>
    </w:p>
    <w:p w14:paraId="33155116" w14:textId="77777777" w:rsidR="00566FA2" w:rsidRDefault="00566FA2" w:rsidP="00566FA2">
      <w:pPr>
        <w:pStyle w:val="PL"/>
      </w:pPr>
      <w:r>
        <w:t xml:space="preserve">      description: any of enum</w:t>
      </w:r>
      <w:ins w:id="20" w:author="Author">
        <w:r>
          <w:t>e</w:t>
        </w:r>
      </w:ins>
      <w:r>
        <w:t>rated value</w:t>
      </w:r>
    </w:p>
    <w:p w14:paraId="53D49634" w14:textId="77777777" w:rsidR="00566FA2" w:rsidRDefault="00566FA2" w:rsidP="00566FA2">
      <w:pPr>
        <w:pStyle w:val="PL"/>
      </w:pPr>
      <w:r>
        <w:t xml:space="preserve">      enum:</w:t>
      </w:r>
    </w:p>
    <w:p w14:paraId="1D93213C" w14:textId="77777777" w:rsidR="00566FA2" w:rsidRDefault="00566FA2" w:rsidP="00566FA2">
      <w:pPr>
        <w:pStyle w:val="PL"/>
      </w:pPr>
      <w:r>
        <w:t xml:space="preserve">        - CSEPP</w:t>
      </w:r>
    </w:p>
    <w:p w14:paraId="306EB431" w14:textId="77777777" w:rsidR="00566FA2" w:rsidRDefault="00566FA2" w:rsidP="00566FA2">
      <w:pPr>
        <w:pStyle w:val="PL"/>
      </w:pPr>
      <w:r>
        <w:t xml:space="preserve">        - PSEPP</w:t>
      </w:r>
    </w:p>
    <w:p w14:paraId="22039AE3" w14:textId="77777777" w:rsidR="00566FA2" w:rsidRDefault="00566FA2" w:rsidP="00566FA2">
      <w:pPr>
        <w:pStyle w:val="PL"/>
      </w:pPr>
      <w:r>
        <w:t xml:space="preserve">    SupportedFunc:</w:t>
      </w:r>
    </w:p>
    <w:p w14:paraId="7F59BD32" w14:textId="77777777" w:rsidR="00566FA2" w:rsidRDefault="00566FA2" w:rsidP="00566FA2">
      <w:pPr>
        <w:pStyle w:val="PL"/>
      </w:pPr>
      <w:r>
        <w:t xml:space="preserve">      type: object</w:t>
      </w:r>
    </w:p>
    <w:p w14:paraId="30BC12FD" w14:textId="77777777" w:rsidR="00566FA2" w:rsidRDefault="00566FA2" w:rsidP="00566FA2">
      <w:pPr>
        <w:pStyle w:val="PL"/>
      </w:pPr>
      <w:r>
        <w:lastRenderedPageBreak/>
        <w:t xml:space="preserve">      properties:</w:t>
      </w:r>
    </w:p>
    <w:p w14:paraId="3A313613" w14:textId="77777777" w:rsidR="00566FA2" w:rsidRDefault="00566FA2" w:rsidP="00566FA2">
      <w:pPr>
        <w:pStyle w:val="PL"/>
      </w:pPr>
      <w:r>
        <w:t xml:space="preserve">        function:</w:t>
      </w:r>
    </w:p>
    <w:p w14:paraId="0CF4394B" w14:textId="77777777" w:rsidR="00566FA2" w:rsidRDefault="00566FA2" w:rsidP="00566FA2">
      <w:pPr>
        <w:pStyle w:val="PL"/>
      </w:pPr>
      <w:r>
        <w:t xml:space="preserve">          type: string</w:t>
      </w:r>
    </w:p>
    <w:p w14:paraId="1046A32D" w14:textId="77777777" w:rsidR="00566FA2" w:rsidRDefault="00566FA2" w:rsidP="00566FA2">
      <w:pPr>
        <w:pStyle w:val="PL"/>
      </w:pPr>
      <w:r>
        <w:t xml:space="preserve">        policy:</w:t>
      </w:r>
    </w:p>
    <w:p w14:paraId="00EEC048" w14:textId="77777777" w:rsidR="00566FA2" w:rsidRDefault="00566FA2" w:rsidP="00566FA2">
      <w:pPr>
        <w:pStyle w:val="PL"/>
      </w:pPr>
      <w:r>
        <w:t xml:space="preserve">          type: string</w:t>
      </w:r>
    </w:p>
    <w:p w14:paraId="62532FD8" w14:textId="77777777" w:rsidR="00566FA2" w:rsidRDefault="00566FA2" w:rsidP="00566FA2">
      <w:pPr>
        <w:pStyle w:val="PL"/>
      </w:pPr>
      <w:r>
        <w:t xml:space="preserve">    SupportedFuncList:</w:t>
      </w:r>
    </w:p>
    <w:p w14:paraId="2C5F5952" w14:textId="77777777" w:rsidR="00566FA2" w:rsidRDefault="00566FA2" w:rsidP="00566FA2">
      <w:pPr>
        <w:pStyle w:val="PL"/>
      </w:pPr>
      <w:r>
        <w:t xml:space="preserve">      type: array</w:t>
      </w:r>
    </w:p>
    <w:p w14:paraId="60F27AA6" w14:textId="77777777" w:rsidR="00566FA2" w:rsidRDefault="00566FA2" w:rsidP="00566FA2">
      <w:pPr>
        <w:pStyle w:val="PL"/>
      </w:pPr>
      <w:r>
        <w:t xml:space="preserve">      items:</w:t>
      </w:r>
    </w:p>
    <w:p w14:paraId="515826AB" w14:textId="77777777" w:rsidR="00566FA2" w:rsidRDefault="00566FA2" w:rsidP="00566FA2">
      <w:pPr>
        <w:pStyle w:val="PL"/>
      </w:pPr>
      <w:r>
        <w:t xml:space="preserve">        $ref: '#/components/schemas/SupportedFunc'</w:t>
      </w:r>
    </w:p>
    <w:p w14:paraId="3DD04B55" w14:textId="77777777" w:rsidR="00566FA2" w:rsidRDefault="00566FA2" w:rsidP="00566FA2">
      <w:pPr>
        <w:pStyle w:val="PL"/>
      </w:pPr>
      <w:r>
        <w:t xml:space="preserve">    CommModelType:</w:t>
      </w:r>
    </w:p>
    <w:p w14:paraId="7AE6D437" w14:textId="77777777" w:rsidR="00566FA2" w:rsidRDefault="00566FA2" w:rsidP="00566FA2">
      <w:pPr>
        <w:pStyle w:val="PL"/>
      </w:pPr>
      <w:r>
        <w:t xml:space="preserve">      type: string</w:t>
      </w:r>
    </w:p>
    <w:p w14:paraId="0468481B" w14:textId="77777777" w:rsidR="00566FA2" w:rsidRDefault="00566FA2" w:rsidP="00566FA2">
      <w:pPr>
        <w:pStyle w:val="PL"/>
      </w:pPr>
      <w:r>
        <w:t xml:space="preserve">      description: any of enum</w:t>
      </w:r>
      <w:ins w:id="21" w:author="Author">
        <w:r>
          <w:t>e</w:t>
        </w:r>
      </w:ins>
      <w:r>
        <w:t>rated value</w:t>
      </w:r>
    </w:p>
    <w:p w14:paraId="2FA2ECAE" w14:textId="77777777" w:rsidR="00566FA2" w:rsidRDefault="00566FA2" w:rsidP="00566FA2">
      <w:pPr>
        <w:pStyle w:val="PL"/>
      </w:pPr>
      <w:r>
        <w:t xml:space="preserve">      enum:</w:t>
      </w:r>
    </w:p>
    <w:p w14:paraId="185EA3E2" w14:textId="77777777" w:rsidR="00566FA2" w:rsidRDefault="00566FA2" w:rsidP="00566FA2">
      <w:pPr>
        <w:pStyle w:val="PL"/>
      </w:pPr>
      <w:r>
        <w:t xml:space="preserve">        - DIRECT_COMMUNICATION_WO_NRF</w:t>
      </w:r>
    </w:p>
    <w:p w14:paraId="01C1D252" w14:textId="77777777" w:rsidR="00566FA2" w:rsidRDefault="00566FA2" w:rsidP="00566FA2">
      <w:pPr>
        <w:pStyle w:val="PL"/>
      </w:pPr>
      <w:r>
        <w:t xml:space="preserve">        - DIRECT_COMMUNICATION_WITH_NRF</w:t>
      </w:r>
    </w:p>
    <w:p w14:paraId="03AE56A1" w14:textId="77777777" w:rsidR="00566FA2" w:rsidRDefault="00566FA2" w:rsidP="00566FA2">
      <w:pPr>
        <w:pStyle w:val="PL"/>
      </w:pPr>
      <w:r>
        <w:t xml:space="preserve">        - INDIRECT_COMMUNICATION_WO_DEDICATED_DISCOVERY</w:t>
      </w:r>
    </w:p>
    <w:p w14:paraId="523E12DD" w14:textId="77777777" w:rsidR="00566FA2" w:rsidRDefault="00566FA2" w:rsidP="00566FA2">
      <w:pPr>
        <w:pStyle w:val="PL"/>
      </w:pPr>
      <w:r>
        <w:t xml:space="preserve">        - INDIRECT_COMMUNICATION_WITH_DEDICATED_DISCOVERY</w:t>
      </w:r>
    </w:p>
    <w:p w14:paraId="326697D8" w14:textId="77777777" w:rsidR="00566FA2" w:rsidRDefault="00566FA2" w:rsidP="00566FA2">
      <w:pPr>
        <w:pStyle w:val="PL"/>
      </w:pPr>
      <w:r>
        <w:t xml:space="preserve">    CommModel:</w:t>
      </w:r>
    </w:p>
    <w:p w14:paraId="24DC15C8" w14:textId="77777777" w:rsidR="00566FA2" w:rsidRDefault="00566FA2" w:rsidP="00566FA2">
      <w:pPr>
        <w:pStyle w:val="PL"/>
      </w:pPr>
      <w:r>
        <w:t xml:space="preserve">      type: object</w:t>
      </w:r>
    </w:p>
    <w:p w14:paraId="2A3C6B1B" w14:textId="77777777" w:rsidR="00566FA2" w:rsidRDefault="00566FA2" w:rsidP="00566FA2">
      <w:pPr>
        <w:pStyle w:val="PL"/>
      </w:pPr>
      <w:r>
        <w:t xml:space="preserve">      properties:</w:t>
      </w:r>
    </w:p>
    <w:p w14:paraId="6AE5AF4A" w14:textId="77777777" w:rsidR="00566FA2" w:rsidRDefault="00566FA2" w:rsidP="00566FA2">
      <w:pPr>
        <w:pStyle w:val="PL"/>
      </w:pPr>
      <w:r>
        <w:t xml:space="preserve">        groupId:</w:t>
      </w:r>
    </w:p>
    <w:p w14:paraId="0882AAD7" w14:textId="77777777" w:rsidR="00566FA2" w:rsidRDefault="00566FA2" w:rsidP="00566FA2">
      <w:pPr>
        <w:pStyle w:val="PL"/>
      </w:pPr>
      <w:r>
        <w:t xml:space="preserve">          type: integer</w:t>
      </w:r>
    </w:p>
    <w:p w14:paraId="17E09E73" w14:textId="77777777" w:rsidR="00566FA2" w:rsidRDefault="00566FA2" w:rsidP="00566FA2">
      <w:pPr>
        <w:pStyle w:val="PL"/>
      </w:pPr>
      <w:r>
        <w:t xml:space="preserve">        commModelType:</w:t>
      </w:r>
    </w:p>
    <w:p w14:paraId="1F2B58ED" w14:textId="77777777" w:rsidR="00566FA2" w:rsidRDefault="00566FA2" w:rsidP="00566FA2">
      <w:pPr>
        <w:pStyle w:val="PL"/>
      </w:pPr>
      <w:r>
        <w:t xml:space="preserve">          $ref: '#/components/schemas/CommModelType'</w:t>
      </w:r>
    </w:p>
    <w:p w14:paraId="5CFF49F2" w14:textId="77777777" w:rsidR="00566FA2" w:rsidRDefault="00566FA2" w:rsidP="00566FA2">
      <w:pPr>
        <w:pStyle w:val="PL"/>
      </w:pPr>
      <w:r>
        <w:t xml:space="preserve">        targetNFServiceList:</w:t>
      </w:r>
    </w:p>
    <w:p w14:paraId="48C4BE8D" w14:textId="77777777" w:rsidR="00566FA2" w:rsidRDefault="00566FA2" w:rsidP="00566FA2">
      <w:pPr>
        <w:pStyle w:val="PL"/>
      </w:pPr>
      <w:r>
        <w:t xml:space="preserve">          $ref: 'TS28623_ComDefs.yaml#/components/schemas/DnList'</w:t>
      </w:r>
    </w:p>
    <w:p w14:paraId="3ECF07CE" w14:textId="77777777" w:rsidR="00566FA2" w:rsidRDefault="00566FA2" w:rsidP="00566FA2">
      <w:pPr>
        <w:pStyle w:val="PL"/>
      </w:pPr>
      <w:r>
        <w:t xml:space="preserve">        commModelConfiguration:</w:t>
      </w:r>
    </w:p>
    <w:p w14:paraId="276B48D9" w14:textId="77777777" w:rsidR="00566FA2" w:rsidRDefault="00566FA2" w:rsidP="00566FA2">
      <w:pPr>
        <w:pStyle w:val="PL"/>
      </w:pPr>
      <w:r>
        <w:t xml:space="preserve">          type: string</w:t>
      </w:r>
    </w:p>
    <w:p w14:paraId="59D66C98" w14:textId="77777777" w:rsidR="00566FA2" w:rsidRDefault="00566FA2" w:rsidP="00566FA2">
      <w:pPr>
        <w:pStyle w:val="PL"/>
      </w:pPr>
      <w:r>
        <w:t xml:space="preserve">    CommModelList:</w:t>
      </w:r>
    </w:p>
    <w:p w14:paraId="1210F32A" w14:textId="77777777" w:rsidR="00566FA2" w:rsidRDefault="00566FA2" w:rsidP="00566FA2">
      <w:pPr>
        <w:pStyle w:val="PL"/>
      </w:pPr>
      <w:r>
        <w:t xml:space="preserve">      type: array</w:t>
      </w:r>
    </w:p>
    <w:p w14:paraId="2F4D53F9" w14:textId="77777777" w:rsidR="00566FA2" w:rsidRDefault="00566FA2" w:rsidP="00566FA2">
      <w:pPr>
        <w:pStyle w:val="PL"/>
      </w:pPr>
      <w:r>
        <w:t xml:space="preserve">      items:</w:t>
      </w:r>
    </w:p>
    <w:p w14:paraId="449B3666" w14:textId="77777777" w:rsidR="00566FA2" w:rsidRDefault="00566FA2" w:rsidP="00566FA2">
      <w:pPr>
        <w:pStyle w:val="PL"/>
      </w:pPr>
      <w:r>
        <w:t xml:space="preserve">        $ref: '#/components/schemas/CommModel'</w:t>
      </w:r>
    </w:p>
    <w:p w14:paraId="1182B0B6" w14:textId="77777777" w:rsidR="00566FA2" w:rsidRDefault="00566FA2" w:rsidP="00566FA2">
      <w:pPr>
        <w:pStyle w:val="PL"/>
      </w:pPr>
      <w:r>
        <w:t xml:space="preserve">    CapabilityList:</w:t>
      </w:r>
    </w:p>
    <w:p w14:paraId="5DC1FECC" w14:textId="77777777" w:rsidR="00566FA2" w:rsidRDefault="00566FA2" w:rsidP="00566FA2">
      <w:pPr>
        <w:pStyle w:val="PL"/>
      </w:pPr>
      <w:r>
        <w:t xml:space="preserve">      type: array</w:t>
      </w:r>
    </w:p>
    <w:p w14:paraId="7658B94A" w14:textId="77777777" w:rsidR="00566FA2" w:rsidRDefault="00566FA2" w:rsidP="00566FA2">
      <w:pPr>
        <w:pStyle w:val="PL"/>
      </w:pPr>
      <w:r>
        <w:t xml:space="preserve">      items:</w:t>
      </w:r>
    </w:p>
    <w:p w14:paraId="44C93C46" w14:textId="77777777" w:rsidR="00566FA2" w:rsidRDefault="00566FA2" w:rsidP="00566FA2">
      <w:pPr>
        <w:pStyle w:val="PL"/>
      </w:pPr>
      <w:r>
        <w:t xml:space="preserve">        type: string</w:t>
      </w:r>
    </w:p>
    <w:p w14:paraId="771A34F3" w14:textId="77777777" w:rsidR="00566FA2" w:rsidRDefault="00566FA2" w:rsidP="00566FA2">
      <w:pPr>
        <w:pStyle w:val="PL"/>
      </w:pPr>
      <w:r>
        <w:t xml:space="preserve">    FiveQiDscpMapping:</w:t>
      </w:r>
    </w:p>
    <w:p w14:paraId="436E4138" w14:textId="77777777" w:rsidR="00566FA2" w:rsidRDefault="00566FA2" w:rsidP="00566FA2">
      <w:pPr>
        <w:pStyle w:val="PL"/>
      </w:pPr>
      <w:r>
        <w:t xml:space="preserve">      type: object</w:t>
      </w:r>
    </w:p>
    <w:p w14:paraId="77C8CD65" w14:textId="77777777" w:rsidR="00566FA2" w:rsidRDefault="00566FA2" w:rsidP="00566FA2">
      <w:pPr>
        <w:pStyle w:val="PL"/>
      </w:pPr>
      <w:r>
        <w:t xml:space="preserve">      properties:</w:t>
      </w:r>
    </w:p>
    <w:p w14:paraId="6D7C838A" w14:textId="77777777" w:rsidR="00566FA2" w:rsidRDefault="00566FA2" w:rsidP="00566FA2">
      <w:pPr>
        <w:pStyle w:val="PL"/>
      </w:pPr>
      <w:r>
        <w:t xml:space="preserve">        fiveQIValues:</w:t>
      </w:r>
    </w:p>
    <w:p w14:paraId="5CCF3C0B" w14:textId="77777777" w:rsidR="00566FA2" w:rsidRDefault="00566FA2" w:rsidP="00566FA2">
      <w:pPr>
        <w:pStyle w:val="PL"/>
      </w:pPr>
      <w:r>
        <w:t xml:space="preserve">          type: array</w:t>
      </w:r>
    </w:p>
    <w:p w14:paraId="153F5607" w14:textId="77777777" w:rsidR="00566FA2" w:rsidRDefault="00566FA2" w:rsidP="00566FA2">
      <w:pPr>
        <w:pStyle w:val="PL"/>
      </w:pPr>
      <w:r>
        <w:t xml:space="preserve">          items:</w:t>
      </w:r>
    </w:p>
    <w:p w14:paraId="39D410D4" w14:textId="77777777" w:rsidR="00566FA2" w:rsidRDefault="00566FA2" w:rsidP="00566FA2">
      <w:pPr>
        <w:pStyle w:val="PL"/>
      </w:pPr>
      <w:r>
        <w:t xml:space="preserve">            type: integer</w:t>
      </w:r>
    </w:p>
    <w:p w14:paraId="17965708" w14:textId="77777777" w:rsidR="00566FA2" w:rsidRDefault="00566FA2" w:rsidP="00566FA2">
      <w:pPr>
        <w:pStyle w:val="PL"/>
      </w:pPr>
      <w:r>
        <w:t xml:space="preserve">        dscp:</w:t>
      </w:r>
    </w:p>
    <w:p w14:paraId="7D95825A" w14:textId="77777777" w:rsidR="00566FA2" w:rsidRDefault="00566FA2" w:rsidP="00566FA2">
      <w:pPr>
        <w:pStyle w:val="PL"/>
      </w:pPr>
      <w:r>
        <w:t xml:space="preserve">          type: integer</w:t>
      </w:r>
    </w:p>
    <w:p w14:paraId="6BB6BC97" w14:textId="77777777" w:rsidR="00566FA2" w:rsidRDefault="00566FA2" w:rsidP="00566FA2">
      <w:pPr>
        <w:pStyle w:val="PL"/>
      </w:pPr>
      <w:r>
        <w:t xml:space="preserve">    SnssaiList:</w:t>
      </w:r>
    </w:p>
    <w:p w14:paraId="5C6DDD79" w14:textId="77777777" w:rsidR="00566FA2" w:rsidRDefault="00566FA2" w:rsidP="00566FA2">
      <w:pPr>
        <w:pStyle w:val="PL"/>
      </w:pPr>
      <w:r>
        <w:t xml:space="preserve">      type: array</w:t>
      </w:r>
    </w:p>
    <w:p w14:paraId="7DD64518" w14:textId="77777777" w:rsidR="00566FA2" w:rsidRDefault="00566FA2" w:rsidP="00566FA2">
      <w:pPr>
        <w:pStyle w:val="PL"/>
      </w:pPr>
      <w:r>
        <w:t xml:space="preserve">      items:</w:t>
      </w:r>
    </w:p>
    <w:p w14:paraId="20259744" w14:textId="77777777" w:rsidR="00566FA2" w:rsidRDefault="00566FA2" w:rsidP="00566FA2">
      <w:pPr>
        <w:pStyle w:val="PL"/>
      </w:pPr>
      <w:r>
        <w:t xml:space="preserve">        $ref: 'TS28541_NrNrm.yaml#/components/schemas/Snssai'</w:t>
      </w:r>
    </w:p>
    <w:p w14:paraId="5D28D4C2" w14:textId="77777777" w:rsidR="00566FA2" w:rsidRDefault="00566FA2" w:rsidP="00566FA2">
      <w:pPr>
        <w:pStyle w:val="PL"/>
      </w:pPr>
    </w:p>
    <w:p w14:paraId="0276F424" w14:textId="77777777" w:rsidR="00566FA2" w:rsidRDefault="00566FA2" w:rsidP="00566FA2">
      <w:pPr>
        <w:pStyle w:val="PL"/>
      </w:pPr>
      <w:r>
        <w:t xml:space="preserve">    PacketErrorRate:</w:t>
      </w:r>
    </w:p>
    <w:p w14:paraId="2880BE81" w14:textId="77777777" w:rsidR="00566FA2" w:rsidRDefault="00566FA2" w:rsidP="00566FA2">
      <w:pPr>
        <w:pStyle w:val="PL"/>
      </w:pPr>
      <w:r>
        <w:t xml:space="preserve">      type: object</w:t>
      </w:r>
    </w:p>
    <w:p w14:paraId="6E1921E5" w14:textId="77777777" w:rsidR="00566FA2" w:rsidRDefault="00566FA2" w:rsidP="00566FA2">
      <w:pPr>
        <w:pStyle w:val="PL"/>
      </w:pPr>
      <w:r>
        <w:t xml:space="preserve">      properties:</w:t>
      </w:r>
    </w:p>
    <w:p w14:paraId="55364686" w14:textId="77777777" w:rsidR="00566FA2" w:rsidRDefault="00566FA2" w:rsidP="00566FA2">
      <w:pPr>
        <w:pStyle w:val="PL"/>
      </w:pPr>
      <w:r>
        <w:t xml:space="preserve">        scalar:</w:t>
      </w:r>
    </w:p>
    <w:p w14:paraId="1E3C7818" w14:textId="77777777" w:rsidR="00566FA2" w:rsidRDefault="00566FA2" w:rsidP="00566FA2">
      <w:pPr>
        <w:pStyle w:val="PL"/>
      </w:pPr>
      <w:r>
        <w:t xml:space="preserve">          type: integer</w:t>
      </w:r>
    </w:p>
    <w:p w14:paraId="10D7FC66" w14:textId="77777777" w:rsidR="00566FA2" w:rsidRDefault="00566FA2" w:rsidP="00566FA2">
      <w:pPr>
        <w:pStyle w:val="PL"/>
      </w:pPr>
      <w:r>
        <w:t xml:space="preserve">        exponent:</w:t>
      </w:r>
    </w:p>
    <w:p w14:paraId="48FA9A10" w14:textId="77777777" w:rsidR="00566FA2" w:rsidRDefault="00566FA2" w:rsidP="00566FA2">
      <w:pPr>
        <w:pStyle w:val="PL"/>
      </w:pPr>
      <w:r>
        <w:t xml:space="preserve">          type: integer</w:t>
      </w:r>
    </w:p>
    <w:p w14:paraId="50F53CD1" w14:textId="77777777" w:rsidR="00566FA2" w:rsidRDefault="00566FA2" w:rsidP="00566FA2">
      <w:pPr>
        <w:pStyle w:val="PL"/>
      </w:pPr>
      <w:r>
        <w:t xml:space="preserve">    FiveQICharacteristics:</w:t>
      </w:r>
    </w:p>
    <w:p w14:paraId="6B2AF211" w14:textId="77777777" w:rsidR="00566FA2" w:rsidRDefault="00566FA2" w:rsidP="00566FA2">
      <w:pPr>
        <w:pStyle w:val="PL"/>
      </w:pPr>
      <w:r>
        <w:t xml:space="preserve">      type: object</w:t>
      </w:r>
    </w:p>
    <w:p w14:paraId="699575B4" w14:textId="77777777" w:rsidR="00566FA2" w:rsidRDefault="00566FA2" w:rsidP="00566FA2">
      <w:pPr>
        <w:pStyle w:val="PL"/>
      </w:pPr>
      <w:r>
        <w:t xml:space="preserve">      properties:</w:t>
      </w:r>
    </w:p>
    <w:p w14:paraId="25D15A3A" w14:textId="77777777" w:rsidR="00566FA2" w:rsidRDefault="00566FA2" w:rsidP="00566FA2">
      <w:pPr>
        <w:pStyle w:val="PL"/>
      </w:pPr>
      <w:r>
        <w:t xml:space="preserve">        fiveQIValue:</w:t>
      </w:r>
    </w:p>
    <w:p w14:paraId="6B7F22C2" w14:textId="77777777" w:rsidR="00566FA2" w:rsidRDefault="00566FA2" w:rsidP="00566FA2">
      <w:pPr>
        <w:pStyle w:val="PL"/>
      </w:pPr>
      <w:r>
        <w:t xml:space="preserve">          type: integer</w:t>
      </w:r>
    </w:p>
    <w:p w14:paraId="07655574" w14:textId="77777777" w:rsidR="00566FA2" w:rsidRDefault="00566FA2" w:rsidP="00566FA2">
      <w:pPr>
        <w:pStyle w:val="PL"/>
      </w:pPr>
      <w:r>
        <w:t xml:space="preserve">        resourceType:</w:t>
      </w:r>
    </w:p>
    <w:p w14:paraId="558C090C" w14:textId="77777777" w:rsidR="00566FA2" w:rsidRDefault="00566FA2" w:rsidP="00566FA2">
      <w:pPr>
        <w:pStyle w:val="PL"/>
      </w:pPr>
      <w:r>
        <w:t xml:space="preserve">          type: string</w:t>
      </w:r>
    </w:p>
    <w:p w14:paraId="7843FD41" w14:textId="77777777" w:rsidR="00566FA2" w:rsidRDefault="00566FA2" w:rsidP="00566FA2">
      <w:pPr>
        <w:pStyle w:val="PL"/>
      </w:pPr>
      <w:r>
        <w:t xml:space="preserve">          enum:</w:t>
      </w:r>
    </w:p>
    <w:p w14:paraId="63579608" w14:textId="77777777" w:rsidR="00566FA2" w:rsidRDefault="00566FA2" w:rsidP="00566FA2">
      <w:pPr>
        <w:pStyle w:val="PL"/>
      </w:pPr>
      <w:r>
        <w:t xml:space="preserve">            - GBR</w:t>
      </w:r>
    </w:p>
    <w:p w14:paraId="32238EA5" w14:textId="77777777" w:rsidR="00566FA2" w:rsidRDefault="00566FA2" w:rsidP="00566FA2">
      <w:pPr>
        <w:pStyle w:val="PL"/>
      </w:pPr>
      <w:r>
        <w:t xml:space="preserve">            - NonGBR</w:t>
      </w:r>
    </w:p>
    <w:p w14:paraId="19240C56" w14:textId="77777777" w:rsidR="00566FA2" w:rsidRDefault="00566FA2" w:rsidP="00566FA2">
      <w:pPr>
        <w:pStyle w:val="PL"/>
      </w:pPr>
      <w:r>
        <w:t xml:space="preserve">        priorityLevel:</w:t>
      </w:r>
    </w:p>
    <w:p w14:paraId="16FA0228" w14:textId="77777777" w:rsidR="00566FA2" w:rsidRDefault="00566FA2" w:rsidP="00566FA2">
      <w:pPr>
        <w:pStyle w:val="PL"/>
      </w:pPr>
      <w:r>
        <w:t xml:space="preserve">          type: integer</w:t>
      </w:r>
    </w:p>
    <w:p w14:paraId="103173E1" w14:textId="77777777" w:rsidR="00566FA2" w:rsidRDefault="00566FA2" w:rsidP="00566FA2">
      <w:pPr>
        <w:pStyle w:val="PL"/>
      </w:pPr>
      <w:r>
        <w:t xml:space="preserve">        packetDelayBudget:</w:t>
      </w:r>
    </w:p>
    <w:p w14:paraId="54372CD1" w14:textId="77777777" w:rsidR="00566FA2" w:rsidRDefault="00566FA2" w:rsidP="00566FA2">
      <w:pPr>
        <w:pStyle w:val="PL"/>
      </w:pPr>
      <w:r>
        <w:t xml:space="preserve">          type: integer</w:t>
      </w:r>
    </w:p>
    <w:p w14:paraId="63BF42F6" w14:textId="77777777" w:rsidR="00566FA2" w:rsidRDefault="00566FA2" w:rsidP="00566FA2">
      <w:pPr>
        <w:pStyle w:val="PL"/>
      </w:pPr>
      <w:r>
        <w:t xml:space="preserve">        packetErrorRate:</w:t>
      </w:r>
    </w:p>
    <w:p w14:paraId="3B78CCEE" w14:textId="77777777" w:rsidR="00566FA2" w:rsidRDefault="00566FA2" w:rsidP="00566FA2">
      <w:pPr>
        <w:pStyle w:val="PL"/>
      </w:pPr>
      <w:r>
        <w:t xml:space="preserve">          $ref: '#/components/schemas/PacketErrorRate'</w:t>
      </w:r>
    </w:p>
    <w:p w14:paraId="245AA014" w14:textId="77777777" w:rsidR="00566FA2" w:rsidRDefault="00566FA2" w:rsidP="00566FA2">
      <w:pPr>
        <w:pStyle w:val="PL"/>
      </w:pPr>
      <w:r>
        <w:t xml:space="preserve">        averagingWindow:</w:t>
      </w:r>
    </w:p>
    <w:p w14:paraId="43BBDC08" w14:textId="77777777" w:rsidR="00566FA2" w:rsidRDefault="00566FA2" w:rsidP="00566FA2">
      <w:pPr>
        <w:pStyle w:val="PL"/>
      </w:pPr>
      <w:r>
        <w:t xml:space="preserve">          type: integer</w:t>
      </w:r>
    </w:p>
    <w:p w14:paraId="18F504A9" w14:textId="77777777" w:rsidR="00566FA2" w:rsidRDefault="00566FA2" w:rsidP="00566FA2">
      <w:pPr>
        <w:pStyle w:val="PL"/>
      </w:pPr>
      <w:r>
        <w:t xml:space="preserve">        maximumDataBurstVolume:</w:t>
      </w:r>
    </w:p>
    <w:p w14:paraId="0AC09480" w14:textId="77777777" w:rsidR="00566FA2" w:rsidRDefault="00566FA2" w:rsidP="00566FA2">
      <w:pPr>
        <w:pStyle w:val="PL"/>
      </w:pPr>
      <w:r>
        <w:t xml:space="preserve">          type: integer</w:t>
      </w:r>
    </w:p>
    <w:p w14:paraId="190DA275" w14:textId="77777777" w:rsidR="00566FA2" w:rsidRDefault="00566FA2" w:rsidP="00566FA2">
      <w:pPr>
        <w:pStyle w:val="PL"/>
      </w:pPr>
    </w:p>
    <w:p w14:paraId="3B1E1F92" w14:textId="77777777" w:rsidR="00566FA2" w:rsidRDefault="00566FA2" w:rsidP="00566FA2">
      <w:pPr>
        <w:pStyle w:val="PL"/>
      </w:pPr>
    </w:p>
    <w:p w14:paraId="0DADFF4E" w14:textId="77777777" w:rsidR="00566FA2" w:rsidRDefault="00566FA2" w:rsidP="00566FA2">
      <w:pPr>
        <w:pStyle w:val="PL"/>
      </w:pPr>
      <w:r>
        <w:t xml:space="preserve">    GtpUPathDelayThresholdsType:</w:t>
      </w:r>
    </w:p>
    <w:p w14:paraId="67280FF3" w14:textId="77777777" w:rsidR="00566FA2" w:rsidRDefault="00566FA2" w:rsidP="00566FA2">
      <w:pPr>
        <w:pStyle w:val="PL"/>
      </w:pPr>
      <w:r>
        <w:t xml:space="preserve">      type: object</w:t>
      </w:r>
    </w:p>
    <w:p w14:paraId="06F8DB76" w14:textId="77777777" w:rsidR="00566FA2" w:rsidRDefault="00566FA2" w:rsidP="00566FA2">
      <w:pPr>
        <w:pStyle w:val="PL"/>
      </w:pPr>
      <w:r>
        <w:t xml:space="preserve">      properties:</w:t>
      </w:r>
    </w:p>
    <w:p w14:paraId="1407ECDA" w14:textId="77777777" w:rsidR="00566FA2" w:rsidRDefault="00566FA2" w:rsidP="00566FA2">
      <w:pPr>
        <w:pStyle w:val="PL"/>
      </w:pPr>
      <w:r>
        <w:t xml:space="preserve">        n3AveragePacketDelayThreshold:</w:t>
      </w:r>
    </w:p>
    <w:p w14:paraId="0F161667" w14:textId="77777777" w:rsidR="00566FA2" w:rsidRDefault="00566FA2" w:rsidP="00566FA2">
      <w:pPr>
        <w:pStyle w:val="PL"/>
      </w:pPr>
      <w:r>
        <w:t xml:space="preserve">          type: integer</w:t>
      </w:r>
    </w:p>
    <w:p w14:paraId="5D663187" w14:textId="77777777" w:rsidR="00566FA2" w:rsidRDefault="00566FA2" w:rsidP="00566FA2">
      <w:pPr>
        <w:pStyle w:val="PL"/>
      </w:pPr>
      <w:r>
        <w:t xml:space="preserve">        n3MinPacketDelayThreshold:</w:t>
      </w:r>
    </w:p>
    <w:p w14:paraId="3486E627" w14:textId="77777777" w:rsidR="00566FA2" w:rsidRDefault="00566FA2" w:rsidP="00566FA2">
      <w:pPr>
        <w:pStyle w:val="PL"/>
      </w:pPr>
      <w:r>
        <w:t xml:space="preserve">          type: integer</w:t>
      </w:r>
    </w:p>
    <w:p w14:paraId="36384567" w14:textId="77777777" w:rsidR="00566FA2" w:rsidRDefault="00566FA2" w:rsidP="00566FA2">
      <w:pPr>
        <w:pStyle w:val="PL"/>
      </w:pPr>
      <w:r>
        <w:t xml:space="preserve">        n3MaxPacketDelayThreshold:</w:t>
      </w:r>
    </w:p>
    <w:p w14:paraId="27CB5517" w14:textId="77777777" w:rsidR="00566FA2" w:rsidRDefault="00566FA2" w:rsidP="00566FA2">
      <w:pPr>
        <w:pStyle w:val="PL"/>
      </w:pPr>
      <w:r>
        <w:t xml:space="preserve">          type: integer</w:t>
      </w:r>
    </w:p>
    <w:p w14:paraId="3E8C1093" w14:textId="77777777" w:rsidR="00566FA2" w:rsidRDefault="00566FA2" w:rsidP="00566FA2">
      <w:pPr>
        <w:pStyle w:val="PL"/>
      </w:pPr>
      <w:r>
        <w:t xml:space="preserve">        n9AveragePacketDelayThreshold:</w:t>
      </w:r>
    </w:p>
    <w:p w14:paraId="1E649A3E" w14:textId="77777777" w:rsidR="00566FA2" w:rsidRDefault="00566FA2" w:rsidP="00566FA2">
      <w:pPr>
        <w:pStyle w:val="PL"/>
      </w:pPr>
      <w:r>
        <w:t xml:space="preserve">          type: integer</w:t>
      </w:r>
    </w:p>
    <w:p w14:paraId="147DF0E7" w14:textId="77777777" w:rsidR="00566FA2" w:rsidRDefault="00566FA2" w:rsidP="00566FA2">
      <w:pPr>
        <w:pStyle w:val="PL"/>
      </w:pPr>
      <w:r>
        <w:t xml:space="preserve">        n9MinPacketDelayThreshold:</w:t>
      </w:r>
    </w:p>
    <w:p w14:paraId="3E8F801F" w14:textId="77777777" w:rsidR="00566FA2" w:rsidRDefault="00566FA2" w:rsidP="00566FA2">
      <w:pPr>
        <w:pStyle w:val="PL"/>
      </w:pPr>
      <w:r>
        <w:t xml:space="preserve">          type: integer</w:t>
      </w:r>
    </w:p>
    <w:p w14:paraId="2232F390" w14:textId="77777777" w:rsidR="00566FA2" w:rsidRDefault="00566FA2" w:rsidP="00566FA2">
      <w:pPr>
        <w:pStyle w:val="PL"/>
      </w:pPr>
      <w:r>
        <w:t xml:space="preserve">        n9MaxPacketDelayThreshold:</w:t>
      </w:r>
    </w:p>
    <w:p w14:paraId="17B6AE09" w14:textId="77777777" w:rsidR="00566FA2" w:rsidRDefault="00566FA2" w:rsidP="00566FA2">
      <w:pPr>
        <w:pStyle w:val="PL"/>
      </w:pPr>
      <w:r>
        <w:t xml:space="preserve">          type: integer</w:t>
      </w:r>
    </w:p>
    <w:p w14:paraId="563F5720" w14:textId="77777777" w:rsidR="00566FA2" w:rsidRDefault="00566FA2" w:rsidP="00566FA2">
      <w:pPr>
        <w:pStyle w:val="PL"/>
      </w:pPr>
      <w:r>
        <w:t xml:space="preserve">    QFPacketDelayThresholdsType:</w:t>
      </w:r>
    </w:p>
    <w:p w14:paraId="56FE47E1" w14:textId="77777777" w:rsidR="00566FA2" w:rsidRDefault="00566FA2" w:rsidP="00566FA2">
      <w:pPr>
        <w:pStyle w:val="PL"/>
      </w:pPr>
      <w:r>
        <w:t xml:space="preserve">      type: object</w:t>
      </w:r>
    </w:p>
    <w:p w14:paraId="74187A19" w14:textId="77777777" w:rsidR="00566FA2" w:rsidRDefault="00566FA2" w:rsidP="00566FA2">
      <w:pPr>
        <w:pStyle w:val="PL"/>
      </w:pPr>
      <w:r>
        <w:t xml:space="preserve">      properties:</w:t>
      </w:r>
    </w:p>
    <w:p w14:paraId="6A10F87B" w14:textId="77777777" w:rsidR="00566FA2" w:rsidRDefault="00566FA2" w:rsidP="00566FA2">
      <w:pPr>
        <w:pStyle w:val="PL"/>
      </w:pPr>
      <w:r>
        <w:t xml:space="preserve">        thresholdDl:</w:t>
      </w:r>
    </w:p>
    <w:p w14:paraId="28197A00" w14:textId="77777777" w:rsidR="00566FA2" w:rsidRDefault="00566FA2" w:rsidP="00566FA2">
      <w:pPr>
        <w:pStyle w:val="PL"/>
      </w:pPr>
      <w:r>
        <w:t xml:space="preserve">          type: integer</w:t>
      </w:r>
    </w:p>
    <w:p w14:paraId="746A1A61" w14:textId="77777777" w:rsidR="00566FA2" w:rsidRDefault="00566FA2" w:rsidP="00566FA2">
      <w:pPr>
        <w:pStyle w:val="PL"/>
      </w:pPr>
      <w:r>
        <w:t xml:space="preserve">        thresholdUl:</w:t>
      </w:r>
    </w:p>
    <w:p w14:paraId="2582E6EA" w14:textId="77777777" w:rsidR="00566FA2" w:rsidRDefault="00566FA2" w:rsidP="00566FA2">
      <w:pPr>
        <w:pStyle w:val="PL"/>
      </w:pPr>
      <w:r>
        <w:t xml:space="preserve">          type: integer</w:t>
      </w:r>
    </w:p>
    <w:p w14:paraId="29E1533C" w14:textId="77777777" w:rsidR="00566FA2" w:rsidRDefault="00566FA2" w:rsidP="00566FA2">
      <w:pPr>
        <w:pStyle w:val="PL"/>
      </w:pPr>
      <w:r>
        <w:t xml:space="preserve">        thresholdRtt:</w:t>
      </w:r>
    </w:p>
    <w:p w14:paraId="4442EF6D" w14:textId="77777777" w:rsidR="00566FA2" w:rsidRDefault="00566FA2" w:rsidP="00566FA2">
      <w:pPr>
        <w:pStyle w:val="PL"/>
      </w:pPr>
      <w:r>
        <w:t xml:space="preserve">          type: integer</w:t>
      </w:r>
    </w:p>
    <w:p w14:paraId="56E7FF24" w14:textId="77777777" w:rsidR="00566FA2" w:rsidRDefault="00566FA2" w:rsidP="00566FA2">
      <w:pPr>
        <w:pStyle w:val="PL"/>
      </w:pPr>
    </w:p>
    <w:p w14:paraId="1D33DA0D" w14:textId="77777777" w:rsidR="00566FA2" w:rsidRDefault="00566FA2" w:rsidP="00566FA2">
      <w:pPr>
        <w:pStyle w:val="PL"/>
      </w:pPr>
      <w:r>
        <w:t xml:space="preserve">    QosData:</w:t>
      </w:r>
    </w:p>
    <w:p w14:paraId="6940F39F" w14:textId="77777777" w:rsidR="00566FA2" w:rsidRDefault="00566FA2" w:rsidP="00566FA2">
      <w:pPr>
        <w:pStyle w:val="PL"/>
      </w:pPr>
      <w:r>
        <w:t xml:space="preserve">      type: object</w:t>
      </w:r>
    </w:p>
    <w:p w14:paraId="7BCEFEDD" w14:textId="77777777" w:rsidR="00566FA2" w:rsidRDefault="00566FA2" w:rsidP="00566FA2">
      <w:pPr>
        <w:pStyle w:val="PL"/>
      </w:pPr>
      <w:r>
        <w:t xml:space="preserve">      properties:</w:t>
      </w:r>
    </w:p>
    <w:p w14:paraId="4F1457E6" w14:textId="77777777" w:rsidR="00566FA2" w:rsidRDefault="00566FA2" w:rsidP="00566FA2">
      <w:pPr>
        <w:pStyle w:val="PL"/>
      </w:pPr>
      <w:r>
        <w:t xml:space="preserve">        qosId:</w:t>
      </w:r>
    </w:p>
    <w:p w14:paraId="5A7CF6E2" w14:textId="77777777" w:rsidR="00566FA2" w:rsidRDefault="00566FA2" w:rsidP="00566FA2">
      <w:pPr>
        <w:pStyle w:val="PL"/>
      </w:pPr>
      <w:r>
        <w:t xml:space="preserve">          type: string</w:t>
      </w:r>
    </w:p>
    <w:p w14:paraId="07181E43" w14:textId="77777777" w:rsidR="00566FA2" w:rsidRDefault="00566FA2" w:rsidP="00566FA2">
      <w:pPr>
        <w:pStyle w:val="PL"/>
      </w:pPr>
      <w:r>
        <w:t xml:space="preserve">        fiveQIValue:</w:t>
      </w:r>
    </w:p>
    <w:p w14:paraId="434DA1DE" w14:textId="77777777" w:rsidR="00566FA2" w:rsidRDefault="00566FA2" w:rsidP="00566FA2">
      <w:pPr>
        <w:pStyle w:val="PL"/>
      </w:pPr>
      <w:r>
        <w:t xml:space="preserve">          type: integer</w:t>
      </w:r>
    </w:p>
    <w:p w14:paraId="14479DF7" w14:textId="77777777" w:rsidR="00566FA2" w:rsidRDefault="00566FA2" w:rsidP="00566FA2">
      <w:pPr>
        <w:pStyle w:val="PL"/>
      </w:pPr>
      <w:r>
        <w:t xml:space="preserve">        maxbrUl:</w:t>
      </w:r>
    </w:p>
    <w:p w14:paraId="1A83B7D1" w14:textId="77777777" w:rsidR="00566FA2" w:rsidRDefault="00566FA2" w:rsidP="00566FA2">
      <w:pPr>
        <w:pStyle w:val="PL"/>
      </w:pPr>
      <w:r>
        <w:t xml:space="preserve">          $ref: 'TS29571_CommonData.yaml#/components/schemas/BitRateRm'</w:t>
      </w:r>
    </w:p>
    <w:p w14:paraId="4A2F9169" w14:textId="77777777" w:rsidR="00566FA2" w:rsidRDefault="00566FA2" w:rsidP="00566FA2">
      <w:pPr>
        <w:pStyle w:val="PL"/>
      </w:pPr>
      <w:r>
        <w:t xml:space="preserve">        maxbrDl:</w:t>
      </w:r>
    </w:p>
    <w:p w14:paraId="1DEA43BC" w14:textId="77777777" w:rsidR="00566FA2" w:rsidRDefault="00566FA2" w:rsidP="00566FA2">
      <w:pPr>
        <w:pStyle w:val="PL"/>
      </w:pPr>
      <w:r>
        <w:t xml:space="preserve">          $ref: 'TS29571_CommonData.yaml#/components/schemas/BitRateRm'</w:t>
      </w:r>
    </w:p>
    <w:p w14:paraId="3F354DED" w14:textId="77777777" w:rsidR="00566FA2" w:rsidRDefault="00566FA2" w:rsidP="00566FA2">
      <w:pPr>
        <w:pStyle w:val="PL"/>
      </w:pPr>
      <w:r>
        <w:t xml:space="preserve">        gbrUl:</w:t>
      </w:r>
    </w:p>
    <w:p w14:paraId="7AFB53A3" w14:textId="77777777" w:rsidR="00566FA2" w:rsidRDefault="00566FA2" w:rsidP="00566FA2">
      <w:pPr>
        <w:pStyle w:val="PL"/>
      </w:pPr>
      <w:r>
        <w:t xml:space="preserve">          $ref: 'TS29571_CommonData.yaml#/components/schemas/BitRateRm'</w:t>
      </w:r>
    </w:p>
    <w:p w14:paraId="16C48C8D" w14:textId="77777777" w:rsidR="00566FA2" w:rsidRDefault="00566FA2" w:rsidP="00566FA2">
      <w:pPr>
        <w:pStyle w:val="PL"/>
      </w:pPr>
      <w:r>
        <w:t xml:space="preserve">        gbrDl:</w:t>
      </w:r>
    </w:p>
    <w:p w14:paraId="0D50CC47" w14:textId="77777777" w:rsidR="00566FA2" w:rsidRDefault="00566FA2" w:rsidP="00566FA2">
      <w:pPr>
        <w:pStyle w:val="PL"/>
      </w:pPr>
      <w:r>
        <w:t xml:space="preserve">          $ref: 'TS29571_CommonData.yaml#/components/schemas/BitRateRm'</w:t>
      </w:r>
    </w:p>
    <w:p w14:paraId="6FB9651B" w14:textId="77777777" w:rsidR="00566FA2" w:rsidRDefault="00566FA2" w:rsidP="00566FA2">
      <w:pPr>
        <w:pStyle w:val="PL"/>
      </w:pPr>
      <w:r>
        <w:t xml:space="preserve">        arp:</w:t>
      </w:r>
    </w:p>
    <w:p w14:paraId="3668A82F" w14:textId="77777777" w:rsidR="00566FA2" w:rsidRDefault="00566FA2" w:rsidP="00566FA2">
      <w:pPr>
        <w:pStyle w:val="PL"/>
      </w:pPr>
      <w:r>
        <w:t xml:space="preserve">          $ref: 'TS29571_CommonData.yaml#/components/schemas/Arp'</w:t>
      </w:r>
    </w:p>
    <w:p w14:paraId="6808D1C9" w14:textId="77777777" w:rsidR="00566FA2" w:rsidRDefault="00566FA2" w:rsidP="00566FA2">
      <w:pPr>
        <w:pStyle w:val="PL"/>
      </w:pPr>
      <w:r>
        <w:t xml:space="preserve">        qosNotificationControl:</w:t>
      </w:r>
    </w:p>
    <w:p w14:paraId="35650D7F" w14:textId="77777777" w:rsidR="00566FA2" w:rsidRDefault="00566FA2" w:rsidP="00566FA2">
      <w:pPr>
        <w:pStyle w:val="PL"/>
      </w:pPr>
      <w:r>
        <w:t xml:space="preserve">          type: boolean</w:t>
      </w:r>
    </w:p>
    <w:p w14:paraId="00C3962F" w14:textId="77777777" w:rsidR="00566FA2" w:rsidRDefault="00566FA2" w:rsidP="00566FA2">
      <w:pPr>
        <w:pStyle w:val="PL"/>
      </w:pPr>
      <w:r>
        <w:t xml:space="preserve">        reflectiveQos:</w:t>
      </w:r>
    </w:p>
    <w:p w14:paraId="6A6542C4" w14:textId="77777777" w:rsidR="00566FA2" w:rsidRDefault="00566FA2" w:rsidP="00566FA2">
      <w:pPr>
        <w:pStyle w:val="PL"/>
      </w:pPr>
      <w:r>
        <w:t xml:space="preserve">          type: boolean</w:t>
      </w:r>
    </w:p>
    <w:p w14:paraId="49BF5429" w14:textId="77777777" w:rsidR="00566FA2" w:rsidRDefault="00566FA2" w:rsidP="00566FA2">
      <w:pPr>
        <w:pStyle w:val="PL"/>
      </w:pPr>
      <w:r>
        <w:t xml:space="preserve">        sharingKeyDl:</w:t>
      </w:r>
    </w:p>
    <w:p w14:paraId="4C0C90F8" w14:textId="77777777" w:rsidR="00566FA2" w:rsidRDefault="00566FA2" w:rsidP="00566FA2">
      <w:pPr>
        <w:pStyle w:val="PL"/>
      </w:pPr>
      <w:r>
        <w:t xml:space="preserve">          type: string</w:t>
      </w:r>
    </w:p>
    <w:p w14:paraId="19225F66" w14:textId="77777777" w:rsidR="00566FA2" w:rsidRDefault="00566FA2" w:rsidP="00566FA2">
      <w:pPr>
        <w:pStyle w:val="PL"/>
      </w:pPr>
      <w:r>
        <w:t xml:space="preserve">        sharingKeyUl:</w:t>
      </w:r>
    </w:p>
    <w:p w14:paraId="56B295B5" w14:textId="77777777" w:rsidR="00566FA2" w:rsidRDefault="00566FA2" w:rsidP="00566FA2">
      <w:pPr>
        <w:pStyle w:val="PL"/>
      </w:pPr>
      <w:r>
        <w:t xml:space="preserve">          type: string</w:t>
      </w:r>
    </w:p>
    <w:p w14:paraId="1C262FCD" w14:textId="77777777" w:rsidR="00566FA2" w:rsidRDefault="00566FA2" w:rsidP="00566FA2">
      <w:pPr>
        <w:pStyle w:val="PL"/>
      </w:pPr>
      <w:r>
        <w:t xml:space="preserve">        maxPacketLossRateDl:</w:t>
      </w:r>
    </w:p>
    <w:p w14:paraId="0004864C" w14:textId="77777777" w:rsidR="00566FA2" w:rsidRDefault="00566FA2" w:rsidP="00566FA2">
      <w:pPr>
        <w:pStyle w:val="PL"/>
      </w:pPr>
      <w:r>
        <w:t xml:space="preserve">          $ref: 'TS29571_CommonData.yaml#/components/schemas/PacketLossRateRm'</w:t>
      </w:r>
    </w:p>
    <w:p w14:paraId="48A0B546" w14:textId="77777777" w:rsidR="00566FA2" w:rsidRDefault="00566FA2" w:rsidP="00566FA2">
      <w:pPr>
        <w:pStyle w:val="PL"/>
      </w:pPr>
      <w:r>
        <w:t xml:space="preserve">        maxPacketLossRateUl:</w:t>
      </w:r>
    </w:p>
    <w:p w14:paraId="585729F4" w14:textId="77777777" w:rsidR="00566FA2" w:rsidRDefault="00566FA2" w:rsidP="00566FA2">
      <w:pPr>
        <w:pStyle w:val="PL"/>
      </w:pPr>
      <w:r>
        <w:t xml:space="preserve">          $ref: 'TS29571_CommonData.yaml#/components/schemas/PacketLossRateRm'</w:t>
      </w:r>
    </w:p>
    <w:p w14:paraId="22F15015" w14:textId="77777777" w:rsidR="00566FA2" w:rsidRDefault="00566FA2" w:rsidP="00566FA2">
      <w:pPr>
        <w:pStyle w:val="PL"/>
      </w:pPr>
      <w:r>
        <w:t xml:space="preserve">        extMaxDataBurstVol:</w:t>
      </w:r>
    </w:p>
    <w:p w14:paraId="1E99F253" w14:textId="77777777" w:rsidR="00566FA2" w:rsidRDefault="00566FA2" w:rsidP="00566FA2">
      <w:pPr>
        <w:pStyle w:val="PL"/>
      </w:pPr>
      <w:r>
        <w:t xml:space="preserve">          $ref: 'TS29571_CommonData.yaml#/components/schemas/ExtMaxDataBurstVolRm'</w:t>
      </w:r>
    </w:p>
    <w:p w14:paraId="12F21294" w14:textId="77777777" w:rsidR="00566FA2" w:rsidRDefault="00566FA2" w:rsidP="00566FA2">
      <w:pPr>
        <w:pStyle w:val="PL"/>
      </w:pPr>
    </w:p>
    <w:p w14:paraId="6BBF629F" w14:textId="77777777" w:rsidR="00566FA2" w:rsidRDefault="00566FA2" w:rsidP="00566FA2">
      <w:pPr>
        <w:pStyle w:val="PL"/>
      </w:pPr>
      <w:r>
        <w:t xml:space="preserve">    QosDataList:</w:t>
      </w:r>
    </w:p>
    <w:p w14:paraId="28376A12" w14:textId="77777777" w:rsidR="00566FA2" w:rsidRDefault="00566FA2" w:rsidP="00566FA2">
      <w:pPr>
        <w:pStyle w:val="PL"/>
      </w:pPr>
      <w:r>
        <w:t xml:space="preserve">      type: array</w:t>
      </w:r>
    </w:p>
    <w:p w14:paraId="70ECF533" w14:textId="77777777" w:rsidR="00566FA2" w:rsidRDefault="00566FA2" w:rsidP="00566FA2">
      <w:pPr>
        <w:pStyle w:val="PL"/>
      </w:pPr>
      <w:r>
        <w:t xml:space="preserve">      items:</w:t>
      </w:r>
    </w:p>
    <w:p w14:paraId="4D879C5D" w14:textId="77777777" w:rsidR="00566FA2" w:rsidRDefault="00566FA2" w:rsidP="00566FA2">
      <w:pPr>
        <w:pStyle w:val="PL"/>
      </w:pPr>
      <w:r>
        <w:t xml:space="preserve">        $ref: '#/components/schemas/QosData'</w:t>
      </w:r>
    </w:p>
    <w:p w14:paraId="668678EB" w14:textId="77777777" w:rsidR="00566FA2" w:rsidRDefault="00566FA2" w:rsidP="00566FA2">
      <w:pPr>
        <w:pStyle w:val="PL"/>
      </w:pPr>
    </w:p>
    <w:p w14:paraId="4FD9C71B" w14:textId="77777777" w:rsidR="00566FA2" w:rsidRDefault="00566FA2" w:rsidP="00566FA2">
      <w:pPr>
        <w:pStyle w:val="PL"/>
      </w:pPr>
      <w:r>
        <w:t xml:space="preserve">    SteeringMode:</w:t>
      </w:r>
    </w:p>
    <w:p w14:paraId="70B83AAF" w14:textId="77777777" w:rsidR="00566FA2" w:rsidRDefault="00566FA2" w:rsidP="00566FA2">
      <w:pPr>
        <w:pStyle w:val="PL"/>
      </w:pPr>
      <w:r>
        <w:t xml:space="preserve">      type: object</w:t>
      </w:r>
    </w:p>
    <w:p w14:paraId="66B050A5" w14:textId="77777777" w:rsidR="00566FA2" w:rsidRDefault="00566FA2" w:rsidP="00566FA2">
      <w:pPr>
        <w:pStyle w:val="PL"/>
      </w:pPr>
      <w:r>
        <w:t xml:space="preserve">      properties:</w:t>
      </w:r>
    </w:p>
    <w:p w14:paraId="1512BA90" w14:textId="77777777" w:rsidR="00566FA2" w:rsidRDefault="00566FA2" w:rsidP="00566FA2">
      <w:pPr>
        <w:pStyle w:val="PL"/>
      </w:pPr>
      <w:r>
        <w:t xml:space="preserve">        steerModeValue:</w:t>
      </w:r>
    </w:p>
    <w:p w14:paraId="0A8BDA04" w14:textId="77777777" w:rsidR="00566FA2" w:rsidRDefault="00566FA2" w:rsidP="00566FA2">
      <w:pPr>
        <w:pStyle w:val="PL"/>
      </w:pPr>
      <w:r>
        <w:t xml:space="preserve">          $ref: 'TS29512_Npcf_SMPolicyControl.yaml#/components/schemas/SteerModeValue'</w:t>
      </w:r>
    </w:p>
    <w:p w14:paraId="32378BAB" w14:textId="77777777" w:rsidR="00566FA2" w:rsidRDefault="00566FA2" w:rsidP="00566FA2">
      <w:pPr>
        <w:pStyle w:val="PL"/>
      </w:pPr>
      <w:r>
        <w:t xml:space="preserve">        active:</w:t>
      </w:r>
    </w:p>
    <w:p w14:paraId="17F5EC26" w14:textId="77777777" w:rsidR="00566FA2" w:rsidRDefault="00566FA2" w:rsidP="00566FA2">
      <w:pPr>
        <w:pStyle w:val="PL"/>
      </w:pPr>
      <w:r>
        <w:t xml:space="preserve">          $ref: 'TS29571_CommonData.yaml#/components/schemas/AccessType'</w:t>
      </w:r>
    </w:p>
    <w:p w14:paraId="50713D27" w14:textId="77777777" w:rsidR="00566FA2" w:rsidRDefault="00566FA2" w:rsidP="00566FA2">
      <w:pPr>
        <w:pStyle w:val="PL"/>
      </w:pPr>
      <w:r>
        <w:t xml:space="preserve">        standby:</w:t>
      </w:r>
    </w:p>
    <w:p w14:paraId="2343E8B9" w14:textId="77777777" w:rsidR="00566FA2" w:rsidRDefault="00566FA2" w:rsidP="00566FA2">
      <w:pPr>
        <w:pStyle w:val="PL"/>
      </w:pPr>
      <w:r>
        <w:t xml:space="preserve">          $ref: 'TS29571_CommonData.yaml#/components/schemas/AccessTypeRm'</w:t>
      </w:r>
    </w:p>
    <w:p w14:paraId="7F43B5BA" w14:textId="77777777" w:rsidR="00566FA2" w:rsidRDefault="00566FA2" w:rsidP="00566FA2">
      <w:pPr>
        <w:pStyle w:val="PL"/>
      </w:pPr>
      <w:r>
        <w:t xml:space="preserve">        threeGLoad:</w:t>
      </w:r>
    </w:p>
    <w:p w14:paraId="639FAD6F" w14:textId="77777777" w:rsidR="00566FA2" w:rsidRDefault="00566FA2" w:rsidP="00566FA2">
      <w:pPr>
        <w:pStyle w:val="PL"/>
      </w:pPr>
      <w:r>
        <w:t xml:space="preserve">          $ref: 'TS29571_CommonData.yaml#/components/schemas/Uinteger'</w:t>
      </w:r>
    </w:p>
    <w:p w14:paraId="7FCD67BE" w14:textId="77777777" w:rsidR="00566FA2" w:rsidRDefault="00566FA2" w:rsidP="00566FA2">
      <w:pPr>
        <w:pStyle w:val="PL"/>
      </w:pPr>
      <w:r>
        <w:t xml:space="preserve">        prioAcc:</w:t>
      </w:r>
    </w:p>
    <w:p w14:paraId="0611DDDC" w14:textId="77777777" w:rsidR="00566FA2" w:rsidRDefault="00566FA2" w:rsidP="00566FA2">
      <w:pPr>
        <w:pStyle w:val="PL"/>
      </w:pPr>
      <w:r>
        <w:t xml:space="preserve">          $ref: 'TS29571_CommonData.yaml#/components/schemas/AccessType'</w:t>
      </w:r>
    </w:p>
    <w:p w14:paraId="767901E2" w14:textId="77777777" w:rsidR="00566FA2" w:rsidRDefault="00566FA2" w:rsidP="00566FA2">
      <w:pPr>
        <w:pStyle w:val="PL"/>
      </w:pPr>
    </w:p>
    <w:p w14:paraId="1B4A2773" w14:textId="77777777" w:rsidR="00566FA2" w:rsidRDefault="00566FA2" w:rsidP="00566FA2">
      <w:pPr>
        <w:pStyle w:val="PL"/>
      </w:pPr>
      <w:r>
        <w:t xml:space="preserve">    TrafficControlData:</w:t>
      </w:r>
    </w:p>
    <w:p w14:paraId="06D8336F" w14:textId="77777777" w:rsidR="00566FA2" w:rsidRDefault="00566FA2" w:rsidP="00566FA2">
      <w:pPr>
        <w:pStyle w:val="PL"/>
      </w:pPr>
      <w:r>
        <w:lastRenderedPageBreak/>
        <w:t xml:space="preserve">      type: object</w:t>
      </w:r>
    </w:p>
    <w:p w14:paraId="2F39D5D5" w14:textId="77777777" w:rsidR="00566FA2" w:rsidRDefault="00566FA2" w:rsidP="00566FA2">
      <w:pPr>
        <w:pStyle w:val="PL"/>
      </w:pPr>
      <w:r>
        <w:t xml:space="preserve">      properties:</w:t>
      </w:r>
    </w:p>
    <w:p w14:paraId="58CD222C" w14:textId="77777777" w:rsidR="00566FA2" w:rsidRDefault="00566FA2" w:rsidP="00566FA2">
      <w:pPr>
        <w:pStyle w:val="PL"/>
      </w:pPr>
      <w:r>
        <w:t xml:space="preserve">        tcId:</w:t>
      </w:r>
    </w:p>
    <w:p w14:paraId="50A4CB00" w14:textId="77777777" w:rsidR="00566FA2" w:rsidRDefault="00566FA2" w:rsidP="00566FA2">
      <w:pPr>
        <w:pStyle w:val="PL"/>
      </w:pPr>
      <w:r>
        <w:t xml:space="preserve">          type: string</w:t>
      </w:r>
    </w:p>
    <w:p w14:paraId="5D0C90BF" w14:textId="77777777" w:rsidR="00566FA2" w:rsidRDefault="00566FA2" w:rsidP="00566FA2">
      <w:pPr>
        <w:pStyle w:val="PL"/>
      </w:pPr>
      <w:r>
        <w:t xml:space="preserve">        flowStatus:</w:t>
      </w:r>
    </w:p>
    <w:p w14:paraId="4619CFBF" w14:textId="77777777" w:rsidR="00566FA2" w:rsidRDefault="00566FA2" w:rsidP="00566FA2">
      <w:pPr>
        <w:pStyle w:val="PL"/>
      </w:pPr>
      <w:r>
        <w:t xml:space="preserve">          $ref: 'TS29514_Npcf_PolicyAuthorization.yaml#/components/schemas/FlowStatus'</w:t>
      </w:r>
    </w:p>
    <w:p w14:paraId="67439C7D" w14:textId="77777777" w:rsidR="00566FA2" w:rsidRDefault="00566FA2" w:rsidP="00566FA2">
      <w:pPr>
        <w:pStyle w:val="PL"/>
      </w:pPr>
      <w:r>
        <w:t xml:space="preserve">        redirectInfo:</w:t>
      </w:r>
    </w:p>
    <w:p w14:paraId="27D759E7" w14:textId="77777777" w:rsidR="00566FA2" w:rsidRDefault="00566FA2" w:rsidP="00566FA2">
      <w:pPr>
        <w:pStyle w:val="PL"/>
      </w:pPr>
      <w:r>
        <w:t xml:space="preserve">          $ref: 'TS29512_Npcf_SMPolicyControl.yaml#/components/schemas/RedirectInformation'</w:t>
      </w:r>
    </w:p>
    <w:p w14:paraId="0BA0BB61" w14:textId="77777777" w:rsidR="00566FA2" w:rsidRDefault="00566FA2" w:rsidP="00566FA2">
      <w:pPr>
        <w:pStyle w:val="PL"/>
      </w:pPr>
      <w:r>
        <w:t xml:space="preserve">        addRedirectInfo:</w:t>
      </w:r>
    </w:p>
    <w:p w14:paraId="30411E27" w14:textId="77777777" w:rsidR="00566FA2" w:rsidRDefault="00566FA2" w:rsidP="00566FA2">
      <w:pPr>
        <w:pStyle w:val="PL"/>
      </w:pPr>
      <w:r>
        <w:t xml:space="preserve">          type: array</w:t>
      </w:r>
    </w:p>
    <w:p w14:paraId="4D2E948F" w14:textId="77777777" w:rsidR="00566FA2" w:rsidRDefault="00566FA2" w:rsidP="00566FA2">
      <w:pPr>
        <w:pStyle w:val="PL"/>
      </w:pPr>
      <w:r>
        <w:t xml:space="preserve">          items:</w:t>
      </w:r>
    </w:p>
    <w:p w14:paraId="0F061C5A" w14:textId="77777777" w:rsidR="00566FA2" w:rsidRDefault="00566FA2" w:rsidP="00566FA2">
      <w:pPr>
        <w:pStyle w:val="PL"/>
      </w:pPr>
      <w:r>
        <w:t xml:space="preserve">            $ref: 'TS29512_Npcf_SMPolicyControl.yaml#/components/schemas/RedirectInformation'</w:t>
      </w:r>
    </w:p>
    <w:p w14:paraId="787A5978" w14:textId="77777777" w:rsidR="00566FA2" w:rsidRDefault="00566FA2" w:rsidP="00566FA2">
      <w:pPr>
        <w:pStyle w:val="PL"/>
      </w:pPr>
      <w:r>
        <w:t xml:space="preserve">          minItems: 1</w:t>
      </w:r>
    </w:p>
    <w:p w14:paraId="08C75A51" w14:textId="77777777" w:rsidR="00566FA2" w:rsidRDefault="00566FA2" w:rsidP="00566FA2">
      <w:pPr>
        <w:pStyle w:val="PL"/>
      </w:pPr>
      <w:r>
        <w:t xml:space="preserve">        muteNotif:</w:t>
      </w:r>
    </w:p>
    <w:p w14:paraId="62E08381" w14:textId="77777777" w:rsidR="00566FA2" w:rsidRDefault="00566FA2" w:rsidP="00566FA2">
      <w:pPr>
        <w:pStyle w:val="PL"/>
      </w:pPr>
      <w:r>
        <w:t xml:space="preserve">          type: boolean</w:t>
      </w:r>
    </w:p>
    <w:p w14:paraId="5A21E0E6" w14:textId="77777777" w:rsidR="00566FA2" w:rsidRDefault="00566FA2" w:rsidP="00566FA2">
      <w:pPr>
        <w:pStyle w:val="PL"/>
      </w:pPr>
      <w:r>
        <w:t xml:space="preserve">        trafficSteeringPolIdDl:</w:t>
      </w:r>
    </w:p>
    <w:p w14:paraId="60BDCD1E" w14:textId="77777777" w:rsidR="00566FA2" w:rsidRDefault="00566FA2" w:rsidP="00566FA2">
      <w:pPr>
        <w:pStyle w:val="PL"/>
      </w:pPr>
      <w:r>
        <w:t xml:space="preserve">          type: string</w:t>
      </w:r>
    </w:p>
    <w:p w14:paraId="6C72D183" w14:textId="77777777" w:rsidR="00566FA2" w:rsidRDefault="00566FA2" w:rsidP="00566FA2">
      <w:pPr>
        <w:pStyle w:val="PL"/>
      </w:pPr>
      <w:r>
        <w:t xml:space="preserve">          nullable: true</w:t>
      </w:r>
    </w:p>
    <w:p w14:paraId="0BDC71B9" w14:textId="77777777" w:rsidR="00566FA2" w:rsidRDefault="00566FA2" w:rsidP="00566FA2">
      <w:pPr>
        <w:pStyle w:val="PL"/>
      </w:pPr>
      <w:r>
        <w:t xml:space="preserve">        trafficSteeringPolIdUl:</w:t>
      </w:r>
    </w:p>
    <w:p w14:paraId="230385AC" w14:textId="77777777" w:rsidR="00566FA2" w:rsidRDefault="00566FA2" w:rsidP="00566FA2">
      <w:pPr>
        <w:pStyle w:val="PL"/>
      </w:pPr>
      <w:r>
        <w:t xml:space="preserve">          type: string</w:t>
      </w:r>
    </w:p>
    <w:p w14:paraId="592BEB8D" w14:textId="77777777" w:rsidR="00566FA2" w:rsidRDefault="00566FA2" w:rsidP="00566FA2">
      <w:pPr>
        <w:pStyle w:val="PL"/>
      </w:pPr>
      <w:r>
        <w:t xml:space="preserve">          nullable: true</w:t>
      </w:r>
    </w:p>
    <w:p w14:paraId="04F878C9" w14:textId="77777777" w:rsidR="00566FA2" w:rsidRDefault="00566FA2" w:rsidP="00566FA2">
      <w:pPr>
        <w:pStyle w:val="PL"/>
      </w:pPr>
      <w:r>
        <w:t xml:space="preserve">        routeToLocs:</w:t>
      </w:r>
    </w:p>
    <w:p w14:paraId="4B3E7476" w14:textId="77777777" w:rsidR="00566FA2" w:rsidRDefault="00566FA2" w:rsidP="00566FA2">
      <w:pPr>
        <w:pStyle w:val="PL"/>
      </w:pPr>
      <w:r>
        <w:t xml:space="preserve">          type: array</w:t>
      </w:r>
    </w:p>
    <w:p w14:paraId="3606AA9C" w14:textId="77777777" w:rsidR="00566FA2" w:rsidRDefault="00566FA2" w:rsidP="00566FA2">
      <w:pPr>
        <w:pStyle w:val="PL"/>
      </w:pPr>
      <w:r>
        <w:t xml:space="preserve">          items:</w:t>
      </w:r>
    </w:p>
    <w:p w14:paraId="38CBF10C" w14:textId="77777777" w:rsidR="00566FA2" w:rsidRDefault="00566FA2" w:rsidP="00566FA2">
      <w:pPr>
        <w:pStyle w:val="PL"/>
      </w:pPr>
      <w:r>
        <w:t xml:space="preserve">            $ref: 'TS29571_CommonData.yaml#/components/schemas/RouteToLocation'</w:t>
      </w:r>
    </w:p>
    <w:p w14:paraId="02EB330D" w14:textId="77777777" w:rsidR="00566FA2" w:rsidRDefault="00566FA2" w:rsidP="00566FA2">
      <w:pPr>
        <w:pStyle w:val="PL"/>
      </w:pPr>
      <w:r>
        <w:t xml:space="preserve">        traffCorreInd:</w:t>
      </w:r>
    </w:p>
    <w:p w14:paraId="14123D76" w14:textId="77777777" w:rsidR="00566FA2" w:rsidRDefault="00566FA2" w:rsidP="00566FA2">
      <w:pPr>
        <w:pStyle w:val="PL"/>
      </w:pPr>
      <w:r>
        <w:t xml:space="preserve">          type: boolean</w:t>
      </w:r>
    </w:p>
    <w:p w14:paraId="1ACC9324" w14:textId="77777777" w:rsidR="00566FA2" w:rsidRDefault="00566FA2" w:rsidP="00566FA2">
      <w:pPr>
        <w:pStyle w:val="PL"/>
      </w:pPr>
      <w:r>
        <w:t xml:space="preserve">        upPathChgEvent:</w:t>
      </w:r>
    </w:p>
    <w:p w14:paraId="35358A32" w14:textId="77777777" w:rsidR="00566FA2" w:rsidRDefault="00566FA2" w:rsidP="00566FA2">
      <w:pPr>
        <w:pStyle w:val="PL"/>
      </w:pPr>
      <w:r>
        <w:t xml:space="preserve">          $ref: 'TS29512_Npcf_SMPolicyControl.yaml#/components/schemas/UpPathChgEvent'</w:t>
      </w:r>
    </w:p>
    <w:p w14:paraId="620369E4" w14:textId="77777777" w:rsidR="00566FA2" w:rsidRDefault="00566FA2" w:rsidP="00566FA2">
      <w:pPr>
        <w:pStyle w:val="PL"/>
      </w:pPr>
      <w:r>
        <w:t xml:space="preserve">        steerFun:</w:t>
      </w:r>
    </w:p>
    <w:p w14:paraId="380245D7" w14:textId="77777777" w:rsidR="00566FA2" w:rsidRDefault="00566FA2" w:rsidP="00566FA2">
      <w:pPr>
        <w:pStyle w:val="PL"/>
      </w:pPr>
      <w:r>
        <w:t xml:space="preserve">          $ref: 'TS29512_Npcf_SMPolicyControl.yaml#/components/schemas/SteeringFunctionality'</w:t>
      </w:r>
    </w:p>
    <w:p w14:paraId="4A3E262B" w14:textId="77777777" w:rsidR="00566FA2" w:rsidRDefault="00566FA2" w:rsidP="00566FA2">
      <w:pPr>
        <w:pStyle w:val="PL"/>
      </w:pPr>
      <w:r>
        <w:t xml:space="preserve">        steerModeDl:</w:t>
      </w:r>
    </w:p>
    <w:p w14:paraId="4D4B0A06" w14:textId="77777777" w:rsidR="00566FA2" w:rsidRDefault="00566FA2" w:rsidP="00566FA2">
      <w:pPr>
        <w:pStyle w:val="PL"/>
      </w:pPr>
      <w:r>
        <w:t xml:space="preserve">          $ref: '#/components/schemas/SteeringMode'</w:t>
      </w:r>
    </w:p>
    <w:p w14:paraId="52CC702E" w14:textId="77777777" w:rsidR="00566FA2" w:rsidRDefault="00566FA2" w:rsidP="00566FA2">
      <w:pPr>
        <w:pStyle w:val="PL"/>
      </w:pPr>
      <w:r>
        <w:t xml:space="preserve">        steerModeUl:</w:t>
      </w:r>
    </w:p>
    <w:p w14:paraId="07F8730D" w14:textId="77777777" w:rsidR="00566FA2" w:rsidRDefault="00566FA2" w:rsidP="00566FA2">
      <w:pPr>
        <w:pStyle w:val="PL"/>
      </w:pPr>
      <w:r>
        <w:t xml:space="preserve">          $ref: '#/components/schemas/SteeringMode'</w:t>
      </w:r>
    </w:p>
    <w:p w14:paraId="61626122" w14:textId="77777777" w:rsidR="00566FA2" w:rsidRDefault="00566FA2" w:rsidP="00566FA2">
      <w:pPr>
        <w:pStyle w:val="PL"/>
      </w:pPr>
      <w:r>
        <w:t xml:space="preserve">        mulAccCtrl:</w:t>
      </w:r>
    </w:p>
    <w:p w14:paraId="16354406" w14:textId="77777777" w:rsidR="00566FA2" w:rsidRDefault="00566FA2" w:rsidP="00566FA2">
      <w:pPr>
        <w:pStyle w:val="PL"/>
      </w:pPr>
      <w:r>
        <w:t xml:space="preserve">          $ref: 'TS29512_Npcf_SMPolicyControl.yaml#/components/schemas/MulticastAccessControl'</w:t>
      </w:r>
    </w:p>
    <w:p w14:paraId="147F5886" w14:textId="77777777" w:rsidR="00566FA2" w:rsidRDefault="00566FA2" w:rsidP="00566FA2">
      <w:pPr>
        <w:pStyle w:val="PL"/>
      </w:pPr>
    </w:p>
    <w:p w14:paraId="7473C4F3" w14:textId="77777777" w:rsidR="00566FA2" w:rsidRDefault="00566FA2" w:rsidP="00566FA2">
      <w:pPr>
        <w:pStyle w:val="PL"/>
      </w:pPr>
      <w:r>
        <w:t xml:space="preserve">    TrafficControlDataList:</w:t>
      </w:r>
    </w:p>
    <w:p w14:paraId="185787EE" w14:textId="77777777" w:rsidR="00566FA2" w:rsidRDefault="00566FA2" w:rsidP="00566FA2">
      <w:pPr>
        <w:pStyle w:val="PL"/>
      </w:pPr>
      <w:r>
        <w:t xml:space="preserve">      type: array</w:t>
      </w:r>
    </w:p>
    <w:p w14:paraId="71066D6E" w14:textId="77777777" w:rsidR="00566FA2" w:rsidRDefault="00566FA2" w:rsidP="00566FA2">
      <w:pPr>
        <w:pStyle w:val="PL"/>
      </w:pPr>
      <w:r>
        <w:t xml:space="preserve">      items:</w:t>
      </w:r>
    </w:p>
    <w:p w14:paraId="1EA1091A" w14:textId="77777777" w:rsidR="00566FA2" w:rsidRDefault="00566FA2" w:rsidP="00566FA2">
      <w:pPr>
        <w:pStyle w:val="PL"/>
      </w:pPr>
      <w:r>
        <w:t xml:space="preserve">        $ref: '#/components/schemas/TrafficControlData'</w:t>
      </w:r>
    </w:p>
    <w:p w14:paraId="22E6F2E7" w14:textId="77777777" w:rsidR="00566FA2" w:rsidRDefault="00566FA2" w:rsidP="00566FA2">
      <w:pPr>
        <w:pStyle w:val="PL"/>
      </w:pPr>
    </w:p>
    <w:p w14:paraId="11015433" w14:textId="77777777" w:rsidR="00566FA2" w:rsidRDefault="00566FA2" w:rsidP="00566FA2">
      <w:pPr>
        <w:pStyle w:val="PL"/>
      </w:pPr>
      <w:r>
        <w:t xml:space="preserve">    PccRule:</w:t>
      </w:r>
    </w:p>
    <w:p w14:paraId="7B07D88E" w14:textId="77777777" w:rsidR="00566FA2" w:rsidRDefault="00566FA2" w:rsidP="00566FA2">
      <w:pPr>
        <w:pStyle w:val="PL"/>
      </w:pPr>
      <w:r>
        <w:t xml:space="preserve">      type: object</w:t>
      </w:r>
    </w:p>
    <w:p w14:paraId="770BA9FB" w14:textId="77777777" w:rsidR="00566FA2" w:rsidRDefault="00566FA2" w:rsidP="00566FA2">
      <w:pPr>
        <w:pStyle w:val="PL"/>
      </w:pPr>
      <w:r>
        <w:t xml:space="preserve">      properties:</w:t>
      </w:r>
    </w:p>
    <w:p w14:paraId="1584FFB1" w14:textId="77777777" w:rsidR="00566FA2" w:rsidRDefault="00566FA2" w:rsidP="00566FA2">
      <w:pPr>
        <w:pStyle w:val="PL"/>
      </w:pPr>
      <w:r>
        <w:t xml:space="preserve">        pccRuleId:</w:t>
      </w:r>
    </w:p>
    <w:p w14:paraId="2A51E65E" w14:textId="77777777" w:rsidR="00566FA2" w:rsidRDefault="00566FA2" w:rsidP="00566FA2">
      <w:pPr>
        <w:pStyle w:val="PL"/>
      </w:pPr>
      <w:r>
        <w:t xml:space="preserve">          type: string</w:t>
      </w:r>
    </w:p>
    <w:p w14:paraId="22FF7F6A" w14:textId="77777777" w:rsidR="00566FA2" w:rsidRDefault="00566FA2" w:rsidP="00566FA2">
      <w:pPr>
        <w:pStyle w:val="PL"/>
      </w:pPr>
      <w:r>
        <w:t xml:space="preserve">          description: Univocally identifies the PCC rule within a PDU session.</w:t>
      </w:r>
    </w:p>
    <w:p w14:paraId="3EC7C220" w14:textId="77777777" w:rsidR="00566FA2" w:rsidRDefault="00566FA2" w:rsidP="00566FA2">
      <w:pPr>
        <w:pStyle w:val="PL"/>
      </w:pPr>
      <w:r>
        <w:t xml:space="preserve">        flowInfoList:</w:t>
      </w:r>
    </w:p>
    <w:p w14:paraId="106F1D72" w14:textId="77777777" w:rsidR="00566FA2" w:rsidRDefault="00566FA2" w:rsidP="00566FA2">
      <w:pPr>
        <w:pStyle w:val="PL"/>
      </w:pPr>
      <w:r>
        <w:t xml:space="preserve">          type: array</w:t>
      </w:r>
    </w:p>
    <w:p w14:paraId="11C94D66" w14:textId="77777777" w:rsidR="00566FA2" w:rsidRDefault="00566FA2" w:rsidP="00566FA2">
      <w:pPr>
        <w:pStyle w:val="PL"/>
      </w:pPr>
      <w:r>
        <w:t xml:space="preserve">          items:</w:t>
      </w:r>
    </w:p>
    <w:p w14:paraId="72AAF142" w14:textId="77777777" w:rsidR="00566FA2" w:rsidRDefault="00566FA2" w:rsidP="00566FA2">
      <w:pPr>
        <w:pStyle w:val="PL"/>
      </w:pPr>
      <w:r>
        <w:t xml:space="preserve">            $ref: 'TS29512_Npcf_SMPolicyControl.yaml#/components/schemas/FlowInformation'</w:t>
      </w:r>
    </w:p>
    <w:p w14:paraId="22F65B74" w14:textId="77777777" w:rsidR="00566FA2" w:rsidRDefault="00566FA2" w:rsidP="00566FA2">
      <w:pPr>
        <w:pStyle w:val="PL"/>
      </w:pPr>
      <w:r>
        <w:t xml:space="preserve">        applicationId:</w:t>
      </w:r>
    </w:p>
    <w:p w14:paraId="601F28F6" w14:textId="77777777" w:rsidR="00566FA2" w:rsidRDefault="00566FA2" w:rsidP="00566FA2">
      <w:pPr>
        <w:pStyle w:val="PL"/>
      </w:pPr>
      <w:r>
        <w:t xml:space="preserve">          type: string</w:t>
      </w:r>
    </w:p>
    <w:p w14:paraId="26734B92" w14:textId="77777777" w:rsidR="00566FA2" w:rsidRDefault="00566FA2" w:rsidP="00566FA2">
      <w:pPr>
        <w:pStyle w:val="PL"/>
      </w:pPr>
      <w:r>
        <w:t xml:space="preserve">        appDescriptor:</w:t>
      </w:r>
    </w:p>
    <w:p w14:paraId="3026F097" w14:textId="77777777" w:rsidR="00566FA2" w:rsidRDefault="00566FA2" w:rsidP="00566FA2">
      <w:pPr>
        <w:pStyle w:val="PL"/>
      </w:pPr>
      <w:r>
        <w:t xml:space="preserve">          $ref: 'TS29512_Npcf_SMPolicyControl.yaml#/components/schemas/ApplicationDescriptor'</w:t>
      </w:r>
    </w:p>
    <w:p w14:paraId="60E88E72" w14:textId="77777777" w:rsidR="00566FA2" w:rsidRDefault="00566FA2" w:rsidP="00566FA2">
      <w:pPr>
        <w:pStyle w:val="PL"/>
      </w:pPr>
      <w:r>
        <w:t xml:space="preserve">        contentVersion:</w:t>
      </w:r>
    </w:p>
    <w:p w14:paraId="54AD9117" w14:textId="77777777" w:rsidR="00566FA2" w:rsidRDefault="00566FA2" w:rsidP="00566FA2">
      <w:pPr>
        <w:pStyle w:val="PL"/>
      </w:pPr>
      <w:r>
        <w:t xml:space="preserve">          $ref: 'TS29514_Npcf_PolicyAuthorization.yaml#/components/schemas/ContentVersion'</w:t>
      </w:r>
    </w:p>
    <w:p w14:paraId="21A40BDB" w14:textId="77777777" w:rsidR="00566FA2" w:rsidRDefault="00566FA2" w:rsidP="00566FA2">
      <w:pPr>
        <w:pStyle w:val="PL"/>
      </w:pPr>
      <w:r>
        <w:t xml:space="preserve">        precedence:</w:t>
      </w:r>
    </w:p>
    <w:p w14:paraId="2D6784A3" w14:textId="77777777" w:rsidR="00566FA2" w:rsidRDefault="00566FA2" w:rsidP="00566FA2">
      <w:pPr>
        <w:pStyle w:val="PL"/>
      </w:pPr>
      <w:r>
        <w:t xml:space="preserve">          $ref: 'TS29571_CommonData.yaml#/components/schemas/Uinteger'</w:t>
      </w:r>
    </w:p>
    <w:p w14:paraId="77581DE7" w14:textId="77777777" w:rsidR="00566FA2" w:rsidRDefault="00566FA2" w:rsidP="00566FA2">
      <w:pPr>
        <w:pStyle w:val="PL"/>
      </w:pPr>
      <w:r>
        <w:t xml:space="preserve">        afSigProtocol:</w:t>
      </w:r>
    </w:p>
    <w:p w14:paraId="0A802C12" w14:textId="77777777" w:rsidR="00566FA2" w:rsidRDefault="00566FA2" w:rsidP="00566FA2">
      <w:pPr>
        <w:pStyle w:val="PL"/>
      </w:pPr>
      <w:r>
        <w:t xml:space="preserve">          $ref: 'TS29512_Npcf_SMPolicyControl.yaml#/components/schemas/AfSigProtocol'</w:t>
      </w:r>
    </w:p>
    <w:p w14:paraId="72275978" w14:textId="77777777" w:rsidR="00566FA2" w:rsidRDefault="00566FA2" w:rsidP="00566FA2">
      <w:pPr>
        <w:pStyle w:val="PL"/>
      </w:pPr>
      <w:r>
        <w:t xml:space="preserve">        isAppRelocatable:</w:t>
      </w:r>
    </w:p>
    <w:p w14:paraId="6AA053DE" w14:textId="77777777" w:rsidR="00566FA2" w:rsidRDefault="00566FA2" w:rsidP="00566FA2">
      <w:pPr>
        <w:pStyle w:val="PL"/>
      </w:pPr>
      <w:r>
        <w:t xml:space="preserve">          type: boolean</w:t>
      </w:r>
    </w:p>
    <w:p w14:paraId="23BE4E7B" w14:textId="77777777" w:rsidR="00566FA2" w:rsidRDefault="00566FA2" w:rsidP="00566FA2">
      <w:pPr>
        <w:pStyle w:val="PL"/>
      </w:pPr>
      <w:r>
        <w:t xml:space="preserve">        isUeAddrPreserved:</w:t>
      </w:r>
    </w:p>
    <w:p w14:paraId="56D58E90" w14:textId="77777777" w:rsidR="00566FA2" w:rsidRDefault="00566FA2" w:rsidP="00566FA2">
      <w:pPr>
        <w:pStyle w:val="PL"/>
      </w:pPr>
      <w:r>
        <w:t xml:space="preserve">          type: boolean</w:t>
      </w:r>
    </w:p>
    <w:p w14:paraId="59CB07E6" w14:textId="77777777" w:rsidR="00566FA2" w:rsidRDefault="00566FA2" w:rsidP="00566FA2">
      <w:pPr>
        <w:pStyle w:val="PL"/>
      </w:pPr>
      <w:r>
        <w:t xml:space="preserve">        qosData:</w:t>
      </w:r>
    </w:p>
    <w:p w14:paraId="5CFAD75F" w14:textId="77777777" w:rsidR="00566FA2" w:rsidRDefault="00566FA2" w:rsidP="00566FA2">
      <w:pPr>
        <w:pStyle w:val="PL"/>
      </w:pPr>
      <w:r>
        <w:t xml:space="preserve">          type: array</w:t>
      </w:r>
    </w:p>
    <w:p w14:paraId="1E254908" w14:textId="77777777" w:rsidR="00566FA2" w:rsidRDefault="00566FA2" w:rsidP="00566FA2">
      <w:pPr>
        <w:pStyle w:val="PL"/>
      </w:pPr>
      <w:r>
        <w:t xml:space="preserve">          items:</w:t>
      </w:r>
    </w:p>
    <w:p w14:paraId="176F7281" w14:textId="77777777" w:rsidR="00566FA2" w:rsidRDefault="00566FA2" w:rsidP="00566FA2">
      <w:pPr>
        <w:pStyle w:val="PL"/>
      </w:pPr>
      <w:r>
        <w:t xml:space="preserve">            $ref: '#/components/schemas/QosDataList'</w:t>
      </w:r>
    </w:p>
    <w:p w14:paraId="298873FD" w14:textId="77777777" w:rsidR="00566FA2" w:rsidRDefault="00566FA2" w:rsidP="00566FA2">
      <w:pPr>
        <w:pStyle w:val="PL"/>
      </w:pPr>
      <w:r>
        <w:t xml:space="preserve">        altQosParams:</w:t>
      </w:r>
    </w:p>
    <w:p w14:paraId="72D6826E" w14:textId="77777777" w:rsidR="00566FA2" w:rsidRDefault="00566FA2" w:rsidP="00566FA2">
      <w:pPr>
        <w:pStyle w:val="PL"/>
      </w:pPr>
      <w:r>
        <w:t xml:space="preserve">          type: array</w:t>
      </w:r>
    </w:p>
    <w:p w14:paraId="2A56A7C7" w14:textId="77777777" w:rsidR="00566FA2" w:rsidRDefault="00566FA2" w:rsidP="00566FA2">
      <w:pPr>
        <w:pStyle w:val="PL"/>
      </w:pPr>
      <w:r>
        <w:t xml:space="preserve">          items:</w:t>
      </w:r>
    </w:p>
    <w:p w14:paraId="596F53D5" w14:textId="77777777" w:rsidR="00566FA2" w:rsidRDefault="00566FA2" w:rsidP="00566FA2">
      <w:pPr>
        <w:pStyle w:val="PL"/>
      </w:pPr>
      <w:r>
        <w:t xml:space="preserve">            $ref: '#/components/schemas/QosDataList'</w:t>
      </w:r>
    </w:p>
    <w:p w14:paraId="1EF00AB7" w14:textId="77777777" w:rsidR="00566FA2" w:rsidRDefault="00566FA2" w:rsidP="00566FA2">
      <w:pPr>
        <w:pStyle w:val="PL"/>
      </w:pPr>
      <w:r>
        <w:t xml:space="preserve">        trafficControlData:</w:t>
      </w:r>
    </w:p>
    <w:p w14:paraId="79D7DD60" w14:textId="77777777" w:rsidR="00566FA2" w:rsidRDefault="00566FA2" w:rsidP="00566FA2">
      <w:pPr>
        <w:pStyle w:val="PL"/>
      </w:pPr>
      <w:r>
        <w:t xml:space="preserve">          type: array</w:t>
      </w:r>
    </w:p>
    <w:p w14:paraId="6954B657" w14:textId="77777777" w:rsidR="00566FA2" w:rsidRDefault="00566FA2" w:rsidP="00566FA2">
      <w:pPr>
        <w:pStyle w:val="PL"/>
      </w:pPr>
      <w:r>
        <w:t xml:space="preserve">          items:</w:t>
      </w:r>
    </w:p>
    <w:p w14:paraId="71E41B38" w14:textId="77777777" w:rsidR="00566FA2" w:rsidRDefault="00566FA2" w:rsidP="00566FA2">
      <w:pPr>
        <w:pStyle w:val="PL"/>
      </w:pPr>
      <w:r>
        <w:lastRenderedPageBreak/>
        <w:t xml:space="preserve">            $ref: '#/components/schemas/TrafficControlDataList'</w:t>
      </w:r>
    </w:p>
    <w:p w14:paraId="56F51799" w14:textId="77777777" w:rsidR="00566FA2" w:rsidRDefault="00566FA2" w:rsidP="00566FA2">
      <w:pPr>
        <w:pStyle w:val="PL"/>
      </w:pPr>
      <w:r>
        <w:t xml:space="preserve">        conditionData:</w:t>
      </w:r>
    </w:p>
    <w:p w14:paraId="139723EC" w14:textId="77777777" w:rsidR="00566FA2" w:rsidRDefault="00566FA2" w:rsidP="00566FA2">
      <w:pPr>
        <w:pStyle w:val="PL"/>
      </w:pPr>
      <w:r>
        <w:t xml:space="preserve">            $ref: 'TS29512_Npcf_SMPolicyControl.yaml#/components/schemas/ConditionData'</w:t>
      </w:r>
    </w:p>
    <w:p w14:paraId="2849D852" w14:textId="77777777" w:rsidR="00566FA2" w:rsidRDefault="00566FA2" w:rsidP="00566FA2">
      <w:pPr>
        <w:pStyle w:val="PL"/>
      </w:pPr>
      <w:r>
        <w:t xml:space="preserve">        tscaiInputDl:</w:t>
      </w:r>
    </w:p>
    <w:p w14:paraId="33FC957C" w14:textId="77777777" w:rsidR="00566FA2" w:rsidRDefault="00566FA2" w:rsidP="00566FA2">
      <w:pPr>
        <w:pStyle w:val="PL"/>
      </w:pPr>
      <w:r>
        <w:t xml:space="preserve">          $ref: 'TS29514_Npcf_PolicyAuthorization.yaml#/components/schemas/TscaiInputContainer'</w:t>
      </w:r>
    </w:p>
    <w:p w14:paraId="7BFF8BC3" w14:textId="77777777" w:rsidR="00566FA2" w:rsidRDefault="00566FA2" w:rsidP="00566FA2">
      <w:pPr>
        <w:pStyle w:val="PL"/>
      </w:pPr>
      <w:r>
        <w:t xml:space="preserve">        tscaiInputUl:</w:t>
      </w:r>
    </w:p>
    <w:p w14:paraId="15A1B041" w14:textId="77777777" w:rsidR="00566FA2" w:rsidRDefault="00566FA2" w:rsidP="00566FA2">
      <w:pPr>
        <w:pStyle w:val="PL"/>
      </w:pPr>
      <w:r>
        <w:t xml:space="preserve">          $ref: 'TS29514_Npcf_PolicyAuthorization.yaml#/components/schemas/TscaiInputContainer'</w:t>
      </w:r>
    </w:p>
    <w:p w14:paraId="76F35D31" w14:textId="77777777" w:rsidR="00566FA2" w:rsidRDefault="00566FA2" w:rsidP="00566FA2">
      <w:pPr>
        <w:pStyle w:val="PL"/>
      </w:pPr>
    </w:p>
    <w:p w14:paraId="714B07C0" w14:textId="77777777" w:rsidR="00566FA2" w:rsidRDefault="00566FA2" w:rsidP="00566FA2">
      <w:pPr>
        <w:pStyle w:val="PL"/>
      </w:pPr>
    </w:p>
    <w:p w14:paraId="667540C4" w14:textId="77777777" w:rsidR="00566FA2" w:rsidRDefault="00566FA2" w:rsidP="00566FA2">
      <w:pPr>
        <w:pStyle w:val="PL"/>
      </w:pPr>
      <w:r>
        <w:t>#-------- Definition of concrete IOCs --------------------------------------------</w:t>
      </w:r>
    </w:p>
    <w:p w14:paraId="3B428E53" w14:textId="77777777" w:rsidR="00566FA2" w:rsidRDefault="00566FA2" w:rsidP="00566FA2">
      <w:pPr>
        <w:pStyle w:val="PL"/>
      </w:pPr>
      <w:r>
        <w:t xml:space="preserve">    MnS:</w:t>
      </w:r>
    </w:p>
    <w:p w14:paraId="035AC7F2" w14:textId="77777777" w:rsidR="00566FA2" w:rsidRDefault="00566FA2" w:rsidP="00566FA2">
      <w:pPr>
        <w:pStyle w:val="PL"/>
      </w:pPr>
      <w:r>
        <w:t xml:space="preserve">      oneOf:</w:t>
      </w:r>
    </w:p>
    <w:p w14:paraId="4CB52E75" w14:textId="77777777" w:rsidR="00566FA2" w:rsidRDefault="00566FA2" w:rsidP="00566FA2">
      <w:pPr>
        <w:pStyle w:val="PL"/>
      </w:pPr>
      <w:r>
        <w:t xml:space="preserve">        - type: object</w:t>
      </w:r>
    </w:p>
    <w:p w14:paraId="5DC42A66" w14:textId="77777777" w:rsidR="00566FA2" w:rsidRDefault="00566FA2" w:rsidP="00566FA2">
      <w:pPr>
        <w:pStyle w:val="PL"/>
      </w:pPr>
      <w:r>
        <w:t xml:space="preserve">          properties:</w:t>
      </w:r>
    </w:p>
    <w:p w14:paraId="499B7A79" w14:textId="77777777" w:rsidR="00566FA2" w:rsidRDefault="00566FA2" w:rsidP="00566FA2">
      <w:pPr>
        <w:pStyle w:val="PL"/>
      </w:pPr>
      <w:r>
        <w:t xml:space="preserve">            SubNetwork:</w:t>
      </w:r>
    </w:p>
    <w:p w14:paraId="6CB6519D" w14:textId="77777777" w:rsidR="00566FA2" w:rsidRDefault="00566FA2" w:rsidP="00566FA2">
      <w:pPr>
        <w:pStyle w:val="PL"/>
      </w:pPr>
      <w:r>
        <w:t xml:space="preserve">              $ref: '#/components/schemas/SubNetwork-Multiple'</w:t>
      </w:r>
    </w:p>
    <w:p w14:paraId="2965F630" w14:textId="77777777" w:rsidR="00566FA2" w:rsidRDefault="00566FA2" w:rsidP="00566FA2">
      <w:pPr>
        <w:pStyle w:val="PL"/>
      </w:pPr>
      <w:r>
        <w:t xml:space="preserve">        - type: object</w:t>
      </w:r>
    </w:p>
    <w:p w14:paraId="47A2568B" w14:textId="77777777" w:rsidR="00566FA2" w:rsidRDefault="00566FA2" w:rsidP="00566FA2">
      <w:pPr>
        <w:pStyle w:val="PL"/>
      </w:pPr>
      <w:r>
        <w:t xml:space="preserve">          properties:</w:t>
      </w:r>
    </w:p>
    <w:p w14:paraId="39DEFACC" w14:textId="77777777" w:rsidR="00566FA2" w:rsidRDefault="00566FA2" w:rsidP="00566FA2">
      <w:pPr>
        <w:pStyle w:val="PL"/>
      </w:pPr>
      <w:r>
        <w:t xml:space="preserve">            ManagedElement:</w:t>
      </w:r>
    </w:p>
    <w:p w14:paraId="3A4837F4" w14:textId="77777777" w:rsidR="00566FA2" w:rsidRDefault="00566FA2" w:rsidP="00566FA2">
      <w:pPr>
        <w:pStyle w:val="PL"/>
      </w:pPr>
      <w:r>
        <w:t xml:space="preserve">              $ref: '#/components/schemas/ManagedElement-Multiple'</w:t>
      </w:r>
    </w:p>
    <w:p w14:paraId="7F976F4B" w14:textId="77777777" w:rsidR="00566FA2" w:rsidRDefault="00566FA2" w:rsidP="00566FA2">
      <w:pPr>
        <w:pStyle w:val="PL"/>
      </w:pPr>
    </w:p>
    <w:p w14:paraId="6F958069" w14:textId="77777777" w:rsidR="00566FA2" w:rsidRDefault="00566FA2" w:rsidP="00566FA2">
      <w:pPr>
        <w:pStyle w:val="PL"/>
      </w:pPr>
      <w:r>
        <w:t xml:space="preserve">    SubNetwork-Single:</w:t>
      </w:r>
    </w:p>
    <w:p w14:paraId="556C3933" w14:textId="77777777" w:rsidR="00566FA2" w:rsidRDefault="00566FA2" w:rsidP="00566FA2">
      <w:pPr>
        <w:pStyle w:val="PL"/>
      </w:pPr>
      <w:r>
        <w:t xml:space="preserve">      allOf:</w:t>
      </w:r>
    </w:p>
    <w:p w14:paraId="33DB3983" w14:textId="77777777" w:rsidR="00566FA2" w:rsidRDefault="00566FA2" w:rsidP="00566FA2">
      <w:pPr>
        <w:pStyle w:val="PL"/>
      </w:pPr>
      <w:r>
        <w:t xml:space="preserve">        - $ref: 'TS28623_GenericNrm.yaml#/components/schemas/Top'</w:t>
      </w:r>
    </w:p>
    <w:p w14:paraId="7C3A2436" w14:textId="77777777" w:rsidR="00566FA2" w:rsidRDefault="00566FA2" w:rsidP="00566FA2">
      <w:pPr>
        <w:pStyle w:val="PL"/>
      </w:pPr>
      <w:r>
        <w:t xml:space="preserve">        - type: object</w:t>
      </w:r>
    </w:p>
    <w:p w14:paraId="5D8C32B6" w14:textId="77777777" w:rsidR="00566FA2" w:rsidRDefault="00566FA2" w:rsidP="00566FA2">
      <w:pPr>
        <w:pStyle w:val="PL"/>
      </w:pPr>
      <w:r>
        <w:t xml:space="preserve">          properties:</w:t>
      </w:r>
    </w:p>
    <w:p w14:paraId="66825D23" w14:textId="77777777" w:rsidR="00566FA2" w:rsidRDefault="00566FA2" w:rsidP="00566FA2">
      <w:pPr>
        <w:pStyle w:val="PL"/>
      </w:pPr>
      <w:r>
        <w:t xml:space="preserve">            attributes:</w:t>
      </w:r>
    </w:p>
    <w:p w14:paraId="323BEC92" w14:textId="77777777" w:rsidR="00566FA2" w:rsidRDefault="00566FA2" w:rsidP="00566FA2">
      <w:pPr>
        <w:pStyle w:val="PL"/>
      </w:pPr>
      <w:r>
        <w:t xml:space="preserve">              allOf:</w:t>
      </w:r>
    </w:p>
    <w:p w14:paraId="3FEF633F" w14:textId="77777777" w:rsidR="00566FA2" w:rsidRDefault="00566FA2" w:rsidP="00566FA2">
      <w:pPr>
        <w:pStyle w:val="PL"/>
      </w:pPr>
      <w:r>
        <w:t xml:space="preserve">                - $ref: 'TS28623_GenericNrm.yaml#/components/schemas/SubNetwork-Attr'</w:t>
      </w:r>
    </w:p>
    <w:p w14:paraId="5DBF494B" w14:textId="77777777" w:rsidR="00566FA2" w:rsidRDefault="00566FA2" w:rsidP="00566FA2">
      <w:pPr>
        <w:pStyle w:val="PL"/>
      </w:pPr>
      <w:r>
        <w:t xml:space="preserve">        - $ref: 'TS28623_GenericNrm.yaml#/components/schemas/SubNetwork-ncO'</w:t>
      </w:r>
    </w:p>
    <w:p w14:paraId="0E6BA12F" w14:textId="77777777" w:rsidR="00566FA2" w:rsidRDefault="00566FA2" w:rsidP="00566FA2">
      <w:pPr>
        <w:pStyle w:val="PL"/>
      </w:pPr>
      <w:r>
        <w:t xml:space="preserve">        - type: object</w:t>
      </w:r>
    </w:p>
    <w:p w14:paraId="521340DE" w14:textId="77777777" w:rsidR="00566FA2" w:rsidRDefault="00566FA2" w:rsidP="00566FA2">
      <w:pPr>
        <w:pStyle w:val="PL"/>
      </w:pPr>
      <w:r>
        <w:t xml:space="preserve">          properties:</w:t>
      </w:r>
    </w:p>
    <w:p w14:paraId="47AC78B6" w14:textId="77777777" w:rsidR="00566FA2" w:rsidRDefault="00566FA2" w:rsidP="00566FA2">
      <w:pPr>
        <w:pStyle w:val="PL"/>
      </w:pPr>
      <w:r>
        <w:t xml:space="preserve">            SubNetwork:</w:t>
      </w:r>
    </w:p>
    <w:p w14:paraId="3E9FC5D1" w14:textId="77777777" w:rsidR="00566FA2" w:rsidRDefault="00566FA2" w:rsidP="00566FA2">
      <w:pPr>
        <w:pStyle w:val="PL"/>
      </w:pPr>
      <w:r>
        <w:t xml:space="preserve">              $ref: '#/components/schemas/SubNetwork-Multiple'</w:t>
      </w:r>
    </w:p>
    <w:p w14:paraId="1274CBC1" w14:textId="77777777" w:rsidR="00566FA2" w:rsidRDefault="00566FA2" w:rsidP="00566FA2">
      <w:pPr>
        <w:pStyle w:val="PL"/>
      </w:pPr>
      <w:r>
        <w:t xml:space="preserve">            ManagedElement:</w:t>
      </w:r>
    </w:p>
    <w:p w14:paraId="25B96303" w14:textId="77777777" w:rsidR="00566FA2" w:rsidRDefault="00566FA2" w:rsidP="00566FA2">
      <w:pPr>
        <w:pStyle w:val="PL"/>
      </w:pPr>
      <w:r>
        <w:t xml:space="preserve">              $ref: '#/components/schemas/ManagedElement-Multiple'</w:t>
      </w:r>
    </w:p>
    <w:p w14:paraId="541830E5" w14:textId="77777777" w:rsidR="00566FA2" w:rsidRDefault="00566FA2" w:rsidP="00566FA2">
      <w:pPr>
        <w:pStyle w:val="PL"/>
      </w:pPr>
      <w:r>
        <w:t xml:space="preserve">            ExternalAmfFunction:</w:t>
      </w:r>
    </w:p>
    <w:p w14:paraId="3F18B3FB" w14:textId="77777777" w:rsidR="00566FA2" w:rsidRDefault="00566FA2" w:rsidP="00566FA2">
      <w:pPr>
        <w:pStyle w:val="PL"/>
      </w:pPr>
      <w:r>
        <w:t xml:space="preserve">              $ref: '#/components/schemas/ExternalAmfFunction-Multiple'</w:t>
      </w:r>
    </w:p>
    <w:p w14:paraId="31BD8884" w14:textId="77777777" w:rsidR="00566FA2" w:rsidRDefault="00566FA2" w:rsidP="00566FA2">
      <w:pPr>
        <w:pStyle w:val="PL"/>
      </w:pPr>
      <w:r>
        <w:t xml:space="preserve">            ExternalNrfFunction:</w:t>
      </w:r>
    </w:p>
    <w:p w14:paraId="4F2AEBBF" w14:textId="77777777" w:rsidR="00566FA2" w:rsidRDefault="00566FA2" w:rsidP="00566FA2">
      <w:pPr>
        <w:pStyle w:val="PL"/>
      </w:pPr>
      <w:r>
        <w:t xml:space="preserve">              $ref: '#/components/schemas/ExternalNrfFunction-Multiple'</w:t>
      </w:r>
    </w:p>
    <w:p w14:paraId="3CA2D647" w14:textId="77777777" w:rsidR="00566FA2" w:rsidRDefault="00566FA2" w:rsidP="00566FA2">
      <w:pPr>
        <w:pStyle w:val="PL"/>
      </w:pPr>
      <w:r>
        <w:t xml:space="preserve">            ExternalNssfFunction:</w:t>
      </w:r>
    </w:p>
    <w:p w14:paraId="4E033E1B" w14:textId="77777777" w:rsidR="00566FA2" w:rsidRDefault="00566FA2" w:rsidP="00566FA2">
      <w:pPr>
        <w:pStyle w:val="PL"/>
      </w:pPr>
      <w:r>
        <w:t xml:space="preserve">                $ref: '#/components/schemas/ExternalNssfFunction-Multiple'</w:t>
      </w:r>
    </w:p>
    <w:p w14:paraId="6D726341" w14:textId="77777777" w:rsidR="00566FA2" w:rsidRDefault="00566FA2" w:rsidP="00566FA2">
      <w:pPr>
        <w:pStyle w:val="PL"/>
      </w:pPr>
      <w:r>
        <w:t xml:space="preserve">            AmfSet:</w:t>
      </w:r>
    </w:p>
    <w:p w14:paraId="58569F76" w14:textId="77777777" w:rsidR="00566FA2" w:rsidRDefault="00566FA2" w:rsidP="00566FA2">
      <w:pPr>
        <w:pStyle w:val="PL"/>
      </w:pPr>
      <w:r>
        <w:t xml:space="preserve">              $ref: '#/components/schemas/AmfSet-Multiple'</w:t>
      </w:r>
    </w:p>
    <w:p w14:paraId="0E304C9C" w14:textId="77777777" w:rsidR="00566FA2" w:rsidRDefault="00566FA2" w:rsidP="00566FA2">
      <w:pPr>
        <w:pStyle w:val="PL"/>
      </w:pPr>
      <w:r>
        <w:t xml:space="preserve">            AmfRegion:</w:t>
      </w:r>
    </w:p>
    <w:p w14:paraId="6DF7AEDF" w14:textId="77777777" w:rsidR="00566FA2" w:rsidRDefault="00566FA2" w:rsidP="00566FA2">
      <w:pPr>
        <w:pStyle w:val="PL"/>
      </w:pPr>
      <w:r>
        <w:t xml:space="preserve">              $ref: '#/components/schemas/AmfRegion-Multiple'</w:t>
      </w:r>
    </w:p>
    <w:p w14:paraId="51FC95AD" w14:textId="77777777" w:rsidR="00566FA2" w:rsidRDefault="00566FA2" w:rsidP="00566FA2">
      <w:pPr>
        <w:pStyle w:val="PL"/>
      </w:pPr>
      <w:r>
        <w:t xml:space="preserve">            Configurable5QISet:</w:t>
      </w:r>
    </w:p>
    <w:p w14:paraId="6206E0A4" w14:textId="77777777" w:rsidR="00566FA2" w:rsidRDefault="00566FA2" w:rsidP="00566FA2">
      <w:pPr>
        <w:pStyle w:val="PL"/>
      </w:pPr>
      <w:r>
        <w:t xml:space="preserve">              $ref: '#/components/schemas/Configurable5QISet-Multiple'</w:t>
      </w:r>
    </w:p>
    <w:p w14:paraId="3CE4E8C4" w14:textId="77777777" w:rsidR="00566FA2" w:rsidRDefault="00566FA2" w:rsidP="00566FA2">
      <w:pPr>
        <w:pStyle w:val="PL"/>
      </w:pPr>
      <w:r>
        <w:t xml:space="preserve">            Dynamic5QISet:</w:t>
      </w:r>
    </w:p>
    <w:p w14:paraId="34C28457" w14:textId="77777777" w:rsidR="00566FA2" w:rsidRDefault="00566FA2" w:rsidP="00566FA2">
      <w:pPr>
        <w:pStyle w:val="PL"/>
      </w:pPr>
      <w:r>
        <w:t xml:space="preserve">              $ref: '#/components/schemas/Dynamic5QISet-Multiple'</w:t>
      </w:r>
    </w:p>
    <w:p w14:paraId="255BCEFB" w14:textId="77777777" w:rsidR="00566FA2" w:rsidRDefault="00566FA2" w:rsidP="00566FA2">
      <w:pPr>
        <w:pStyle w:val="PL"/>
      </w:pPr>
    </w:p>
    <w:p w14:paraId="4E2030B3" w14:textId="77777777" w:rsidR="00566FA2" w:rsidRDefault="00566FA2" w:rsidP="00566FA2">
      <w:pPr>
        <w:pStyle w:val="PL"/>
      </w:pPr>
      <w:r>
        <w:t xml:space="preserve">    ManagedElement-Single:</w:t>
      </w:r>
    </w:p>
    <w:p w14:paraId="43F921BD" w14:textId="77777777" w:rsidR="00566FA2" w:rsidRDefault="00566FA2" w:rsidP="00566FA2">
      <w:pPr>
        <w:pStyle w:val="PL"/>
      </w:pPr>
      <w:r>
        <w:t xml:space="preserve">      allOf:</w:t>
      </w:r>
    </w:p>
    <w:p w14:paraId="479019EA" w14:textId="77777777" w:rsidR="00566FA2" w:rsidRDefault="00566FA2" w:rsidP="00566FA2">
      <w:pPr>
        <w:pStyle w:val="PL"/>
      </w:pPr>
      <w:r>
        <w:t xml:space="preserve">        - $ref: 'TS28623_GenericNrm.yaml#/components/schemas/Top'</w:t>
      </w:r>
    </w:p>
    <w:p w14:paraId="7E3F0011" w14:textId="77777777" w:rsidR="00566FA2" w:rsidRDefault="00566FA2" w:rsidP="00566FA2">
      <w:pPr>
        <w:pStyle w:val="PL"/>
      </w:pPr>
      <w:r>
        <w:t xml:space="preserve">        - type: object</w:t>
      </w:r>
    </w:p>
    <w:p w14:paraId="51F2991D" w14:textId="77777777" w:rsidR="00566FA2" w:rsidRDefault="00566FA2" w:rsidP="00566FA2">
      <w:pPr>
        <w:pStyle w:val="PL"/>
      </w:pPr>
      <w:r>
        <w:t xml:space="preserve">          properties:</w:t>
      </w:r>
    </w:p>
    <w:p w14:paraId="62E8E0FF" w14:textId="77777777" w:rsidR="00566FA2" w:rsidRDefault="00566FA2" w:rsidP="00566FA2">
      <w:pPr>
        <w:pStyle w:val="PL"/>
      </w:pPr>
      <w:r>
        <w:t xml:space="preserve">            attributes:</w:t>
      </w:r>
    </w:p>
    <w:p w14:paraId="1B0C9352" w14:textId="77777777" w:rsidR="00566FA2" w:rsidRDefault="00566FA2" w:rsidP="00566FA2">
      <w:pPr>
        <w:pStyle w:val="PL"/>
      </w:pPr>
      <w:r>
        <w:t xml:space="preserve">              allOf:</w:t>
      </w:r>
    </w:p>
    <w:p w14:paraId="4C7C6DDB" w14:textId="77777777" w:rsidR="00566FA2" w:rsidRDefault="00566FA2" w:rsidP="00566FA2">
      <w:pPr>
        <w:pStyle w:val="PL"/>
      </w:pPr>
      <w:r>
        <w:t xml:space="preserve">                - $ref: 'TS28623_GenericNrm.yaml#/components/schemas/ManagedElement-Attr'</w:t>
      </w:r>
    </w:p>
    <w:p w14:paraId="5C8F45D2" w14:textId="77777777" w:rsidR="00566FA2" w:rsidRDefault="00566FA2" w:rsidP="00566FA2">
      <w:pPr>
        <w:pStyle w:val="PL"/>
      </w:pPr>
      <w:r>
        <w:t xml:space="preserve">        - $ref: 'TS28623_GenericNrm.yaml#/components/schemas/ManagedElement-ncO'</w:t>
      </w:r>
    </w:p>
    <w:p w14:paraId="7F766C44" w14:textId="77777777" w:rsidR="00566FA2" w:rsidRDefault="00566FA2" w:rsidP="00566FA2">
      <w:pPr>
        <w:pStyle w:val="PL"/>
      </w:pPr>
      <w:r>
        <w:t xml:space="preserve">        - type: object</w:t>
      </w:r>
    </w:p>
    <w:p w14:paraId="7D246AE1" w14:textId="77777777" w:rsidR="00566FA2" w:rsidRDefault="00566FA2" w:rsidP="00566FA2">
      <w:pPr>
        <w:pStyle w:val="PL"/>
      </w:pPr>
      <w:r>
        <w:t xml:space="preserve">          properties:</w:t>
      </w:r>
    </w:p>
    <w:p w14:paraId="79253571" w14:textId="77777777" w:rsidR="00566FA2" w:rsidRDefault="00566FA2" w:rsidP="00566FA2">
      <w:pPr>
        <w:pStyle w:val="PL"/>
      </w:pPr>
      <w:r>
        <w:t xml:space="preserve">            AmfFunction:</w:t>
      </w:r>
    </w:p>
    <w:p w14:paraId="23802C0F" w14:textId="77777777" w:rsidR="00566FA2" w:rsidRDefault="00566FA2" w:rsidP="00566FA2">
      <w:pPr>
        <w:pStyle w:val="PL"/>
      </w:pPr>
      <w:r>
        <w:t xml:space="preserve">              $ref: '#/components/schemas/AmfFunction-Multiple'</w:t>
      </w:r>
    </w:p>
    <w:p w14:paraId="0727069B" w14:textId="77777777" w:rsidR="00566FA2" w:rsidRDefault="00566FA2" w:rsidP="00566FA2">
      <w:pPr>
        <w:pStyle w:val="PL"/>
      </w:pPr>
      <w:r>
        <w:t xml:space="preserve">            SmfFunction:</w:t>
      </w:r>
    </w:p>
    <w:p w14:paraId="7F3522E6" w14:textId="77777777" w:rsidR="00566FA2" w:rsidRDefault="00566FA2" w:rsidP="00566FA2">
      <w:pPr>
        <w:pStyle w:val="PL"/>
      </w:pPr>
      <w:r>
        <w:t xml:space="preserve">              $ref: '#/components/schemas/SmfFunction-Multiple'</w:t>
      </w:r>
    </w:p>
    <w:p w14:paraId="3488D368" w14:textId="77777777" w:rsidR="00566FA2" w:rsidRDefault="00566FA2" w:rsidP="00566FA2">
      <w:pPr>
        <w:pStyle w:val="PL"/>
      </w:pPr>
      <w:r>
        <w:t xml:space="preserve">            UpfFunction:</w:t>
      </w:r>
    </w:p>
    <w:p w14:paraId="00230E62" w14:textId="77777777" w:rsidR="00566FA2" w:rsidRDefault="00566FA2" w:rsidP="00566FA2">
      <w:pPr>
        <w:pStyle w:val="PL"/>
      </w:pPr>
      <w:r>
        <w:t xml:space="preserve">              $ref: '#/components/schemas/UpfFunction-Multiple'</w:t>
      </w:r>
    </w:p>
    <w:p w14:paraId="5BEB71A8" w14:textId="77777777" w:rsidR="00566FA2" w:rsidRDefault="00566FA2" w:rsidP="00566FA2">
      <w:pPr>
        <w:pStyle w:val="PL"/>
      </w:pPr>
      <w:r>
        <w:t xml:space="preserve">            N3iwfFunction:   </w:t>
      </w:r>
    </w:p>
    <w:p w14:paraId="727432BD" w14:textId="77777777" w:rsidR="00566FA2" w:rsidRDefault="00566FA2" w:rsidP="00566FA2">
      <w:pPr>
        <w:pStyle w:val="PL"/>
      </w:pPr>
      <w:r>
        <w:t xml:space="preserve">              $ref: '#/components/schemas/N3iwfFunction-Multiple'</w:t>
      </w:r>
    </w:p>
    <w:p w14:paraId="6ECB7CC9" w14:textId="77777777" w:rsidR="00566FA2" w:rsidRDefault="00566FA2" w:rsidP="00566FA2">
      <w:pPr>
        <w:pStyle w:val="PL"/>
      </w:pPr>
      <w:r>
        <w:t xml:space="preserve">            PcfFunction:</w:t>
      </w:r>
    </w:p>
    <w:p w14:paraId="0F7F1C3D" w14:textId="77777777" w:rsidR="00566FA2" w:rsidRDefault="00566FA2" w:rsidP="00566FA2">
      <w:pPr>
        <w:pStyle w:val="PL"/>
      </w:pPr>
      <w:r>
        <w:t xml:space="preserve">              $ref: '#/components/schemas/PcfFunction-Multiple'</w:t>
      </w:r>
    </w:p>
    <w:p w14:paraId="1A6B1552" w14:textId="77777777" w:rsidR="00566FA2" w:rsidRDefault="00566FA2" w:rsidP="00566FA2">
      <w:pPr>
        <w:pStyle w:val="PL"/>
      </w:pPr>
      <w:r>
        <w:t xml:space="preserve">            AusfFunction:</w:t>
      </w:r>
    </w:p>
    <w:p w14:paraId="191DB75E" w14:textId="77777777" w:rsidR="00566FA2" w:rsidRDefault="00566FA2" w:rsidP="00566FA2">
      <w:pPr>
        <w:pStyle w:val="PL"/>
      </w:pPr>
      <w:r>
        <w:t xml:space="preserve">              $ref: '#/components/schemas/AusfFunction-Multiple'</w:t>
      </w:r>
    </w:p>
    <w:p w14:paraId="24105D0E" w14:textId="77777777" w:rsidR="00566FA2" w:rsidRDefault="00566FA2" w:rsidP="00566FA2">
      <w:pPr>
        <w:pStyle w:val="PL"/>
      </w:pPr>
      <w:r>
        <w:t xml:space="preserve">            UdmFunction:</w:t>
      </w:r>
    </w:p>
    <w:p w14:paraId="22CE95A4" w14:textId="77777777" w:rsidR="00566FA2" w:rsidRDefault="00566FA2" w:rsidP="00566FA2">
      <w:pPr>
        <w:pStyle w:val="PL"/>
      </w:pPr>
      <w:r>
        <w:t xml:space="preserve">              $ref: '#/components/schemas/UdmFunction-Multiple'</w:t>
      </w:r>
    </w:p>
    <w:p w14:paraId="6A4F66DA" w14:textId="77777777" w:rsidR="00566FA2" w:rsidRDefault="00566FA2" w:rsidP="00566FA2">
      <w:pPr>
        <w:pStyle w:val="PL"/>
      </w:pPr>
      <w:r>
        <w:t xml:space="preserve">            UdrFunction:</w:t>
      </w:r>
    </w:p>
    <w:p w14:paraId="0329B4D5" w14:textId="77777777" w:rsidR="00566FA2" w:rsidRDefault="00566FA2" w:rsidP="00566FA2">
      <w:pPr>
        <w:pStyle w:val="PL"/>
      </w:pPr>
      <w:r>
        <w:t xml:space="preserve">              $ref: '#/components/schemas/UdrFunction-Multiple'</w:t>
      </w:r>
    </w:p>
    <w:p w14:paraId="720AF79D" w14:textId="77777777" w:rsidR="00566FA2" w:rsidRDefault="00566FA2" w:rsidP="00566FA2">
      <w:pPr>
        <w:pStyle w:val="PL"/>
      </w:pPr>
      <w:r>
        <w:lastRenderedPageBreak/>
        <w:t xml:space="preserve">            UdsfFunction:</w:t>
      </w:r>
    </w:p>
    <w:p w14:paraId="29CA30A2" w14:textId="77777777" w:rsidR="00566FA2" w:rsidRDefault="00566FA2" w:rsidP="00566FA2">
      <w:pPr>
        <w:pStyle w:val="PL"/>
      </w:pPr>
      <w:r>
        <w:t xml:space="preserve">              $ref: '#/components/schemas/UdsfFunction-Multiple'</w:t>
      </w:r>
    </w:p>
    <w:p w14:paraId="4CB8854D" w14:textId="77777777" w:rsidR="00566FA2" w:rsidRDefault="00566FA2" w:rsidP="00566FA2">
      <w:pPr>
        <w:pStyle w:val="PL"/>
      </w:pPr>
      <w:r>
        <w:t xml:space="preserve">            NrfFunction:</w:t>
      </w:r>
    </w:p>
    <w:p w14:paraId="5DDEBBA1" w14:textId="77777777" w:rsidR="00566FA2" w:rsidRDefault="00566FA2" w:rsidP="00566FA2">
      <w:pPr>
        <w:pStyle w:val="PL"/>
      </w:pPr>
      <w:r>
        <w:t xml:space="preserve">              $ref: '#/components/schemas/NrfFunction-Multiple'</w:t>
      </w:r>
    </w:p>
    <w:p w14:paraId="44D0F577" w14:textId="77777777" w:rsidR="00566FA2" w:rsidRDefault="00566FA2" w:rsidP="00566FA2">
      <w:pPr>
        <w:pStyle w:val="PL"/>
      </w:pPr>
      <w:r>
        <w:t xml:space="preserve">            NssfFunction:</w:t>
      </w:r>
    </w:p>
    <w:p w14:paraId="1F65B83D" w14:textId="77777777" w:rsidR="00566FA2" w:rsidRDefault="00566FA2" w:rsidP="00566FA2">
      <w:pPr>
        <w:pStyle w:val="PL"/>
      </w:pPr>
      <w:r>
        <w:t xml:space="preserve">              $ref: '#/components/schemas/NssfFunction-Multiple'</w:t>
      </w:r>
    </w:p>
    <w:p w14:paraId="1C59C61E" w14:textId="77777777" w:rsidR="00566FA2" w:rsidRDefault="00566FA2" w:rsidP="00566FA2">
      <w:pPr>
        <w:pStyle w:val="PL"/>
      </w:pPr>
      <w:r>
        <w:t xml:space="preserve">            SmsfFunction:</w:t>
      </w:r>
    </w:p>
    <w:p w14:paraId="3B122B17" w14:textId="77777777" w:rsidR="00566FA2" w:rsidRDefault="00566FA2" w:rsidP="00566FA2">
      <w:pPr>
        <w:pStyle w:val="PL"/>
      </w:pPr>
      <w:r>
        <w:t xml:space="preserve">              $ref: '#/components/schemas/SmsfFunction-Multiple'</w:t>
      </w:r>
    </w:p>
    <w:p w14:paraId="430BE20E" w14:textId="77777777" w:rsidR="00566FA2" w:rsidRDefault="00566FA2" w:rsidP="00566FA2">
      <w:pPr>
        <w:pStyle w:val="PL"/>
      </w:pPr>
      <w:r>
        <w:t xml:space="preserve">            LmfFunction:</w:t>
      </w:r>
    </w:p>
    <w:p w14:paraId="39EBFE9D" w14:textId="77777777" w:rsidR="00566FA2" w:rsidRDefault="00566FA2" w:rsidP="00566FA2">
      <w:pPr>
        <w:pStyle w:val="PL"/>
      </w:pPr>
      <w:r>
        <w:t xml:space="preserve">              $ref: '#/components/schemas/LmfFunction-Multiple'</w:t>
      </w:r>
    </w:p>
    <w:p w14:paraId="2D93AA79" w14:textId="77777777" w:rsidR="00566FA2" w:rsidRDefault="00566FA2" w:rsidP="00566FA2">
      <w:pPr>
        <w:pStyle w:val="PL"/>
      </w:pPr>
      <w:r>
        <w:t xml:space="preserve">            NgeirFunction:</w:t>
      </w:r>
    </w:p>
    <w:p w14:paraId="14FFAAD8" w14:textId="77777777" w:rsidR="00566FA2" w:rsidRDefault="00566FA2" w:rsidP="00566FA2">
      <w:pPr>
        <w:pStyle w:val="PL"/>
      </w:pPr>
      <w:r>
        <w:t xml:space="preserve">              $ref: '#/components/schemas/NgeirFunction-Multiple'</w:t>
      </w:r>
    </w:p>
    <w:p w14:paraId="2F49CD81" w14:textId="77777777" w:rsidR="00566FA2" w:rsidRDefault="00566FA2" w:rsidP="00566FA2">
      <w:pPr>
        <w:pStyle w:val="PL"/>
      </w:pPr>
      <w:r>
        <w:t xml:space="preserve">            SeppFunction:</w:t>
      </w:r>
    </w:p>
    <w:p w14:paraId="3D5D87B5" w14:textId="77777777" w:rsidR="00566FA2" w:rsidRDefault="00566FA2" w:rsidP="00566FA2">
      <w:pPr>
        <w:pStyle w:val="PL"/>
      </w:pPr>
      <w:r>
        <w:t xml:space="preserve">              $ref: '#/components/schemas/SeppFunction-Multiple'</w:t>
      </w:r>
    </w:p>
    <w:p w14:paraId="482C0D49" w14:textId="77777777" w:rsidR="00566FA2" w:rsidRDefault="00566FA2" w:rsidP="00566FA2">
      <w:pPr>
        <w:pStyle w:val="PL"/>
      </w:pPr>
      <w:r>
        <w:t xml:space="preserve">            NwdafFunction:</w:t>
      </w:r>
    </w:p>
    <w:p w14:paraId="5D067DE3" w14:textId="77777777" w:rsidR="00566FA2" w:rsidRDefault="00566FA2" w:rsidP="00566FA2">
      <w:pPr>
        <w:pStyle w:val="PL"/>
      </w:pPr>
      <w:r>
        <w:t xml:space="preserve">              $ref: '#/components/schemas/NwdafFunction-Multiple'</w:t>
      </w:r>
    </w:p>
    <w:p w14:paraId="5D185B88" w14:textId="77777777" w:rsidR="00566FA2" w:rsidRDefault="00566FA2" w:rsidP="00566FA2">
      <w:pPr>
        <w:pStyle w:val="PL"/>
      </w:pPr>
      <w:r>
        <w:t xml:space="preserve">            ScpFunction:</w:t>
      </w:r>
    </w:p>
    <w:p w14:paraId="0A7C6A18" w14:textId="77777777" w:rsidR="00566FA2" w:rsidRDefault="00566FA2" w:rsidP="00566FA2">
      <w:pPr>
        <w:pStyle w:val="PL"/>
      </w:pPr>
      <w:r>
        <w:t xml:space="preserve">              $ref: '#/components/schemas/ScpFunction-Multiple'</w:t>
      </w:r>
    </w:p>
    <w:p w14:paraId="61FECD98" w14:textId="77777777" w:rsidR="00566FA2" w:rsidRDefault="00566FA2" w:rsidP="00566FA2">
      <w:pPr>
        <w:pStyle w:val="PL"/>
      </w:pPr>
      <w:r>
        <w:t xml:space="preserve">            NefFunction:</w:t>
      </w:r>
    </w:p>
    <w:p w14:paraId="072226E0" w14:textId="77777777" w:rsidR="00566FA2" w:rsidRDefault="00566FA2" w:rsidP="00566FA2">
      <w:pPr>
        <w:pStyle w:val="PL"/>
      </w:pPr>
      <w:r>
        <w:t xml:space="preserve">              $ref: '#/components/schemas/NefFunction-Multiple'</w:t>
      </w:r>
    </w:p>
    <w:p w14:paraId="443A0D02" w14:textId="77777777" w:rsidR="00566FA2" w:rsidRDefault="00566FA2" w:rsidP="00566FA2">
      <w:pPr>
        <w:pStyle w:val="PL"/>
      </w:pPr>
      <w:r>
        <w:t xml:space="preserve">            Configurable5QISet:</w:t>
      </w:r>
    </w:p>
    <w:p w14:paraId="0211D0F5" w14:textId="77777777" w:rsidR="00566FA2" w:rsidRDefault="00566FA2" w:rsidP="00566FA2">
      <w:pPr>
        <w:pStyle w:val="PL"/>
      </w:pPr>
      <w:r>
        <w:t xml:space="preserve">              $ref: '#/components/schemas/Configurable5QISet-Multiple'</w:t>
      </w:r>
    </w:p>
    <w:p w14:paraId="008A0892" w14:textId="77777777" w:rsidR="00566FA2" w:rsidRDefault="00566FA2" w:rsidP="00566FA2">
      <w:pPr>
        <w:pStyle w:val="PL"/>
      </w:pPr>
      <w:r>
        <w:t xml:space="preserve">            Dynamic5QISet:</w:t>
      </w:r>
    </w:p>
    <w:p w14:paraId="4A777A0B" w14:textId="77777777" w:rsidR="00566FA2" w:rsidRDefault="00566FA2" w:rsidP="00566FA2">
      <w:pPr>
        <w:pStyle w:val="PL"/>
      </w:pPr>
      <w:r>
        <w:t xml:space="preserve">              $ref: '#/components/schemas/Dynamic5QISet-Multiple'</w:t>
      </w:r>
    </w:p>
    <w:p w14:paraId="6491E0E3" w14:textId="77777777" w:rsidR="00566FA2" w:rsidRDefault="00566FA2" w:rsidP="00566FA2">
      <w:pPr>
        <w:pStyle w:val="PL"/>
      </w:pPr>
      <w:r>
        <w:t xml:space="preserve"> </w:t>
      </w:r>
    </w:p>
    <w:p w14:paraId="4B6D5CF3" w14:textId="77777777" w:rsidR="00566FA2" w:rsidRDefault="00566FA2" w:rsidP="00566FA2">
      <w:pPr>
        <w:pStyle w:val="PL"/>
      </w:pPr>
      <w:r>
        <w:t xml:space="preserve">    AmfFunction-Single:</w:t>
      </w:r>
    </w:p>
    <w:p w14:paraId="3D93B31D" w14:textId="77777777" w:rsidR="00566FA2" w:rsidRDefault="00566FA2" w:rsidP="00566FA2">
      <w:pPr>
        <w:pStyle w:val="PL"/>
      </w:pPr>
      <w:r>
        <w:t xml:space="preserve">      allOf:</w:t>
      </w:r>
    </w:p>
    <w:p w14:paraId="664B3B65" w14:textId="77777777" w:rsidR="00566FA2" w:rsidRDefault="00566FA2" w:rsidP="00566FA2">
      <w:pPr>
        <w:pStyle w:val="PL"/>
      </w:pPr>
      <w:r>
        <w:t xml:space="preserve">        - $ref: 'TS28623_GenericNrm.yaml#/components/schemas/Top'</w:t>
      </w:r>
    </w:p>
    <w:p w14:paraId="6F32860D" w14:textId="77777777" w:rsidR="00566FA2" w:rsidRDefault="00566FA2" w:rsidP="00566FA2">
      <w:pPr>
        <w:pStyle w:val="PL"/>
      </w:pPr>
      <w:r>
        <w:t xml:space="preserve">        - type: object</w:t>
      </w:r>
    </w:p>
    <w:p w14:paraId="004DA44D" w14:textId="77777777" w:rsidR="00566FA2" w:rsidRDefault="00566FA2" w:rsidP="00566FA2">
      <w:pPr>
        <w:pStyle w:val="PL"/>
      </w:pPr>
      <w:r>
        <w:t xml:space="preserve">          properties:</w:t>
      </w:r>
    </w:p>
    <w:p w14:paraId="3DA4CFF3" w14:textId="77777777" w:rsidR="00566FA2" w:rsidRDefault="00566FA2" w:rsidP="00566FA2">
      <w:pPr>
        <w:pStyle w:val="PL"/>
      </w:pPr>
      <w:r>
        <w:t xml:space="preserve">            attributes:</w:t>
      </w:r>
    </w:p>
    <w:p w14:paraId="76CA7D09" w14:textId="77777777" w:rsidR="00566FA2" w:rsidRDefault="00566FA2" w:rsidP="00566FA2">
      <w:pPr>
        <w:pStyle w:val="PL"/>
      </w:pPr>
      <w:r>
        <w:t xml:space="preserve">              allOf:</w:t>
      </w:r>
    </w:p>
    <w:p w14:paraId="512BAFBD" w14:textId="77777777" w:rsidR="00566FA2" w:rsidRDefault="00566FA2" w:rsidP="00566FA2">
      <w:pPr>
        <w:pStyle w:val="PL"/>
      </w:pPr>
      <w:r>
        <w:t xml:space="preserve">                - $ref: 'TS28623_GenericNrm.yaml#/components/schemas/ManagedFunction-Attr'</w:t>
      </w:r>
    </w:p>
    <w:p w14:paraId="1401CE0A" w14:textId="77777777" w:rsidR="00566FA2" w:rsidRDefault="00566FA2" w:rsidP="00566FA2">
      <w:pPr>
        <w:pStyle w:val="PL"/>
      </w:pPr>
      <w:r>
        <w:t xml:space="preserve">                - type: object</w:t>
      </w:r>
    </w:p>
    <w:p w14:paraId="244A0A16" w14:textId="77777777" w:rsidR="00566FA2" w:rsidRDefault="00566FA2" w:rsidP="00566FA2">
      <w:pPr>
        <w:pStyle w:val="PL"/>
      </w:pPr>
      <w:r>
        <w:t xml:space="preserve">                  properties:</w:t>
      </w:r>
    </w:p>
    <w:p w14:paraId="4771A72A" w14:textId="77777777" w:rsidR="00566FA2" w:rsidRDefault="00566FA2" w:rsidP="00566FA2">
      <w:pPr>
        <w:pStyle w:val="PL"/>
      </w:pPr>
      <w:r>
        <w:t xml:space="preserve">                    plmnIdList:</w:t>
      </w:r>
    </w:p>
    <w:p w14:paraId="6E26C06F" w14:textId="77777777" w:rsidR="00566FA2" w:rsidRDefault="00566FA2" w:rsidP="00566FA2">
      <w:pPr>
        <w:pStyle w:val="PL"/>
      </w:pPr>
      <w:r>
        <w:t xml:space="preserve">                      $ref: 'TS28541_NrNrm.yaml#/components/schemas/PlmnIdList'</w:t>
      </w:r>
    </w:p>
    <w:p w14:paraId="5FB15BC8" w14:textId="77777777" w:rsidR="00566FA2" w:rsidRDefault="00566FA2" w:rsidP="00566FA2">
      <w:pPr>
        <w:pStyle w:val="PL"/>
      </w:pPr>
      <w:r>
        <w:t xml:space="preserve">                    amfIdentifier:</w:t>
      </w:r>
    </w:p>
    <w:p w14:paraId="321AF26E" w14:textId="77777777" w:rsidR="00566FA2" w:rsidRDefault="00566FA2" w:rsidP="00566FA2">
      <w:pPr>
        <w:pStyle w:val="PL"/>
      </w:pPr>
      <w:r>
        <w:t xml:space="preserve">                      $ref: '#/components/schemas/AmfIdentifier'</w:t>
      </w:r>
    </w:p>
    <w:p w14:paraId="4ED33995" w14:textId="77777777" w:rsidR="00566FA2" w:rsidRDefault="00566FA2" w:rsidP="00566FA2">
      <w:pPr>
        <w:pStyle w:val="PL"/>
      </w:pPr>
      <w:r>
        <w:t xml:space="preserve">                    sBIFqdn:</w:t>
      </w:r>
    </w:p>
    <w:p w14:paraId="1854D7E2" w14:textId="77777777" w:rsidR="00566FA2" w:rsidRDefault="00566FA2" w:rsidP="00566FA2">
      <w:pPr>
        <w:pStyle w:val="PL"/>
      </w:pPr>
      <w:r>
        <w:t xml:space="preserve">                      type: string</w:t>
      </w:r>
    </w:p>
    <w:p w14:paraId="09EAA8E9" w14:textId="77777777" w:rsidR="00566FA2" w:rsidRDefault="00566FA2" w:rsidP="00566FA2">
      <w:pPr>
        <w:pStyle w:val="PL"/>
      </w:pPr>
      <w:r>
        <w:t xml:space="preserve">                    weightFactor:</w:t>
      </w:r>
    </w:p>
    <w:p w14:paraId="0A5EA1C7" w14:textId="77777777" w:rsidR="00566FA2" w:rsidRDefault="00566FA2" w:rsidP="00566FA2">
      <w:pPr>
        <w:pStyle w:val="PL"/>
      </w:pPr>
      <w:r>
        <w:t xml:space="preserve">                      $ref: '#/components/schemas/WeightFactor'</w:t>
      </w:r>
    </w:p>
    <w:p w14:paraId="6B710C6F" w14:textId="77777777" w:rsidR="00566FA2" w:rsidRDefault="00566FA2" w:rsidP="00566FA2">
      <w:pPr>
        <w:pStyle w:val="PL"/>
      </w:pPr>
      <w:r>
        <w:t xml:space="preserve">                    snssaiList:</w:t>
      </w:r>
    </w:p>
    <w:p w14:paraId="6AF6E08E" w14:textId="77777777" w:rsidR="00566FA2" w:rsidRDefault="00566FA2" w:rsidP="00566FA2">
      <w:pPr>
        <w:pStyle w:val="PL"/>
      </w:pPr>
      <w:r>
        <w:t xml:space="preserve">                      $ref: '#/components/schemas/SnssaiList'</w:t>
      </w:r>
    </w:p>
    <w:p w14:paraId="1C118686" w14:textId="77777777" w:rsidR="00566FA2" w:rsidRDefault="00566FA2" w:rsidP="00566FA2">
      <w:pPr>
        <w:pStyle w:val="PL"/>
      </w:pPr>
      <w:r>
        <w:t xml:space="preserve">                    amfSetRef:</w:t>
      </w:r>
    </w:p>
    <w:p w14:paraId="67627B8C" w14:textId="77777777" w:rsidR="00566FA2" w:rsidRDefault="00566FA2" w:rsidP="00566FA2">
      <w:pPr>
        <w:pStyle w:val="PL"/>
      </w:pPr>
      <w:r>
        <w:t xml:space="preserve">                      $ref: 'TS28623_ComDefs.yaml#/components/schemas/Dn'</w:t>
      </w:r>
    </w:p>
    <w:p w14:paraId="482AA4E4" w14:textId="77777777" w:rsidR="00566FA2" w:rsidRDefault="00566FA2" w:rsidP="00566FA2">
      <w:pPr>
        <w:pStyle w:val="PL"/>
      </w:pPr>
      <w:r>
        <w:t xml:space="preserve">                    managedNFProfile:</w:t>
      </w:r>
    </w:p>
    <w:p w14:paraId="2704A269" w14:textId="77777777" w:rsidR="00566FA2" w:rsidRDefault="00566FA2" w:rsidP="00566FA2">
      <w:pPr>
        <w:pStyle w:val="PL"/>
      </w:pPr>
      <w:r>
        <w:t xml:space="preserve">                      $ref: '#/components/schemas/ManagedNFProfile'</w:t>
      </w:r>
    </w:p>
    <w:p w14:paraId="77D758FA" w14:textId="77777777" w:rsidR="00566FA2" w:rsidRDefault="00566FA2" w:rsidP="00566FA2">
      <w:pPr>
        <w:pStyle w:val="PL"/>
      </w:pPr>
      <w:r>
        <w:t xml:space="preserve">                    commModelList:</w:t>
      </w:r>
    </w:p>
    <w:p w14:paraId="1B7D6FED" w14:textId="77777777" w:rsidR="00566FA2" w:rsidRDefault="00566FA2" w:rsidP="00566FA2">
      <w:pPr>
        <w:pStyle w:val="PL"/>
      </w:pPr>
      <w:r>
        <w:t xml:space="preserve">                      $ref: '#/components/schemas/CommModelList'</w:t>
      </w:r>
    </w:p>
    <w:p w14:paraId="363B8960" w14:textId="77777777" w:rsidR="00566FA2" w:rsidRDefault="00566FA2" w:rsidP="00566FA2">
      <w:pPr>
        <w:pStyle w:val="PL"/>
      </w:pPr>
      <w:r>
        <w:t xml:space="preserve">        - $ref: 'TS28623_GenericNrm.yaml#/components/schemas/ManagedFunction-ncO'</w:t>
      </w:r>
    </w:p>
    <w:p w14:paraId="2511FD25" w14:textId="77777777" w:rsidR="00566FA2" w:rsidRDefault="00566FA2" w:rsidP="00566FA2">
      <w:pPr>
        <w:pStyle w:val="PL"/>
      </w:pPr>
      <w:r>
        <w:t xml:space="preserve">        - type: object</w:t>
      </w:r>
    </w:p>
    <w:p w14:paraId="3E29430B" w14:textId="77777777" w:rsidR="00566FA2" w:rsidRDefault="00566FA2" w:rsidP="00566FA2">
      <w:pPr>
        <w:pStyle w:val="PL"/>
      </w:pPr>
      <w:r>
        <w:t xml:space="preserve">          properties:</w:t>
      </w:r>
    </w:p>
    <w:p w14:paraId="4FFDC53A" w14:textId="77777777" w:rsidR="00566FA2" w:rsidRDefault="00566FA2" w:rsidP="00566FA2">
      <w:pPr>
        <w:pStyle w:val="PL"/>
      </w:pPr>
      <w:r>
        <w:t xml:space="preserve">            EP_N2:</w:t>
      </w:r>
    </w:p>
    <w:p w14:paraId="55841FCE" w14:textId="77777777" w:rsidR="00566FA2" w:rsidRDefault="00566FA2" w:rsidP="00566FA2">
      <w:pPr>
        <w:pStyle w:val="PL"/>
      </w:pPr>
      <w:r>
        <w:t xml:space="preserve">              $ref: '#/components/schemas/EP_N2-Multiple'</w:t>
      </w:r>
    </w:p>
    <w:p w14:paraId="48C50497" w14:textId="77777777" w:rsidR="00566FA2" w:rsidRDefault="00566FA2" w:rsidP="00566FA2">
      <w:pPr>
        <w:pStyle w:val="PL"/>
      </w:pPr>
      <w:r>
        <w:t xml:space="preserve">            EP_N8:</w:t>
      </w:r>
    </w:p>
    <w:p w14:paraId="494DFE21" w14:textId="77777777" w:rsidR="00566FA2" w:rsidRDefault="00566FA2" w:rsidP="00566FA2">
      <w:pPr>
        <w:pStyle w:val="PL"/>
      </w:pPr>
      <w:r>
        <w:t xml:space="preserve">              $ref: '#/components/schemas/EP_N8-Multiple'</w:t>
      </w:r>
    </w:p>
    <w:p w14:paraId="501B19B2" w14:textId="77777777" w:rsidR="00566FA2" w:rsidRDefault="00566FA2" w:rsidP="00566FA2">
      <w:pPr>
        <w:pStyle w:val="PL"/>
      </w:pPr>
      <w:r>
        <w:t xml:space="preserve">            EP_N11:</w:t>
      </w:r>
    </w:p>
    <w:p w14:paraId="3AB5961C" w14:textId="77777777" w:rsidR="00566FA2" w:rsidRDefault="00566FA2" w:rsidP="00566FA2">
      <w:pPr>
        <w:pStyle w:val="PL"/>
      </w:pPr>
      <w:r>
        <w:t xml:space="preserve">              $ref: '#/components/schemas/EP_N11-Multiple'</w:t>
      </w:r>
    </w:p>
    <w:p w14:paraId="634C7ED8" w14:textId="77777777" w:rsidR="00566FA2" w:rsidRDefault="00566FA2" w:rsidP="00566FA2">
      <w:pPr>
        <w:pStyle w:val="PL"/>
      </w:pPr>
      <w:r>
        <w:t xml:space="preserve">            EP_N12:</w:t>
      </w:r>
    </w:p>
    <w:p w14:paraId="08AB1A09" w14:textId="77777777" w:rsidR="00566FA2" w:rsidRDefault="00566FA2" w:rsidP="00566FA2">
      <w:pPr>
        <w:pStyle w:val="PL"/>
      </w:pPr>
      <w:r>
        <w:t xml:space="preserve">              $ref: '#/components/schemas/EP_N12-Multiple'</w:t>
      </w:r>
    </w:p>
    <w:p w14:paraId="27127E86" w14:textId="77777777" w:rsidR="00566FA2" w:rsidRDefault="00566FA2" w:rsidP="00566FA2">
      <w:pPr>
        <w:pStyle w:val="PL"/>
      </w:pPr>
      <w:r>
        <w:t xml:space="preserve">            EP_N14:</w:t>
      </w:r>
    </w:p>
    <w:p w14:paraId="0B8C9773" w14:textId="77777777" w:rsidR="00566FA2" w:rsidRDefault="00566FA2" w:rsidP="00566FA2">
      <w:pPr>
        <w:pStyle w:val="PL"/>
      </w:pPr>
      <w:r>
        <w:t xml:space="preserve">              $ref: '#/components/schemas/EP_N14-Multiple'</w:t>
      </w:r>
    </w:p>
    <w:p w14:paraId="2B9AD62B" w14:textId="77777777" w:rsidR="00566FA2" w:rsidRDefault="00566FA2" w:rsidP="00566FA2">
      <w:pPr>
        <w:pStyle w:val="PL"/>
      </w:pPr>
      <w:r>
        <w:t xml:space="preserve">            EP_N15:</w:t>
      </w:r>
    </w:p>
    <w:p w14:paraId="6E16FCB8" w14:textId="77777777" w:rsidR="00566FA2" w:rsidRDefault="00566FA2" w:rsidP="00566FA2">
      <w:pPr>
        <w:pStyle w:val="PL"/>
      </w:pPr>
      <w:r>
        <w:t xml:space="preserve">              $ref: '#/components/schemas/EP_N15-Multiple'</w:t>
      </w:r>
    </w:p>
    <w:p w14:paraId="02EA1B87" w14:textId="77777777" w:rsidR="00566FA2" w:rsidRDefault="00566FA2" w:rsidP="00566FA2">
      <w:pPr>
        <w:pStyle w:val="PL"/>
      </w:pPr>
      <w:r>
        <w:t xml:space="preserve">            EP_N17:</w:t>
      </w:r>
    </w:p>
    <w:p w14:paraId="6A2EC71B" w14:textId="77777777" w:rsidR="00566FA2" w:rsidRDefault="00566FA2" w:rsidP="00566FA2">
      <w:pPr>
        <w:pStyle w:val="PL"/>
      </w:pPr>
      <w:r>
        <w:t xml:space="preserve">              $ref: '#/components/schemas/EP_N17-Multiple'</w:t>
      </w:r>
    </w:p>
    <w:p w14:paraId="1F995870" w14:textId="77777777" w:rsidR="00566FA2" w:rsidRDefault="00566FA2" w:rsidP="00566FA2">
      <w:pPr>
        <w:pStyle w:val="PL"/>
      </w:pPr>
      <w:r>
        <w:t xml:space="preserve">            EP_N20:</w:t>
      </w:r>
    </w:p>
    <w:p w14:paraId="58E2944E" w14:textId="77777777" w:rsidR="00566FA2" w:rsidRDefault="00566FA2" w:rsidP="00566FA2">
      <w:pPr>
        <w:pStyle w:val="PL"/>
      </w:pPr>
      <w:r>
        <w:t xml:space="preserve">              $ref: '#/components/schemas/EP_N20-Multiple'</w:t>
      </w:r>
    </w:p>
    <w:p w14:paraId="07606974" w14:textId="77777777" w:rsidR="00566FA2" w:rsidRDefault="00566FA2" w:rsidP="00566FA2">
      <w:pPr>
        <w:pStyle w:val="PL"/>
      </w:pPr>
      <w:r>
        <w:t xml:space="preserve">            EP_N22:</w:t>
      </w:r>
    </w:p>
    <w:p w14:paraId="18BA36F3" w14:textId="77777777" w:rsidR="00566FA2" w:rsidRDefault="00566FA2" w:rsidP="00566FA2">
      <w:pPr>
        <w:pStyle w:val="PL"/>
      </w:pPr>
      <w:r>
        <w:t xml:space="preserve">              $ref: '#/components/schemas/EP_N22-Multiple'</w:t>
      </w:r>
    </w:p>
    <w:p w14:paraId="3ADAB768" w14:textId="77777777" w:rsidR="00566FA2" w:rsidRDefault="00566FA2" w:rsidP="00566FA2">
      <w:pPr>
        <w:pStyle w:val="PL"/>
      </w:pPr>
      <w:r>
        <w:t xml:space="preserve">            EP_N26:</w:t>
      </w:r>
    </w:p>
    <w:p w14:paraId="73BAF448" w14:textId="77777777" w:rsidR="00566FA2" w:rsidRDefault="00566FA2" w:rsidP="00566FA2">
      <w:pPr>
        <w:pStyle w:val="PL"/>
      </w:pPr>
      <w:r>
        <w:t xml:space="preserve">              $ref: '#/components/schemas/EP_N26-Multiple'</w:t>
      </w:r>
    </w:p>
    <w:p w14:paraId="663A76C0" w14:textId="77777777" w:rsidR="00566FA2" w:rsidRDefault="00566FA2" w:rsidP="00566FA2">
      <w:pPr>
        <w:pStyle w:val="PL"/>
      </w:pPr>
      <w:r>
        <w:t xml:space="preserve">            EP_NLS:</w:t>
      </w:r>
    </w:p>
    <w:p w14:paraId="6BEA82AF" w14:textId="77777777" w:rsidR="00566FA2" w:rsidRDefault="00566FA2" w:rsidP="00566FA2">
      <w:pPr>
        <w:pStyle w:val="PL"/>
      </w:pPr>
      <w:r>
        <w:t xml:space="preserve">              $ref: '#/components/schemas/EP_NLS-Multiple'</w:t>
      </w:r>
    </w:p>
    <w:p w14:paraId="1EA452BC" w14:textId="77777777" w:rsidR="00566FA2" w:rsidRDefault="00566FA2" w:rsidP="00566FA2">
      <w:pPr>
        <w:pStyle w:val="PL"/>
      </w:pPr>
      <w:r>
        <w:t xml:space="preserve">            EP_NLG:</w:t>
      </w:r>
    </w:p>
    <w:p w14:paraId="2106C426" w14:textId="77777777" w:rsidR="00566FA2" w:rsidRDefault="00566FA2" w:rsidP="00566FA2">
      <w:pPr>
        <w:pStyle w:val="PL"/>
      </w:pPr>
      <w:r>
        <w:t xml:space="preserve">              $ref: '#/components/schemas/EP_NLG-Multiple'</w:t>
      </w:r>
    </w:p>
    <w:p w14:paraId="1B9FB515" w14:textId="77777777" w:rsidR="00566FA2" w:rsidRDefault="00566FA2" w:rsidP="00566FA2">
      <w:pPr>
        <w:pStyle w:val="PL"/>
      </w:pPr>
      <w:r>
        <w:lastRenderedPageBreak/>
        <w:t xml:space="preserve">    AmfSet-Single:</w:t>
      </w:r>
    </w:p>
    <w:p w14:paraId="58F2A0D9" w14:textId="77777777" w:rsidR="00566FA2" w:rsidRDefault="00566FA2" w:rsidP="00566FA2">
      <w:pPr>
        <w:pStyle w:val="PL"/>
      </w:pPr>
      <w:r>
        <w:t xml:space="preserve">      allOf:</w:t>
      </w:r>
    </w:p>
    <w:p w14:paraId="6F1183D7" w14:textId="77777777" w:rsidR="00566FA2" w:rsidRDefault="00566FA2" w:rsidP="00566FA2">
      <w:pPr>
        <w:pStyle w:val="PL"/>
      </w:pPr>
      <w:r>
        <w:t xml:space="preserve">        - $ref: 'TS28623_GenericNrm.yaml#/components/schemas/Top'</w:t>
      </w:r>
    </w:p>
    <w:p w14:paraId="0DFBB53C" w14:textId="77777777" w:rsidR="00566FA2" w:rsidRDefault="00566FA2" w:rsidP="00566FA2">
      <w:pPr>
        <w:pStyle w:val="PL"/>
      </w:pPr>
      <w:r>
        <w:t xml:space="preserve">        - type: object</w:t>
      </w:r>
    </w:p>
    <w:p w14:paraId="0C648874" w14:textId="77777777" w:rsidR="00566FA2" w:rsidRDefault="00566FA2" w:rsidP="00566FA2">
      <w:pPr>
        <w:pStyle w:val="PL"/>
      </w:pPr>
      <w:r>
        <w:t xml:space="preserve">          properties:</w:t>
      </w:r>
    </w:p>
    <w:p w14:paraId="07D392D3" w14:textId="77777777" w:rsidR="00566FA2" w:rsidRDefault="00566FA2" w:rsidP="00566FA2">
      <w:pPr>
        <w:pStyle w:val="PL"/>
      </w:pPr>
      <w:r>
        <w:t xml:space="preserve">            attributes:</w:t>
      </w:r>
    </w:p>
    <w:p w14:paraId="5AB46378" w14:textId="77777777" w:rsidR="00566FA2" w:rsidRDefault="00566FA2" w:rsidP="00566FA2">
      <w:pPr>
        <w:pStyle w:val="PL"/>
      </w:pPr>
      <w:r>
        <w:t xml:space="preserve">              allOf:</w:t>
      </w:r>
    </w:p>
    <w:p w14:paraId="5558E2FC" w14:textId="77777777" w:rsidR="00566FA2" w:rsidRDefault="00566FA2" w:rsidP="00566FA2">
      <w:pPr>
        <w:pStyle w:val="PL"/>
      </w:pPr>
      <w:r>
        <w:t xml:space="preserve">                - $ref: 'TS28623_GenericNrm.yaml#/components/schemas/ManagedFunction-Attr'</w:t>
      </w:r>
    </w:p>
    <w:p w14:paraId="4E08C912" w14:textId="77777777" w:rsidR="00566FA2" w:rsidRDefault="00566FA2" w:rsidP="00566FA2">
      <w:pPr>
        <w:pStyle w:val="PL"/>
      </w:pPr>
      <w:r>
        <w:t xml:space="preserve">                - type: object</w:t>
      </w:r>
    </w:p>
    <w:p w14:paraId="4216841E" w14:textId="77777777" w:rsidR="00566FA2" w:rsidRDefault="00566FA2" w:rsidP="00566FA2">
      <w:pPr>
        <w:pStyle w:val="PL"/>
      </w:pPr>
      <w:r>
        <w:t xml:space="preserve">                  properties:</w:t>
      </w:r>
    </w:p>
    <w:p w14:paraId="74D73ECC" w14:textId="77777777" w:rsidR="00566FA2" w:rsidRDefault="00566FA2" w:rsidP="00566FA2">
      <w:pPr>
        <w:pStyle w:val="PL"/>
      </w:pPr>
      <w:r>
        <w:t xml:space="preserve">                    plmnIdList:</w:t>
      </w:r>
    </w:p>
    <w:p w14:paraId="00911864" w14:textId="77777777" w:rsidR="00566FA2" w:rsidRDefault="00566FA2" w:rsidP="00566FA2">
      <w:pPr>
        <w:pStyle w:val="PL"/>
      </w:pPr>
      <w:r>
        <w:t xml:space="preserve">                      $ref: 'TS28541_NrNrm.yaml#/components/schemas/PlmnIdList'</w:t>
      </w:r>
    </w:p>
    <w:p w14:paraId="5961669B" w14:textId="77777777" w:rsidR="00566FA2" w:rsidRDefault="00566FA2" w:rsidP="00566FA2">
      <w:pPr>
        <w:pStyle w:val="PL"/>
      </w:pPr>
      <w:r>
        <w:t xml:space="preserve">                    nRTACList:</w:t>
      </w:r>
    </w:p>
    <w:p w14:paraId="08AA1D95" w14:textId="77777777" w:rsidR="00566FA2" w:rsidRDefault="00566FA2" w:rsidP="00566FA2">
      <w:pPr>
        <w:pStyle w:val="PL"/>
      </w:pPr>
      <w:r>
        <w:t xml:space="preserve">                      $ref: '#/components/schemas/TACList'</w:t>
      </w:r>
    </w:p>
    <w:p w14:paraId="013D90D5" w14:textId="77777777" w:rsidR="00566FA2" w:rsidRDefault="00566FA2" w:rsidP="00566FA2">
      <w:pPr>
        <w:pStyle w:val="PL"/>
      </w:pPr>
      <w:r>
        <w:t xml:space="preserve">                    amfSetId:</w:t>
      </w:r>
    </w:p>
    <w:p w14:paraId="31E9FB98" w14:textId="77777777" w:rsidR="00566FA2" w:rsidRDefault="00566FA2" w:rsidP="00566FA2">
      <w:pPr>
        <w:pStyle w:val="PL"/>
      </w:pPr>
      <w:r>
        <w:t xml:space="preserve">                      $ref: '#/components/schemas/AmfSetId'</w:t>
      </w:r>
    </w:p>
    <w:p w14:paraId="7865C33E" w14:textId="77777777" w:rsidR="00566FA2" w:rsidRDefault="00566FA2" w:rsidP="00566FA2">
      <w:pPr>
        <w:pStyle w:val="PL"/>
      </w:pPr>
      <w:r>
        <w:t xml:space="preserve">                    snssaiList:</w:t>
      </w:r>
    </w:p>
    <w:p w14:paraId="730022BC" w14:textId="77777777" w:rsidR="00566FA2" w:rsidRDefault="00566FA2" w:rsidP="00566FA2">
      <w:pPr>
        <w:pStyle w:val="PL"/>
      </w:pPr>
      <w:r>
        <w:t xml:space="preserve">                      $ref: '#/components/schemas/SnssaiList'</w:t>
      </w:r>
    </w:p>
    <w:p w14:paraId="67417C9B" w14:textId="77777777" w:rsidR="00566FA2" w:rsidRDefault="00566FA2" w:rsidP="00566FA2">
      <w:pPr>
        <w:pStyle w:val="PL"/>
      </w:pPr>
      <w:r>
        <w:t xml:space="preserve">                    aMFRegionRef:</w:t>
      </w:r>
    </w:p>
    <w:p w14:paraId="56563F51" w14:textId="77777777" w:rsidR="00566FA2" w:rsidRDefault="00566FA2" w:rsidP="00566FA2">
      <w:pPr>
        <w:pStyle w:val="PL"/>
      </w:pPr>
      <w:r>
        <w:t xml:space="preserve">                      $ref: 'TS28623_ComDefs.yaml#/components/schemas/Dn'</w:t>
      </w:r>
    </w:p>
    <w:p w14:paraId="45C7EDAD" w14:textId="77777777" w:rsidR="00566FA2" w:rsidRDefault="00566FA2" w:rsidP="00566FA2">
      <w:pPr>
        <w:pStyle w:val="PL"/>
      </w:pPr>
      <w:r>
        <w:t xml:space="preserve">                    aMFSetMemberList:</w:t>
      </w:r>
    </w:p>
    <w:p w14:paraId="21F5EB3A" w14:textId="77777777" w:rsidR="00566FA2" w:rsidRDefault="00566FA2" w:rsidP="00566FA2">
      <w:pPr>
        <w:pStyle w:val="PL"/>
      </w:pPr>
      <w:r>
        <w:t xml:space="preserve">                      $ref: 'TS28623_ComDefs.yaml#/components/schemas/DnList'</w:t>
      </w:r>
    </w:p>
    <w:p w14:paraId="724DE0B1" w14:textId="77777777" w:rsidR="00566FA2" w:rsidRDefault="00566FA2" w:rsidP="00566FA2">
      <w:pPr>
        <w:pStyle w:val="PL"/>
      </w:pPr>
      <w:r>
        <w:t xml:space="preserve">    AmfRegion-Single:</w:t>
      </w:r>
    </w:p>
    <w:p w14:paraId="30B1D13A" w14:textId="77777777" w:rsidR="00566FA2" w:rsidRDefault="00566FA2" w:rsidP="00566FA2">
      <w:pPr>
        <w:pStyle w:val="PL"/>
      </w:pPr>
      <w:r>
        <w:t xml:space="preserve">      allOf:</w:t>
      </w:r>
    </w:p>
    <w:p w14:paraId="30B45957" w14:textId="77777777" w:rsidR="00566FA2" w:rsidRDefault="00566FA2" w:rsidP="00566FA2">
      <w:pPr>
        <w:pStyle w:val="PL"/>
      </w:pPr>
      <w:r>
        <w:t xml:space="preserve">        - $ref: 'TS28623_GenericNrm.yaml#/components/schemas/Top'</w:t>
      </w:r>
    </w:p>
    <w:p w14:paraId="11D42C16" w14:textId="77777777" w:rsidR="00566FA2" w:rsidRDefault="00566FA2" w:rsidP="00566FA2">
      <w:pPr>
        <w:pStyle w:val="PL"/>
      </w:pPr>
      <w:r>
        <w:t xml:space="preserve">        - type: object</w:t>
      </w:r>
    </w:p>
    <w:p w14:paraId="13ABF46D" w14:textId="77777777" w:rsidR="00566FA2" w:rsidRDefault="00566FA2" w:rsidP="00566FA2">
      <w:pPr>
        <w:pStyle w:val="PL"/>
      </w:pPr>
      <w:r>
        <w:t xml:space="preserve">          properties:</w:t>
      </w:r>
    </w:p>
    <w:p w14:paraId="46CCC86C" w14:textId="77777777" w:rsidR="00566FA2" w:rsidRDefault="00566FA2" w:rsidP="00566FA2">
      <w:pPr>
        <w:pStyle w:val="PL"/>
      </w:pPr>
      <w:r>
        <w:t xml:space="preserve">            attributes:</w:t>
      </w:r>
    </w:p>
    <w:p w14:paraId="3931B45F" w14:textId="77777777" w:rsidR="00566FA2" w:rsidRDefault="00566FA2" w:rsidP="00566FA2">
      <w:pPr>
        <w:pStyle w:val="PL"/>
      </w:pPr>
      <w:r>
        <w:t xml:space="preserve">              allOf:</w:t>
      </w:r>
    </w:p>
    <w:p w14:paraId="42E171E2" w14:textId="77777777" w:rsidR="00566FA2" w:rsidRDefault="00566FA2" w:rsidP="00566FA2">
      <w:pPr>
        <w:pStyle w:val="PL"/>
      </w:pPr>
      <w:r>
        <w:t xml:space="preserve">                - $ref: 'TS28623_GenericNrm.yaml#/components/schemas/ManagedFunction-Attr'</w:t>
      </w:r>
    </w:p>
    <w:p w14:paraId="5DDACEFB" w14:textId="77777777" w:rsidR="00566FA2" w:rsidRDefault="00566FA2" w:rsidP="00566FA2">
      <w:pPr>
        <w:pStyle w:val="PL"/>
      </w:pPr>
      <w:r>
        <w:t xml:space="preserve">                - type: object</w:t>
      </w:r>
    </w:p>
    <w:p w14:paraId="2E4351E5" w14:textId="77777777" w:rsidR="00566FA2" w:rsidRDefault="00566FA2" w:rsidP="00566FA2">
      <w:pPr>
        <w:pStyle w:val="PL"/>
      </w:pPr>
      <w:r>
        <w:t xml:space="preserve">                  properties:</w:t>
      </w:r>
    </w:p>
    <w:p w14:paraId="67A98871" w14:textId="77777777" w:rsidR="00566FA2" w:rsidRDefault="00566FA2" w:rsidP="00566FA2">
      <w:pPr>
        <w:pStyle w:val="PL"/>
      </w:pPr>
      <w:r>
        <w:t xml:space="preserve">                    plmnIdList:</w:t>
      </w:r>
    </w:p>
    <w:p w14:paraId="6DE4577A" w14:textId="77777777" w:rsidR="00566FA2" w:rsidRDefault="00566FA2" w:rsidP="00566FA2">
      <w:pPr>
        <w:pStyle w:val="PL"/>
      </w:pPr>
      <w:r>
        <w:t xml:space="preserve">                      $ref: 'TS28541_NrNrm.yaml#/components/schemas/PlmnIdList'</w:t>
      </w:r>
    </w:p>
    <w:p w14:paraId="6BFCC9E5" w14:textId="77777777" w:rsidR="00566FA2" w:rsidRDefault="00566FA2" w:rsidP="00566FA2">
      <w:pPr>
        <w:pStyle w:val="PL"/>
      </w:pPr>
      <w:r>
        <w:t xml:space="preserve">                    nRTACList:</w:t>
      </w:r>
    </w:p>
    <w:p w14:paraId="5BDA49A8" w14:textId="77777777" w:rsidR="00566FA2" w:rsidRDefault="00566FA2" w:rsidP="00566FA2">
      <w:pPr>
        <w:pStyle w:val="PL"/>
      </w:pPr>
      <w:r>
        <w:t xml:space="preserve">                      $ref: '#/components/schemas/TACList'</w:t>
      </w:r>
    </w:p>
    <w:p w14:paraId="6048886C" w14:textId="77777777" w:rsidR="00566FA2" w:rsidRDefault="00566FA2" w:rsidP="00566FA2">
      <w:pPr>
        <w:pStyle w:val="PL"/>
      </w:pPr>
      <w:r>
        <w:t xml:space="preserve">                    amfRegionId:</w:t>
      </w:r>
    </w:p>
    <w:p w14:paraId="59A681A2" w14:textId="77777777" w:rsidR="00566FA2" w:rsidRDefault="00566FA2" w:rsidP="00566FA2">
      <w:pPr>
        <w:pStyle w:val="PL"/>
      </w:pPr>
      <w:r>
        <w:t xml:space="preserve">                      $ref: '#/components/schemas/AmfRegionId'</w:t>
      </w:r>
    </w:p>
    <w:p w14:paraId="63C7FAFE" w14:textId="77777777" w:rsidR="00566FA2" w:rsidRDefault="00566FA2" w:rsidP="00566FA2">
      <w:pPr>
        <w:pStyle w:val="PL"/>
      </w:pPr>
      <w:r>
        <w:t xml:space="preserve">                    snssaiList:</w:t>
      </w:r>
    </w:p>
    <w:p w14:paraId="09F4C5A2" w14:textId="77777777" w:rsidR="00566FA2" w:rsidRDefault="00566FA2" w:rsidP="00566FA2">
      <w:pPr>
        <w:pStyle w:val="PL"/>
      </w:pPr>
      <w:r>
        <w:t xml:space="preserve">                      $ref: '#/components/schemas/SnssaiList'</w:t>
      </w:r>
    </w:p>
    <w:p w14:paraId="0E4E85C9" w14:textId="77777777" w:rsidR="00566FA2" w:rsidRDefault="00566FA2" w:rsidP="00566FA2">
      <w:pPr>
        <w:pStyle w:val="PL"/>
      </w:pPr>
      <w:r>
        <w:t xml:space="preserve">                    aMFSetListRef:</w:t>
      </w:r>
    </w:p>
    <w:p w14:paraId="756F30C1" w14:textId="77777777" w:rsidR="00566FA2" w:rsidRDefault="00566FA2" w:rsidP="00566FA2">
      <w:pPr>
        <w:pStyle w:val="PL"/>
      </w:pPr>
      <w:r>
        <w:t xml:space="preserve">                      $ref: 'TS28623_ComDefs.yaml#/components/schemas/DnList'</w:t>
      </w:r>
    </w:p>
    <w:p w14:paraId="45AE59EB" w14:textId="77777777" w:rsidR="00566FA2" w:rsidRDefault="00566FA2" w:rsidP="00566FA2">
      <w:pPr>
        <w:pStyle w:val="PL"/>
      </w:pPr>
      <w:r>
        <w:t xml:space="preserve">    SmfFunction-Single:</w:t>
      </w:r>
    </w:p>
    <w:p w14:paraId="4CBC654F" w14:textId="77777777" w:rsidR="00566FA2" w:rsidRDefault="00566FA2" w:rsidP="00566FA2">
      <w:pPr>
        <w:pStyle w:val="PL"/>
      </w:pPr>
      <w:r>
        <w:t xml:space="preserve">      allOf:</w:t>
      </w:r>
    </w:p>
    <w:p w14:paraId="728778D7" w14:textId="77777777" w:rsidR="00566FA2" w:rsidRDefault="00566FA2" w:rsidP="00566FA2">
      <w:pPr>
        <w:pStyle w:val="PL"/>
      </w:pPr>
      <w:r>
        <w:t xml:space="preserve">        - $ref: 'TS28623_GenericNrm.yaml#/components/schemas/Top'</w:t>
      </w:r>
    </w:p>
    <w:p w14:paraId="5233B495" w14:textId="77777777" w:rsidR="00566FA2" w:rsidRDefault="00566FA2" w:rsidP="00566FA2">
      <w:pPr>
        <w:pStyle w:val="PL"/>
      </w:pPr>
      <w:r>
        <w:t xml:space="preserve">        - type: object</w:t>
      </w:r>
    </w:p>
    <w:p w14:paraId="24A3A84C" w14:textId="77777777" w:rsidR="00566FA2" w:rsidRDefault="00566FA2" w:rsidP="00566FA2">
      <w:pPr>
        <w:pStyle w:val="PL"/>
      </w:pPr>
      <w:r>
        <w:t xml:space="preserve">          properties:</w:t>
      </w:r>
    </w:p>
    <w:p w14:paraId="357C423A" w14:textId="77777777" w:rsidR="00566FA2" w:rsidRDefault="00566FA2" w:rsidP="00566FA2">
      <w:pPr>
        <w:pStyle w:val="PL"/>
      </w:pPr>
      <w:r>
        <w:t xml:space="preserve">            attributes:</w:t>
      </w:r>
    </w:p>
    <w:p w14:paraId="7B058402" w14:textId="77777777" w:rsidR="00566FA2" w:rsidRDefault="00566FA2" w:rsidP="00566FA2">
      <w:pPr>
        <w:pStyle w:val="PL"/>
      </w:pPr>
      <w:r>
        <w:t xml:space="preserve">              allOf:</w:t>
      </w:r>
    </w:p>
    <w:p w14:paraId="1DA631DF" w14:textId="77777777" w:rsidR="00566FA2" w:rsidRDefault="00566FA2" w:rsidP="00566FA2">
      <w:pPr>
        <w:pStyle w:val="PL"/>
      </w:pPr>
      <w:r>
        <w:t xml:space="preserve">                - $ref: 'TS28623_GenericNrm.yaml#/components/schemas/ManagedFunction-Attr'</w:t>
      </w:r>
    </w:p>
    <w:p w14:paraId="0BD3F648" w14:textId="77777777" w:rsidR="00566FA2" w:rsidRDefault="00566FA2" w:rsidP="00566FA2">
      <w:pPr>
        <w:pStyle w:val="PL"/>
      </w:pPr>
      <w:r>
        <w:t xml:space="preserve">                - type: object</w:t>
      </w:r>
    </w:p>
    <w:p w14:paraId="5D9BD975" w14:textId="77777777" w:rsidR="00566FA2" w:rsidRDefault="00566FA2" w:rsidP="00566FA2">
      <w:pPr>
        <w:pStyle w:val="PL"/>
      </w:pPr>
      <w:r>
        <w:t xml:space="preserve">                  properties:</w:t>
      </w:r>
    </w:p>
    <w:p w14:paraId="3EF24B46" w14:textId="77777777" w:rsidR="00566FA2" w:rsidRDefault="00566FA2" w:rsidP="00566FA2">
      <w:pPr>
        <w:pStyle w:val="PL"/>
      </w:pPr>
      <w:r>
        <w:t xml:space="preserve">                    plmnIdList:</w:t>
      </w:r>
    </w:p>
    <w:p w14:paraId="703E9A3D" w14:textId="77777777" w:rsidR="00566FA2" w:rsidRDefault="00566FA2" w:rsidP="00566FA2">
      <w:pPr>
        <w:pStyle w:val="PL"/>
      </w:pPr>
      <w:r>
        <w:t xml:space="preserve">                      $ref: 'TS28541_NrNrm.yaml#/components/schemas/PlmnIdList'</w:t>
      </w:r>
    </w:p>
    <w:p w14:paraId="2CAFFFE3" w14:textId="77777777" w:rsidR="00566FA2" w:rsidRDefault="00566FA2" w:rsidP="00566FA2">
      <w:pPr>
        <w:pStyle w:val="PL"/>
      </w:pPr>
      <w:r>
        <w:t xml:space="preserve">                    nRTACList:</w:t>
      </w:r>
    </w:p>
    <w:p w14:paraId="76F86654" w14:textId="77777777" w:rsidR="00566FA2" w:rsidRDefault="00566FA2" w:rsidP="00566FA2">
      <w:pPr>
        <w:pStyle w:val="PL"/>
      </w:pPr>
      <w:r>
        <w:t xml:space="preserve">                      $ref: '#/components/schemas/TACList'</w:t>
      </w:r>
    </w:p>
    <w:p w14:paraId="327A8D91" w14:textId="77777777" w:rsidR="00566FA2" w:rsidRDefault="00566FA2" w:rsidP="00566FA2">
      <w:pPr>
        <w:pStyle w:val="PL"/>
      </w:pPr>
      <w:r>
        <w:t xml:space="preserve">                    sBIFqdn:</w:t>
      </w:r>
    </w:p>
    <w:p w14:paraId="2295C0A1" w14:textId="77777777" w:rsidR="00566FA2" w:rsidRDefault="00566FA2" w:rsidP="00566FA2">
      <w:pPr>
        <w:pStyle w:val="PL"/>
      </w:pPr>
      <w:r>
        <w:t xml:space="preserve">                      type: string</w:t>
      </w:r>
    </w:p>
    <w:p w14:paraId="660BA8DE" w14:textId="77777777" w:rsidR="00566FA2" w:rsidRDefault="00566FA2" w:rsidP="00566FA2">
      <w:pPr>
        <w:pStyle w:val="PL"/>
      </w:pPr>
      <w:r>
        <w:t xml:space="preserve">                    snssaiList:</w:t>
      </w:r>
    </w:p>
    <w:p w14:paraId="685A3851" w14:textId="77777777" w:rsidR="00566FA2" w:rsidRDefault="00566FA2" w:rsidP="00566FA2">
      <w:pPr>
        <w:pStyle w:val="PL"/>
      </w:pPr>
      <w:r>
        <w:t xml:space="preserve">                      $ref: '#/components/schemas/SnssaiList'</w:t>
      </w:r>
    </w:p>
    <w:p w14:paraId="682F7C4D" w14:textId="77777777" w:rsidR="00566FA2" w:rsidRDefault="00566FA2" w:rsidP="00566FA2">
      <w:pPr>
        <w:pStyle w:val="PL"/>
      </w:pPr>
      <w:r>
        <w:t xml:space="preserve">                    managedNFProfile:</w:t>
      </w:r>
    </w:p>
    <w:p w14:paraId="00C08000" w14:textId="77777777" w:rsidR="00566FA2" w:rsidRDefault="00566FA2" w:rsidP="00566FA2">
      <w:pPr>
        <w:pStyle w:val="PL"/>
      </w:pPr>
      <w:r>
        <w:t xml:space="preserve">                      $ref: '#/components/schemas/ManagedNFProfile'</w:t>
      </w:r>
    </w:p>
    <w:p w14:paraId="73FB344C" w14:textId="77777777" w:rsidR="00566FA2" w:rsidRDefault="00566FA2" w:rsidP="00566FA2">
      <w:pPr>
        <w:pStyle w:val="PL"/>
      </w:pPr>
      <w:r>
        <w:t xml:space="preserve">                    commModelList:</w:t>
      </w:r>
    </w:p>
    <w:p w14:paraId="07123F93" w14:textId="77777777" w:rsidR="00566FA2" w:rsidRDefault="00566FA2" w:rsidP="00566FA2">
      <w:pPr>
        <w:pStyle w:val="PL"/>
      </w:pPr>
      <w:r>
        <w:t xml:space="preserve">                      $ref: '#/components/schemas/CommModelList'</w:t>
      </w:r>
    </w:p>
    <w:p w14:paraId="621DA213" w14:textId="77777777" w:rsidR="00566FA2" w:rsidRDefault="00566FA2" w:rsidP="00566FA2">
      <w:pPr>
        <w:pStyle w:val="PL"/>
      </w:pPr>
      <w:r>
        <w:t xml:space="preserve">                    configurable5QISetRef:</w:t>
      </w:r>
    </w:p>
    <w:p w14:paraId="25DF8B2B" w14:textId="77777777" w:rsidR="00566FA2" w:rsidRDefault="00566FA2" w:rsidP="00566FA2">
      <w:pPr>
        <w:pStyle w:val="PL"/>
      </w:pPr>
      <w:r>
        <w:t xml:space="preserve">                      $ref: 'TS28623_ComDefs.yaml#/components/schemas/Dn'</w:t>
      </w:r>
    </w:p>
    <w:p w14:paraId="0BEAC96A" w14:textId="77777777" w:rsidR="00566FA2" w:rsidRDefault="00566FA2" w:rsidP="00566FA2">
      <w:pPr>
        <w:pStyle w:val="PL"/>
      </w:pPr>
      <w:r>
        <w:t xml:space="preserve">                    dynamic5QISetRef:</w:t>
      </w:r>
    </w:p>
    <w:p w14:paraId="493DA459" w14:textId="77777777" w:rsidR="00566FA2" w:rsidRDefault="00566FA2" w:rsidP="00566FA2">
      <w:pPr>
        <w:pStyle w:val="PL"/>
      </w:pPr>
      <w:r>
        <w:t xml:space="preserve">                      $ref: 'TS28623_ComDefs.yaml#/components/schemas/Dn'</w:t>
      </w:r>
    </w:p>
    <w:p w14:paraId="5CD6D70D" w14:textId="77777777" w:rsidR="00566FA2" w:rsidRDefault="00566FA2" w:rsidP="00566FA2">
      <w:pPr>
        <w:pStyle w:val="PL"/>
      </w:pPr>
    </w:p>
    <w:p w14:paraId="3904FD11" w14:textId="77777777" w:rsidR="00566FA2" w:rsidRDefault="00566FA2" w:rsidP="00566FA2">
      <w:pPr>
        <w:pStyle w:val="PL"/>
      </w:pPr>
      <w:r>
        <w:t xml:space="preserve">        - $ref: 'TS28623_GenericNrm.yaml#/components/schemas/ManagedFunction-ncO'</w:t>
      </w:r>
    </w:p>
    <w:p w14:paraId="0F6D4BDF" w14:textId="77777777" w:rsidR="00566FA2" w:rsidRDefault="00566FA2" w:rsidP="00566FA2">
      <w:pPr>
        <w:pStyle w:val="PL"/>
      </w:pPr>
      <w:r>
        <w:t xml:space="preserve">        - type: object</w:t>
      </w:r>
    </w:p>
    <w:p w14:paraId="6F04638E" w14:textId="77777777" w:rsidR="00566FA2" w:rsidRDefault="00566FA2" w:rsidP="00566FA2">
      <w:pPr>
        <w:pStyle w:val="PL"/>
      </w:pPr>
      <w:r>
        <w:t xml:space="preserve">          properties:</w:t>
      </w:r>
    </w:p>
    <w:p w14:paraId="166C2B9C" w14:textId="77777777" w:rsidR="00566FA2" w:rsidRDefault="00566FA2" w:rsidP="00566FA2">
      <w:pPr>
        <w:pStyle w:val="PL"/>
      </w:pPr>
      <w:r>
        <w:t xml:space="preserve">            EP_N4:</w:t>
      </w:r>
    </w:p>
    <w:p w14:paraId="4ED1BE3D" w14:textId="77777777" w:rsidR="00566FA2" w:rsidRDefault="00566FA2" w:rsidP="00566FA2">
      <w:pPr>
        <w:pStyle w:val="PL"/>
      </w:pPr>
      <w:r>
        <w:t xml:space="preserve">              $ref: '#/components/schemas/EP_N4-Multiple'</w:t>
      </w:r>
    </w:p>
    <w:p w14:paraId="5F7BF756" w14:textId="77777777" w:rsidR="00566FA2" w:rsidRDefault="00566FA2" w:rsidP="00566FA2">
      <w:pPr>
        <w:pStyle w:val="PL"/>
      </w:pPr>
      <w:r>
        <w:t xml:space="preserve">            EP_N7:</w:t>
      </w:r>
    </w:p>
    <w:p w14:paraId="31CC7B87" w14:textId="77777777" w:rsidR="00566FA2" w:rsidRDefault="00566FA2" w:rsidP="00566FA2">
      <w:pPr>
        <w:pStyle w:val="PL"/>
      </w:pPr>
      <w:r>
        <w:t xml:space="preserve">              $ref: '#/components/schemas/EP_N7-Multiple'</w:t>
      </w:r>
    </w:p>
    <w:p w14:paraId="0CABC95B" w14:textId="77777777" w:rsidR="00566FA2" w:rsidRDefault="00566FA2" w:rsidP="00566FA2">
      <w:pPr>
        <w:pStyle w:val="PL"/>
      </w:pPr>
      <w:r>
        <w:t xml:space="preserve">            EP_N10:</w:t>
      </w:r>
    </w:p>
    <w:p w14:paraId="35585D55" w14:textId="77777777" w:rsidR="00566FA2" w:rsidRDefault="00566FA2" w:rsidP="00566FA2">
      <w:pPr>
        <w:pStyle w:val="PL"/>
      </w:pPr>
      <w:r>
        <w:t xml:space="preserve">              $ref: '#/components/schemas/EP_N10-Multiple'</w:t>
      </w:r>
    </w:p>
    <w:p w14:paraId="1A016557" w14:textId="77777777" w:rsidR="00566FA2" w:rsidRDefault="00566FA2" w:rsidP="00566FA2">
      <w:pPr>
        <w:pStyle w:val="PL"/>
      </w:pPr>
      <w:r>
        <w:lastRenderedPageBreak/>
        <w:t xml:space="preserve">            EP_N11:</w:t>
      </w:r>
    </w:p>
    <w:p w14:paraId="42997DD1" w14:textId="77777777" w:rsidR="00566FA2" w:rsidRDefault="00566FA2" w:rsidP="00566FA2">
      <w:pPr>
        <w:pStyle w:val="PL"/>
      </w:pPr>
      <w:r>
        <w:t xml:space="preserve">              $ref: '#/components/schemas/EP_N11-Multiple'</w:t>
      </w:r>
    </w:p>
    <w:p w14:paraId="157C9225" w14:textId="77777777" w:rsidR="00566FA2" w:rsidRDefault="00566FA2" w:rsidP="00566FA2">
      <w:pPr>
        <w:pStyle w:val="PL"/>
      </w:pPr>
      <w:r>
        <w:t xml:space="preserve">            EP_N16:</w:t>
      </w:r>
    </w:p>
    <w:p w14:paraId="66FF5966" w14:textId="77777777" w:rsidR="00566FA2" w:rsidRDefault="00566FA2" w:rsidP="00566FA2">
      <w:pPr>
        <w:pStyle w:val="PL"/>
      </w:pPr>
      <w:r>
        <w:t xml:space="preserve">              $ref: '#/components/schemas/EP_N16-Multiple'</w:t>
      </w:r>
    </w:p>
    <w:p w14:paraId="6D159497" w14:textId="77777777" w:rsidR="00566FA2" w:rsidRDefault="00566FA2" w:rsidP="00566FA2">
      <w:pPr>
        <w:pStyle w:val="PL"/>
      </w:pPr>
      <w:r>
        <w:t xml:space="preserve">            EP_S5C:</w:t>
      </w:r>
    </w:p>
    <w:p w14:paraId="6FF24C54" w14:textId="77777777" w:rsidR="00566FA2" w:rsidRDefault="00566FA2" w:rsidP="00566FA2">
      <w:pPr>
        <w:pStyle w:val="PL"/>
      </w:pPr>
      <w:r>
        <w:t xml:space="preserve">              $ref: '#/components/schemas/EP_S5C-Multiple'</w:t>
      </w:r>
    </w:p>
    <w:p w14:paraId="3D672CE0" w14:textId="77777777" w:rsidR="00566FA2" w:rsidRDefault="00566FA2" w:rsidP="00566FA2">
      <w:pPr>
        <w:pStyle w:val="PL"/>
      </w:pPr>
      <w:r>
        <w:t xml:space="preserve">            FiveQiDscpMappingSet:</w:t>
      </w:r>
    </w:p>
    <w:p w14:paraId="3A3158AE" w14:textId="77777777" w:rsidR="00566FA2" w:rsidRDefault="00566FA2" w:rsidP="00566FA2">
      <w:pPr>
        <w:pStyle w:val="PL"/>
      </w:pPr>
      <w:r>
        <w:t xml:space="preserve">              $ref: '#/components/schemas/FiveQiDscpMappingSet-Single'</w:t>
      </w:r>
    </w:p>
    <w:p w14:paraId="1223D3BF" w14:textId="77777777" w:rsidR="00566FA2" w:rsidRDefault="00566FA2" w:rsidP="00566FA2">
      <w:pPr>
        <w:pStyle w:val="PL"/>
      </w:pPr>
      <w:r>
        <w:t xml:space="preserve">            GtpUPathQoSMonitoringControl:</w:t>
      </w:r>
    </w:p>
    <w:p w14:paraId="037EF346" w14:textId="77777777" w:rsidR="00566FA2" w:rsidRDefault="00566FA2" w:rsidP="00566FA2">
      <w:pPr>
        <w:pStyle w:val="PL"/>
      </w:pPr>
      <w:r>
        <w:t xml:space="preserve">              $ref: '#/components/schemas/GtpUPathQoSMonitoringControl-Single'</w:t>
      </w:r>
    </w:p>
    <w:p w14:paraId="38477057" w14:textId="77777777" w:rsidR="00566FA2" w:rsidRDefault="00566FA2" w:rsidP="00566FA2">
      <w:pPr>
        <w:pStyle w:val="PL"/>
      </w:pPr>
      <w:r>
        <w:t xml:space="preserve">            QFQoSMonitoringControl:</w:t>
      </w:r>
    </w:p>
    <w:p w14:paraId="27AD7E04" w14:textId="77777777" w:rsidR="00566FA2" w:rsidRDefault="00566FA2" w:rsidP="00566FA2">
      <w:pPr>
        <w:pStyle w:val="PL"/>
      </w:pPr>
      <w:r>
        <w:t xml:space="preserve">              $ref: '#/components/schemas/QFQoSMonitoringControl-Single'</w:t>
      </w:r>
    </w:p>
    <w:p w14:paraId="45C83313" w14:textId="77777777" w:rsidR="00566FA2" w:rsidRDefault="00566FA2" w:rsidP="00566FA2">
      <w:pPr>
        <w:pStyle w:val="PL"/>
      </w:pPr>
      <w:r>
        <w:t xml:space="preserve">            PredefinedPccRuleSet:</w:t>
      </w:r>
    </w:p>
    <w:p w14:paraId="2C5C2EA7" w14:textId="77777777" w:rsidR="00566FA2" w:rsidRDefault="00566FA2" w:rsidP="00566FA2">
      <w:pPr>
        <w:pStyle w:val="PL"/>
      </w:pPr>
      <w:r>
        <w:t xml:space="preserve">              $ref: '#/components/schemas/PredefinedPccRuleSet-Single'</w:t>
      </w:r>
    </w:p>
    <w:p w14:paraId="677692D5" w14:textId="77777777" w:rsidR="00566FA2" w:rsidRDefault="00566FA2" w:rsidP="00566FA2">
      <w:pPr>
        <w:pStyle w:val="PL"/>
      </w:pPr>
    </w:p>
    <w:p w14:paraId="4AEBF13C" w14:textId="77777777" w:rsidR="00566FA2" w:rsidRDefault="00566FA2" w:rsidP="00566FA2">
      <w:pPr>
        <w:pStyle w:val="PL"/>
      </w:pPr>
      <w:r>
        <w:t xml:space="preserve">    UpfFunction-Single:</w:t>
      </w:r>
    </w:p>
    <w:p w14:paraId="58926E4D" w14:textId="77777777" w:rsidR="00566FA2" w:rsidRDefault="00566FA2" w:rsidP="00566FA2">
      <w:pPr>
        <w:pStyle w:val="PL"/>
      </w:pPr>
      <w:r>
        <w:t xml:space="preserve">      allOf:</w:t>
      </w:r>
    </w:p>
    <w:p w14:paraId="049E6235" w14:textId="77777777" w:rsidR="00566FA2" w:rsidRDefault="00566FA2" w:rsidP="00566FA2">
      <w:pPr>
        <w:pStyle w:val="PL"/>
      </w:pPr>
      <w:r>
        <w:t xml:space="preserve">        - $ref: 'TS28623_GenericNrm.yaml#/components/schemas/Top'</w:t>
      </w:r>
    </w:p>
    <w:p w14:paraId="4B2A43C0" w14:textId="77777777" w:rsidR="00566FA2" w:rsidRDefault="00566FA2" w:rsidP="00566FA2">
      <w:pPr>
        <w:pStyle w:val="PL"/>
      </w:pPr>
      <w:r>
        <w:t xml:space="preserve">        - type: object</w:t>
      </w:r>
    </w:p>
    <w:p w14:paraId="2F75F4F1" w14:textId="77777777" w:rsidR="00566FA2" w:rsidRDefault="00566FA2" w:rsidP="00566FA2">
      <w:pPr>
        <w:pStyle w:val="PL"/>
      </w:pPr>
      <w:r>
        <w:t xml:space="preserve">          properties:</w:t>
      </w:r>
    </w:p>
    <w:p w14:paraId="5B42935F" w14:textId="77777777" w:rsidR="00566FA2" w:rsidRDefault="00566FA2" w:rsidP="00566FA2">
      <w:pPr>
        <w:pStyle w:val="PL"/>
      </w:pPr>
      <w:r>
        <w:t xml:space="preserve">            attributes:</w:t>
      </w:r>
    </w:p>
    <w:p w14:paraId="241C8AD7" w14:textId="77777777" w:rsidR="00566FA2" w:rsidRDefault="00566FA2" w:rsidP="00566FA2">
      <w:pPr>
        <w:pStyle w:val="PL"/>
      </w:pPr>
      <w:r>
        <w:t xml:space="preserve">              allOf:</w:t>
      </w:r>
    </w:p>
    <w:p w14:paraId="76072016" w14:textId="77777777" w:rsidR="00566FA2" w:rsidRDefault="00566FA2" w:rsidP="00566FA2">
      <w:pPr>
        <w:pStyle w:val="PL"/>
      </w:pPr>
      <w:r>
        <w:t xml:space="preserve">                - $ref: 'TS28623_GenericNrm.yaml#/components/schemas/ManagedFunction-Attr'</w:t>
      </w:r>
    </w:p>
    <w:p w14:paraId="0A66DEDC" w14:textId="77777777" w:rsidR="00566FA2" w:rsidRDefault="00566FA2" w:rsidP="00566FA2">
      <w:pPr>
        <w:pStyle w:val="PL"/>
      </w:pPr>
      <w:r>
        <w:t xml:space="preserve">                - type: object</w:t>
      </w:r>
    </w:p>
    <w:p w14:paraId="278062EF" w14:textId="77777777" w:rsidR="00566FA2" w:rsidRDefault="00566FA2" w:rsidP="00566FA2">
      <w:pPr>
        <w:pStyle w:val="PL"/>
      </w:pPr>
      <w:r>
        <w:t xml:space="preserve">                  properties:</w:t>
      </w:r>
    </w:p>
    <w:p w14:paraId="03602978" w14:textId="77777777" w:rsidR="00566FA2" w:rsidRDefault="00566FA2" w:rsidP="00566FA2">
      <w:pPr>
        <w:pStyle w:val="PL"/>
      </w:pPr>
      <w:r>
        <w:t xml:space="preserve">                    plmnIdList:</w:t>
      </w:r>
    </w:p>
    <w:p w14:paraId="1B238E61" w14:textId="77777777" w:rsidR="00566FA2" w:rsidRDefault="00566FA2" w:rsidP="00566FA2">
      <w:pPr>
        <w:pStyle w:val="PL"/>
      </w:pPr>
      <w:r>
        <w:t xml:space="preserve">                      $ref: 'TS28541_NrNrm.yaml#/components/schemas/PlmnIdList'</w:t>
      </w:r>
    </w:p>
    <w:p w14:paraId="3E19D20A" w14:textId="77777777" w:rsidR="00566FA2" w:rsidRDefault="00566FA2" w:rsidP="00566FA2">
      <w:pPr>
        <w:pStyle w:val="PL"/>
      </w:pPr>
      <w:r>
        <w:t xml:space="preserve">                    nRTACList:</w:t>
      </w:r>
    </w:p>
    <w:p w14:paraId="7F9BA950" w14:textId="77777777" w:rsidR="00566FA2" w:rsidRDefault="00566FA2" w:rsidP="00566FA2">
      <w:pPr>
        <w:pStyle w:val="PL"/>
      </w:pPr>
      <w:r>
        <w:t xml:space="preserve">                      $ref: '#/components/schemas/TACList'</w:t>
      </w:r>
    </w:p>
    <w:p w14:paraId="11BB608B" w14:textId="77777777" w:rsidR="00566FA2" w:rsidRDefault="00566FA2" w:rsidP="00566FA2">
      <w:pPr>
        <w:pStyle w:val="PL"/>
      </w:pPr>
      <w:r>
        <w:t xml:space="preserve">                    snssaiList:</w:t>
      </w:r>
    </w:p>
    <w:p w14:paraId="5C737F59" w14:textId="77777777" w:rsidR="00566FA2" w:rsidRDefault="00566FA2" w:rsidP="00566FA2">
      <w:pPr>
        <w:pStyle w:val="PL"/>
      </w:pPr>
      <w:r>
        <w:t xml:space="preserve">                      $ref: '#/components/schemas/SnssaiList'</w:t>
      </w:r>
    </w:p>
    <w:p w14:paraId="55E964C7" w14:textId="77777777" w:rsidR="00566FA2" w:rsidRDefault="00566FA2" w:rsidP="00566FA2">
      <w:pPr>
        <w:pStyle w:val="PL"/>
      </w:pPr>
      <w:r>
        <w:t xml:space="preserve">                    managedNFProfile:</w:t>
      </w:r>
    </w:p>
    <w:p w14:paraId="75CC1243" w14:textId="77777777" w:rsidR="00566FA2" w:rsidRDefault="00566FA2" w:rsidP="00566FA2">
      <w:pPr>
        <w:pStyle w:val="PL"/>
      </w:pPr>
      <w:r>
        <w:t xml:space="preserve">                      $ref: '#/components/schemas/ManagedNFProfile'</w:t>
      </w:r>
    </w:p>
    <w:p w14:paraId="30E58ABA" w14:textId="77777777" w:rsidR="00566FA2" w:rsidRDefault="00566FA2" w:rsidP="00566FA2">
      <w:pPr>
        <w:pStyle w:val="PL"/>
      </w:pPr>
      <w:r>
        <w:t xml:space="preserve">                    commModelList:</w:t>
      </w:r>
    </w:p>
    <w:p w14:paraId="7107DB1B" w14:textId="77777777" w:rsidR="00566FA2" w:rsidRDefault="00566FA2" w:rsidP="00566FA2">
      <w:pPr>
        <w:pStyle w:val="PL"/>
      </w:pPr>
      <w:r>
        <w:t xml:space="preserve">                      $ref: '#/components/schemas/CommModelList'</w:t>
      </w:r>
    </w:p>
    <w:p w14:paraId="556D9D55" w14:textId="77777777" w:rsidR="00566FA2" w:rsidRDefault="00566FA2" w:rsidP="00566FA2">
      <w:pPr>
        <w:pStyle w:val="PL"/>
      </w:pPr>
      <w:r>
        <w:t xml:space="preserve">        - $ref: 'TS28623_GenericNrm.yaml#/components/schemas/ManagedFunction-ncO'</w:t>
      </w:r>
    </w:p>
    <w:p w14:paraId="6939AFE6" w14:textId="77777777" w:rsidR="00566FA2" w:rsidRDefault="00566FA2" w:rsidP="00566FA2">
      <w:pPr>
        <w:pStyle w:val="PL"/>
      </w:pPr>
      <w:r>
        <w:t xml:space="preserve">        - type: object</w:t>
      </w:r>
    </w:p>
    <w:p w14:paraId="651E0B94" w14:textId="77777777" w:rsidR="00566FA2" w:rsidRDefault="00566FA2" w:rsidP="00566FA2">
      <w:pPr>
        <w:pStyle w:val="PL"/>
      </w:pPr>
      <w:r>
        <w:t xml:space="preserve">          properties:</w:t>
      </w:r>
    </w:p>
    <w:p w14:paraId="4CAF24BA" w14:textId="77777777" w:rsidR="00566FA2" w:rsidRDefault="00566FA2" w:rsidP="00566FA2">
      <w:pPr>
        <w:pStyle w:val="PL"/>
      </w:pPr>
      <w:r>
        <w:t xml:space="preserve">            EP_N3:</w:t>
      </w:r>
    </w:p>
    <w:p w14:paraId="7620C5FD" w14:textId="77777777" w:rsidR="00566FA2" w:rsidRDefault="00566FA2" w:rsidP="00566FA2">
      <w:pPr>
        <w:pStyle w:val="PL"/>
      </w:pPr>
      <w:r>
        <w:t xml:space="preserve">              $ref: '#/components/schemas/EP_N3-Multiple'</w:t>
      </w:r>
    </w:p>
    <w:p w14:paraId="6258739E" w14:textId="77777777" w:rsidR="00566FA2" w:rsidRDefault="00566FA2" w:rsidP="00566FA2">
      <w:pPr>
        <w:pStyle w:val="PL"/>
      </w:pPr>
      <w:r>
        <w:t xml:space="preserve">            EP_N4:</w:t>
      </w:r>
    </w:p>
    <w:p w14:paraId="76586636" w14:textId="77777777" w:rsidR="00566FA2" w:rsidRDefault="00566FA2" w:rsidP="00566FA2">
      <w:pPr>
        <w:pStyle w:val="PL"/>
      </w:pPr>
      <w:r>
        <w:t xml:space="preserve">              $ref: '#/components/schemas/EP_N4-Multiple'</w:t>
      </w:r>
    </w:p>
    <w:p w14:paraId="38562273" w14:textId="77777777" w:rsidR="00566FA2" w:rsidRDefault="00566FA2" w:rsidP="00566FA2">
      <w:pPr>
        <w:pStyle w:val="PL"/>
      </w:pPr>
      <w:r>
        <w:t xml:space="preserve">            EP_N6:</w:t>
      </w:r>
    </w:p>
    <w:p w14:paraId="5B7460EE" w14:textId="77777777" w:rsidR="00566FA2" w:rsidRDefault="00566FA2" w:rsidP="00566FA2">
      <w:pPr>
        <w:pStyle w:val="PL"/>
      </w:pPr>
      <w:r>
        <w:t xml:space="preserve">              $ref: '#/components/schemas/EP_N6-Multiple'</w:t>
      </w:r>
    </w:p>
    <w:p w14:paraId="1AB76B6C" w14:textId="77777777" w:rsidR="00566FA2" w:rsidRDefault="00566FA2" w:rsidP="00566FA2">
      <w:pPr>
        <w:pStyle w:val="PL"/>
      </w:pPr>
      <w:r>
        <w:t xml:space="preserve">            EP_N9:</w:t>
      </w:r>
    </w:p>
    <w:p w14:paraId="09A0C35D" w14:textId="77777777" w:rsidR="00566FA2" w:rsidRDefault="00566FA2" w:rsidP="00566FA2">
      <w:pPr>
        <w:pStyle w:val="PL"/>
      </w:pPr>
      <w:r>
        <w:t xml:space="preserve">              $ref: '#/components/schemas/EP_N9-Multiple'</w:t>
      </w:r>
    </w:p>
    <w:p w14:paraId="777371F1" w14:textId="77777777" w:rsidR="00566FA2" w:rsidRDefault="00566FA2" w:rsidP="00566FA2">
      <w:pPr>
        <w:pStyle w:val="PL"/>
      </w:pPr>
      <w:r>
        <w:t xml:space="preserve">            EP_S5U:</w:t>
      </w:r>
    </w:p>
    <w:p w14:paraId="22E71C5E" w14:textId="77777777" w:rsidR="00566FA2" w:rsidRDefault="00566FA2" w:rsidP="00566FA2">
      <w:pPr>
        <w:pStyle w:val="PL"/>
      </w:pPr>
      <w:r>
        <w:t xml:space="preserve">              $ref: '#/components/schemas/EP_S5U-Multiple'</w:t>
      </w:r>
    </w:p>
    <w:p w14:paraId="173818B2" w14:textId="77777777" w:rsidR="00566FA2" w:rsidRDefault="00566FA2" w:rsidP="00566FA2">
      <w:pPr>
        <w:pStyle w:val="PL"/>
      </w:pPr>
      <w:r>
        <w:t xml:space="preserve">    N3iwfFunction-Single:</w:t>
      </w:r>
    </w:p>
    <w:p w14:paraId="5E181045" w14:textId="77777777" w:rsidR="00566FA2" w:rsidRDefault="00566FA2" w:rsidP="00566FA2">
      <w:pPr>
        <w:pStyle w:val="PL"/>
      </w:pPr>
      <w:r>
        <w:t xml:space="preserve">      allOf:</w:t>
      </w:r>
    </w:p>
    <w:p w14:paraId="5C351C54" w14:textId="77777777" w:rsidR="00566FA2" w:rsidRDefault="00566FA2" w:rsidP="00566FA2">
      <w:pPr>
        <w:pStyle w:val="PL"/>
      </w:pPr>
      <w:r>
        <w:t xml:space="preserve">        - $ref: 'TS28623_GenericNrm.yaml#/components/schemas/Top'</w:t>
      </w:r>
    </w:p>
    <w:p w14:paraId="7C8CA69E" w14:textId="77777777" w:rsidR="00566FA2" w:rsidRDefault="00566FA2" w:rsidP="00566FA2">
      <w:pPr>
        <w:pStyle w:val="PL"/>
      </w:pPr>
      <w:r>
        <w:t xml:space="preserve">        - type: object</w:t>
      </w:r>
    </w:p>
    <w:p w14:paraId="3AE0EF03" w14:textId="77777777" w:rsidR="00566FA2" w:rsidRDefault="00566FA2" w:rsidP="00566FA2">
      <w:pPr>
        <w:pStyle w:val="PL"/>
      </w:pPr>
      <w:r>
        <w:t xml:space="preserve">          properties:</w:t>
      </w:r>
    </w:p>
    <w:p w14:paraId="623E2A6B" w14:textId="77777777" w:rsidR="00566FA2" w:rsidRDefault="00566FA2" w:rsidP="00566FA2">
      <w:pPr>
        <w:pStyle w:val="PL"/>
      </w:pPr>
      <w:r>
        <w:t xml:space="preserve">            attributes:</w:t>
      </w:r>
    </w:p>
    <w:p w14:paraId="05EE2D08" w14:textId="77777777" w:rsidR="00566FA2" w:rsidRDefault="00566FA2" w:rsidP="00566FA2">
      <w:pPr>
        <w:pStyle w:val="PL"/>
      </w:pPr>
      <w:r>
        <w:t xml:space="preserve">              allOf:</w:t>
      </w:r>
    </w:p>
    <w:p w14:paraId="1D423D70" w14:textId="77777777" w:rsidR="00566FA2" w:rsidRDefault="00566FA2" w:rsidP="00566FA2">
      <w:pPr>
        <w:pStyle w:val="PL"/>
      </w:pPr>
      <w:r>
        <w:t xml:space="preserve">                - $ref: 'TS28623_GenericNrm.yaml#/components/schemas/ManagedFunction-Attr'</w:t>
      </w:r>
    </w:p>
    <w:p w14:paraId="113BA7A4" w14:textId="77777777" w:rsidR="00566FA2" w:rsidRDefault="00566FA2" w:rsidP="00566FA2">
      <w:pPr>
        <w:pStyle w:val="PL"/>
      </w:pPr>
      <w:r>
        <w:t xml:space="preserve">                - type: object</w:t>
      </w:r>
    </w:p>
    <w:p w14:paraId="389AE9AA" w14:textId="77777777" w:rsidR="00566FA2" w:rsidRDefault="00566FA2" w:rsidP="00566FA2">
      <w:pPr>
        <w:pStyle w:val="PL"/>
      </w:pPr>
      <w:r>
        <w:t xml:space="preserve">                  properties:</w:t>
      </w:r>
    </w:p>
    <w:p w14:paraId="2A02E33E" w14:textId="77777777" w:rsidR="00566FA2" w:rsidRDefault="00566FA2" w:rsidP="00566FA2">
      <w:pPr>
        <w:pStyle w:val="PL"/>
      </w:pPr>
      <w:r>
        <w:t xml:space="preserve">                    plmnIdList:</w:t>
      </w:r>
    </w:p>
    <w:p w14:paraId="4BD49C1D" w14:textId="77777777" w:rsidR="00566FA2" w:rsidRDefault="00566FA2" w:rsidP="00566FA2">
      <w:pPr>
        <w:pStyle w:val="PL"/>
      </w:pPr>
      <w:r>
        <w:t xml:space="preserve">                      $ref: 'TS28541_NrNrm.yaml#/components/schemas/PlmnIdList'</w:t>
      </w:r>
    </w:p>
    <w:p w14:paraId="3675CF2A" w14:textId="77777777" w:rsidR="00566FA2" w:rsidRDefault="00566FA2" w:rsidP="00566FA2">
      <w:pPr>
        <w:pStyle w:val="PL"/>
      </w:pPr>
      <w:r>
        <w:t xml:space="preserve">                    commModelList:</w:t>
      </w:r>
    </w:p>
    <w:p w14:paraId="609954CC" w14:textId="77777777" w:rsidR="00566FA2" w:rsidRDefault="00566FA2" w:rsidP="00566FA2">
      <w:pPr>
        <w:pStyle w:val="PL"/>
      </w:pPr>
      <w:r>
        <w:t xml:space="preserve">                      $ref: '#/components/schemas/CommModelList'</w:t>
      </w:r>
    </w:p>
    <w:p w14:paraId="75570E71" w14:textId="77777777" w:rsidR="00566FA2" w:rsidRDefault="00566FA2" w:rsidP="00566FA2">
      <w:pPr>
        <w:pStyle w:val="PL"/>
      </w:pPr>
      <w:r>
        <w:t xml:space="preserve">        - $ref: 'TS28623_GenericNrm.yaml#/components/schemas/ManagedFunction-ncO'</w:t>
      </w:r>
    </w:p>
    <w:p w14:paraId="27D1FA51" w14:textId="77777777" w:rsidR="00566FA2" w:rsidRDefault="00566FA2" w:rsidP="00566FA2">
      <w:pPr>
        <w:pStyle w:val="PL"/>
      </w:pPr>
      <w:r>
        <w:t xml:space="preserve">        - type: object</w:t>
      </w:r>
    </w:p>
    <w:p w14:paraId="3D7CB33E" w14:textId="77777777" w:rsidR="00566FA2" w:rsidRDefault="00566FA2" w:rsidP="00566FA2">
      <w:pPr>
        <w:pStyle w:val="PL"/>
      </w:pPr>
      <w:r>
        <w:t xml:space="preserve">          properties:</w:t>
      </w:r>
    </w:p>
    <w:p w14:paraId="73F525BD" w14:textId="77777777" w:rsidR="00566FA2" w:rsidRDefault="00566FA2" w:rsidP="00566FA2">
      <w:pPr>
        <w:pStyle w:val="PL"/>
      </w:pPr>
      <w:r>
        <w:t xml:space="preserve">            EP_N3:</w:t>
      </w:r>
    </w:p>
    <w:p w14:paraId="1EB5CA29" w14:textId="77777777" w:rsidR="00566FA2" w:rsidRDefault="00566FA2" w:rsidP="00566FA2">
      <w:pPr>
        <w:pStyle w:val="PL"/>
      </w:pPr>
      <w:r>
        <w:t xml:space="preserve">              $ref: '#/components/schemas/EP_N3-Multiple'</w:t>
      </w:r>
    </w:p>
    <w:p w14:paraId="3F193C2B" w14:textId="77777777" w:rsidR="00566FA2" w:rsidRDefault="00566FA2" w:rsidP="00566FA2">
      <w:pPr>
        <w:pStyle w:val="PL"/>
      </w:pPr>
      <w:r>
        <w:t xml:space="preserve">            EP_N4:</w:t>
      </w:r>
    </w:p>
    <w:p w14:paraId="46261D14" w14:textId="77777777" w:rsidR="00566FA2" w:rsidRDefault="00566FA2" w:rsidP="00566FA2">
      <w:pPr>
        <w:pStyle w:val="PL"/>
      </w:pPr>
      <w:r>
        <w:t xml:space="preserve">              $ref: '#/components/schemas/EP_N4-Multiple'</w:t>
      </w:r>
    </w:p>
    <w:p w14:paraId="3F3671D7" w14:textId="77777777" w:rsidR="00566FA2" w:rsidRDefault="00566FA2" w:rsidP="00566FA2">
      <w:pPr>
        <w:pStyle w:val="PL"/>
      </w:pPr>
      <w:r>
        <w:t xml:space="preserve">    PcfFunction-Single:</w:t>
      </w:r>
    </w:p>
    <w:p w14:paraId="26BA1C53" w14:textId="77777777" w:rsidR="00566FA2" w:rsidRDefault="00566FA2" w:rsidP="00566FA2">
      <w:pPr>
        <w:pStyle w:val="PL"/>
      </w:pPr>
      <w:r>
        <w:t xml:space="preserve">      allOf:</w:t>
      </w:r>
    </w:p>
    <w:p w14:paraId="4CDD601D" w14:textId="77777777" w:rsidR="00566FA2" w:rsidRDefault="00566FA2" w:rsidP="00566FA2">
      <w:pPr>
        <w:pStyle w:val="PL"/>
      </w:pPr>
      <w:r>
        <w:t xml:space="preserve">        - $ref: 'TS28623_GenericNrm.yaml#/components/schemas/Top'</w:t>
      </w:r>
    </w:p>
    <w:p w14:paraId="63BD08B5" w14:textId="77777777" w:rsidR="00566FA2" w:rsidRDefault="00566FA2" w:rsidP="00566FA2">
      <w:pPr>
        <w:pStyle w:val="PL"/>
      </w:pPr>
      <w:r>
        <w:t xml:space="preserve">        - type: object</w:t>
      </w:r>
    </w:p>
    <w:p w14:paraId="6603EF3A" w14:textId="77777777" w:rsidR="00566FA2" w:rsidRDefault="00566FA2" w:rsidP="00566FA2">
      <w:pPr>
        <w:pStyle w:val="PL"/>
      </w:pPr>
      <w:r>
        <w:t xml:space="preserve">          properties:</w:t>
      </w:r>
    </w:p>
    <w:p w14:paraId="3FFD7E5B" w14:textId="77777777" w:rsidR="00566FA2" w:rsidRDefault="00566FA2" w:rsidP="00566FA2">
      <w:pPr>
        <w:pStyle w:val="PL"/>
      </w:pPr>
      <w:r>
        <w:t xml:space="preserve">            attributes:</w:t>
      </w:r>
    </w:p>
    <w:p w14:paraId="7AE52D51" w14:textId="77777777" w:rsidR="00566FA2" w:rsidRDefault="00566FA2" w:rsidP="00566FA2">
      <w:pPr>
        <w:pStyle w:val="PL"/>
      </w:pPr>
      <w:r>
        <w:t xml:space="preserve">              allOf:</w:t>
      </w:r>
    </w:p>
    <w:p w14:paraId="45086879" w14:textId="77777777" w:rsidR="00566FA2" w:rsidRDefault="00566FA2" w:rsidP="00566FA2">
      <w:pPr>
        <w:pStyle w:val="PL"/>
      </w:pPr>
      <w:r>
        <w:t xml:space="preserve">                - $ref: 'TS28623_GenericNrm.yaml#/components/schemas/ManagedFunction-Attr'</w:t>
      </w:r>
    </w:p>
    <w:p w14:paraId="6E9CC119" w14:textId="77777777" w:rsidR="00566FA2" w:rsidRDefault="00566FA2" w:rsidP="00566FA2">
      <w:pPr>
        <w:pStyle w:val="PL"/>
      </w:pPr>
      <w:r>
        <w:t xml:space="preserve">                - type: object</w:t>
      </w:r>
    </w:p>
    <w:p w14:paraId="0EA8BF71" w14:textId="77777777" w:rsidR="00566FA2" w:rsidRDefault="00566FA2" w:rsidP="00566FA2">
      <w:pPr>
        <w:pStyle w:val="PL"/>
      </w:pPr>
      <w:r>
        <w:lastRenderedPageBreak/>
        <w:t xml:space="preserve">                  properties:</w:t>
      </w:r>
    </w:p>
    <w:p w14:paraId="7AC50021" w14:textId="77777777" w:rsidR="00566FA2" w:rsidRDefault="00566FA2" w:rsidP="00566FA2">
      <w:pPr>
        <w:pStyle w:val="PL"/>
      </w:pPr>
      <w:r>
        <w:t xml:space="preserve">                    plmnIdList:</w:t>
      </w:r>
    </w:p>
    <w:p w14:paraId="72A2E706" w14:textId="77777777" w:rsidR="00566FA2" w:rsidRDefault="00566FA2" w:rsidP="00566FA2">
      <w:pPr>
        <w:pStyle w:val="PL"/>
      </w:pPr>
      <w:r>
        <w:t xml:space="preserve">                      $ref: 'TS28541_NrNrm.yaml#/components/schemas/PlmnIdList'</w:t>
      </w:r>
    </w:p>
    <w:p w14:paraId="6E85C6E4" w14:textId="77777777" w:rsidR="00566FA2" w:rsidRDefault="00566FA2" w:rsidP="00566FA2">
      <w:pPr>
        <w:pStyle w:val="PL"/>
      </w:pPr>
      <w:r>
        <w:t xml:space="preserve">                    sBIFqdn:</w:t>
      </w:r>
    </w:p>
    <w:p w14:paraId="1D2C0075" w14:textId="77777777" w:rsidR="00566FA2" w:rsidRDefault="00566FA2" w:rsidP="00566FA2">
      <w:pPr>
        <w:pStyle w:val="PL"/>
      </w:pPr>
      <w:r>
        <w:t xml:space="preserve">                      type: string</w:t>
      </w:r>
    </w:p>
    <w:p w14:paraId="3C1A4413" w14:textId="77777777" w:rsidR="00566FA2" w:rsidRDefault="00566FA2" w:rsidP="00566FA2">
      <w:pPr>
        <w:pStyle w:val="PL"/>
      </w:pPr>
      <w:r>
        <w:t xml:space="preserve">                    snssaiList:</w:t>
      </w:r>
    </w:p>
    <w:p w14:paraId="56B24FE3" w14:textId="77777777" w:rsidR="00566FA2" w:rsidRDefault="00566FA2" w:rsidP="00566FA2">
      <w:pPr>
        <w:pStyle w:val="PL"/>
      </w:pPr>
      <w:r>
        <w:t xml:space="preserve">                      $ref: '#/components/schemas/SnssaiList'</w:t>
      </w:r>
    </w:p>
    <w:p w14:paraId="11AFA025" w14:textId="77777777" w:rsidR="00566FA2" w:rsidRDefault="00566FA2" w:rsidP="00566FA2">
      <w:pPr>
        <w:pStyle w:val="PL"/>
      </w:pPr>
      <w:r>
        <w:t xml:space="preserve">                    managedNFProfile:</w:t>
      </w:r>
    </w:p>
    <w:p w14:paraId="199F5567" w14:textId="77777777" w:rsidR="00566FA2" w:rsidRDefault="00566FA2" w:rsidP="00566FA2">
      <w:pPr>
        <w:pStyle w:val="PL"/>
      </w:pPr>
      <w:r>
        <w:t xml:space="preserve">                      $ref: '#/components/schemas/ManagedNFProfile'</w:t>
      </w:r>
    </w:p>
    <w:p w14:paraId="109C1F78" w14:textId="77777777" w:rsidR="00566FA2" w:rsidRDefault="00566FA2" w:rsidP="00566FA2">
      <w:pPr>
        <w:pStyle w:val="PL"/>
      </w:pPr>
      <w:r>
        <w:t xml:space="preserve">                    commModelList:</w:t>
      </w:r>
    </w:p>
    <w:p w14:paraId="50700A45" w14:textId="77777777" w:rsidR="00566FA2" w:rsidRDefault="00566FA2" w:rsidP="00566FA2">
      <w:pPr>
        <w:pStyle w:val="PL"/>
      </w:pPr>
      <w:r>
        <w:t xml:space="preserve">                      $ref: '#/components/schemas/CommModelList'</w:t>
      </w:r>
    </w:p>
    <w:p w14:paraId="7546E470" w14:textId="77777777" w:rsidR="00566FA2" w:rsidRDefault="00566FA2" w:rsidP="00566FA2">
      <w:pPr>
        <w:pStyle w:val="PL"/>
      </w:pPr>
      <w:r>
        <w:t xml:space="preserve">                    configurable5QISetRef:</w:t>
      </w:r>
    </w:p>
    <w:p w14:paraId="3BB681B1" w14:textId="77777777" w:rsidR="00566FA2" w:rsidRDefault="00566FA2" w:rsidP="00566FA2">
      <w:pPr>
        <w:pStyle w:val="PL"/>
      </w:pPr>
      <w:r>
        <w:t xml:space="preserve">                      $ref: 'TS28623_ComDefs.yaml#/components/schemas/Dn'</w:t>
      </w:r>
    </w:p>
    <w:p w14:paraId="639A3772" w14:textId="77777777" w:rsidR="00566FA2" w:rsidRDefault="00566FA2" w:rsidP="00566FA2">
      <w:pPr>
        <w:pStyle w:val="PL"/>
      </w:pPr>
      <w:r>
        <w:t xml:space="preserve">                    dynamic5QISetRef:</w:t>
      </w:r>
    </w:p>
    <w:p w14:paraId="2E4DE995" w14:textId="77777777" w:rsidR="00566FA2" w:rsidRDefault="00566FA2" w:rsidP="00566FA2">
      <w:pPr>
        <w:pStyle w:val="PL"/>
      </w:pPr>
      <w:r>
        <w:t xml:space="preserve">                      $ref: 'TS28623_ComDefs.yaml#/components/schemas/Dn'</w:t>
      </w:r>
    </w:p>
    <w:p w14:paraId="7E06B272" w14:textId="77777777" w:rsidR="00566FA2" w:rsidRDefault="00566FA2" w:rsidP="00566FA2">
      <w:pPr>
        <w:pStyle w:val="PL"/>
      </w:pPr>
    </w:p>
    <w:p w14:paraId="61F8BDE4" w14:textId="77777777" w:rsidR="00566FA2" w:rsidRDefault="00566FA2" w:rsidP="00566FA2">
      <w:pPr>
        <w:pStyle w:val="PL"/>
      </w:pPr>
      <w:r>
        <w:t xml:space="preserve">        - $ref: 'TS28623_GenericNrm.yaml#/components/schemas/ManagedFunction-ncO'</w:t>
      </w:r>
    </w:p>
    <w:p w14:paraId="1E99C50C" w14:textId="77777777" w:rsidR="00566FA2" w:rsidRDefault="00566FA2" w:rsidP="00566FA2">
      <w:pPr>
        <w:pStyle w:val="PL"/>
      </w:pPr>
      <w:r>
        <w:t xml:space="preserve">        - type: object</w:t>
      </w:r>
    </w:p>
    <w:p w14:paraId="0C292272" w14:textId="77777777" w:rsidR="00566FA2" w:rsidRDefault="00566FA2" w:rsidP="00566FA2">
      <w:pPr>
        <w:pStyle w:val="PL"/>
      </w:pPr>
      <w:r>
        <w:t xml:space="preserve">          properties:</w:t>
      </w:r>
    </w:p>
    <w:p w14:paraId="211B3506" w14:textId="77777777" w:rsidR="00566FA2" w:rsidRDefault="00566FA2" w:rsidP="00566FA2">
      <w:pPr>
        <w:pStyle w:val="PL"/>
      </w:pPr>
      <w:r>
        <w:t xml:space="preserve">            EP_N5:</w:t>
      </w:r>
    </w:p>
    <w:p w14:paraId="2BCDF734" w14:textId="77777777" w:rsidR="00566FA2" w:rsidRDefault="00566FA2" w:rsidP="00566FA2">
      <w:pPr>
        <w:pStyle w:val="PL"/>
      </w:pPr>
      <w:r>
        <w:t xml:space="preserve">              $ref: '#/components/schemas/EP_N5-Multiple'</w:t>
      </w:r>
    </w:p>
    <w:p w14:paraId="17915F6F" w14:textId="77777777" w:rsidR="00566FA2" w:rsidRDefault="00566FA2" w:rsidP="00566FA2">
      <w:pPr>
        <w:pStyle w:val="PL"/>
      </w:pPr>
      <w:r>
        <w:t xml:space="preserve">            EP_N7:</w:t>
      </w:r>
    </w:p>
    <w:p w14:paraId="3F06DB20" w14:textId="77777777" w:rsidR="00566FA2" w:rsidRDefault="00566FA2" w:rsidP="00566FA2">
      <w:pPr>
        <w:pStyle w:val="PL"/>
      </w:pPr>
      <w:r>
        <w:t xml:space="preserve">              $ref: '#/components/schemas/EP_N7-Multiple'</w:t>
      </w:r>
    </w:p>
    <w:p w14:paraId="05111E24" w14:textId="77777777" w:rsidR="00566FA2" w:rsidRDefault="00566FA2" w:rsidP="00566FA2">
      <w:pPr>
        <w:pStyle w:val="PL"/>
      </w:pPr>
      <w:r>
        <w:t xml:space="preserve">            EP_N15:</w:t>
      </w:r>
    </w:p>
    <w:p w14:paraId="7CBDF170" w14:textId="77777777" w:rsidR="00566FA2" w:rsidRDefault="00566FA2" w:rsidP="00566FA2">
      <w:pPr>
        <w:pStyle w:val="PL"/>
      </w:pPr>
      <w:r>
        <w:t xml:space="preserve">              $ref: '#/components/schemas/EP_N15-Multiple'</w:t>
      </w:r>
    </w:p>
    <w:p w14:paraId="1DE455E4" w14:textId="77777777" w:rsidR="00566FA2" w:rsidRDefault="00566FA2" w:rsidP="00566FA2">
      <w:pPr>
        <w:pStyle w:val="PL"/>
      </w:pPr>
      <w:r>
        <w:t xml:space="preserve">            EP_N16:</w:t>
      </w:r>
    </w:p>
    <w:p w14:paraId="5BBFDD93" w14:textId="77777777" w:rsidR="00566FA2" w:rsidRDefault="00566FA2" w:rsidP="00566FA2">
      <w:pPr>
        <w:pStyle w:val="PL"/>
      </w:pPr>
      <w:r>
        <w:t xml:space="preserve">              $ref: '#/components/schemas/EP_N16-Multiple'</w:t>
      </w:r>
    </w:p>
    <w:p w14:paraId="6AA430C2" w14:textId="77777777" w:rsidR="00566FA2" w:rsidRDefault="00566FA2" w:rsidP="00566FA2">
      <w:pPr>
        <w:pStyle w:val="PL"/>
      </w:pPr>
      <w:r>
        <w:t xml:space="preserve">            EP_Rx:</w:t>
      </w:r>
    </w:p>
    <w:p w14:paraId="37EF72F2" w14:textId="77777777" w:rsidR="00566FA2" w:rsidRDefault="00566FA2" w:rsidP="00566FA2">
      <w:pPr>
        <w:pStyle w:val="PL"/>
      </w:pPr>
      <w:r>
        <w:t xml:space="preserve">              $ref: '#/components/schemas/EP_Rx-Multiple'</w:t>
      </w:r>
    </w:p>
    <w:p w14:paraId="78197A0A" w14:textId="77777777" w:rsidR="00566FA2" w:rsidRDefault="00566FA2" w:rsidP="00566FA2">
      <w:pPr>
        <w:pStyle w:val="PL"/>
      </w:pPr>
      <w:r>
        <w:t xml:space="preserve">            PredefinedPccRuleSet:</w:t>
      </w:r>
    </w:p>
    <w:p w14:paraId="046BC075" w14:textId="77777777" w:rsidR="00566FA2" w:rsidRDefault="00566FA2" w:rsidP="00566FA2">
      <w:pPr>
        <w:pStyle w:val="PL"/>
      </w:pPr>
      <w:r>
        <w:t xml:space="preserve">              $ref: '#/components/schemas/PredefinedPccRuleSet-Single'</w:t>
      </w:r>
    </w:p>
    <w:p w14:paraId="34C2EE7E" w14:textId="77777777" w:rsidR="00566FA2" w:rsidRDefault="00566FA2" w:rsidP="00566FA2">
      <w:pPr>
        <w:pStyle w:val="PL"/>
      </w:pPr>
    </w:p>
    <w:p w14:paraId="35443523" w14:textId="77777777" w:rsidR="00566FA2" w:rsidRDefault="00566FA2" w:rsidP="00566FA2">
      <w:pPr>
        <w:pStyle w:val="PL"/>
      </w:pPr>
      <w:r>
        <w:t xml:space="preserve">    AusfFunction-Single:</w:t>
      </w:r>
    </w:p>
    <w:p w14:paraId="14B73FA2" w14:textId="77777777" w:rsidR="00566FA2" w:rsidRDefault="00566FA2" w:rsidP="00566FA2">
      <w:pPr>
        <w:pStyle w:val="PL"/>
      </w:pPr>
      <w:r>
        <w:t xml:space="preserve">      allOf:</w:t>
      </w:r>
    </w:p>
    <w:p w14:paraId="5510DB01" w14:textId="77777777" w:rsidR="00566FA2" w:rsidRDefault="00566FA2" w:rsidP="00566FA2">
      <w:pPr>
        <w:pStyle w:val="PL"/>
      </w:pPr>
      <w:r>
        <w:t xml:space="preserve">        - $ref: 'TS28623_GenericNrm.yaml#/components/schemas/Top'</w:t>
      </w:r>
    </w:p>
    <w:p w14:paraId="02AE9533" w14:textId="77777777" w:rsidR="00566FA2" w:rsidRDefault="00566FA2" w:rsidP="00566FA2">
      <w:pPr>
        <w:pStyle w:val="PL"/>
      </w:pPr>
      <w:r>
        <w:t xml:space="preserve">        - type: object</w:t>
      </w:r>
    </w:p>
    <w:p w14:paraId="7E9E8537" w14:textId="77777777" w:rsidR="00566FA2" w:rsidRDefault="00566FA2" w:rsidP="00566FA2">
      <w:pPr>
        <w:pStyle w:val="PL"/>
      </w:pPr>
      <w:r>
        <w:t xml:space="preserve">          properties:</w:t>
      </w:r>
    </w:p>
    <w:p w14:paraId="226977F6" w14:textId="77777777" w:rsidR="00566FA2" w:rsidRDefault="00566FA2" w:rsidP="00566FA2">
      <w:pPr>
        <w:pStyle w:val="PL"/>
      </w:pPr>
      <w:r>
        <w:t xml:space="preserve">            attributes:</w:t>
      </w:r>
    </w:p>
    <w:p w14:paraId="432BCED7" w14:textId="77777777" w:rsidR="00566FA2" w:rsidRDefault="00566FA2" w:rsidP="00566FA2">
      <w:pPr>
        <w:pStyle w:val="PL"/>
      </w:pPr>
      <w:r>
        <w:t xml:space="preserve">              allOf:</w:t>
      </w:r>
    </w:p>
    <w:p w14:paraId="02AAE9F9" w14:textId="77777777" w:rsidR="00566FA2" w:rsidRDefault="00566FA2" w:rsidP="00566FA2">
      <w:pPr>
        <w:pStyle w:val="PL"/>
      </w:pPr>
      <w:r>
        <w:t xml:space="preserve">                - $ref: 'TS28623_GenericNrm.yaml#/components/schemas/ManagedFunction-Attr'</w:t>
      </w:r>
    </w:p>
    <w:p w14:paraId="71DE9D17" w14:textId="77777777" w:rsidR="00566FA2" w:rsidRDefault="00566FA2" w:rsidP="00566FA2">
      <w:pPr>
        <w:pStyle w:val="PL"/>
      </w:pPr>
      <w:r>
        <w:t xml:space="preserve">                - type: object</w:t>
      </w:r>
    </w:p>
    <w:p w14:paraId="043D7EF0" w14:textId="77777777" w:rsidR="00566FA2" w:rsidRDefault="00566FA2" w:rsidP="00566FA2">
      <w:pPr>
        <w:pStyle w:val="PL"/>
      </w:pPr>
      <w:r>
        <w:t xml:space="preserve">                  properties:</w:t>
      </w:r>
    </w:p>
    <w:p w14:paraId="463B5FE1" w14:textId="77777777" w:rsidR="00566FA2" w:rsidRDefault="00566FA2" w:rsidP="00566FA2">
      <w:pPr>
        <w:pStyle w:val="PL"/>
      </w:pPr>
      <w:r>
        <w:t xml:space="preserve">                    plmnIdList:</w:t>
      </w:r>
    </w:p>
    <w:p w14:paraId="6EDA1865" w14:textId="77777777" w:rsidR="00566FA2" w:rsidRDefault="00566FA2" w:rsidP="00566FA2">
      <w:pPr>
        <w:pStyle w:val="PL"/>
      </w:pPr>
      <w:r>
        <w:t xml:space="preserve">                      $ref: 'TS28541_NrNrm.yaml#/components/schemas/PlmnIdList'</w:t>
      </w:r>
    </w:p>
    <w:p w14:paraId="3FE6DCD8" w14:textId="77777777" w:rsidR="00566FA2" w:rsidRDefault="00566FA2" w:rsidP="00566FA2">
      <w:pPr>
        <w:pStyle w:val="PL"/>
      </w:pPr>
      <w:r>
        <w:t xml:space="preserve">                    sBIFqdn:</w:t>
      </w:r>
    </w:p>
    <w:p w14:paraId="16B31194" w14:textId="77777777" w:rsidR="00566FA2" w:rsidRDefault="00566FA2" w:rsidP="00566FA2">
      <w:pPr>
        <w:pStyle w:val="PL"/>
      </w:pPr>
      <w:r>
        <w:t xml:space="preserve">                      type: string</w:t>
      </w:r>
    </w:p>
    <w:p w14:paraId="6EB61CB3" w14:textId="77777777" w:rsidR="00566FA2" w:rsidRDefault="00566FA2" w:rsidP="00566FA2">
      <w:pPr>
        <w:pStyle w:val="PL"/>
      </w:pPr>
      <w:r>
        <w:t xml:space="preserve">                    snssaiList:</w:t>
      </w:r>
    </w:p>
    <w:p w14:paraId="5B77F93C" w14:textId="77777777" w:rsidR="00566FA2" w:rsidRDefault="00566FA2" w:rsidP="00566FA2">
      <w:pPr>
        <w:pStyle w:val="PL"/>
      </w:pPr>
      <w:r>
        <w:t xml:space="preserve">                      $ref: '#/components/schemas/SnssaiList'</w:t>
      </w:r>
    </w:p>
    <w:p w14:paraId="24A15687" w14:textId="77777777" w:rsidR="00566FA2" w:rsidRDefault="00566FA2" w:rsidP="00566FA2">
      <w:pPr>
        <w:pStyle w:val="PL"/>
      </w:pPr>
      <w:r>
        <w:t xml:space="preserve">                    managedNFProfile:</w:t>
      </w:r>
    </w:p>
    <w:p w14:paraId="5C8149D0" w14:textId="77777777" w:rsidR="00566FA2" w:rsidRDefault="00566FA2" w:rsidP="00566FA2">
      <w:pPr>
        <w:pStyle w:val="PL"/>
      </w:pPr>
      <w:r>
        <w:t xml:space="preserve">                      $ref: '#/components/schemas/ManagedNFProfile'</w:t>
      </w:r>
    </w:p>
    <w:p w14:paraId="66F9A96B" w14:textId="77777777" w:rsidR="00566FA2" w:rsidRDefault="00566FA2" w:rsidP="00566FA2">
      <w:pPr>
        <w:pStyle w:val="PL"/>
      </w:pPr>
      <w:r>
        <w:t xml:space="preserve">                    commModelList:</w:t>
      </w:r>
    </w:p>
    <w:p w14:paraId="12E56D8D" w14:textId="77777777" w:rsidR="00566FA2" w:rsidRDefault="00566FA2" w:rsidP="00566FA2">
      <w:pPr>
        <w:pStyle w:val="PL"/>
      </w:pPr>
      <w:r>
        <w:t xml:space="preserve">                      $ref: '#/components/schemas/CommModelList'</w:t>
      </w:r>
    </w:p>
    <w:p w14:paraId="06A8817C" w14:textId="77777777" w:rsidR="00566FA2" w:rsidRDefault="00566FA2" w:rsidP="00566FA2">
      <w:pPr>
        <w:pStyle w:val="PL"/>
      </w:pPr>
      <w:r>
        <w:t xml:space="preserve">        - $ref: 'TS28623_GenericNrm.yaml#/components/schemas/ManagedFunction-ncO'</w:t>
      </w:r>
    </w:p>
    <w:p w14:paraId="097C1B90" w14:textId="77777777" w:rsidR="00566FA2" w:rsidRDefault="00566FA2" w:rsidP="00566FA2">
      <w:pPr>
        <w:pStyle w:val="PL"/>
      </w:pPr>
      <w:r>
        <w:t xml:space="preserve">        - type: object</w:t>
      </w:r>
    </w:p>
    <w:p w14:paraId="793A088C" w14:textId="77777777" w:rsidR="00566FA2" w:rsidRDefault="00566FA2" w:rsidP="00566FA2">
      <w:pPr>
        <w:pStyle w:val="PL"/>
      </w:pPr>
      <w:r>
        <w:t xml:space="preserve">          properties:</w:t>
      </w:r>
    </w:p>
    <w:p w14:paraId="4266EDA0" w14:textId="77777777" w:rsidR="00566FA2" w:rsidRDefault="00566FA2" w:rsidP="00566FA2">
      <w:pPr>
        <w:pStyle w:val="PL"/>
      </w:pPr>
      <w:r>
        <w:t xml:space="preserve">            EP_N12:</w:t>
      </w:r>
    </w:p>
    <w:p w14:paraId="01B6FC41" w14:textId="77777777" w:rsidR="00566FA2" w:rsidRDefault="00566FA2" w:rsidP="00566FA2">
      <w:pPr>
        <w:pStyle w:val="PL"/>
      </w:pPr>
      <w:r>
        <w:t xml:space="preserve">              $ref: '#/components/schemas/EP_N12-Multiple'</w:t>
      </w:r>
    </w:p>
    <w:p w14:paraId="63F7F705" w14:textId="77777777" w:rsidR="00566FA2" w:rsidRDefault="00566FA2" w:rsidP="00566FA2">
      <w:pPr>
        <w:pStyle w:val="PL"/>
      </w:pPr>
      <w:r>
        <w:t xml:space="preserve">            EP_N13:</w:t>
      </w:r>
    </w:p>
    <w:p w14:paraId="3ACC5781" w14:textId="77777777" w:rsidR="00566FA2" w:rsidRDefault="00566FA2" w:rsidP="00566FA2">
      <w:pPr>
        <w:pStyle w:val="PL"/>
      </w:pPr>
      <w:r>
        <w:t xml:space="preserve">              $ref: '#/components/schemas/EP_N13-Multiple'</w:t>
      </w:r>
    </w:p>
    <w:p w14:paraId="4C45D4CB" w14:textId="77777777" w:rsidR="00566FA2" w:rsidRDefault="00566FA2" w:rsidP="00566FA2">
      <w:pPr>
        <w:pStyle w:val="PL"/>
      </w:pPr>
      <w:r>
        <w:t xml:space="preserve">    UdmFunction-Single:</w:t>
      </w:r>
    </w:p>
    <w:p w14:paraId="2E013CEC" w14:textId="77777777" w:rsidR="00566FA2" w:rsidRDefault="00566FA2" w:rsidP="00566FA2">
      <w:pPr>
        <w:pStyle w:val="PL"/>
      </w:pPr>
      <w:r>
        <w:t xml:space="preserve">      allOf:</w:t>
      </w:r>
    </w:p>
    <w:p w14:paraId="008B0706" w14:textId="77777777" w:rsidR="00566FA2" w:rsidRDefault="00566FA2" w:rsidP="00566FA2">
      <w:pPr>
        <w:pStyle w:val="PL"/>
      </w:pPr>
      <w:r>
        <w:t xml:space="preserve">        - $ref: 'TS28623_GenericNrm.yaml#/components/schemas/Top'</w:t>
      </w:r>
    </w:p>
    <w:p w14:paraId="70992A1F" w14:textId="77777777" w:rsidR="00566FA2" w:rsidRDefault="00566FA2" w:rsidP="00566FA2">
      <w:pPr>
        <w:pStyle w:val="PL"/>
      </w:pPr>
      <w:r>
        <w:t xml:space="preserve">        - type: object</w:t>
      </w:r>
    </w:p>
    <w:p w14:paraId="3EF1E944" w14:textId="77777777" w:rsidR="00566FA2" w:rsidRDefault="00566FA2" w:rsidP="00566FA2">
      <w:pPr>
        <w:pStyle w:val="PL"/>
      </w:pPr>
      <w:r>
        <w:t xml:space="preserve">          properties:</w:t>
      </w:r>
    </w:p>
    <w:p w14:paraId="618E9A69" w14:textId="77777777" w:rsidR="00566FA2" w:rsidRDefault="00566FA2" w:rsidP="00566FA2">
      <w:pPr>
        <w:pStyle w:val="PL"/>
      </w:pPr>
      <w:r>
        <w:t xml:space="preserve">            attributes:</w:t>
      </w:r>
    </w:p>
    <w:p w14:paraId="36C69DA4" w14:textId="77777777" w:rsidR="00566FA2" w:rsidRDefault="00566FA2" w:rsidP="00566FA2">
      <w:pPr>
        <w:pStyle w:val="PL"/>
      </w:pPr>
      <w:r>
        <w:t xml:space="preserve">              allOf:</w:t>
      </w:r>
    </w:p>
    <w:p w14:paraId="7C9A5AD7" w14:textId="77777777" w:rsidR="00566FA2" w:rsidRDefault="00566FA2" w:rsidP="00566FA2">
      <w:pPr>
        <w:pStyle w:val="PL"/>
      </w:pPr>
      <w:r>
        <w:t xml:space="preserve">                - $ref: 'TS28623_GenericNrm.yaml#/components/schemas/ManagedFunction-Attr'</w:t>
      </w:r>
    </w:p>
    <w:p w14:paraId="489BE822" w14:textId="77777777" w:rsidR="00566FA2" w:rsidRDefault="00566FA2" w:rsidP="00566FA2">
      <w:pPr>
        <w:pStyle w:val="PL"/>
      </w:pPr>
      <w:r>
        <w:t xml:space="preserve">                - type: object</w:t>
      </w:r>
    </w:p>
    <w:p w14:paraId="20254E46" w14:textId="77777777" w:rsidR="00566FA2" w:rsidRDefault="00566FA2" w:rsidP="00566FA2">
      <w:pPr>
        <w:pStyle w:val="PL"/>
      </w:pPr>
      <w:r>
        <w:t xml:space="preserve">                  properties:</w:t>
      </w:r>
    </w:p>
    <w:p w14:paraId="523898D0" w14:textId="77777777" w:rsidR="00566FA2" w:rsidRDefault="00566FA2" w:rsidP="00566FA2">
      <w:pPr>
        <w:pStyle w:val="PL"/>
      </w:pPr>
      <w:r>
        <w:t xml:space="preserve">                    plmnIdList:</w:t>
      </w:r>
    </w:p>
    <w:p w14:paraId="604B450B" w14:textId="77777777" w:rsidR="00566FA2" w:rsidRDefault="00566FA2" w:rsidP="00566FA2">
      <w:pPr>
        <w:pStyle w:val="PL"/>
      </w:pPr>
      <w:r>
        <w:t xml:space="preserve">                      $ref: 'TS28541_NrNrm.yaml#/components/schemas/PlmnIdList'</w:t>
      </w:r>
    </w:p>
    <w:p w14:paraId="42A49CE6" w14:textId="77777777" w:rsidR="00566FA2" w:rsidRDefault="00566FA2" w:rsidP="00566FA2">
      <w:pPr>
        <w:pStyle w:val="PL"/>
      </w:pPr>
      <w:r>
        <w:t xml:space="preserve">                    sBIFqdn:</w:t>
      </w:r>
    </w:p>
    <w:p w14:paraId="4023FE98" w14:textId="77777777" w:rsidR="00566FA2" w:rsidRDefault="00566FA2" w:rsidP="00566FA2">
      <w:pPr>
        <w:pStyle w:val="PL"/>
      </w:pPr>
      <w:r>
        <w:t xml:space="preserve">                      type: string</w:t>
      </w:r>
    </w:p>
    <w:p w14:paraId="3FEADB4B" w14:textId="77777777" w:rsidR="00566FA2" w:rsidRDefault="00566FA2" w:rsidP="00566FA2">
      <w:pPr>
        <w:pStyle w:val="PL"/>
      </w:pPr>
      <w:r>
        <w:t xml:space="preserve">                    snssaiList:</w:t>
      </w:r>
    </w:p>
    <w:p w14:paraId="2FEBB06D" w14:textId="77777777" w:rsidR="00566FA2" w:rsidRDefault="00566FA2" w:rsidP="00566FA2">
      <w:pPr>
        <w:pStyle w:val="PL"/>
      </w:pPr>
      <w:r>
        <w:t xml:space="preserve">                      $ref: '#/components/schemas/SnssaiList'</w:t>
      </w:r>
    </w:p>
    <w:p w14:paraId="7FDC19D0" w14:textId="77777777" w:rsidR="00566FA2" w:rsidRDefault="00566FA2" w:rsidP="00566FA2">
      <w:pPr>
        <w:pStyle w:val="PL"/>
      </w:pPr>
      <w:r>
        <w:t xml:space="preserve">                    managedNFProfile:</w:t>
      </w:r>
    </w:p>
    <w:p w14:paraId="39D7470F" w14:textId="77777777" w:rsidR="00566FA2" w:rsidRDefault="00566FA2" w:rsidP="00566FA2">
      <w:pPr>
        <w:pStyle w:val="PL"/>
      </w:pPr>
      <w:r>
        <w:t xml:space="preserve">                      $ref: '#/components/schemas/ManagedNFProfile'</w:t>
      </w:r>
    </w:p>
    <w:p w14:paraId="12CDE617" w14:textId="77777777" w:rsidR="00566FA2" w:rsidRDefault="00566FA2" w:rsidP="00566FA2">
      <w:pPr>
        <w:pStyle w:val="PL"/>
      </w:pPr>
      <w:r>
        <w:t xml:space="preserve">                    commModelList:</w:t>
      </w:r>
    </w:p>
    <w:p w14:paraId="0000B974" w14:textId="77777777" w:rsidR="00566FA2" w:rsidRDefault="00566FA2" w:rsidP="00566FA2">
      <w:pPr>
        <w:pStyle w:val="PL"/>
      </w:pPr>
      <w:r>
        <w:lastRenderedPageBreak/>
        <w:t xml:space="preserve">                      $ref: '#/components/schemas/CommModelList'</w:t>
      </w:r>
    </w:p>
    <w:p w14:paraId="36D75A5A" w14:textId="77777777" w:rsidR="00566FA2" w:rsidRDefault="00566FA2" w:rsidP="00566FA2">
      <w:pPr>
        <w:pStyle w:val="PL"/>
      </w:pPr>
      <w:r>
        <w:t xml:space="preserve">        - $ref: 'TS28623_GenericNrm.yaml#/components/schemas/ManagedFunction-ncO'</w:t>
      </w:r>
    </w:p>
    <w:p w14:paraId="7EB205E9" w14:textId="77777777" w:rsidR="00566FA2" w:rsidRDefault="00566FA2" w:rsidP="00566FA2">
      <w:pPr>
        <w:pStyle w:val="PL"/>
      </w:pPr>
      <w:r>
        <w:t xml:space="preserve">        - type: object</w:t>
      </w:r>
    </w:p>
    <w:p w14:paraId="0E99B3C2" w14:textId="77777777" w:rsidR="00566FA2" w:rsidRDefault="00566FA2" w:rsidP="00566FA2">
      <w:pPr>
        <w:pStyle w:val="PL"/>
      </w:pPr>
      <w:r>
        <w:t xml:space="preserve">          properties:</w:t>
      </w:r>
    </w:p>
    <w:p w14:paraId="3991D38C" w14:textId="77777777" w:rsidR="00566FA2" w:rsidRDefault="00566FA2" w:rsidP="00566FA2">
      <w:pPr>
        <w:pStyle w:val="PL"/>
      </w:pPr>
      <w:r>
        <w:t xml:space="preserve">            EP_N8:</w:t>
      </w:r>
    </w:p>
    <w:p w14:paraId="2A6D72EF" w14:textId="77777777" w:rsidR="00566FA2" w:rsidRDefault="00566FA2" w:rsidP="00566FA2">
      <w:pPr>
        <w:pStyle w:val="PL"/>
      </w:pPr>
      <w:r>
        <w:t xml:space="preserve">              $ref: '#/components/schemas/EP_N8-Multiple'</w:t>
      </w:r>
    </w:p>
    <w:p w14:paraId="43DF02D5" w14:textId="77777777" w:rsidR="00566FA2" w:rsidRDefault="00566FA2" w:rsidP="00566FA2">
      <w:pPr>
        <w:pStyle w:val="PL"/>
      </w:pPr>
      <w:r>
        <w:t xml:space="preserve">            EP_N10:</w:t>
      </w:r>
    </w:p>
    <w:p w14:paraId="5D7C6E35" w14:textId="77777777" w:rsidR="00566FA2" w:rsidRDefault="00566FA2" w:rsidP="00566FA2">
      <w:pPr>
        <w:pStyle w:val="PL"/>
      </w:pPr>
      <w:r>
        <w:t xml:space="preserve">              $ref: '#/components/schemas/EP_N10-Multiple'</w:t>
      </w:r>
    </w:p>
    <w:p w14:paraId="099CD660" w14:textId="77777777" w:rsidR="00566FA2" w:rsidRDefault="00566FA2" w:rsidP="00566FA2">
      <w:pPr>
        <w:pStyle w:val="PL"/>
      </w:pPr>
      <w:r>
        <w:t xml:space="preserve">            EP_N13:</w:t>
      </w:r>
    </w:p>
    <w:p w14:paraId="60D8E2A9" w14:textId="77777777" w:rsidR="00566FA2" w:rsidRDefault="00566FA2" w:rsidP="00566FA2">
      <w:pPr>
        <w:pStyle w:val="PL"/>
      </w:pPr>
      <w:r>
        <w:t xml:space="preserve">              $ref: '#/components/schemas/EP_N13-Multiple'</w:t>
      </w:r>
    </w:p>
    <w:p w14:paraId="7B7C59AA" w14:textId="77777777" w:rsidR="00566FA2" w:rsidRDefault="00566FA2" w:rsidP="00566FA2">
      <w:pPr>
        <w:pStyle w:val="PL"/>
      </w:pPr>
      <w:r>
        <w:t xml:space="preserve">    UdrFunction-Single:</w:t>
      </w:r>
    </w:p>
    <w:p w14:paraId="6C88BAA7" w14:textId="77777777" w:rsidR="00566FA2" w:rsidRDefault="00566FA2" w:rsidP="00566FA2">
      <w:pPr>
        <w:pStyle w:val="PL"/>
      </w:pPr>
      <w:r>
        <w:t xml:space="preserve">      allOf:</w:t>
      </w:r>
    </w:p>
    <w:p w14:paraId="546D8816" w14:textId="77777777" w:rsidR="00566FA2" w:rsidRDefault="00566FA2" w:rsidP="00566FA2">
      <w:pPr>
        <w:pStyle w:val="PL"/>
      </w:pPr>
      <w:r>
        <w:t xml:space="preserve">        - $ref: 'TS28623_GenericNrm.yaml#/components/schemas/Top'</w:t>
      </w:r>
    </w:p>
    <w:p w14:paraId="090A91BB" w14:textId="77777777" w:rsidR="00566FA2" w:rsidRDefault="00566FA2" w:rsidP="00566FA2">
      <w:pPr>
        <w:pStyle w:val="PL"/>
      </w:pPr>
      <w:r>
        <w:t xml:space="preserve">        - type: object</w:t>
      </w:r>
    </w:p>
    <w:p w14:paraId="75856F53" w14:textId="77777777" w:rsidR="00566FA2" w:rsidRDefault="00566FA2" w:rsidP="00566FA2">
      <w:pPr>
        <w:pStyle w:val="PL"/>
      </w:pPr>
      <w:r>
        <w:t xml:space="preserve">          properties:</w:t>
      </w:r>
    </w:p>
    <w:p w14:paraId="1B0CAC6E" w14:textId="77777777" w:rsidR="00566FA2" w:rsidRDefault="00566FA2" w:rsidP="00566FA2">
      <w:pPr>
        <w:pStyle w:val="PL"/>
      </w:pPr>
      <w:r>
        <w:t xml:space="preserve">            attributes:</w:t>
      </w:r>
    </w:p>
    <w:p w14:paraId="503FB361" w14:textId="77777777" w:rsidR="00566FA2" w:rsidRDefault="00566FA2" w:rsidP="00566FA2">
      <w:pPr>
        <w:pStyle w:val="PL"/>
      </w:pPr>
      <w:r>
        <w:t xml:space="preserve">              allOf:</w:t>
      </w:r>
    </w:p>
    <w:p w14:paraId="36D16BA7" w14:textId="77777777" w:rsidR="00566FA2" w:rsidRDefault="00566FA2" w:rsidP="00566FA2">
      <w:pPr>
        <w:pStyle w:val="PL"/>
      </w:pPr>
      <w:r>
        <w:t xml:space="preserve">                - $ref: 'TS28623_GenericNrm.yaml#/components/schemas/ManagedFunction-Attr'</w:t>
      </w:r>
    </w:p>
    <w:p w14:paraId="1B1BB039" w14:textId="77777777" w:rsidR="00566FA2" w:rsidRDefault="00566FA2" w:rsidP="00566FA2">
      <w:pPr>
        <w:pStyle w:val="PL"/>
      </w:pPr>
      <w:r>
        <w:t xml:space="preserve">                - type: object</w:t>
      </w:r>
    </w:p>
    <w:p w14:paraId="10444A49" w14:textId="77777777" w:rsidR="00566FA2" w:rsidRDefault="00566FA2" w:rsidP="00566FA2">
      <w:pPr>
        <w:pStyle w:val="PL"/>
      </w:pPr>
      <w:r>
        <w:t xml:space="preserve">                  properties:</w:t>
      </w:r>
    </w:p>
    <w:p w14:paraId="26E28240" w14:textId="77777777" w:rsidR="00566FA2" w:rsidRDefault="00566FA2" w:rsidP="00566FA2">
      <w:pPr>
        <w:pStyle w:val="PL"/>
      </w:pPr>
      <w:r>
        <w:t xml:space="preserve">                    plmnIdList:</w:t>
      </w:r>
    </w:p>
    <w:p w14:paraId="5AAB9FC6" w14:textId="77777777" w:rsidR="00566FA2" w:rsidRDefault="00566FA2" w:rsidP="00566FA2">
      <w:pPr>
        <w:pStyle w:val="PL"/>
      </w:pPr>
      <w:r>
        <w:t xml:space="preserve">                      $ref: 'TS28541_NrNrm.yaml#/components/schemas/PlmnIdList'</w:t>
      </w:r>
    </w:p>
    <w:p w14:paraId="051D568F" w14:textId="77777777" w:rsidR="00566FA2" w:rsidRDefault="00566FA2" w:rsidP="00566FA2">
      <w:pPr>
        <w:pStyle w:val="PL"/>
      </w:pPr>
      <w:r>
        <w:t xml:space="preserve">                    sBIFqdn:</w:t>
      </w:r>
    </w:p>
    <w:p w14:paraId="518E6771" w14:textId="77777777" w:rsidR="00566FA2" w:rsidRDefault="00566FA2" w:rsidP="00566FA2">
      <w:pPr>
        <w:pStyle w:val="PL"/>
      </w:pPr>
      <w:r>
        <w:t xml:space="preserve">                      type: string</w:t>
      </w:r>
    </w:p>
    <w:p w14:paraId="5F233C6E" w14:textId="77777777" w:rsidR="00566FA2" w:rsidRDefault="00566FA2" w:rsidP="00566FA2">
      <w:pPr>
        <w:pStyle w:val="PL"/>
      </w:pPr>
      <w:r>
        <w:t xml:space="preserve">                    snssaiList:</w:t>
      </w:r>
    </w:p>
    <w:p w14:paraId="65D234C1" w14:textId="77777777" w:rsidR="00566FA2" w:rsidRDefault="00566FA2" w:rsidP="00566FA2">
      <w:pPr>
        <w:pStyle w:val="PL"/>
      </w:pPr>
      <w:r>
        <w:t xml:space="preserve">                      $ref: '#/components/schemas/SnssaiList'</w:t>
      </w:r>
    </w:p>
    <w:p w14:paraId="4C3EC66D" w14:textId="77777777" w:rsidR="00566FA2" w:rsidRDefault="00566FA2" w:rsidP="00566FA2">
      <w:pPr>
        <w:pStyle w:val="PL"/>
      </w:pPr>
      <w:r>
        <w:t xml:space="preserve">                    managedNFProfile:</w:t>
      </w:r>
    </w:p>
    <w:p w14:paraId="1F4F162C" w14:textId="77777777" w:rsidR="00566FA2" w:rsidRDefault="00566FA2" w:rsidP="00566FA2">
      <w:pPr>
        <w:pStyle w:val="PL"/>
      </w:pPr>
      <w:r>
        <w:t xml:space="preserve">                      $ref: '#/components/schemas/ManagedNFProfile'</w:t>
      </w:r>
    </w:p>
    <w:p w14:paraId="38124FE8" w14:textId="77777777" w:rsidR="00566FA2" w:rsidRDefault="00566FA2" w:rsidP="00566FA2">
      <w:pPr>
        <w:pStyle w:val="PL"/>
      </w:pPr>
      <w:r>
        <w:t xml:space="preserve">    UdsfFunction-Single:</w:t>
      </w:r>
    </w:p>
    <w:p w14:paraId="31903A6B" w14:textId="77777777" w:rsidR="00566FA2" w:rsidRDefault="00566FA2" w:rsidP="00566FA2">
      <w:pPr>
        <w:pStyle w:val="PL"/>
      </w:pPr>
      <w:r>
        <w:t xml:space="preserve">      allOf:</w:t>
      </w:r>
    </w:p>
    <w:p w14:paraId="051DEB20" w14:textId="77777777" w:rsidR="00566FA2" w:rsidRDefault="00566FA2" w:rsidP="00566FA2">
      <w:pPr>
        <w:pStyle w:val="PL"/>
      </w:pPr>
      <w:r>
        <w:t xml:space="preserve">        - $ref: 'TS28623_GenericNrm.yaml#/components/schemas/Top'</w:t>
      </w:r>
    </w:p>
    <w:p w14:paraId="67D1CC57" w14:textId="77777777" w:rsidR="00566FA2" w:rsidRDefault="00566FA2" w:rsidP="00566FA2">
      <w:pPr>
        <w:pStyle w:val="PL"/>
      </w:pPr>
      <w:r>
        <w:t xml:space="preserve">        - type: object</w:t>
      </w:r>
    </w:p>
    <w:p w14:paraId="76991BC4" w14:textId="77777777" w:rsidR="00566FA2" w:rsidRDefault="00566FA2" w:rsidP="00566FA2">
      <w:pPr>
        <w:pStyle w:val="PL"/>
      </w:pPr>
      <w:r>
        <w:t xml:space="preserve">          properties:</w:t>
      </w:r>
    </w:p>
    <w:p w14:paraId="6ACB1933" w14:textId="77777777" w:rsidR="00566FA2" w:rsidRDefault="00566FA2" w:rsidP="00566FA2">
      <w:pPr>
        <w:pStyle w:val="PL"/>
      </w:pPr>
      <w:r>
        <w:t xml:space="preserve">            attributes:</w:t>
      </w:r>
    </w:p>
    <w:p w14:paraId="0C92A20E" w14:textId="77777777" w:rsidR="00566FA2" w:rsidRDefault="00566FA2" w:rsidP="00566FA2">
      <w:pPr>
        <w:pStyle w:val="PL"/>
      </w:pPr>
      <w:r>
        <w:t xml:space="preserve">              allOf:</w:t>
      </w:r>
    </w:p>
    <w:p w14:paraId="705FB58B" w14:textId="77777777" w:rsidR="00566FA2" w:rsidRDefault="00566FA2" w:rsidP="00566FA2">
      <w:pPr>
        <w:pStyle w:val="PL"/>
      </w:pPr>
      <w:r>
        <w:t xml:space="preserve">                - $ref: 'TS28623_GenericNrm.yaml#/components/schemas/ManagedFunction-Attr'</w:t>
      </w:r>
    </w:p>
    <w:p w14:paraId="22C49A1F" w14:textId="77777777" w:rsidR="00566FA2" w:rsidRDefault="00566FA2" w:rsidP="00566FA2">
      <w:pPr>
        <w:pStyle w:val="PL"/>
      </w:pPr>
      <w:r>
        <w:t xml:space="preserve">                - type: object</w:t>
      </w:r>
    </w:p>
    <w:p w14:paraId="6B595E37" w14:textId="77777777" w:rsidR="00566FA2" w:rsidRDefault="00566FA2" w:rsidP="00566FA2">
      <w:pPr>
        <w:pStyle w:val="PL"/>
      </w:pPr>
      <w:r>
        <w:t xml:space="preserve">                  properties:</w:t>
      </w:r>
    </w:p>
    <w:p w14:paraId="5E8064B5" w14:textId="77777777" w:rsidR="00566FA2" w:rsidRDefault="00566FA2" w:rsidP="00566FA2">
      <w:pPr>
        <w:pStyle w:val="PL"/>
      </w:pPr>
      <w:r>
        <w:t xml:space="preserve">                    plmnIdList:</w:t>
      </w:r>
    </w:p>
    <w:p w14:paraId="7EA44FFD" w14:textId="77777777" w:rsidR="00566FA2" w:rsidRDefault="00566FA2" w:rsidP="00566FA2">
      <w:pPr>
        <w:pStyle w:val="PL"/>
      </w:pPr>
      <w:r>
        <w:t xml:space="preserve">                      $ref: 'TS28541_NrNrm.yaml#/components/schemas/PlmnIdList'</w:t>
      </w:r>
    </w:p>
    <w:p w14:paraId="009D8DC2" w14:textId="77777777" w:rsidR="00566FA2" w:rsidRDefault="00566FA2" w:rsidP="00566FA2">
      <w:pPr>
        <w:pStyle w:val="PL"/>
      </w:pPr>
      <w:r>
        <w:t xml:space="preserve">                    sBIFqdn:</w:t>
      </w:r>
    </w:p>
    <w:p w14:paraId="3753EDDF" w14:textId="77777777" w:rsidR="00566FA2" w:rsidRDefault="00566FA2" w:rsidP="00566FA2">
      <w:pPr>
        <w:pStyle w:val="PL"/>
      </w:pPr>
      <w:r>
        <w:t xml:space="preserve">                      type: string</w:t>
      </w:r>
    </w:p>
    <w:p w14:paraId="29D945CD" w14:textId="77777777" w:rsidR="00566FA2" w:rsidRDefault="00566FA2" w:rsidP="00566FA2">
      <w:pPr>
        <w:pStyle w:val="PL"/>
      </w:pPr>
      <w:r>
        <w:t xml:space="preserve">                    snssaiList:</w:t>
      </w:r>
    </w:p>
    <w:p w14:paraId="0F579AD9" w14:textId="77777777" w:rsidR="00566FA2" w:rsidRDefault="00566FA2" w:rsidP="00566FA2">
      <w:pPr>
        <w:pStyle w:val="PL"/>
      </w:pPr>
      <w:r>
        <w:t xml:space="preserve">                      $ref: '#/components/schemas/SnssaiList'</w:t>
      </w:r>
    </w:p>
    <w:p w14:paraId="2EDC3459" w14:textId="77777777" w:rsidR="00566FA2" w:rsidRDefault="00566FA2" w:rsidP="00566FA2">
      <w:pPr>
        <w:pStyle w:val="PL"/>
      </w:pPr>
      <w:r>
        <w:t xml:space="preserve">                    managedNFProfile:</w:t>
      </w:r>
    </w:p>
    <w:p w14:paraId="50D1190A" w14:textId="77777777" w:rsidR="00566FA2" w:rsidRDefault="00566FA2" w:rsidP="00566FA2">
      <w:pPr>
        <w:pStyle w:val="PL"/>
      </w:pPr>
      <w:r>
        <w:t xml:space="preserve">                      $ref: '#/components/schemas/ManagedNFProfile'</w:t>
      </w:r>
    </w:p>
    <w:p w14:paraId="00BA8541" w14:textId="77777777" w:rsidR="00566FA2" w:rsidRDefault="00566FA2" w:rsidP="00566FA2">
      <w:pPr>
        <w:pStyle w:val="PL"/>
      </w:pPr>
      <w:r>
        <w:t xml:space="preserve">    NrfFunction-Single:</w:t>
      </w:r>
    </w:p>
    <w:p w14:paraId="0E96C251" w14:textId="77777777" w:rsidR="00566FA2" w:rsidRDefault="00566FA2" w:rsidP="00566FA2">
      <w:pPr>
        <w:pStyle w:val="PL"/>
      </w:pPr>
      <w:r>
        <w:t xml:space="preserve">      allOf:</w:t>
      </w:r>
    </w:p>
    <w:p w14:paraId="48A95DA4" w14:textId="77777777" w:rsidR="00566FA2" w:rsidRDefault="00566FA2" w:rsidP="00566FA2">
      <w:pPr>
        <w:pStyle w:val="PL"/>
      </w:pPr>
      <w:r>
        <w:t xml:space="preserve">        - $ref: 'TS28623_GenericNrm.yaml#/components/schemas/Top'</w:t>
      </w:r>
    </w:p>
    <w:p w14:paraId="247A351C" w14:textId="77777777" w:rsidR="00566FA2" w:rsidRDefault="00566FA2" w:rsidP="00566FA2">
      <w:pPr>
        <w:pStyle w:val="PL"/>
      </w:pPr>
      <w:r>
        <w:t xml:space="preserve">        - type: object</w:t>
      </w:r>
    </w:p>
    <w:p w14:paraId="7F542AC4" w14:textId="77777777" w:rsidR="00566FA2" w:rsidRDefault="00566FA2" w:rsidP="00566FA2">
      <w:pPr>
        <w:pStyle w:val="PL"/>
      </w:pPr>
      <w:r>
        <w:t xml:space="preserve">          properties:</w:t>
      </w:r>
    </w:p>
    <w:p w14:paraId="5AF998DD" w14:textId="77777777" w:rsidR="00566FA2" w:rsidRDefault="00566FA2" w:rsidP="00566FA2">
      <w:pPr>
        <w:pStyle w:val="PL"/>
      </w:pPr>
      <w:r>
        <w:t xml:space="preserve">            attributes:</w:t>
      </w:r>
    </w:p>
    <w:p w14:paraId="346A3346" w14:textId="77777777" w:rsidR="00566FA2" w:rsidRDefault="00566FA2" w:rsidP="00566FA2">
      <w:pPr>
        <w:pStyle w:val="PL"/>
      </w:pPr>
      <w:r>
        <w:t xml:space="preserve">              allOf:</w:t>
      </w:r>
    </w:p>
    <w:p w14:paraId="693DC7DD" w14:textId="77777777" w:rsidR="00566FA2" w:rsidRDefault="00566FA2" w:rsidP="00566FA2">
      <w:pPr>
        <w:pStyle w:val="PL"/>
      </w:pPr>
      <w:r>
        <w:t xml:space="preserve">                - $ref: 'TS28623_GenericNrm.yaml#/components/schemas/ManagedFunction-Attr'</w:t>
      </w:r>
    </w:p>
    <w:p w14:paraId="02295569" w14:textId="77777777" w:rsidR="00566FA2" w:rsidRDefault="00566FA2" w:rsidP="00566FA2">
      <w:pPr>
        <w:pStyle w:val="PL"/>
      </w:pPr>
      <w:r>
        <w:t xml:space="preserve">                - type: object</w:t>
      </w:r>
    </w:p>
    <w:p w14:paraId="06BE54BF" w14:textId="77777777" w:rsidR="00566FA2" w:rsidRDefault="00566FA2" w:rsidP="00566FA2">
      <w:pPr>
        <w:pStyle w:val="PL"/>
      </w:pPr>
      <w:r>
        <w:t xml:space="preserve">                  properties:</w:t>
      </w:r>
    </w:p>
    <w:p w14:paraId="4EC5CE53" w14:textId="77777777" w:rsidR="00566FA2" w:rsidRDefault="00566FA2" w:rsidP="00566FA2">
      <w:pPr>
        <w:pStyle w:val="PL"/>
      </w:pPr>
      <w:r>
        <w:t xml:space="preserve">                    plmnIdList:</w:t>
      </w:r>
    </w:p>
    <w:p w14:paraId="158913B2" w14:textId="77777777" w:rsidR="00566FA2" w:rsidRDefault="00566FA2" w:rsidP="00566FA2">
      <w:pPr>
        <w:pStyle w:val="PL"/>
      </w:pPr>
      <w:r>
        <w:t xml:space="preserve">                      $ref: 'TS28541_NrNrm.yaml#/components/schemas/PlmnIdList'</w:t>
      </w:r>
    </w:p>
    <w:p w14:paraId="46C55E25" w14:textId="77777777" w:rsidR="00566FA2" w:rsidRDefault="00566FA2" w:rsidP="00566FA2">
      <w:pPr>
        <w:pStyle w:val="PL"/>
      </w:pPr>
      <w:r>
        <w:t xml:space="preserve">                    sBIFqdn:</w:t>
      </w:r>
    </w:p>
    <w:p w14:paraId="1CB97A0D" w14:textId="77777777" w:rsidR="00566FA2" w:rsidRDefault="00566FA2" w:rsidP="00566FA2">
      <w:pPr>
        <w:pStyle w:val="PL"/>
      </w:pPr>
      <w:r>
        <w:t xml:space="preserve">                      type: string</w:t>
      </w:r>
    </w:p>
    <w:p w14:paraId="128BF893" w14:textId="77777777" w:rsidR="00566FA2" w:rsidRDefault="00566FA2" w:rsidP="00566FA2">
      <w:pPr>
        <w:pStyle w:val="PL"/>
      </w:pPr>
      <w:r>
        <w:t xml:space="preserve">                    cNSIIdList:</w:t>
      </w:r>
    </w:p>
    <w:p w14:paraId="1ECBED8E" w14:textId="77777777" w:rsidR="00566FA2" w:rsidRDefault="00566FA2" w:rsidP="00566FA2">
      <w:pPr>
        <w:pStyle w:val="PL"/>
      </w:pPr>
      <w:r>
        <w:t xml:space="preserve">                      $ref: '#/components/schemas/CNSIIdList'</w:t>
      </w:r>
    </w:p>
    <w:p w14:paraId="10652560" w14:textId="77777777" w:rsidR="00566FA2" w:rsidRDefault="00566FA2" w:rsidP="00566FA2">
      <w:pPr>
        <w:pStyle w:val="PL"/>
      </w:pPr>
      <w:r>
        <w:t xml:space="preserve">                    nFProfileList:</w:t>
      </w:r>
    </w:p>
    <w:p w14:paraId="13577D9D" w14:textId="77777777" w:rsidR="00566FA2" w:rsidRDefault="00566FA2" w:rsidP="00566FA2">
      <w:pPr>
        <w:pStyle w:val="PL"/>
      </w:pPr>
      <w:r>
        <w:t xml:space="preserve">                      $ref: '#/components/schemas/NFProfileList'</w:t>
      </w:r>
    </w:p>
    <w:p w14:paraId="1E7AAA2F" w14:textId="77777777" w:rsidR="00566FA2" w:rsidRDefault="00566FA2" w:rsidP="00566FA2">
      <w:pPr>
        <w:pStyle w:val="PL"/>
      </w:pPr>
      <w:r>
        <w:t xml:space="preserve">                    snssaiList:</w:t>
      </w:r>
    </w:p>
    <w:p w14:paraId="62DF7EC0" w14:textId="77777777" w:rsidR="00566FA2" w:rsidRDefault="00566FA2" w:rsidP="00566FA2">
      <w:pPr>
        <w:pStyle w:val="PL"/>
      </w:pPr>
      <w:r>
        <w:t xml:space="preserve">                      $ref: '#/components/schemas/SnssaiList'</w:t>
      </w:r>
    </w:p>
    <w:p w14:paraId="330E7600" w14:textId="77777777" w:rsidR="00566FA2" w:rsidRDefault="00566FA2" w:rsidP="00566FA2">
      <w:pPr>
        <w:pStyle w:val="PL"/>
      </w:pPr>
      <w:r>
        <w:t xml:space="preserve">        - $ref: 'TS28623_GenericNrm.yaml#/components/schemas/ManagedFunction-ncO'</w:t>
      </w:r>
    </w:p>
    <w:p w14:paraId="4CD1A734" w14:textId="77777777" w:rsidR="00566FA2" w:rsidRDefault="00566FA2" w:rsidP="00566FA2">
      <w:pPr>
        <w:pStyle w:val="PL"/>
      </w:pPr>
      <w:r>
        <w:t xml:space="preserve">        - type: object</w:t>
      </w:r>
    </w:p>
    <w:p w14:paraId="2208617D" w14:textId="77777777" w:rsidR="00566FA2" w:rsidRDefault="00566FA2" w:rsidP="00566FA2">
      <w:pPr>
        <w:pStyle w:val="PL"/>
      </w:pPr>
      <w:r>
        <w:t xml:space="preserve">          properties:</w:t>
      </w:r>
    </w:p>
    <w:p w14:paraId="3690CBF5" w14:textId="77777777" w:rsidR="00566FA2" w:rsidRDefault="00566FA2" w:rsidP="00566FA2">
      <w:pPr>
        <w:pStyle w:val="PL"/>
      </w:pPr>
      <w:r>
        <w:t xml:space="preserve">            EP_N27:</w:t>
      </w:r>
    </w:p>
    <w:p w14:paraId="6BED3DC8" w14:textId="77777777" w:rsidR="00566FA2" w:rsidRDefault="00566FA2" w:rsidP="00566FA2">
      <w:pPr>
        <w:pStyle w:val="PL"/>
      </w:pPr>
      <w:r>
        <w:t xml:space="preserve">              $ref: '#/components/schemas/EP_N27-Multiple'</w:t>
      </w:r>
    </w:p>
    <w:p w14:paraId="07682250" w14:textId="77777777" w:rsidR="00566FA2" w:rsidRDefault="00566FA2" w:rsidP="00566FA2">
      <w:pPr>
        <w:pStyle w:val="PL"/>
      </w:pPr>
      <w:r>
        <w:t xml:space="preserve">    NssfFunction-Single:</w:t>
      </w:r>
    </w:p>
    <w:p w14:paraId="40F905E5" w14:textId="77777777" w:rsidR="00566FA2" w:rsidRDefault="00566FA2" w:rsidP="00566FA2">
      <w:pPr>
        <w:pStyle w:val="PL"/>
      </w:pPr>
      <w:r>
        <w:t xml:space="preserve">      allOf:</w:t>
      </w:r>
    </w:p>
    <w:p w14:paraId="2C63E9D3" w14:textId="77777777" w:rsidR="00566FA2" w:rsidRDefault="00566FA2" w:rsidP="00566FA2">
      <w:pPr>
        <w:pStyle w:val="PL"/>
      </w:pPr>
      <w:r>
        <w:t xml:space="preserve">        - $ref: 'TS28623_GenericNrm.yaml#/components/schemas/Top'</w:t>
      </w:r>
    </w:p>
    <w:p w14:paraId="100E1002" w14:textId="77777777" w:rsidR="00566FA2" w:rsidRDefault="00566FA2" w:rsidP="00566FA2">
      <w:pPr>
        <w:pStyle w:val="PL"/>
      </w:pPr>
      <w:r>
        <w:t xml:space="preserve">        - type: object</w:t>
      </w:r>
    </w:p>
    <w:p w14:paraId="0688D3BA" w14:textId="77777777" w:rsidR="00566FA2" w:rsidRDefault="00566FA2" w:rsidP="00566FA2">
      <w:pPr>
        <w:pStyle w:val="PL"/>
      </w:pPr>
      <w:r>
        <w:t xml:space="preserve">          properties:</w:t>
      </w:r>
    </w:p>
    <w:p w14:paraId="4A2F467C" w14:textId="77777777" w:rsidR="00566FA2" w:rsidRDefault="00566FA2" w:rsidP="00566FA2">
      <w:pPr>
        <w:pStyle w:val="PL"/>
      </w:pPr>
      <w:r>
        <w:t xml:space="preserve">            attributes:</w:t>
      </w:r>
    </w:p>
    <w:p w14:paraId="12AFDA91" w14:textId="77777777" w:rsidR="00566FA2" w:rsidRDefault="00566FA2" w:rsidP="00566FA2">
      <w:pPr>
        <w:pStyle w:val="PL"/>
      </w:pPr>
      <w:r>
        <w:t xml:space="preserve">              allOf:</w:t>
      </w:r>
    </w:p>
    <w:p w14:paraId="7F60A624" w14:textId="77777777" w:rsidR="00566FA2" w:rsidRDefault="00566FA2" w:rsidP="00566FA2">
      <w:pPr>
        <w:pStyle w:val="PL"/>
      </w:pPr>
      <w:r>
        <w:lastRenderedPageBreak/>
        <w:t xml:space="preserve">                - $ref: 'TS28623_GenericNrm.yaml#/components/schemas/ManagedFunction-Attr'</w:t>
      </w:r>
    </w:p>
    <w:p w14:paraId="39D2BF7F" w14:textId="77777777" w:rsidR="00566FA2" w:rsidRDefault="00566FA2" w:rsidP="00566FA2">
      <w:pPr>
        <w:pStyle w:val="PL"/>
      </w:pPr>
      <w:r>
        <w:t xml:space="preserve">                - type: object</w:t>
      </w:r>
    </w:p>
    <w:p w14:paraId="65092DE5" w14:textId="77777777" w:rsidR="00566FA2" w:rsidRDefault="00566FA2" w:rsidP="00566FA2">
      <w:pPr>
        <w:pStyle w:val="PL"/>
      </w:pPr>
      <w:r>
        <w:t xml:space="preserve">                  properties:</w:t>
      </w:r>
    </w:p>
    <w:p w14:paraId="2C32A453" w14:textId="77777777" w:rsidR="00566FA2" w:rsidRDefault="00566FA2" w:rsidP="00566FA2">
      <w:pPr>
        <w:pStyle w:val="PL"/>
      </w:pPr>
      <w:r>
        <w:t xml:space="preserve">                    plmnIdList:</w:t>
      </w:r>
    </w:p>
    <w:p w14:paraId="2DD6E0D7" w14:textId="77777777" w:rsidR="00566FA2" w:rsidRDefault="00566FA2" w:rsidP="00566FA2">
      <w:pPr>
        <w:pStyle w:val="PL"/>
      </w:pPr>
      <w:r>
        <w:t xml:space="preserve">                      $ref: 'TS28541_NrNrm.yaml#/components/schemas/PlmnIdList'</w:t>
      </w:r>
    </w:p>
    <w:p w14:paraId="277C6608" w14:textId="77777777" w:rsidR="00566FA2" w:rsidRDefault="00566FA2" w:rsidP="00566FA2">
      <w:pPr>
        <w:pStyle w:val="PL"/>
      </w:pPr>
      <w:r>
        <w:t xml:space="preserve">                    sBIFqdn:</w:t>
      </w:r>
    </w:p>
    <w:p w14:paraId="6A631725" w14:textId="77777777" w:rsidR="00566FA2" w:rsidRDefault="00566FA2" w:rsidP="00566FA2">
      <w:pPr>
        <w:pStyle w:val="PL"/>
      </w:pPr>
      <w:r>
        <w:t xml:space="preserve">                      type: string</w:t>
      </w:r>
    </w:p>
    <w:p w14:paraId="767BE943" w14:textId="77777777" w:rsidR="00566FA2" w:rsidRDefault="00566FA2" w:rsidP="00566FA2">
      <w:pPr>
        <w:pStyle w:val="PL"/>
      </w:pPr>
      <w:r>
        <w:t xml:space="preserve">                    cNSIIdList:</w:t>
      </w:r>
    </w:p>
    <w:p w14:paraId="0AB0B517" w14:textId="77777777" w:rsidR="00566FA2" w:rsidRDefault="00566FA2" w:rsidP="00566FA2">
      <w:pPr>
        <w:pStyle w:val="PL"/>
      </w:pPr>
      <w:r>
        <w:t xml:space="preserve">                      $ref: '#/components/schemas/CNSIIdList'</w:t>
      </w:r>
    </w:p>
    <w:p w14:paraId="381FEFAC" w14:textId="77777777" w:rsidR="00566FA2" w:rsidRDefault="00566FA2" w:rsidP="00566FA2">
      <w:pPr>
        <w:pStyle w:val="PL"/>
      </w:pPr>
      <w:r>
        <w:t xml:space="preserve">                    nFProfileList:</w:t>
      </w:r>
    </w:p>
    <w:p w14:paraId="3C3A7BCA" w14:textId="77777777" w:rsidR="00566FA2" w:rsidRDefault="00566FA2" w:rsidP="00566FA2">
      <w:pPr>
        <w:pStyle w:val="PL"/>
      </w:pPr>
      <w:r>
        <w:t xml:space="preserve">                      $ref: '#/components/schemas/NFProfileList'</w:t>
      </w:r>
    </w:p>
    <w:p w14:paraId="2AABDA36" w14:textId="77777777" w:rsidR="00566FA2" w:rsidRDefault="00566FA2" w:rsidP="00566FA2">
      <w:pPr>
        <w:pStyle w:val="PL"/>
      </w:pPr>
      <w:r>
        <w:t xml:space="preserve">                    snssaiList:</w:t>
      </w:r>
    </w:p>
    <w:p w14:paraId="1DDF1DB0" w14:textId="77777777" w:rsidR="00566FA2" w:rsidRDefault="00566FA2" w:rsidP="00566FA2">
      <w:pPr>
        <w:pStyle w:val="PL"/>
      </w:pPr>
      <w:r>
        <w:t xml:space="preserve">                      $ref: '#/components/schemas/SnssaiList'</w:t>
      </w:r>
    </w:p>
    <w:p w14:paraId="1382BB23" w14:textId="77777777" w:rsidR="00566FA2" w:rsidRDefault="00566FA2" w:rsidP="00566FA2">
      <w:pPr>
        <w:pStyle w:val="PL"/>
      </w:pPr>
      <w:r>
        <w:t xml:space="preserve">                    commModelList:</w:t>
      </w:r>
    </w:p>
    <w:p w14:paraId="1951EB29" w14:textId="77777777" w:rsidR="00566FA2" w:rsidRDefault="00566FA2" w:rsidP="00566FA2">
      <w:pPr>
        <w:pStyle w:val="PL"/>
      </w:pPr>
      <w:r>
        <w:t xml:space="preserve">                      $ref: '#/components/schemas/CommModelList'</w:t>
      </w:r>
    </w:p>
    <w:p w14:paraId="76B73545" w14:textId="77777777" w:rsidR="00566FA2" w:rsidRDefault="00566FA2" w:rsidP="00566FA2">
      <w:pPr>
        <w:pStyle w:val="PL"/>
      </w:pPr>
      <w:r>
        <w:t xml:space="preserve">        - $ref: 'TS28623_GenericNrm.yaml#/components/schemas/ManagedFunction-ncO'</w:t>
      </w:r>
    </w:p>
    <w:p w14:paraId="6D838CCD" w14:textId="77777777" w:rsidR="00566FA2" w:rsidRDefault="00566FA2" w:rsidP="00566FA2">
      <w:pPr>
        <w:pStyle w:val="PL"/>
      </w:pPr>
      <w:r>
        <w:t xml:space="preserve">        - type: object</w:t>
      </w:r>
    </w:p>
    <w:p w14:paraId="6ABD94AC" w14:textId="77777777" w:rsidR="00566FA2" w:rsidRDefault="00566FA2" w:rsidP="00566FA2">
      <w:pPr>
        <w:pStyle w:val="PL"/>
      </w:pPr>
      <w:r>
        <w:t xml:space="preserve">          properties:</w:t>
      </w:r>
    </w:p>
    <w:p w14:paraId="05FD8299" w14:textId="77777777" w:rsidR="00566FA2" w:rsidRDefault="00566FA2" w:rsidP="00566FA2">
      <w:pPr>
        <w:pStyle w:val="PL"/>
      </w:pPr>
      <w:r>
        <w:t xml:space="preserve">            EP_N22:</w:t>
      </w:r>
    </w:p>
    <w:p w14:paraId="6987E193" w14:textId="77777777" w:rsidR="00566FA2" w:rsidRDefault="00566FA2" w:rsidP="00566FA2">
      <w:pPr>
        <w:pStyle w:val="PL"/>
      </w:pPr>
      <w:r>
        <w:t xml:space="preserve">              $ref: '#/components/schemas/EP_N22-Multiple'</w:t>
      </w:r>
    </w:p>
    <w:p w14:paraId="1CE5B4DF" w14:textId="77777777" w:rsidR="00566FA2" w:rsidRDefault="00566FA2" w:rsidP="00566FA2">
      <w:pPr>
        <w:pStyle w:val="PL"/>
      </w:pPr>
      <w:r>
        <w:t xml:space="preserve">            EP_N31:</w:t>
      </w:r>
    </w:p>
    <w:p w14:paraId="33589B24" w14:textId="77777777" w:rsidR="00566FA2" w:rsidRDefault="00566FA2" w:rsidP="00566FA2">
      <w:pPr>
        <w:pStyle w:val="PL"/>
      </w:pPr>
      <w:r>
        <w:t xml:space="preserve">              $ref: '#/components/schemas/EP_N31-Multiple'</w:t>
      </w:r>
    </w:p>
    <w:p w14:paraId="69447C88" w14:textId="77777777" w:rsidR="00566FA2" w:rsidRDefault="00566FA2" w:rsidP="00566FA2">
      <w:pPr>
        <w:pStyle w:val="PL"/>
      </w:pPr>
      <w:r>
        <w:t xml:space="preserve">    SmsfFunction-Single:</w:t>
      </w:r>
    </w:p>
    <w:p w14:paraId="036A600D" w14:textId="77777777" w:rsidR="00566FA2" w:rsidRDefault="00566FA2" w:rsidP="00566FA2">
      <w:pPr>
        <w:pStyle w:val="PL"/>
      </w:pPr>
      <w:r>
        <w:t xml:space="preserve">      allOf:</w:t>
      </w:r>
    </w:p>
    <w:p w14:paraId="22F382C1" w14:textId="77777777" w:rsidR="00566FA2" w:rsidRDefault="00566FA2" w:rsidP="00566FA2">
      <w:pPr>
        <w:pStyle w:val="PL"/>
      </w:pPr>
      <w:r>
        <w:t xml:space="preserve">        - $ref: 'TS28623_GenericNrm.yaml#/components/schemas/Top'</w:t>
      </w:r>
    </w:p>
    <w:p w14:paraId="72EBEA25" w14:textId="77777777" w:rsidR="00566FA2" w:rsidRDefault="00566FA2" w:rsidP="00566FA2">
      <w:pPr>
        <w:pStyle w:val="PL"/>
      </w:pPr>
      <w:r>
        <w:t xml:space="preserve">        - type: object</w:t>
      </w:r>
    </w:p>
    <w:p w14:paraId="5F828AF2" w14:textId="77777777" w:rsidR="00566FA2" w:rsidRDefault="00566FA2" w:rsidP="00566FA2">
      <w:pPr>
        <w:pStyle w:val="PL"/>
      </w:pPr>
      <w:r>
        <w:t xml:space="preserve">          properties:</w:t>
      </w:r>
    </w:p>
    <w:p w14:paraId="2E194958" w14:textId="77777777" w:rsidR="00566FA2" w:rsidRDefault="00566FA2" w:rsidP="00566FA2">
      <w:pPr>
        <w:pStyle w:val="PL"/>
      </w:pPr>
      <w:r>
        <w:t xml:space="preserve">            attributes:</w:t>
      </w:r>
    </w:p>
    <w:p w14:paraId="1B1F903C" w14:textId="77777777" w:rsidR="00566FA2" w:rsidRDefault="00566FA2" w:rsidP="00566FA2">
      <w:pPr>
        <w:pStyle w:val="PL"/>
      </w:pPr>
      <w:r>
        <w:t xml:space="preserve">              allOf:</w:t>
      </w:r>
    </w:p>
    <w:p w14:paraId="24ED0A6A" w14:textId="77777777" w:rsidR="00566FA2" w:rsidRDefault="00566FA2" w:rsidP="00566FA2">
      <w:pPr>
        <w:pStyle w:val="PL"/>
      </w:pPr>
      <w:r>
        <w:t xml:space="preserve">                - $ref: 'TS28623_GenericNrm.yaml#/components/schemas/ManagedFunction-Attr'</w:t>
      </w:r>
    </w:p>
    <w:p w14:paraId="34B55C53" w14:textId="77777777" w:rsidR="00566FA2" w:rsidRDefault="00566FA2" w:rsidP="00566FA2">
      <w:pPr>
        <w:pStyle w:val="PL"/>
      </w:pPr>
      <w:r>
        <w:t xml:space="preserve">                - type: object</w:t>
      </w:r>
    </w:p>
    <w:p w14:paraId="2CA3B17F" w14:textId="77777777" w:rsidR="00566FA2" w:rsidRDefault="00566FA2" w:rsidP="00566FA2">
      <w:pPr>
        <w:pStyle w:val="PL"/>
      </w:pPr>
      <w:r>
        <w:t xml:space="preserve">                  properties:</w:t>
      </w:r>
    </w:p>
    <w:p w14:paraId="1EDD2AB5" w14:textId="77777777" w:rsidR="00566FA2" w:rsidRDefault="00566FA2" w:rsidP="00566FA2">
      <w:pPr>
        <w:pStyle w:val="PL"/>
      </w:pPr>
      <w:r>
        <w:t xml:space="preserve">                    plmnIdList:</w:t>
      </w:r>
    </w:p>
    <w:p w14:paraId="25BC25DE" w14:textId="77777777" w:rsidR="00566FA2" w:rsidRDefault="00566FA2" w:rsidP="00566FA2">
      <w:pPr>
        <w:pStyle w:val="PL"/>
      </w:pPr>
      <w:r>
        <w:t xml:space="preserve">                      $ref: 'TS28541_NrNrm.yaml#/components/schemas/PlmnIdList'</w:t>
      </w:r>
    </w:p>
    <w:p w14:paraId="3E056D65" w14:textId="77777777" w:rsidR="00566FA2" w:rsidRDefault="00566FA2" w:rsidP="00566FA2">
      <w:pPr>
        <w:pStyle w:val="PL"/>
      </w:pPr>
      <w:r>
        <w:t xml:space="preserve">                    sBIFqdn:</w:t>
      </w:r>
    </w:p>
    <w:p w14:paraId="71429AEC" w14:textId="77777777" w:rsidR="00566FA2" w:rsidRDefault="00566FA2" w:rsidP="00566FA2">
      <w:pPr>
        <w:pStyle w:val="PL"/>
      </w:pPr>
      <w:r>
        <w:t xml:space="preserve">                      type: string</w:t>
      </w:r>
    </w:p>
    <w:p w14:paraId="233E4AC5" w14:textId="77777777" w:rsidR="00566FA2" w:rsidRDefault="00566FA2" w:rsidP="00566FA2">
      <w:pPr>
        <w:pStyle w:val="PL"/>
      </w:pPr>
      <w:r>
        <w:t xml:space="preserve">                    managedNFProfile:</w:t>
      </w:r>
    </w:p>
    <w:p w14:paraId="27C724EF" w14:textId="77777777" w:rsidR="00566FA2" w:rsidRDefault="00566FA2" w:rsidP="00566FA2">
      <w:pPr>
        <w:pStyle w:val="PL"/>
      </w:pPr>
      <w:r>
        <w:t xml:space="preserve">                      $ref: '#/components/schemas/ManagedNFProfile'</w:t>
      </w:r>
    </w:p>
    <w:p w14:paraId="1DE0B599" w14:textId="77777777" w:rsidR="00566FA2" w:rsidRDefault="00566FA2" w:rsidP="00566FA2">
      <w:pPr>
        <w:pStyle w:val="PL"/>
      </w:pPr>
      <w:r>
        <w:t xml:space="preserve">                    commModelList:</w:t>
      </w:r>
    </w:p>
    <w:p w14:paraId="50A38114" w14:textId="77777777" w:rsidR="00566FA2" w:rsidRDefault="00566FA2" w:rsidP="00566FA2">
      <w:pPr>
        <w:pStyle w:val="PL"/>
      </w:pPr>
      <w:r>
        <w:t xml:space="preserve">                      $ref: '#/components/schemas/CommModelList'</w:t>
      </w:r>
    </w:p>
    <w:p w14:paraId="2B9BB595" w14:textId="77777777" w:rsidR="00566FA2" w:rsidRDefault="00566FA2" w:rsidP="00566FA2">
      <w:pPr>
        <w:pStyle w:val="PL"/>
      </w:pPr>
      <w:r>
        <w:t xml:space="preserve">        - $ref: 'TS28623_GenericNrm.yaml#/components/schemas/ManagedFunction-ncO'</w:t>
      </w:r>
    </w:p>
    <w:p w14:paraId="0F91DC64" w14:textId="77777777" w:rsidR="00566FA2" w:rsidRDefault="00566FA2" w:rsidP="00566FA2">
      <w:pPr>
        <w:pStyle w:val="PL"/>
      </w:pPr>
      <w:r>
        <w:t xml:space="preserve">        - type: object</w:t>
      </w:r>
    </w:p>
    <w:p w14:paraId="69C091D6" w14:textId="77777777" w:rsidR="00566FA2" w:rsidRDefault="00566FA2" w:rsidP="00566FA2">
      <w:pPr>
        <w:pStyle w:val="PL"/>
      </w:pPr>
      <w:r>
        <w:t xml:space="preserve">          properties:</w:t>
      </w:r>
    </w:p>
    <w:p w14:paraId="1BA7B0B6" w14:textId="77777777" w:rsidR="00566FA2" w:rsidRDefault="00566FA2" w:rsidP="00566FA2">
      <w:pPr>
        <w:pStyle w:val="PL"/>
      </w:pPr>
      <w:r>
        <w:t xml:space="preserve">            EP_N20:</w:t>
      </w:r>
    </w:p>
    <w:p w14:paraId="0B32F429" w14:textId="77777777" w:rsidR="00566FA2" w:rsidRDefault="00566FA2" w:rsidP="00566FA2">
      <w:pPr>
        <w:pStyle w:val="PL"/>
      </w:pPr>
      <w:r>
        <w:t xml:space="preserve">              $ref: '#/components/schemas/EP_N20-Multiple'</w:t>
      </w:r>
    </w:p>
    <w:p w14:paraId="3CCD8BA8" w14:textId="77777777" w:rsidR="00566FA2" w:rsidRDefault="00566FA2" w:rsidP="00566FA2">
      <w:pPr>
        <w:pStyle w:val="PL"/>
      </w:pPr>
      <w:r>
        <w:t xml:space="preserve">            EP_N21:</w:t>
      </w:r>
    </w:p>
    <w:p w14:paraId="34737FCD" w14:textId="77777777" w:rsidR="00566FA2" w:rsidRDefault="00566FA2" w:rsidP="00566FA2">
      <w:pPr>
        <w:pStyle w:val="PL"/>
      </w:pPr>
      <w:r>
        <w:t xml:space="preserve">              $ref: '#/components/schemas/EP_N21-Multiple'</w:t>
      </w:r>
    </w:p>
    <w:p w14:paraId="4DFAB829" w14:textId="77777777" w:rsidR="00566FA2" w:rsidRDefault="00566FA2" w:rsidP="00566FA2">
      <w:pPr>
        <w:pStyle w:val="PL"/>
      </w:pPr>
      <w:r>
        <w:t xml:space="preserve">            EP_MAP_SMSC:</w:t>
      </w:r>
    </w:p>
    <w:p w14:paraId="2677CAD2" w14:textId="77777777" w:rsidR="00566FA2" w:rsidRDefault="00566FA2" w:rsidP="00566FA2">
      <w:pPr>
        <w:pStyle w:val="PL"/>
      </w:pPr>
      <w:r>
        <w:t xml:space="preserve">              $ref: '#/components/schemas/EP_MAP_SMSC-Multiple'</w:t>
      </w:r>
    </w:p>
    <w:p w14:paraId="5CACB088" w14:textId="77777777" w:rsidR="00566FA2" w:rsidRDefault="00566FA2" w:rsidP="00566FA2">
      <w:pPr>
        <w:pStyle w:val="PL"/>
      </w:pPr>
      <w:r>
        <w:t xml:space="preserve">    LmfFunction-Single:</w:t>
      </w:r>
    </w:p>
    <w:p w14:paraId="67FD2DDE" w14:textId="77777777" w:rsidR="00566FA2" w:rsidRDefault="00566FA2" w:rsidP="00566FA2">
      <w:pPr>
        <w:pStyle w:val="PL"/>
      </w:pPr>
      <w:r>
        <w:t xml:space="preserve">      allOf:</w:t>
      </w:r>
    </w:p>
    <w:p w14:paraId="76D57D07" w14:textId="77777777" w:rsidR="00566FA2" w:rsidRDefault="00566FA2" w:rsidP="00566FA2">
      <w:pPr>
        <w:pStyle w:val="PL"/>
      </w:pPr>
      <w:r>
        <w:t xml:space="preserve">        - $ref: 'TS28623_GenericNrm.yaml#/components/schemas/Top'</w:t>
      </w:r>
    </w:p>
    <w:p w14:paraId="772A7E82" w14:textId="77777777" w:rsidR="00566FA2" w:rsidRDefault="00566FA2" w:rsidP="00566FA2">
      <w:pPr>
        <w:pStyle w:val="PL"/>
      </w:pPr>
      <w:r>
        <w:t xml:space="preserve">        - type: object</w:t>
      </w:r>
    </w:p>
    <w:p w14:paraId="344442EE" w14:textId="77777777" w:rsidR="00566FA2" w:rsidRDefault="00566FA2" w:rsidP="00566FA2">
      <w:pPr>
        <w:pStyle w:val="PL"/>
      </w:pPr>
      <w:r>
        <w:t xml:space="preserve">          properties:</w:t>
      </w:r>
    </w:p>
    <w:p w14:paraId="39C8681F" w14:textId="77777777" w:rsidR="00566FA2" w:rsidRDefault="00566FA2" w:rsidP="00566FA2">
      <w:pPr>
        <w:pStyle w:val="PL"/>
      </w:pPr>
      <w:r>
        <w:t xml:space="preserve">            attributes:</w:t>
      </w:r>
    </w:p>
    <w:p w14:paraId="584F47EC" w14:textId="77777777" w:rsidR="00566FA2" w:rsidRDefault="00566FA2" w:rsidP="00566FA2">
      <w:pPr>
        <w:pStyle w:val="PL"/>
      </w:pPr>
      <w:r>
        <w:t xml:space="preserve">              allOf:</w:t>
      </w:r>
    </w:p>
    <w:p w14:paraId="748720B1" w14:textId="77777777" w:rsidR="00566FA2" w:rsidRDefault="00566FA2" w:rsidP="00566FA2">
      <w:pPr>
        <w:pStyle w:val="PL"/>
      </w:pPr>
      <w:r>
        <w:t xml:space="preserve">                - $ref: 'TS28623_GenericNrm.yaml#/components/schemas/ManagedFunction-Attr'</w:t>
      </w:r>
    </w:p>
    <w:p w14:paraId="7EFE1F15" w14:textId="77777777" w:rsidR="00566FA2" w:rsidRDefault="00566FA2" w:rsidP="00566FA2">
      <w:pPr>
        <w:pStyle w:val="PL"/>
      </w:pPr>
      <w:r>
        <w:t xml:space="preserve">                - type: object</w:t>
      </w:r>
    </w:p>
    <w:p w14:paraId="75FB6156" w14:textId="77777777" w:rsidR="00566FA2" w:rsidRDefault="00566FA2" w:rsidP="00566FA2">
      <w:pPr>
        <w:pStyle w:val="PL"/>
      </w:pPr>
      <w:r>
        <w:t xml:space="preserve">                  properties:</w:t>
      </w:r>
    </w:p>
    <w:p w14:paraId="47D2120F" w14:textId="77777777" w:rsidR="00566FA2" w:rsidRDefault="00566FA2" w:rsidP="00566FA2">
      <w:pPr>
        <w:pStyle w:val="PL"/>
      </w:pPr>
      <w:r>
        <w:t xml:space="preserve">                    plmnIdList:</w:t>
      </w:r>
    </w:p>
    <w:p w14:paraId="610B9FFD" w14:textId="77777777" w:rsidR="00566FA2" w:rsidRDefault="00566FA2" w:rsidP="00566FA2">
      <w:pPr>
        <w:pStyle w:val="PL"/>
      </w:pPr>
      <w:r>
        <w:t xml:space="preserve">                      $ref: 'TS28541_NrNrm.yaml#/components/schemas/PlmnIdList'</w:t>
      </w:r>
    </w:p>
    <w:p w14:paraId="1605A53F" w14:textId="77777777" w:rsidR="00566FA2" w:rsidRDefault="00566FA2" w:rsidP="00566FA2">
      <w:pPr>
        <w:pStyle w:val="PL"/>
      </w:pPr>
      <w:r>
        <w:t xml:space="preserve">                    managedNFProfile:</w:t>
      </w:r>
    </w:p>
    <w:p w14:paraId="71A130C9" w14:textId="77777777" w:rsidR="00566FA2" w:rsidRDefault="00566FA2" w:rsidP="00566FA2">
      <w:pPr>
        <w:pStyle w:val="PL"/>
      </w:pPr>
      <w:r>
        <w:t xml:space="preserve">                      $ref: '#/components/schemas/ManagedNFProfile'</w:t>
      </w:r>
    </w:p>
    <w:p w14:paraId="4FD97320" w14:textId="77777777" w:rsidR="00566FA2" w:rsidRDefault="00566FA2" w:rsidP="00566FA2">
      <w:pPr>
        <w:pStyle w:val="PL"/>
      </w:pPr>
      <w:r>
        <w:t xml:space="preserve">                    commModelList:</w:t>
      </w:r>
    </w:p>
    <w:p w14:paraId="64225FE0" w14:textId="77777777" w:rsidR="00566FA2" w:rsidRDefault="00566FA2" w:rsidP="00566FA2">
      <w:pPr>
        <w:pStyle w:val="PL"/>
      </w:pPr>
      <w:r>
        <w:t xml:space="preserve">                      $ref: '#/components/schemas/CommModelList'</w:t>
      </w:r>
    </w:p>
    <w:p w14:paraId="15C4F8A2" w14:textId="77777777" w:rsidR="00566FA2" w:rsidRDefault="00566FA2" w:rsidP="00566FA2">
      <w:pPr>
        <w:pStyle w:val="PL"/>
      </w:pPr>
      <w:r>
        <w:t xml:space="preserve">        - $ref: 'TS28623_GenericNrm.yaml#/components/schemas/ManagedFunction-ncO'</w:t>
      </w:r>
    </w:p>
    <w:p w14:paraId="408313AD" w14:textId="77777777" w:rsidR="00566FA2" w:rsidRDefault="00566FA2" w:rsidP="00566FA2">
      <w:pPr>
        <w:pStyle w:val="PL"/>
      </w:pPr>
      <w:r>
        <w:t xml:space="preserve">        - type: object</w:t>
      </w:r>
    </w:p>
    <w:p w14:paraId="7F96AFDB" w14:textId="77777777" w:rsidR="00566FA2" w:rsidRDefault="00566FA2" w:rsidP="00566FA2">
      <w:pPr>
        <w:pStyle w:val="PL"/>
      </w:pPr>
      <w:r>
        <w:t xml:space="preserve">          properties:</w:t>
      </w:r>
    </w:p>
    <w:p w14:paraId="52E566DC" w14:textId="77777777" w:rsidR="00566FA2" w:rsidRDefault="00566FA2" w:rsidP="00566FA2">
      <w:pPr>
        <w:pStyle w:val="PL"/>
      </w:pPr>
      <w:r>
        <w:t xml:space="preserve">            EP_NLS:</w:t>
      </w:r>
    </w:p>
    <w:p w14:paraId="45A7DAF7" w14:textId="77777777" w:rsidR="00566FA2" w:rsidRDefault="00566FA2" w:rsidP="00566FA2">
      <w:pPr>
        <w:pStyle w:val="PL"/>
      </w:pPr>
      <w:r>
        <w:t xml:space="preserve">              $ref: '#/components/schemas/EP_NLS-Multiple'</w:t>
      </w:r>
    </w:p>
    <w:p w14:paraId="538815CA" w14:textId="77777777" w:rsidR="00566FA2" w:rsidRDefault="00566FA2" w:rsidP="00566FA2">
      <w:pPr>
        <w:pStyle w:val="PL"/>
      </w:pPr>
      <w:r>
        <w:t xml:space="preserve">    NgeirFunction-Single:</w:t>
      </w:r>
    </w:p>
    <w:p w14:paraId="26B8BAFB" w14:textId="77777777" w:rsidR="00566FA2" w:rsidRDefault="00566FA2" w:rsidP="00566FA2">
      <w:pPr>
        <w:pStyle w:val="PL"/>
      </w:pPr>
      <w:r>
        <w:t xml:space="preserve">      allOf:</w:t>
      </w:r>
    </w:p>
    <w:p w14:paraId="17E9E56F" w14:textId="77777777" w:rsidR="00566FA2" w:rsidRDefault="00566FA2" w:rsidP="00566FA2">
      <w:pPr>
        <w:pStyle w:val="PL"/>
      </w:pPr>
      <w:r>
        <w:t xml:space="preserve">        - $ref: 'TS28623_GenericNrm.yaml#/components/schemas/Top'</w:t>
      </w:r>
    </w:p>
    <w:p w14:paraId="03139A49" w14:textId="77777777" w:rsidR="00566FA2" w:rsidRDefault="00566FA2" w:rsidP="00566FA2">
      <w:pPr>
        <w:pStyle w:val="PL"/>
      </w:pPr>
      <w:r>
        <w:t xml:space="preserve">        - type: object</w:t>
      </w:r>
    </w:p>
    <w:p w14:paraId="22129686" w14:textId="77777777" w:rsidR="00566FA2" w:rsidRDefault="00566FA2" w:rsidP="00566FA2">
      <w:pPr>
        <w:pStyle w:val="PL"/>
      </w:pPr>
      <w:r>
        <w:t xml:space="preserve">          properties:</w:t>
      </w:r>
    </w:p>
    <w:p w14:paraId="3E254868" w14:textId="77777777" w:rsidR="00566FA2" w:rsidRDefault="00566FA2" w:rsidP="00566FA2">
      <w:pPr>
        <w:pStyle w:val="PL"/>
      </w:pPr>
      <w:r>
        <w:t xml:space="preserve">            attributes:</w:t>
      </w:r>
    </w:p>
    <w:p w14:paraId="37579154" w14:textId="77777777" w:rsidR="00566FA2" w:rsidRDefault="00566FA2" w:rsidP="00566FA2">
      <w:pPr>
        <w:pStyle w:val="PL"/>
      </w:pPr>
      <w:r>
        <w:t xml:space="preserve">              allOf:</w:t>
      </w:r>
    </w:p>
    <w:p w14:paraId="356F0B4C" w14:textId="77777777" w:rsidR="00566FA2" w:rsidRDefault="00566FA2" w:rsidP="00566FA2">
      <w:pPr>
        <w:pStyle w:val="PL"/>
      </w:pPr>
      <w:r>
        <w:t xml:space="preserve">                - $ref: 'TS28623_GenericNrm.yaml#/components/schemas/ManagedFunction-Attr'</w:t>
      </w:r>
    </w:p>
    <w:p w14:paraId="00113CE7" w14:textId="77777777" w:rsidR="00566FA2" w:rsidRDefault="00566FA2" w:rsidP="00566FA2">
      <w:pPr>
        <w:pStyle w:val="PL"/>
      </w:pPr>
      <w:r>
        <w:lastRenderedPageBreak/>
        <w:t xml:space="preserve">                - type: object</w:t>
      </w:r>
    </w:p>
    <w:p w14:paraId="305A18AD" w14:textId="77777777" w:rsidR="00566FA2" w:rsidRDefault="00566FA2" w:rsidP="00566FA2">
      <w:pPr>
        <w:pStyle w:val="PL"/>
      </w:pPr>
      <w:r>
        <w:t xml:space="preserve">                  properties:</w:t>
      </w:r>
    </w:p>
    <w:p w14:paraId="0B716584" w14:textId="77777777" w:rsidR="00566FA2" w:rsidRDefault="00566FA2" w:rsidP="00566FA2">
      <w:pPr>
        <w:pStyle w:val="PL"/>
      </w:pPr>
      <w:r>
        <w:t xml:space="preserve">                    plmnIdList:</w:t>
      </w:r>
    </w:p>
    <w:p w14:paraId="185030B4" w14:textId="77777777" w:rsidR="00566FA2" w:rsidRDefault="00566FA2" w:rsidP="00566FA2">
      <w:pPr>
        <w:pStyle w:val="PL"/>
      </w:pPr>
      <w:r>
        <w:t xml:space="preserve">                      $ref: 'TS28541_NrNrm.yaml#/components/schemas/PlmnIdList'</w:t>
      </w:r>
    </w:p>
    <w:p w14:paraId="57692243" w14:textId="77777777" w:rsidR="00566FA2" w:rsidRDefault="00566FA2" w:rsidP="00566FA2">
      <w:pPr>
        <w:pStyle w:val="PL"/>
      </w:pPr>
      <w:r>
        <w:t xml:space="preserve">                    sBIFqdn:</w:t>
      </w:r>
    </w:p>
    <w:p w14:paraId="77543901" w14:textId="77777777" w:rsidR="00566FA2" w:rsidRDefault="00566FA2" w:rsidP="00566FA2">
      <w:pPr>
        <w:pStyle w:val="PL"/>
      </w:pPr>
      <w:r>
        <w:t xml:space="preserve">                      type: string</w:t>
      </w:r>
    </w:p>
    <w:p w14:paraId="751BE54E" w14:textId="77777777" w:rsidR="00566FA2" w:rsidRDefault="00566FA2" w:rsidP="00566FA2">
      <w:pPr>
        <w:pStyle w:val="PL"/>
      </w:pPr>
      <w:r>
        <w:t xml:space="preserve">                    snssaiList:</w:t>
      </w:r>
    </w:p>
    <w:p w14:paraId="4A38CA9C" w14:textId="77777777" w:rsidR="00566FA2" w:rsidRDefault="00566FA2" w:rsidP="00566FA2">
      <w:pPr>
        <w:pStyle w:val="PL"/>
      </w:pPr>
      <w:r>
        <w:t xml:space="preserve">                      $ref: '#/components/schemas/SnssaiList'</w:t>
      </w:r>
    </w:p>
    <w:p w14:paraId="7FC1A473" w14:textId="77777777" w:rsidR="00566FA2" w:rsidRDefault="00566FA2" w:rsidP="00566FA2">
      <w:pPr>
        <w:pStyle w:val="PL"/>
      </w:pPr>
      <w:r>
        <w:t xml:space="preserve">                    managedNFProfile:</w:t>
      </w:r>
    </w:p>
    <w:p w14:paraId="42CED18E" w14:textId="77777777" w:rsidR="00566FA2" w:rsidRDefault="00566FA2" w:rsidP="00566FA2">
      <w:pPr>
        <w:pStyle w:val="PL"/>
      </w:pPr>
      <w:r>
        <w:t xml:space="preserve">                      $ref: '#/components/schemas/ManagedNFProfile'</w:t>
      </w:r>
    </w:p>
    <w:p w14:paraId="1349FF25" w14:textId="77777777" w:rsidR="00566FA2" w:rsidRDefault="00566FA2" w:rsidP="00566FA2">
      <w:pPr>
        <w:pStyle w:val="PL"/>
      </w:pPr>
      <w:r>
        <w:t xml:space="preserve">                    commModelList:</w:t>
      </w:r>
    </w:p>
    <w:p w14:paraId="18CDD7A8" w14:textId="77777777" w:rsidR="00566FA2" w:rsidRDefault="00566FA2" w:rsidP="00566FA2">
      <w:pPr>
        <w:pStyle w:val="PL"/>
      </w:pPr>
      <w:r>
        <w:t xml:space="preserve">                      $ref: '#/components/schemas/CommModelList'</w:t>
      </w:r>
    </w:p>
    <w:p w14:paraId="2BD6F7C3" w14:textId="77777777" w:rsidR="00566FA2" w:rsidRDefault="00566FA2" w:rsidP="00566FA2">
      <w:pPr>
        <w:pStyle w:val="PL"/>
      </w:pPr>
      <w:r>
        <w:t xml:space="preserve">        - $ref: 'TS28623_GenericNrm.yaml#/components/schemas/ManagedFunction-ncO'</w:t>
      </w:r>
    </w:p>
    <w:p w14:paraId="70EBC25D" w14:textId="77777777" w:rsidR="00566FA2" w:rsidRDefault="00566FA2" w:rsidP="00566FA2">
      <w:pPr>
        <w:pStyle w:val="PL"/>
      </w:pPr>
      <w:r>
        <w:t xml:space="preserve">        - type: object</w:t>
      </w:r>
    </w:p>
    <w:p w14:paraId="1F8C516A" w14:textId="77777777" w:rsidR="00566FA2" w:rsidRDefault="00566FA2" w:rsidP="00566FA2">
      <w:pPr>
        <w:pStyle w:val="PL"/>
      </w:pPr>
      <w:r>
        <w:t xml:space="preserve">          properties:</w:t>
      </w:r>
    </w:p>
    <w:p w14:paraId="651C0B13" w14:textId="77777777" w:rsidR="00566FA2" w:rsidRDefault="00566FA2" w:rsidP="00566FA2">
      <w:pPr>
        <w:pStyle w:val="PL"/>
      </w:pPr>
      <w:r>
        <w:t xml:space="preserve">            EP_N17:</w:t>
      </w:r>
    </w:p>
    <w:p w14:paraId="7FE1C13F" w14:textId="77777777" w:rsidR="00566FA2" w:rsidRDefault="00566FA2" w:rsidP="00566FA2">
      <w:pPr>
        <w:pStyle w:val="PL"/>
      </w:pPr>
      <w:r>
        <w:t xml:space="preserve">              $ref: '#/components/schemas/EP_N17-Multiple'</w:t>
      </w:r>
    </w:p>
    <w:p w14:paraId="12BF9CEE" w14:textId="77777777" w:rsidR="00566FA2" w:rsidRDefault="00566FA2" w:rsidP="00566FA2">
      <w:pPr>
        <w:pStyle w:val="PL"/>
      </w:pPr>
      <w:r>
        <w:t xml:space="preserve">    SeppFunction-Single:</w:t>
      </w:r>
    </w:p>
    <w:p w14:paraId="5BF4007F" w14:textId="77777777" w:rsidR="00566FA2" w:rsidRDefault="00566FA2" w:rsidP="00566FA2">
      <w:pPr>
        <w:pStyle w:val="PL"/>
      </w:pPr>
      <w:r>
        <w:t xml:space="preserve">      allOf:</w:t>
      </w:r>
    </w:p>
    <w:p w14:paraId="3AC3DE28" w14:textId="77777777" w:rsidR="00566FA2" w:rsidRDefault="00566FA2" w:rsidP="00566FA2">
      <w:pPr>
        <w:pStyle w:val="PL"/>
      </w:pPr>
      <w:r>
        <w:t xml:space="preserve">        - $ref: 'TS28623_GenericNrm.yaml#/components/schemas/Top'</w:t>
      </w:r>
    </w:p>
    <w:p w14:paraId="072E6C17" w14:textId="77777777" w:rsidR="00566FA2" w:rsidRDefault="00566FA2" w:rsidP="00566FA2">
      <w:pPr>
        <w:pStyle w:val="PL"/>
      </w:pPr>
      <w:r>
        <w:t xml:space="preserve">        - type: object</w:t>
      </w:r>
    </w:p>
    <w:p w14:paraId="1AF573BE" w14:textId="77777777" w:rsidR="00566FA2" w:rsidRDefault="00566FA2" w:rsidP="00566FA2">
      <w:pPr>
        <w:pStyle w:val="PL"/>
      </w:pPr>
      <w:r>
        <w:t xml:space="preserve">          properties:</w:t>
      </w:r>
    </w:p>
    <w:p w14:paraId="5565FB24" w14:textId="77777777" w:rsidR="00566FA2" w:rsidRDefault="00566FA2" w:rsidP="00566FA2">
      <w:pPr>
        <w:pStyle w:val="PL"/>
      </w:pPr>
      <w:r>
        <w:t xml:space="preserve">            attributes:</w:t>
      </w:r>
    </w:p>
    <w:p w14:paraId="446079FB" w14:textId="77777777" w:rsidR="00566FA2" w:rsidRDefault="00566FA2" w:rsidP="00566FA2">
      <w:pPr>
        <w:pStyle w:val="PL"/>
      </w:pPr>
      <w:r>
        <w:t xml:space="preserve">              allOf:</w:t>
      </w:r>
    </w:p>
    <w:p w14:paraId="44346D39" w14:textId="77777777" w:rsidR="00566FA2" w:rsidRDefault="00566FA2" w:rsidP="00566FA2">
      <w:pPr>
        <w:pStyle w:val="PL"/>
      </w:pPr>
      <w:r>
        <w:t xml:space="preserve">                - $ref: 'TS28623_GenericNrm.yaml#/components/schemas/ManagedFunction-Attr'</w:t>
      </w:r>
    </w:p>
    <w:p w14:paraId="2A4EF1C9" w14:textId="77777777" w:rsidR="00566FA2" w:rsidRDefault="00566FA2" w:rsidP="00566FA2">
      <w:pPr>
        <w:pStyle w:val="PL"/>
      </w:pPr>
      <w:r>
        <w:t xml:space="preserve">                - type: object</w:t>
      </w:r>
    </w:p>
    <w:p w14:paraId="319E69D6" w14:textId="77777777" w:rsidR="00566FA2" w:rsidRDefault="00566FA2" w:rsidP="00566FA2">
      <w:pPr>
        <w:pStyle w:val="PL"/>
      </w:pPr>
      <w:r>
        <w:t xml:space="preserve">                  properties:</w:t>
      </w:r>
    </w:p>
    <w:p w14:paraId="254F0AF7" w14:textId="77777777" w:rsidR="00566FA2" w:rsidRDefault="00566FA2" w:rsidP="00566FA2">
      <w:pPr>
        <w:pStyle w:val="PL"/>
      </w:pPr>
      <w:r>
        <w:t xml:space="preserve">                    plmnId:</w:t>
      </w:r>
    </w:p>
    <w:p w14:paraId="64645F80" w14:textId="77777777" w:rsidR="00566FA2" w:rsidRDefault="00566FA2" w:rsidP="00566FA2">
      <w:pPr>
        <w:pStyle w:val="PL"/>
      </w:pPr>
      <w:r>
        <w:t xml:space="preserve">                      $ref: 'TS28623_ComDefs.yaml#/components/schemas/PlmnId'</w:t>
      </w:r>
    </w:p>
    <w:p w14:paraId="79B08D0F" w14:textId="77777777" w:rsidR="00566FA2" w:rsidRDefault="00566FA2" w:rsidP="00566FA2">
      <w:pPr>
        <w:pStyle w:val="PL"/>
      </w:pPr>
      <w:r>
        <w:t xml:space="preserve">                    sEPPType:</w:t>
      </w:r>
    </w:p>
    <w:p w14:paraId="0520774F" w14:textId="77777777" w:rsidR="00566FA2" w:rsidRDefault="00566FA2" w:rsidP="00566FA2">
      <w:pPr>
        <w:pStyle w:val="PL"/>
      </w:pPr>
      <w:r>
        <w:t xml:space="preserve">                      $ref: '#/components/schemas/SEPPType'</w:t>
      </w:r>
    </w:p>
    <w:p w14:paraId="498DB2BE" w14:textId="77777777" w:rsidR="00566FA2" w:rsidRDefault="00566FA2" w:rsidP="00566FA2">
      <w:pPr>
        <w:pStyle w:val="PL"/>
      </w:pPr>
      <w:r>
        <w:t xml:space="preserve">                    sEPPId:</w:t>
      </w:r>
    </w:p>
    <w:p w14:paraId="5C0F00D5" w14:textId="77777777" w:rsidR="00566FA2" w:rsidRDefault="00566FA2" w:rsidP="00566FA2">
      <w:pPr>
        <w:pStyle w:val="PL"/>
      </w:pPr>
      <w:r>
        <w:t xml:space="preserve">                      type: integer</w:t>
      </w:r>
    </w:p>
    <w:p w14:paraId="469FD51A" w14:textId="77777777" w:rsidR="00566FA2" w:rsidRDefault="00566FA2" w:rsidP="00566FA2">
      <w:pPr>
        <w:pStyle w:val="PL"/>
      </w:pPr>
      <w:r>
        <w:t xml:space="preserve">                    fqdn:</w:t>
      </w:r>
    </w:p>
    <w:p w14:paraId="7CBF2B98" w14:textId="77777777" w:rsidR="00566FA2" w:rsidRDefault="00566FA2" w:rsidP="00566FA2">
      <w:pPr>
        <w:pStyle w:val="PL"/>
      </w:pPr>
      <w:r>
        <w:t xml:space="preserve">                      $ref: 'TS28623_ComDefs.yaml#/components/schemas/Fqdn'</w:t>
      </w:r>
    </w:p>
    <w:p w14:paraId="4CF86EAA" w14:textId="77777777" w:rsidR="00566FA2" w:rsidRDefault="00566FA2" w:rsidP="00566FA2">
      <w:pPr>
        <w:pStyle w:val="PL"/>
      </w:pPr>
      <w:r>
        <w:t xml:space="preserve">        - $ref: 'TS28623_GenericNrm.yaml#/components/schemas/ManagedFunction-ncO'</w:t>
      </w:r>
    </w:p>
    <w:p w14:paraId="71BA40C1" w14:textId="77777777" w:rsidR="00566FA2" w:rsidRDefault="00566FA2" w:rsidP="00566FA2">
      <w:pPr>
        <w:pStyle w:val="PL"/>
      </w:pPr>
      <w:r>
        <w:t xml:space="preserve">        - type: object</w:t>
      </w:r>
    </w:p>
    <w:p w14:paraId="11531384" w14:textId="77777777" w:rsidR="00566FA2" w:rsidRDefault="00566FA2" w:rsidP="00566FA2">
      <w:pPr>
        <w:pStyle w:val="PL"/>
      </w:pPr>
      <w:r>
        <w:t xml:space="preserve">          properties:</w:t>
      </w:r>
    </w:p>
    <w:p w14:paraId="3B207BE8" w14:textId="77777777" w:rsidR="00566FA2" w:rsidRDefault="00566FA2" w:rsidP="00566FA2">
      <w:pPr>
        <w:pStyle w:val="PL"/>
      </w:pPr>
      <w:r>
        <w:t xml:space="preserve">            EP_N32:</w:t>
      </w:r>
    </w:p>
    <w:p w14:paraId="683E3BA9" w14:textId="77777777" w:rsidR="00566FA2" w:rsidRDefault="00566FA2" w:rsidP="00566FA2">
      <w:pPr>
        <w:pStyle w:val="PL"/>
      </w:pPr>
      <w:r>
        <w:t xml:space="preserve">              $ref: '#/components/schemas/EP_N32-Multiple'</w:t>
      </w:r>
    </w:p>
    <w:p w14:paraId="3683AE11" w14:textId="77777777" w:rsidR="00566FA2" w:rsidRDefault="00566FA2" w:rsidP="00566FA2">
      <w:pPr>
        <w:pStyle w:val="PL"/>
      </w:pPr>
      <w:r>
        <w:t xml:space="preserve">    NwdafFunction-Single:</w:t>
      </w:r>
    </w:p>
    <w:p w14:paraId="74B99CB0" w14:textId="77777777" w:rsidR="00566FA2" w:rsidRDefault="00566FA2" w:rsidP="00566FA2">
      <w:pPr>
        <w:pStyle w:val="PL"/>
      </w:pPr>
      <w:r>
        <w:t xml:space="preserve">      allOf:</w:t>
      </w:r>
    </w:p>
    <w:p w14:paraId="0FBCF5F7" w14:textId="77777777" w:rsidR="00566FA2" w:rsidRDefault="00566FA2" w:rsidP="00566FA2">
      <w:pPr>
        <w:pStyle w:val="PL"/>
      </w:pPr>
      <w:r>
        <w:t xml:space="preserve">        - $ref: 'TS28623_GenericNrm.yaml#/components/schemas/Top'</w:t>
      </w:r>
    </w:p>
    <w:p w14:paraId="5F34B91B" w14:textId="77777777" w:rsidR="00566FA2" w:rsidRDefault="00566FA2" w:rsidP="00566FA2">
      <w:pPr>
        <w:pStyle w:val="PL"/>
      </w:pPr>
      <w:r>
        <w:t xml:space="preserve">        - type: object</w:t>
      </w:r>
    </w:p>
    <w:p w14:paraId="04AE1961" w14:textId="77777777" w:rsidR="00566FA2" w:rsidRDefault="00566FA2" w:rsidP="00566FA2">
      <w:pPr>
        <w:pStyle w:val="PL"/>
      </w:pPr>
      <w:r>
        <w:t xml:space="preserve">          properties:</w:t>
      </w:r>
    </w:p>
    <w:p w14:paraId="2610462D" w14:textId="77777777" w:rsidR="00566FA2" w:rsidRDefault="00566FA2" w:rsidP="00566FA2">
      <w:pPr>
        <w:pStyle w:val="PL"/>
      </w:pPr>
      <w:r>
        <w:t xml:space="preserve">            attributes:</w:t>
      </w:r>
    </w:p>
    <w:p w14:paraId="5960FF11" w14:textId="77777777" w:rsidR="00566FA2" w:rsidRDefault="00566FA2" w:rsidP="00566FA2">
      <w:pPr>
        <w:pStyle w:val="PL"/>
      </w:pPr>
      <w:r>
        <w:t xml:space="preserve">              allOf:</w:t>
      </w:r>
    </w:p>
    <w:p w14:paraId="79261D64" w14:textId="77777777" w:rsidR="00566FA2" w:rsidRDefault="00566FA2" w:rsidP="00566FA2">
      <w:pPr>
        <w:pStyle w:val="PL"/>
      </w:pPr>
      <w:r>
        <w:t xml:space="preserve">                - $ref: 'TS28623_GenericNrm.yaml#/components/schemas/ManagedFunction-Attr'</w:t>
      </w:r>
    </w:p>
    <w:p w14:paraId="46428CF3" w14:textId="77777777" w:rsidR="00566FA2" w:rsidRDefault="00566FA2" w:rsidP="00566FA2">
      <w:pPr>
        <w:pStyle w:val="PL"/>
      </w:pPr>
      <w:r>
        <w:t xml:space="preserve">                - type: object</w:t>
      </w:r>
    </w:p>
    <w:p w14:paraId="0226176E" w14:textId="77777777" w:rsidR="00566FA2" w:rsidRDefault="00566FA2" w:rsidP="00566FA2">
      <w:pPr>
        <w:pStyle w:val="PL"/>
      </w:pPr>
      <w:r>
        <w:t xml:space="preserve">                  properties:</w:t>
      </w:r>
    </w:p>
    <w:p w14:paraId="0A5D7F93" w14:textId="77777777" w:rsidR="00566FA2" w:rsidRDefault="00566FA2" w:rsidP="00566FA2">
      <w:pPr>
        <w:pStyle w:val="PL"/>
      </w:pPr>
      <w:r>
        <w:t xml:space="preserve">                    plmnIdList:</w:t>
      </w:r>
    </w:p>
    <w:p w14:paraId="3FF3EF1D" w14:textId="77777777" w:rsidR="00566FA2" w:rsidRDefault="00566FA2" w:rsidP="00566FA2">
      <w:pPr>
        <w:pStyle w:val="PL"/>
      </w:pPr>
      <w:r>
        <w:t xml:space="preserve">                      $ref: 'TS28541_NrNrm.yaml#/components/schemas/PlmnIdList'</w:t>
      </w:r>
    </w:p>
    <w:p w14:paraId="0C290BAA" w14:textId="77777777" w:rsidR="00566FA2" w:rsidRDefault="00566FA2" w:rsidP="00566FA2">
      <w:pPr>
        <w:pStyle w:val="PL"/>
      </w:pPr>
      <w:r>
        <w:t xml:space="preserve">                    sBIFqdn:</w:t>
      </w:r>
    </w:p>
    <w:p w14:paraId="1DB11EAD" w14:textId="77777777" w:rsidR="00566FA2" w:rsidRDefault="00566FA2" w:rsidP="00566FA2">
      <w:pPr>
        <w:pStyle w:val="PL"/>
      </w:pPr>
      <w:r>
        <w:t xml:space="preserve">                      type: string</w:t>
      </w:r>
    </w:p>
    <w:p w14:paraId="2EF282E1" w14:textId="77777777" w:rsidR="00566FA2" w:rsidRDefault="00566FA2" w:rsidP="00566FA2">
      <w:pPr>
        <w:pStyle w:val="PL"/>
      </w:pPr>
      <w:r>
        <w:t xml:space="preserve">                    snssaiList:</w:t>
      </w:r>
    </w:p>
    <w:p w14:paraId="2893B5C6" w14:textId="77777777" w:rsidR="00566FA2" w:rsidRDefault="00566FA2" w:rsidP="00566FA2">
      <w:pPr>
        <w:pStyle w:val="PL"/>
      </w:pPr>
      <w:r>
        <w:t xml:space="preserve">                      $ref: '#/components/schemas/SnssaiList'</w:t>
      </w:r>
    </w:p>
    <w:p w14:paraId="45B14412" w14:textId="77777777" w:rsidR="00566FA2" w:rsidRDefault="00566FA2" w:rsidP="00566FA2">
      <w:pPr>
        <w:pStyle w:val="PL"/>
      </w:pPr>
      <w:r>
        <w:t xml:space="preserve">                    managedNFProfile:</w:t>
      </w:r>
    </w:p>
    <w:p w14:paraId="3C8D49E5" w14:textId="77777777" w:rsidR="00566FA2" w:rsidRDefault="00566FA2" w:rsidP="00566FA2">
      <w:pPr>
        <w:pStyle w:val="PL"/>
      </w:pPr>
      <w:r>
        <w:t xml:space="preserve">                      $ref: '#/components/schemas/ManagedNFProfile'</w:t>
      </w:r>
    </w:p>
    <w:p w14:paraId="1358AA7D" w14:textId="77777777" w:rsidR="00566FA2" w:rsidRDefault="00566FA2" w:rsidP="00566FA2">
      <w:pPr>
        <w:pStyle w:val="PL"/>
      </w:pPr>
      <w:r>
        <w:t xml:space="preserve">                    commModelList:</w:t>
      </w:r>
    </w:p>
    <w:p w14:paraId="4B913E26" w14:textId="77777777" w:rsidR="00566FA2" w:rsidRDefault="00566FA2" w:rsidP="00566FA2">
      <w:pPr>
        <w:pStyle w:val="PL"/>
      </w:pPr>
      <w:r>
        <w:t xml:space="preserve">                      $ref: '#/components/schemas/CommModelList'</w:t>
      </w:r>
    </w:p>
    <w:p w14:paraId="1E0A0F40" w14:textId="77777777" w:rsidR="00566FA2" w:rsidRDefault="00566FA2" w:rsidP="00566FA2">
      <w:pPr>
        <w:pStyle w:val="PL"/>
      </w:pPr>
      <w:r>
        <w:t xml:space="preserve">    ScpFunction-Single:</w:t>
      </w:r>
    </w:p>
    <w:p w14:paraId="02F7BCC1" w14:textId="77777777" w:rsidR="00566FA2" w:rsidRDefault="00566FA2" w:rsidP="00566FA2">
      <w:pPr>
        <w:pStyle w:val="PL"/>
      </w:pPr>
      <w:r>
        <w:t xml:space="preserve">      allOf:</w:t>
      </w:r>
    </w:p>
    <w:p w14:paraId="7510FBEC" w14:textId="77777777" w:rsidR="00566FA2" w:rsidRDefault="00566FA2" w:rsidP="00566FA2">
      <w:pPr>
        <w:pStyle w:val="PL"/>
      </w:pPr>
      <w:r>
        <w:t xml:space="preserve">        - $ref: 'TS28623_GenericNrm.yaml#/components/schemas/Top'</w:t>
      </w:r>
    </w:p>
    <w:p w14:paraId="279D7557" w14:textId="77777777" w:rsidR="00566FA2" w:rsidRDefault="00566FA2" w:rsidP="00566FA2">
      <w:pPr>
        <w:pStyle w:val="PL"/>
      </w:pPr>
      <w:r>
        <w:t xml:space="preserve">        - type: object</w:t>
      </w:r>
    </w:p>
    <w:p w14:paraId="5EAB44AC" w14:textId="77777777" w:rsidR="00566FA2" w:rsidRDefault="00566FA2" w:rsidP="00566FA2">
      <w:pPr>
        <w:pStyle w:val="PL"/>
      </w:pPr>
      <w:r>
        <w:t xml:space="preserve">          properties:</w:t>
      </w:r>
    </w:p>
    <w:p w14:paraId="6B7671EB" w14:textId="77777777" w:rsidR="00566FA2" w:rsidRDefault="00566FA2" w:rsidP="00566FA2">
      <w:pPr>
        <w:pStyle w:val="PL"/>
      </w:pPr>
      <w:r>
        <w:t xml:space="preserve">            attributes:</w:t>
      </w:r>
    </w:p>
    <w:p w14:paraId="39FD32BE" w14:textId="77777777" w:rsidR="00566FA2" w:rsidRDefault="00566FA2" w:rsidP="00566FA2">
      <w:pPr>
        <w:pStyle w:val="PL"/>
      </w:pPr>
      <w:r>
        <w:t xml:space="preserve">              allOf:</w:t>
      </w:r>
    </w:p>
    <w:p w14:paraId="41906BEE" w14:textId="77777777" w:rsidR="00566FA2" w:rsidRDefault="00566FA2" w:rsidP="00566FA2">
      <w:pPr>
        <w:pStyle w:val="PL"/>
      </w:pPr>
      <w:r>
        <w:t xml:space="preserve">                - $ref: 'TS28623_GenericNrm.yaml#/components/schemas/ManagedFunction-Attr'</w:t>
      </w:r>
    </w:p>
    <w:p w14:paraId="5C89592F" w14:textId="77777777" w:rsidR="00566FA2" w:rsidRDefault="00566FA2" w:rsidP="00566FA2">
      <w:pPr>
        <w:pStyle w:val="PL"/>
      </w:pPr>
      <w:r>
        <w:t xml:space="preserve">                - type: object</w:t>
      </w:r>
    </w:p>
    <w:p w14:paraId="1C2F441B" w14:textId="77777777" w:rsidR="00566FA2" w:rsidRDefault="00566FA2" w:rsidP="00566FA2">
      <w:pPr>
        <w:pStyle w:val="PL"/>
      </w:pPr>
      <w:r>
        <w:t xml:space="preserve">                  properties:</w:t>
      </w:r>
    </w:p>
    <w:p w14:paraId="5C548617" w14:textId="77777777" w:rsidR="00566FA2" w:rsidRDefault="00566FA2" w:rsidP="00566FA2">
      <w:pPr>
        <w:pStyle w:val="PL"/>
      </w:pPr>
      <w:r>
        <w:t xml:space="preserve">                    supportedFuncList:</w:t>
      </w:r>
    </w:p>
    <w:p w14:paraId="31A908BB" w14:textId="77777777" w:rsidR="00566FA2" w:rsidRDefault="00566FA2" w:rsidP="00566FA2">
      <w:pPr>
        <w:pStyle w:val="PL"/>
      </w:pPr>
      <w:r>
        <w:t xml:space="preserve">                      $ref: '#/components/schemas/SupportedFuncList'</w:t>
      </w:r>
    </w:p>
    <w:p w14:paraId="3CC0C8BF" w14:textId="77777777" w:rsidR="00566FA2" w:rsidRDefault="00566FA2" w:rsidP="00566FA2">
      <w:pPr>
        <w:pStyle w:val="PL"/>
      </w:pPr>
      <w:r>
        <w:t xml:space="preserve">                    address:</w:t>
      </w:r>
    </w:p>
    <w:p w14:paraId="4AE226EC" w14:textId="77777777" w:rsidR="00566FA2" w:rsidRDefault="00566FA2" w:rsidP="00566FA2">
      <w:pPr>
        <w:pStyle w:val="PL"/>
      </w:pPr>
      <w:r>
        <w:t xml:space="preserve">                      $ref: 'TS28623_ComDefs.yaml#/components/schemas/HostAddr'</w:t>
      </w:r>
    </w:p>
    <w:p w14:paraId="60FBF5E9" w14:textId="77777777" w:rsidR="00566FA2" w:rsidRDefault="00566FA2" w:rsidP="00566FA2">
      <w:pPr>
        <w:pStyle w:val="PL"/>
      </w:pPr>
      <w:r>
        <w:t xml:space="preserve">        - $ref: 'TS28623_GenericNrm.yaml#/components/schemas/ManagedFunction-ncO'</w:t>
      </w:r>
    </w:p>
    <w:p w14:paraId="3D15E51B" w14:textId="77777777" w:rsidR="00566FA2" w:rsidRDefault="00566FA2" w:rsidP="00566FA2">
      <w:pPr>
        <w:pStyle w:val="PL"/>
      </w:pPr>
      <w:r>
        <w:t xml:space="preserve">    NefFunction-Single:</w:t>
      </w:r>
    </w:p>
    <w:p w14:paraId="0C030126" w14:textId="77777777" w:rsidR="00566FA2" w:rsidRDefault="00566FA2" w:rsidP="00566FA2">
      <w:pPr>
        <w:pStyle w:val="PL"/>
      </w:pPr>
      <w:r>
        <w:t xml:space="preserve">      allOf:</w:t>
      </w:r>
    </w:p>
    <w:p w14:paraId="6A4FB517" w14:textId="77777777" w:rsidR="00566FA2" w:rsidRDefault="00566FA2" w:rsidP="00566FA2">
      <w:pPr>
        <w:pStyle w:val="PL"/>
      </w:pPr>
      <w:r>
        <w:t xml:space="preserve">        - $ref: 'TS28623_GenericNrm.yaml#/components/schemas/Top'</w:t>
      </w:r>
    </w:p>
    <w:p w14:paraId="0EE32C98" w14:textId="77777777" w:rsidR="00566FA2" w:rsidRDefault="00566FA2" w:rsidP="00566FA2">
      <w:pPr>
        <w:pStyle w:val="PL"/>
      </w:pPr>
      <w:r>
        <w:lastRenderedPageBreak/>
        <w:t xml:space="preserve">        - type: object</w:t>
      </w:r>
    </w:p>
    <w:p w14:paraId="3C3272A6" w14:textId="77777777" w:rsidR="00566FA2" w:rsidRDefault="00566FA2" w:rsidP="00566FA2">
      <w:pPr>
        <w:pStyle w:val="PL"/>
      </w:pPr>
      <w:r>
        <w:t xml:space="preserve">          properties:</w:t>
      </w:r>
    </w:p>
    <w:p w14:paraId="76652351" w14:textId="77777777" w:rsidR="00566FA2" w:rsidRDefault="00566FA2" w:rsidP="00566FA2">
      <w:pPr>
        <w:pStyle w:val="PL"/>
      </w:pPr>
      <w:r>
        <w:t xml:space="preserve">            attributes:</w:t>
      </w:r>
    </w:p>
    <w:p w14:paraId="2108D28A" w14:textId="77777777" w:rsidR="00566FA2" w:rsidRDefault="00566FA2" w:rsidP="00566FA2">
      <w:pPr>
        <w:pStyle w:val="PL"/>
      </w:pPr>
      <w:r>
        <w:t xml:space="preserve">              allOf:</w:t>
      </w:r>
    </w:p>
    <w:p w14:paraId="6A81B233" w14:textId="77777777" w:rsidR="00566FA2" w:rsidRDefault="00566FA2" w:rsidP="00566FA2">
      <w:pPr>
        <w:pStyle w:val="PL"/>
      </w:pPr>
      <w:r>
        <w:t xml:space="preserve">                - $ref: 'TS28623_GenericNrm.yaml#/components/schemas/ManagedFunction-Attr'</w:t>
      </w:r>
    </w:p>
    <w:p w14:paraId="0C9E45F7" w14:textId="77777777" w:rsidR="00566FA2" w:rsidRDefault="00566FA2" w:rsidP="00566FA2">
      <w:pPr>
        <w:pStyle w:val="PL"/>
      </w:pPr>
      <w:r>
        <w:t xml:space="preserve">                - type: object</w:t>
      </w:r>
    </w:p>
    <w:p w14:paraId="2EEEDCBD" w14:textId="77777777" w:rsidR="00566FA2" w:rsidRDefault="00566FA2" w:rsidP="00566FA2">
      <w:pPr>
        <w:pStyle w:val="PL"/>
      </w:pPr>
      <w:r>
        <w:t xml:space="preserve">                  properties:</w:t>
      </w:r>
    </w:p>
    <w:p w14:paraId="1C97077E" w14:textId="77777777" w:rsidR="00566FA2" w:rsidRDefault="00566FA2" w:rsidP="00566FA2">
      <w:pPr>
        <w:pStyle w:val="PL"/>
      </w:pPr>
      <w:r>
        <w:t xml:space="preserve">                    sBIFqdn:</w:t>
      </w:r>
    </w:p>
    <w:p w14:paraId="69073587" w14:textId="77777777" w:rsidR="00566FA2" w:rsidRDefault="00566FA2" w:rsidP="00566FA2">
      <w:pPr>
        <w:pStyle w:val="PL"/>
      </w:pPr>
      <w:r>
        <w:t xml:space="preserve">                      type: string</w:t>
      </w:r>
    </w:p>
    <w:p w14:paraId="549D6431" w14:textId="77777777" w:rsidR="00566FA2" w:rsidRDefault="00566FA2" w:rsidP="00566FA2">
      <w:pPr>
        <w:pStyle w:val="PL"/>
      </w:pPr>
      <w:r>
        <w:t xml:space="preserve">                    snssaiList:</w:t>
      </w:r>
    </w:p>
    <w:p w14:paraId="35199813" w14:textId="77777777" w:rsidR="00566FA2" w:rsidRDefault="00566FA2" w:rsidP="00566FA2">
      <w:pPr>
        <w:pStyle w:val="PL"/>
      </w:pPr>
      <w:r>
        <w:t xml:space="preserve">                      $ref: '#/components/schemas/SnssaiList'</w:t>
      </w:r>
    </w:p>
    <w:p w14:paraId="31EBD670" w14:textId="77777777" w:rsidR="00566FA2" w:rsidRDefault="00566FA2" w:rsidP="00566FA2">
      <w:pPr>
        <w:pStyle w:val="PL"/>
      </w:pPr>
      <w:r>
        <w:t xml:space="preserve">                    managedNFProfile:</w:t>
      </w:r>
    </w:p>
    <w:p w14:paraId="3F8E4FBE" w14:textId="77777777" w:rsidR="00566FA2" w:rsidRDefault="00566FA2" w:rsidP="00566FA2">
      <w:pPr>
        <w:pStyle w:val="PL"/>
      </w:pPr>
      <w:r>
        <w:t xml:space="preserve">                      $ref: '#/components/schemas/ManagedNFProfile'</w:t>
      </w:r>
    </w:p>
    <w:p w14:paraId="519609AF" w14:textId="77777777" w:rsidR="00566FA2" w:rsidRDefault="00566FA2" w:rsidP="00566FA2">
      <w:pPr>
        <w:pStyle w:val="PL"/>
      </w:pPr>
      <w:r>
        <w:t xml:space="preserve">                    capabilityList:</w:t>
      </w:r>
    </w:p>
    <w:p w14:paraId="03FE5A5E" w14:textId="77777777" w:rsidR="00566FA2" w:rsidRDefault="00566FA2" w:rsidP="00566FA2">
      <w:pPr>
        <w:pStyle w:val="PL"/>
      </w:pPr>
      <w:r>
        <w:t xml:space="preserve">                      $ref: '#/components/schemas/CapabilityList'</w:t>
      </w:r>
    </w:p>
    <w:p w14:paraId="4FDD68D1" w14:textId="77777777" w:rsidR="00566FA2" w:rsidRDefault="00566FA2" w:rsidP="00566FA2">
      <w:pPr>
        <w:pStyle w:val="PL"/>
      </w:pPr>
      <w:r>
        <w:t xml:space="preserve">                    isCAPIFSup:</w:t>
      </w:r>
    </w:p>
    <w:p w14:paraId="7C0AFB41" w14:textId="77777777" w:rsidR="00566FA2" w:rsidRDefault="00566FA2" w:rsidP="00566FA2">
      <w:pPr>
        <w:pStyle w:val="PL"/>
      </w:pPr>
      <w:r>
        <w:t xml:space="preserve">                      type: boolean</w:t>
      </w:r>
    </w:p>
    <w:p w14:paraId="4C55EAF1" w14:textId="77777777" w:rsidR="00566FA2" w:rsidRDefault="00566FA2" w:rsidP="00566FA2">
      <w:pPr>
        <w:pStyle w:val="PL"/>
      </w:pPr>
      <w:r>
        <w:t xml:space="preserve">        - $ref: 'TS28623_GenericNrm.yaml#/components/schemas/ManagedFunction-ncO'</w:t>
      </w:r>
    </w:p>
    <w:p w14:paraId="172302FC" w14:textId="77777777" w:rsidR="00566FA2" w:rsidRDefault="00566FA2" w:rsidP="00566FA2">
      <w:pPr>
        <w:pStyle w:val="PL"/>
      </w:pPr>
    </w:p>
    <w:p w14:paraId="35363272" w14:textId="77777777" w:rsidR="00566FA2" w:rsidRDefault="00566FA2" w:rsidP="00566FA2">
      <w:pPr>
        <w:pStyle w:val="PL"/>
      </w:pPr>
      <w:r>
        <w:t xml:space="preserve">    ExternalAmfFunction-Single:</w:t>
      </w:r>
    </w:p>
    <w:p w14:paraId="7B3A2264" w14:textId="77777777" w:rsidR="00566FA2" w:rsidRDefault="00566FA2" w:rsidP="00566FA2">
      <w:pPr>
        <w:pStyle w:val="PL"/>
      </w:pPr>
      <w:r>
        <w:t xml:space="preserve">      allOf:</w:t>
      </w:r>
    </w:p>
    <w:p w14:paraId="00465483" w14:textId="77777777" w:rsidR="00566FA2" w:rsidRDefault="00566FA2" w:rsidP="00566FA2">
      <w:pPr>
        <w:pStyle w:val="PL"/>
      </w:pPr>
      <w:r>
        <w:t xml:space="preserve">        - $ref: 'TS28623_GenericNrm.yaml#/components/schemas/Top'</w:t>
      </w:r>
    </w:p>
    <w:p w14:paraId="2524D492" w14:textId="77777777" w:rsidR="00566FA2" w:rsidRDefault="00566FA2" w:rsidP="00566FA2">
      <w:pPr>
        <w:pStyle w:val="PL"/>
      </w:pPr>
      <w:r>
        <w:t xml:space="preserve">        - type: object</w:t>
      </w:r>
    </w:p>
    <w:p w14:paraId="10FBBA9D" w14:textId="77777777" w:rsidR="00566FA2" w:rsidRDefault="00566FA2" w:rsidP="00566FA2">
      <w:pPr>
        <w:pStyle w:val="PL"/>
      </w:pPr>
      <w:r>
        <w:t xml:space="preserve">          properties:</w:t>
      </w:r>
    </w:p>
    <w:p w14:paraId="2432C52C" w14:textId="77777777" w:rsidR="00566FA2" w:rsidRDefault="00566FA2" w:rsidP="00566FA2">
      <w:pPr>
        <w:pStyle w:val="PL"/>
      </w:pPr>
      <w:r>
        <w:t xml:space="preserve">            attributes:</w:t>
      </w:r>
    </w:p>
    <w:p w14:paraId="4AC2DBEF" w14:textId="77777777" w:rsidR="00566FA2" w:rsidRDefault="00566FA2" w:rsidP="00566FA2">
      <w:pPr>
        <w:pStyle w:val="PL"/>
      </w:pPr>
      <w:r>
        <w:t xml:space="preserve">              allOf:</w:t>
      </w:r>
    </w:p>
    <w:p w14:paraId="307C4D72" w14:textId="77777777" w:rsidR="00566FA2" w:rsidRDefault="00566FA2" w:rsidP="00566FA2">
      <w:pPr>
        <w:pStyle w:val="PL"/>
      </w:pPr>
      <w:r>
        <w:t xml:space="preserve">                - $ref: 'TS28623_GenericNrm.yaml#/components/schemas/ManagedFunction-Attr'</w:t>
      </w:r>
    </w:p>
    <w:p w14:paraId="2BB3DE4A" w14:textId="77777777" w:rsidR="00566FA2" w:rsidRDefault="00566FA2" w:rsidP="00566FA2">
      <w:pPr>
        <w:pStyle w:val="PL"/>
      </w:pPr>
      <w:r>
        <w:t xml:space="preserve">                - type: object</w:t>
      </w:r>
    </w:p>
    <w:p w14:paraId="2E63887D" w14:textId="77777777" w:rsidR="00566FA2" w:rsidRDefault="00566FA2" w:rsidP="00566FA2">
      <w:pPr>
        <w:pStyle w:val="PL"/>
      </w:pPr>
      <w:r>
        <w:t xml:space="preserve">                  properties:</w:t>
      </w:r>
    </w:p>
    <w:p w14:paraId="3B77E174" w14:textId="77777777" w:rsidR="00566FA2" w:rsidRDefault="00566FA2" w:rsidP="00566FA2">
      <w:pPr>
        <w:pStyle w:val="PL"/>
      </w:pPr>
      <w:r>
        <w:t xml:space="preserve">                    plmnIdList:</w:t>
      </w:r>
    </w:p>
    <w:p w14:paraId="0110E1E8" w14:textId="77777777" w:rsidR="00566FA2" w:rsidRDefault="00566FA2" w:rsidP="00566FA2">
      <w:pPr>
        <w:pStyle w:val="PL"/>
      </w:pPr>
      <w:r>
        <w:t xml:space="preserve">                      $ref: 'TS28541_NrNrm.yaml#/components/schemas/PlmnIdList'</w:t>
      </w:r>
    </w:p>
    <w:p w14:paraId="7FB72EAF" w14:textId="77777777" w:rsidR="00566FA2" w:rsidRDefault="00566FA2" w:rsidP="00566FA2">
      <w:pPr>
        <w:pStyle w:val="PL"/>
      </w:pPr>
      <w:r>
        <w:t xml:space="preserve">                    amfIdentifier:</w:t>
      </w:r>
    </w:p>
    <w:p w14:paraId="3186F2A0" w14:textId="77777777" w:rsidR="00566FA2" w:rsidRDefault="00566FA2" w:rsidP="00566FA2">
      <w:pPr>
        <w:pStyle w:val="PL"/>
      </w:pPr>
      <w:r>
        <w:t xml:space="preserve">                      $ref: '#/components/schemas/AmfIdentifier'</w:t>
      </w:r>
    </w:p>
    <w:p w14:paraId="2116BDAB" w14:textId="77777777" w:rsidR="00566FA2" w:rsidRDefault="00566FA2" w:rsidP="00566FA2">
      <w:pPr>
        <w:pStyle w:val="PL"/>
      </w:pPr>
      <w:r>
        <w:t xml:space="preserve">    ExternalNrfFunction-Single:</w:t>
      </w:r>
    </w:p>
    <w:p w14:paraId="0076FEEC" w14:textId="77777777" w:rsidR="00566FA2" w:rsidRDefault="00566FA2" w:rsidP="00566FA2">
      <w:pPr>
        <w:pStyle w:val="PL"/>
      </w:pPr>
      <w:r>
        <w:t xml:space="preserve">      allOf:</w:t>
      </w:r>
    </w:p>
    <w:p w14:paraId="701E673E" w14:textId="77777777" w:rsidR="00566FA2" w:rsidRDefault="00566FA2" w:rsidP="00566FA2">
      <w:pPr>
        <w:pStyle w:val="PL"/>
      </w:pPr>
      <w:r>
        <w:t xml:space="preserve">        - $ref: 'TS28623_GenericNrm.yaml#/components/schemas/Top'</w:t>
      </w:r>
    </w:p>
    <w:p w14:paraId="596BA89D" w14:textId="77777777" w:rsidR="00566FA2" w:rsidRDefault="00566FA2" w:rsidP="00566FA2">
      <w:pPr>
        <w:pStyle w:val="PL"/>
      </w:pPr>
      <w:r>
        <w:t xml:space="preserve">        - type: object</w:t>
      </w:r>
    </w:p>
    <w:p w14:paraId="1230746B" w14:textId="77777777" w:rsidR="00566FA2" w:rsidRDefault="00566FA2" w:rsidP="00566FA2">
      <w:pPr>
        <w:pStyle w:val="PL"/>
      </w:pPr>
      <w:r>
        <w:t xml:space="preserve">          properties:</w:t>
      </w:r>
    </w:p>
    <w:p w14:paraId="67EED721" w14:textId="77777777" w:rsidR="00566FA2" w:rsidRDefault="00566FA2" w:rsidP="00566FA2">
      <w:pPr>
        <w:pStyle w:val="PL"/>
      </w:pPr>
      <w:r>
        <w:t xml:space="preserve">            attributes:</w:t>
      </w:r>
    </w:p>
    <w:p w14:paraId="50BFF7E9" w14:textId="77777777" w:rsidR="00566FA2" w:rsidRDefault="00566FA2" w:rsidP="00566FA2">
      <w:pPr>
        <w:pStyle w:val="PL"/>
      </w:pPr>
      <w:r>
        <w:t xml:space="preserve">              allOf:</w:t>
      </w:r>
    </w:p>
    <w:p w14:paraId="6F968733" w14:textId="77777777" w:rsidR="00566FA2" w:rsidRDefault="00566FA2" w:rsidP="00566FA2">
      <w:pPr>
        <w:pStyle w:val="PL"/>
      </w:pPr>
      <w:r>
        <w:t xml:space="preserve">                - $ref: 'TS28623_GenericNrm.yaml#/components/schemas/ManagedFunction-Attr'</w:t>
      </w:r>
    </w:p>
    <w:p w14:paraId="7CCD9C65" w14:textId="77777777" w:rsidR="00566FA2" w:rsidRDefault="00566FA2" w:rsidP="00566FA2">
      <w:pPr>
        <w:pStyle w:val="PL"/>
      </w:pPr>
      <w:r>
        <w:t xml:space="preserve">                - type: object</w:t>
      </w:r>
    </w:p>
    <w:p w14:paraId="76F5CC0B" w14:textId="77777777" w:rsidR="00566FA2" w:rsidRDefault="00566FA2" w:rsidP="00566FA2">
      <w:pPr>
        <w:pStyle w:val="PL"/>
      </w:pPr>
      <w:r>
        <w:t xml:space="preserve">                  properties:</w:t>
      </w:r>
    </w:p>
    <w:p w14:paraId="4EA1BDDA" w14:textId="77777777" w:rsidR="00566FA2" w:rsidRDefault="00566FA2" w:rsidP="00566FA2">
      <w:pPr>
        <w:pStyle w:val="PL"/>
      </w:pPr>
      <w:r>
        <w:t xml:space="preserve">                    plmnIdList:</w:t>
      </w:r>
    </w:p>
    <w:p w14:paraId="2DFD37C7" w14:textId="77777777" w:rsidR="00566FA2" w:rsidRDefault="00566FA2" w:rsidP="00566FA2">
      <w:pPr>
        <w:pStyle w:val="PL"/>
      </w:pPr>
      <w:r>
        <w:t xml:space="preserve">                      $ref: 'TS28541_NrNrm.yaml#/components/schemas/PlmnIdList'</w:t>
      </w:r>
    </w:p>
    <w:p w14:paraId="66519021" w14:textId="77777777" w:rsidR="00566FA2" w:rsidRDefault="00566FA2" w:rsidP="00566FA2">
      <w:pPr>
        <w:pStyle w:val="PL"/>
      </w:pPr>
      <w:r>
        <w:t xml:space="preserve">    ExternalNssfFunction-Single:</w:t>
      </w:r>
    </w:p>
    <w:p w14:paraId="62131CBA" w14:textId="77777777" w:rsidR="00566FA2" w:rsidRDefault="00566FA2" w:rsidP="00566FA2">
      <w:pPr>
        <w:pStyle w:val="PL"/>
      </w:pPr>
      <w:r>
        <w:t xml:space="preserve">      allOf:</w:t>
      </w:r>
    </w:p>
    <w:p w14:paraId="1241E423" w14:textId="77777777" w:rsidR="00566FA2" w:rsidRDefault="00566FA2" w:rsidP="00566FA2">
      <w:pPr>
        <w:pStyle w:val="PL"/>
      </w:pPr>
      <w:r>
        <w:t xml:space="preserve">        - $ref: 'TS28623_GenericNrm.yaml#/components/schemas/Top'</w:t>
      </w:r>
    </w:p>
    <w:p w14:paraId="04D9E105" w14:textId="77777777" w:rsidR="00566FA2" w:rsidRDefault="00566FA2" w:rsidP="00566FA2">
      <w:pPr>
        <w:pStyle w:val="PL"/>
      </w:pPr>
      <w:r>
        <w:t xml:space="preserve">        - type: object</w:t>
      </w:r>
    </w:p>
    <w:p w14:paraId="359A292D" w14:textId="77777777" w:rsidR="00566FA2" w:rsidRDefault="00566FA2" w:rsidP="00566FA2">
      <w:pPr>
        <w:pStyle w:val="PL"/>
      </w:pPr>
      <w:r>
        <w:t xml:space="preserve">          properties:</w:t>
      </w:r>
    </w:p>
    <w:p w14:paraId="762A6B33" w14:textId="77777777" w:rsidR="00566FA2" w:rsidRDefault="00566FA2" w:rsidP="00566FA2">
      <w:pPr>
        <w:pStyle w:val="PL"/>
      </w:pPr>
      <w:r>
        <w:t xml:space="preserve">            attributes:</w:t>
      </w:r>
    </w:p>
    <w:p w14:paraId="545F8B26" w14:textId="77777777" w:rsidR="00566FA2" w:rsidRDefault="00566FA2" w:rsidP="00566FA2">
      <w:pPr>
        <w:pStyle w:val="PL"/>
      </w:pPr>
      <w:r>
        <w:t xml:space="preserve">              allOf:</w:t>
      </w:r>
    </w:p>
    <w:p w14:paraId="706A01F3" w14:textId="77777777" w:rsidR="00566FA2" w:rsidRDefault="00566FA2" w:rsidP="00566FA2">
      <w:pPr>
        <w:pStyle w:val="PL"/>
      </w:pPr>
      <w:r>
        <w:t xml:space="preserve">                - $ref: 'TS28623_GenericNrm.yaml#/components/schemas/ManagedFunction-Attr'</w:t>
      </w:r>
    </w:p>
    <w:p w14:paraId="2DD9BC9E" w14:textId="77777777" w:rsidR="00566FA2" w:rsidRDefault="00566FA2" w:rsidP="00566FA2">
      <w:pPr>
        <w:pStyle w:val="PL"/>
      </w:pPr>
      <w:r>
        <w:t xml:space="preserve">                - type: object</w:t>
      </w:r>
    </w:p>
    <w:p w14:paraId="1525BE43" w14:textId="77777777" w:rsidR="00566FA2" w:rsidRDefault="00566FA2" w:rsidP="00566FA2">
      <w:pPr>
        <w:pStyle w:val="PL"/>
      </w:pPr>
      <w:r>
        <w:t xml:space="preserve">                  properties:</w:t>
      </w:r>
    </w:p>
    <w:p w14:paraId="6400C10B" w14:textId="77777777" w:rsidR="00566FA2" w:rsidRDefault="00566FA2" w:rsidP="00566FA2">
      <w:pPr>
        <w:pStyle w:val="PL"/>
      </w:pPr>
      <w:r>
        <w:t xml:space="preserve">                    plmnIdList:</w:t>
      </w:r>
    </w:p>
    <w:p w14:paraId="0BFA9F63" w14:textId="77777777" w:rsidR="00566FA2" w:rsidRDefault="00566FA2" w:rsidP="00566FA2">
      <w:pPr>
        <w:pStyle w:val="PL"/>
      </w:pPr>
      <w:r>
        <w:t xml:space="preserve">                      $ref: 'TS28541_NrNrm.yaml#/components/schemas/PlmnIdList'</w:t>
      </w:r>
    </w:p>
    <w:p w14:paraId="28C14B05" w14:textId="77777777" w:rsidR="00566FA2" w:rsidRDefault="00566FA2" w:rsidP="00566FA2">
      <w:pPr>
        <w:pStyle w:val="PL"/>
      </w:pPr>
      <w:r>
        <w:t xml:space="preserve">    ExternalSeppFunction-Single:</w:t>
      </w:r>
    </w:p>
    <w:p w14:paraId="1A67BF2F" w14:textId="77777777" w:rsidR="00566FA2" w:rsidRDefault="00566FA2" w:rsidP="00566FA2">
      <w:pPr>
        <w:pStyle w:val="PL"/>
      </w:pPr>
      <w:r>
        <w:t xml:space="preserve">      allOf:</w:t>
      </w:r>
    </w:p>
    <w:p w14:paraId="191E22AD" w14:textId="77777777" w:rsidR="00566FA2" w:rsidRDefault="00566FA2" w:rsidP="00566FA2">
      <w:pPr>
        <w:pStyle w:val="PL"/>
      </w:pPr>
      <w:r>
        <w:t xml:space="preserve">        - $ref: 'TS28623_GenericNrm.yaml#/components/schemas/Top'</w:t>
      </w:r>
    </w:p>
    <w:p w14:paraId="34250DF5" w14:textId="77777777" w:rsidR="00566FA2" w:rsidRDefault="00566FA2" w:rsidP="00566FA2">
      <w:pPr>
        <w:pStyle w:val="PL"/>
      </w:pPr>
      <w:r>
        <w:t xml:space="preserve">        - type: object</w:t>
      </w:r>
    </w:p>
    <w:p w14:paraId="0C9531F2" w14:textId="77777777" w:rsidR="00566FA2" w:rsidRDefault="00566FA2" w:rsidP="00566FA2">
      <w:pPr>
        <w:pStyle w:val="PL"/>
      </w:pPr>
      <w:r>
        <w:t xml:space="preserve">          properties:</w:t>
      </w:r>
    </w:p>
    <w:p w14:paraId="52A9BE65" w14:textId="77777777" w:rsidR="00566FA2" w:rsidRDefault="00566FA2" w:rsidP="00566FA2">
      <w:pPr>
        <w:pStyle w:val="PL"/>
      </w:pPr>
      <w:r>
        <w:t xml:space="preserve">            attributes:</w:t>
      </w:r>
    </w:p>
    <w:p w14:paraId="54FA0C58" w14:textId="77777777" w:rsidR="00566FA2" w:rsidRDefault="00566FA2" w:rsidP="00566FA2">
      <w:pPr>
        <w:pStyle w:val="PL"/>
      </w:pPr>
      <w:r>
        <w:t xml:space="preserve">              allOf:</w:t>
      </w:r>
    </w:p>
    <w:p w14:paraId="17B87C24" w14:textId="77777777" w:rsidR="00566FA2" w:rsidRDefault="00566FA2" w:rsidP="00566FA2">
      <w:pPr>
        <w:pStyle w:val="PL"/>
      </w:pPr>
      <w:r>
        <w:t xml:space="preserve">                - $ref: 'TS28623_GenericNrm.yaml#/components/schemas/ManagedFunction-Attr'</w:t>
      </w:r>
    </w:p>
    <w:p w14:paraId="1B7F2156" w14:textId="77777777" w:rsidR="00566FA2" w:rsidRDefault="00566FA2" w:rsidP="00566FA2">
      <w:pPr>
        <w:pStyle w:val="PL"/>
      </w:pPr>
      <w:r>
        <w:t xml:space="preserve">                - type: object</w:t>
      </w:r>
    </w:p>
    <w:p w14:paraId="772E92D1" w14:textId="77777777" w:rsidR="00566FA2" w:rsidRDefault="00566FA2" w:rsidP="00566FA2">
      <w:pPr>
        <w:pStyle w:val="PL"/>
      </w:pPr>
      <w:r>
        <w:t xml:space="preserve">                  properties:</w:t>
      </w:r>
    </w:p>
    <w:p w14:paraId="50C34D11" w14:textId="77777777" w:rsidR="00566FA2" w:rsidRDefault="00566FA2" w:rsidP="00566FA2">
      <w:pPr>
        <w:pStyle w:val="PL"/>
      </w:pPr>
      <w:r>
        <w:t xml:space="preserve">                    plmnId:</w:t>
      </w:r>
    </w:p>
    <w:p w14:paraId="6F7069CD" w14:textId="77777777" w:rsidR="00566FA2" w:rsidRDefault="00566FA2" w:rsidP="00566FA2">
      <w:pPr>
        <w:pStyle w:val="PL"/>
      </w:pPr>
      <w:r>
        <w:t xml:space="preserve">                      $ref: 'TS28623_ComDefs.yaml#/components/schemas/PlmnId'</w:t>
      </w:r>
    </w:p>
    <w:p w14:paraId="4697DB81" w14:textId="77777777" w:rsidR="00566FA2" w:rsidRDefault="00566FA2" w:rsidP="00566FA2">
      <w:pPr>
        <w:pStyle w:val="PL"/>
      </w:pPr>
      <w:r>
        <w:t xml:space="preserve">                    sEPPId:</w:t>
      </w:r>
    </w:p>
    <w:p w14:paraId="4ACCAB6B" w14:textId="77777777" w:rsidR="00566FA2" w:rsidRDefault="00566FA2" w:rsidP="00566FA2">
      <w:pPr>
        <w:pStyle w:val="PL"/>
      </w:pPr>
      <w:r>
        <w:t xml:space="preserve">                      type: integer</w:t>
      </w:r>
    </w:p>
    <w:p w14:paraId="28D9139F" w14:textId="77777777" w:rsidR="00566FA2" w:rsidRDefault="00566FA2" w:rsidP="00566FA2">
      <w:pPr>
        <w:pStyle w:val="PL"/>
      </w:pPr>
      <w:r>
        <w:t xml:space="preserve">                    fqdn:</w:t>
      </w:r>
    </w:p>
    <w:p w14:paraId="2AD275E2" w14:textId="77777777" w:rsidR="00566FA2" w:rsidRDefault="00566FA2" w:rsidP="00566FA2">
      <w:pPr>
        <w:pStyle w:val="PL"/>
      </w:pPr>
      <w:r>
        <w:t xml:space="preserve">                      $ref: 'TS28623_ComDefs.yaml#/components/schemas/Fqdn'</w:t>
      </w:r>
    </w:p>
    <w:p w14:paraId="67011EA4" w14:textId="77777777" w:rsidR="00566FA2" w:rsidRDefault="00566FA2" w:rsidP="00566FA2">
      <w:pPr>
        <w:pStyle w:val="PL"/>
      </w:pPr>
    </w:p>
    <w:p w14:paraId="3101549E" w14:textId="77777777" w:rsidR="00566FA2" w:rsidRDefault="00566FA2" w:rsidP="00566FA2">
      <w:pPr>
        <w:pStyle w:val="PL"/>
      </w:pPr>
    </w:p>
    <w:p w14:paraId="1B17FF7A" w14:textId="77777777" w:rsidR="00566FA2" w:rsidRDefault="00566FA2" w:rsidP="00566FA2">
      <w:pPr>
        <w:pStyle w:val="PL"/>
      </w:pPr>
      <w:r>
        <w:t xml:space="preserve">    EP_N2-Single:</w:t>
      </w:r>
    </w:p>
    <w:p w14:paraId="02B0A924" w14:textId="77777777" w:rsidR="00566FA2" w:rsidRDefault="00566FA2" w:rsidP="00566FA2">
      <w:pPr>
        <w:pStyle w:val="PL"/>
      </w:pPr>
      <w:r>
        <w:t xml:space="preserve">      allOf:</w:t>
      </w:r>
    </w:p>
    <w:p w14:paraId="4E5577EF" w14:textId="77777777" w:rsidR="00566FA2" w:rsidRDefault="00566FA2" w:rsidP="00566FA2">
      <w:pPr>
        <w:pStyle w:val="PL"/>
      </w:pPr>
      <w:r>
        <w:t xml:space="preserve">        - $ref: 'TS28623_GenericNrm.yaml#/components/schemas/Top'</w:t>
      </w:r>
    </w:p>
    <w:p w14:paraId="3FE6EBF6" w14:textId="77777777" w:rsidR="00566FA2" w:rsidRDefault="00566FA2" w:rsidP="00566FA2">
      <w:pPr>
        <w:pStyle w:val="PL"/>
      </w:pPr>
      <w:r>
        <w:lastRenderedPageBreak/>
        <w:t xml:space="preserve">        - type: object</w:t>
      </w:r>
    </w:p>
    <w:p w14:paraId="18F70892" w14:textId="77777777" w:rsidR="00566FA2" w:rsidRDefault="00566FA2" w:rsidP="00566FA2">
      <w:pPr>
        <w:pStyle w:val="PL"/>
      </w:pPr>
      <w:r>
        <w:t xml:space="preserve">          properties:</w:t>
      </w:r>
    </w:p>
    <w:p w14:paraId="58109876" w14:textId="77777777" w:rsidR="00566FA2" w:rsidRDefault="00566FA2" w:rsidP="00566FA2">
      <w:pPr>
        <w:pStyle w:val="PL"/>
      </w:pPr>
      <w:r>
        <w:t xml:space="preserve">            attributes:</w:t>
      </w:r>
    </w:p>
    <w:p w14:paraId="0FB5D564" w14:textId="77777777" w:rsidR="00566FA2" w:rsidRDefault="00566FA2" w:rsidP="00566FA2">
      <w:pPr>
        <w:pStyle w:val="PL"/>
      </w:pPr>
      <w:r>
        <w:t xml:space="preserve">              allOf:</w:t>
      </w:r>
    </w:p>
    <w:p w14:paraId="4DC80DBB" w14:textId="77777777" w:rsidR="00566FA2" w:rsidRDefault="00566FA2" w:rsidP="00566FA2">
      <w:pPr>
        <w:pStyle w:val="PL"/>
      </w:pPr>
      <w:r>
        <w:t xml:space="preserve">                - $ref: 'TS28623_GenericNrm.yaml#/components/schemas/EP_RP-Attr'</w:t>
      </w:r>
    </w:p>
    <w:p w14:paraId="0EC3A5D0" w14:textId="77777777" w:rsidR="00566FA2" w:rsidRDefault="00566FA2" w:rsidP="00566FA2">
      <w:pPr>
        <w:pStyle w:val="PL"/>
      </w:pPr>
      <w:r>
        <w:t xml:space="preserve">                - type: object</w:t>
      </w:r>
    </w:p>
    <w:p w14:paraId="02BCDF1A" w14:textId="77777777" w:rsidR="00566FA2" w:rsidRDefault="00566FA2" w:rsidP="00566FA2">
      <w:pPr>
        <w:pStyle w:val="PL"/>
      </w:pPr>
      <w:r>
        <w:t xml:space="preserve">                  properties:</w:t>
      </w:r>
    </w:p>
    <w:p w14:paraId="22C7A750" w14:textId="77777777" w:rsidR="00566FA2" w:rsidRDefault="00566FA2" w:rsidP="00566FA2">
      <w:pPr>
        <w:pStyle w:val="PL"/>
      </w:pPr>
      <w:r>
        <w:t xml:space="preserve">                    localAddress:</w:t>
      </w:r>
    </w:p>
    <w:p w14:paraId="606A6AC0" w14:textId="77777777" w:rsidR="00566FA2" w:rsidRDefault="00566FA2" w:rsidP="00566FA2">
      <w:pPr>
        <w:pStyle w:val="PL"/>
      </w:pPr>
      <w:r>
        <w:t xml:space="preserve">                      $ref: 'TS28541_NrNrm.yaml#/components/schemas/LocalAddress'</w:t>
      </w:r>
    </w:p>
    <w:p w14:paraId="6D8E2B8D" w14:textId="77777777" w:rsidR="00566FA2" w:rsidRDefault="00566FA2" w:rsidP="00566FA2">
      <w:pPr>
        <w:pStyle w:val="PL"/>
      </w:pPr>
      <w:r>
        <w:t xml:space="preserve">                    remoteAddress:</w:t>
      </w:r>
    </w:p>
    <w:p w14:paraId="0229BE55" w14:textId="77777777" w:rsidR="00566FA2" w:rsidRDefault="00566FA2" w:rsidP="00566FA2">
      <w:pPr>
        <w:pStyle w:val="PL"/>
      </w:pPr>
      <w:r>
        <w:t xml:space="preserve">                      $ref: 'TS28541_NrNrm.yaml#/components/schemas/RemoteAddress'</w:t>
      </w:r>
    </w:p>
    <w:p w14:paraId="16776AF8" w14:textId="77777777" w:rsidR="00566FA2" w:rsidRDefault="00566FA2" w:rsidP="00566FA2">
      <w:pPr>
        <w:pStyle w:val="PL"/>
      </w:pPr>
      <w:r>
        <w:t xml:space="preserve">    EP_N3-Single:</w:t>
      </w:r>
    </w:p>
    <w:p w14:paraId="7E4F6663" w14:textId="77777777" w:rsidR="00566FA2" w:rsidRDefault="00566FA2" w:rsidP="00566FA2">
      <w:pPr>
        <w:pStyle w:val="PL"/>
      </w:pPr>
      <w:r>
        <w:t xml:space="preserve">      allOf:</w:t>
      </w:r>
    </w:p>
    <w:p w14:paraId="4717E0F2" w14:textId="77777777" w:rsidR="00566FA2" w:rsidRDefault="00566FA2" w:rsidP="00566FA2">
      <w:pPr>
        <w:pStyle w:val="PL"/>
      </w:pPr>
      <w:r>
        <w:t xml:space="preserve">        - $ref: 'TS28623_GenericNrm.yaml#/components/schemas/Top'</w:t>
      </w:r>
    </w:p>
    <w:p w14:paraId="7A1D7CDA" w14:textId="77777777" w:rsidR="00566FA2" w:rsidRDefault="00566FA2" w:rsidP="00566FA2">
      <w:pPr>
        <w:pStyle w:val="PL"/>
      </w:pPr>
      <w:r>
        <w:t xml:space="preserve">        - type: object</w:t>
      </w:r>
    </w:p>
    <w:p w14:paraId="584BA856" w14:textId="77777777" w:rsidR="00566FA2" w:rsidRDefault="00566FA2" w:rsidP="00566FA2">
      <w:pPr>
        <w:pStyle w:val="PL"/>
      </w:pPr>
      <w:r>
        <w:t xml:space="preserve">          properties:</w:t>
      </w:r>
    </w:p>
    <w:p w14:paraId="6985CFDE" w14:textId="77777777" w:rsidR="00566FA2" w:rsidRDefault="00566FA2" w:rsidP="00566FA2">
      <w:pPr>
        <w:pStyle w:val="PL"/>
      </w:pPr>
      <w:r>
        <w:t xml:space="preserve">            attributes:</w:t>
      </w:r>
    </w:p>
    <w:p w14:paraId="4D8475AD" w14:textId="77777777" w:rsidR="00566FA2" w:rsidRDefault="00566FA2" w:rsidP="00566FA2">
      <w:pPr>
        <w:pStyle w:val="PL"/>
      </w:pPr>
      <w:r>
        <w:t xml:space="preserve">              allOf:</w:t>
      </w:r>
    </w:p>
    <w:p w14:paraId="6DA35B9D" w14:textId="77777777" w:rsidR="00566FA2" w:rsidRDefault="00566FA2" w:rsidP="00566FA2">
      <w:pPr>
        <w:pStyle w:val="PL"/>
      </w:pPr>
      <w:r>
        <w:t xml:space="preserve">                - $ref: 'TS28623_GenericNrm.yaml#/components/schemas/EP_RP-Attr'</w:t>
      </w:r>
    </w:p>
    <w:p w14:paraId="2EFE9A36" w14:textId="77777777" w:rsidR="00566FA2" w:rsidRDefault="00566FA2" w:rsidP="00566FA2">
      <w:pPr>
        <w:pStyle w:val="PL"/>
      </w:pPr>
      <w:r>
        <w:t xml:space="preserve">                - type: object</w:t>
      </w:r>
    </w:p>
    <w:p w14:paraId="786ECCF9" w14:textId="77777777" w:rsidR="00566FA2" w:rsidRDefault="00566FA2" w:rsidP="00566FA2">
      <w:pPr>
        <w:pStyle w:val="PL"/>
      </w:pPr>
      <w:r>
        <w:t xml:space="preserve">                  properties:</w:t>
      </w:r>
    </w:p>
    <w:p w14:paraId="4DBA77F9" w14:textId="77777777" w:rsidR="00566FA2" w:rsidRDefault="00566FA2" w:rsidP="00566FA2">
      <w:pPr>
        <w:pStyle w:val="PL"/>
      </w:pPr>
      <w:r>
        <w:t xml:space="preserve">                    localAddress:</w:t>
      </w:r>
    </w:p>
    <w:p w14:paraId="05996DB1" w14:textId="77777777" w:rsidR="00566FA2" w:rsidRDefault="00566FA2" w:rsidP="00566FA2">
      <w:pPr>
        <w:pStyle w:val="PL"/>
      </w:pPr>
      <w:r>
        <w:t xml:space="preserve">                      $ref: 'TS28541_NrNrm.yaml#/components/schemas/LocalAddress'</w:t>
      </w:r>
    </w:p>
    <w:p w14:paraId="6A11D7CB" w14:textId="77777777" w:rsidR="00566FA2" w:rsidRDefault="00566FA2" w:rsidP="00566FA2">
      <w:pPr>
        <w:pStyle w:val="PL"/>
      </w:pPr>
      <w:r>
        <w:t xml:space="preserve">                    remoteAddress:</w:t>
      </w:r>
    </w:p>
    <w:p w14:paraId="4990854D" w14:textId="77777777" w:rsidR="00566FA2" w:rsidRDefault="00566FA2" w:rsidP="00566FA2">
      <w:pPr>
        <w:pStyle w:val="PL"/>
      </w:pPr>
      <w:r>
        <w:t xml:space="preserve">                      $ref: 'TS28541_NrNrm.yaml#/components/schemas/RemoteAddress'</w:t>
      </w:r>
    </w:p>
    <w:p w14:paraId="4856ACCB" w14:textId="77777777" w:rsidR="00566FA2" w:rsidRDefault="00566FA2" w:rsidP="00566FA2">
      <w:pPr>
        <w:pStyle w:val="PL"/>
      </w:pPr>
      <w:r>
        <w:t xml:space="preserve">                    epTransportRefs:</w:t>
      </w:r>
    </w:p>
    <w:p w14:paraId="402FCF13" w14:textId="77777777" w:rsidR="00566FA2" w:rsidRDefault="00566FA2" w:rsidP="00566FA2">
      <w:pPr>
        <w:pStyle w:val="PL"/>
      </w:pPr>
      <w:r>
        <w:t xml:space="preserve">                      $ref: 'TS28623_ComDefs.yaml#/components/schemas/DnList'</w:t>
      </w:r>
    </w:p>
    <w:p w14:paraId="0527D1E4" w14:textId="77777777" w:rsidR="00566FA2" w:rsidRDefault="00566FA2" w:rsidP="00566FA2">
      <w:pPr>
        <w:pStyle w:val="PL"/>
      </w:pPr>
      <w:r>
        <w:t xml:space="preserve">    EP_N4-Single:</w:t>
      </w:r>
    </w:p>
    <w:p w14:paraId="63ABBDF7" w14:textId="77777777" w:rsidR="00566FA2" w:rsidRDefault="00566FA2" w:rsidP="00566FA2">
      <w:pPr>
        <w:pStyle w:val="PL"/>
      </w:pPr>
      <w:r>
        <w:t xml:space="preserve">      allOf:</w:t>
      </w:r>
    </w:p>
    <w:p w14:paraId="4EA39807" w14:textId="77777777" w:rsidR="00566FA2" w:rsidRDefault="00566FA2" w:rsidP="00566FA2">
      <w:pPr>
        <w:pStyle w:val="PL"/>
      </w:pPr>
      <w:r>
        <w:t xml:space="preserve">        - $ref: 'TS28623_GenericNrm.yaml#/components/schemas/Top'</w:t>
      </w:r>
    </w:p>
    <w:p w14:paraId="750C2293" w14:textId="77777777" w:rsidR="00566FA2" w:rsidRDefault="00566FA2" w:rsidP="00566FA2">
      <w:pPr>
        <w:pStyle w:val="PL"/>
      </w:pPr>
      <w:r>
        <w:t xml:space="preserve">        - type: object</w:t>
      </w:r>
    </w:p>
    <w:p w14:paraId="6D976007" w14:textId="77777777" w:rsidR="00566FA2" w:rsidRDefault="00566FA2" w:rsidP="00566FA2">
      <w:pPr>
        <w:pStyle w:val="PL"/>
      </w:pPr>
      <w:r>
        <w:t xml:space="preserve">          properties:</w:t>
      </w:r>
    </w:p>
    <w:p w14:paraId="634BEBD8" w14:textId="77777777" w:rsidR="00566FA2" w:rsidRDefault="00566FA2" w:rsidP="00566FA2">
      <w:pPr>
        <w:pStyle w:val="PL"/>
      </w:pPr>
      <w:r>
        <w:t xml:space="preserve">            attributes:</w:t>
      </w:r>
    </w:p>
    <w:p w14:paraId="72A3AEAF" w14:textId="77777777" w:rsidR="00566FA2" w:rsidRDefault="00566FA2" w:rsidP="00566FA2">
      <w:pPr>
        <w:pStyle w:val="PL"/>
      </w:pPr>
      <w:r>
        <w:t xml:space="preserve">              allOf:</w:t>
      </w:r>
    </w:p>
    <w:p w14:paraId="0C715B06" w14:textId="77777777" w:rsidR="00566FA2" w:rsidRDefault="00566FA2" w:rsidP="00566FA2">
      <w:pPr>
        <w:pStyle w:val="PL"/>
      </w:pPr>
      <w:r>
        <w:t xml:space="preserve">                - $ref: 'TS28623_GenericNrm.yaml#/components/schemas/EP_RP-Attr'</w:t>
      </w:r>
    </w:p>
    <w:p w14:paraId="73BDBAEF" w14:textId="77777777" w:rsidR="00566FA2" w:rsidRDefault="00566FA2" w:rsidP="00566FA2">
      <w:pPr>
        <w:pStyle w:val="PL"/>
      </w:pPr>
      <w:r>
        <w:t xml:space="preserve">                - type: object</w:t>
      </w:r>
    </w:p>
    <w:p w14:paraId="50B96726" w14:textId="77777777" w:rsidR="00566FA2" w:rsidRDefault="00566FA2" w:rsidP="00566FA2">
      <w:pPr>
        <w:pStyle w:val="PL"/>
      </w:pPr>
      <w:r>
        <w:t xml:space="preserve">                  properties:</w:t>
      </w:r>
    </w:p>
    <w:p w14:paraId="73B6EE40" w14:textId="77777777" w:rsidR="00566FA2" w:rsidRDefault="00566FA2" w:rsidP="00566FA2">
      <w:pPr>
        <w:pStyle w:val="PL"/>
      </w:pPr>
      <w:r>
        <w:t xml:space="preserve">                    localAddress:</w:t>
      </w:r>
    </w:p>
    <w:p w14:paraId="4BDEF819" w14:textId="77777777" w:rsidR="00566FA2" w:rsidRDefault="00566FA2" w:rsidP="00566FA2">
      <w:pPr>
        <w:pStyle w:val="PL"/>
      </w:pPr>
      <w:r>
        <w:t xml:space="preserve">                      $ref: 'TS28541_NrNrm.yaml#/components/schemas/LocalAddress'</w:t>
      </w:r>
    </w:p>
    <w:p w14:paraId="43E0B1D2" w14:textId="77777777" w:rsidR="00566FA2" w:rsidRDefault="00566FA2" w:rsidP="00566FA2">
      <w:pPr>
        <w:pStyle w:val="PL"/>
      </w:pPr>
      <w:r>
        <w:t xml:space="preserve">                    remoteAddress:</w:t>
      </w:r>
    </w:p>
    <w:p w14:paraId="1E129DDB" w14:textId="77777777" w:rsidR="00566FA2" w:rsidRDefault="00566FA2" w:rsidP="00566FA2">
      <w:pPr>
        <w:pStyle w:val="PL"/>
      </w:pPr>
      <w:r>
        <w:t xml:space="preserve">                      $ref: 'TS28541_NrNrm.yaml#/components/schemas/RemoteAddress'</w:t>
      </w:r>
    </w:p>
    <w:p w14:paraId="4B3EA8DC" w14:textId="77777777" w:rsidR="00566FA2" w:rsidRDefault="00566FA2" w:rsidP="00566FA2">
      <w:pPr>
        <w:pStyle w:val="PL"/>
      </w:pPr>
      <w:r>
        <w:t xml:space="preserve">    EP_N5-Single:</w:t>
      </w:r>
    </w:p>
    <w:p w14:paraId="3DE0D2A5" w14:textId="77777777" w:rsidR="00566FA2" w:rsidRDefault="00566FA2" w:rsidP="00566FA2">
      <w:pPr>
        <w:pStyle w:val="PL"/>
      </w:pPr>
      <w:r>
        <w:t xml:space="preserve">      allOf:</w:t>
      </w:r>
    </w:p>
    <w:p w14:paraId="74FDCBCB" w14:textId="77777777" w:rsidR="00566FA2" w:rsidRDefault="00566FA2" w:rsidP="00566FA2">
      <w:pPr>
        <w:pStyle w:val="PL"/>
      </w:pPr>
      <w:r>
        <w:t xml:space="preserve">        - $ref: 'TS28623_GenericNrm.yaml#/components/schemas/Top'</w:t>
      </w:r>
    </w:p>
    <w:p w14:paraId="4780325E" w14:textId="77777777" w:rsidR="00566FA2" w:rsidRDefault="00566FA2" w:rsidP="00566FA2">
      <w:pPr>
        <w:pStyle w:val="PL"/>
      </w:pPr>
      <w:r>
        <w:t xml:space="preserve">        - type: object</w:t>
      </w:r>
    </w:p>
    <w:p w14:paraId="1C19114C" w14:textId="77777777" w:rsidR="00566FA2" w:rsidRDefault="00566FA2" w:rsidP="00566FA2">
      <w:pPr>
        <w:pStyle w:val="PL"/>
      </w:pPr>
      <w:r>
        <w:t xml:space="preserve">          properties:</w:t>
      </w:r>
    </w:p>
    <w:p w14:paraId="08B95F96" w14:textId="77777777" w:rsidR="00566FA2" w:rsidRDefault="00566FA2" w:rsidP="00566FA2">
      <w:pPr>
        <w:pStyle w:val="PL"/>
      </w:pPr>
      <w:r>
        <w:t xml:space="preserve">            attributes:</w:t>
      </w:r>
    </w:p>
    <w:p w14:paraId="4A94C233" w14:textId="77777777" w:rsidR="00566FA2" w:rsidRDefault="00566FA2" w:rsidP="00566FA2">
      <w:pPr>
        <w:pStyle w:val="PL"/>
      </w:pPr>
      <w:r>
        <w:t xml:space="preserve">              allOf:</w:t>
      </w:r>
    </w:p>
    <w:p w14:paraId="47EB0E05" w14:textId="77777777" w:rsidR="00566FA2" w:rsidRDefault="00566FA2" w:rsidP="00566FA2">
      <w:pPr>
        <w:pStyle w:val="PL"/>
      </w:pPr>
      <w:r>
        <w:t xml:space="preserve">                - $ref: 'TS28623_GenericNrm.yaml#/components/schemas/EP_RP-Attr'</w:t>
      </w:r>
    </w:p>
    <w:p w14:paraId="1F85BA73" w14:textId="77777777" w:rsidR="00566FA2" w:rsidRDefault="00566FA2" w:rsidP="00566FA2">
      <w:pPr>
        <w:pStyle w:val="PL"/>
      </w:pPr>
      <w:r>
        <w:t xml:space="preserve">                - type: object</w:t>
      </w:r>
    </w:p>
    <w:p w14:paraId="684E7F14" w14:textId="77777777" w:rsidR="00566FA2" w:rsidRDefault="00566FA2" w:rsidP="00566FA2">
      <w:pPr>
        <w:pStyle w:val="PL"/>
      </w:pPr>
      <w:r>
        <w:t xml:space="preserve">                  properties:</w:t>
      </w:r>
    </w:p>
    <w:p w14:paraId="266E100A" w14:textId="77777777" w:rsidR="00566FA2" w:rsidRDefault="00566FA2" w:rsidP="00566FA2">
      <w:pPr>
        <w:pStyle w:val="PL"/>
      </w:pPr>
      <w:r>
        <w:t xml:space="preserve">                    localAddress:</w:t>
      </w:r>
    </w:p>
    <w:p w14:paraId="676A0714" w14:textId="77777777" w:rsidR="00566FA2" w:rsidRDefault="00566FA2" w:rsidP="00566FA2">
      <w:pPr>
        <w:pStyle w:val="PL"/>
      </w:pPr>
      <w:r>
        <w:t xml:space="preserve">                      $ref: 'TS28541_NrNrm.yaml#/components/schemas/LocalAddress'</w:t>
      </w:r>
    </w:p>
    <w:p w14:paraId="699E73FD" w14:textId="77777777" w:rsidR="00566FA2" w:rsidRDefault="00566FA2" w:rsidP="00566FA2">
      <w:pPr>
        <w:pStyle w:val="PL"/>
      </w:pPr>
      <w:r>
        <w:t xml:space="preserve">                    remoteAddress:</w:t>
      </w:r>
    </w:p>
    <w:p w14:paraId="7ED4960F" w14:textId="77777777" w:rsidR="00566FA2" w:rsidRDefault="00566FA2" w:rsidP="00566FA2">
      <w:pPr>
        <w:pStyle w:val="PL"/>
      </w:pPr>
      <w:r>
        <w:t xml:space="preserve">                      $ref: 'TS28541_NrNrm.yaml#/components/schemas/RemoteAddress'</w:t>
      </w:r>
    </w:p>
    <w:p w14:paraId="3C8DC5E5" w14:textId="77777777" w:rsidR="00566FA2" w:rsidRDefault="00566FA2" w:rsidP="00566FA2">
      <w:pPr>
        <w:pStyle w:val="PL"/>
      </w:pPr>
      <w:r>
        <w:t xml:space="preserve">    EP_N6-Single:</w:t>
      </w:r>
    </w:p>
    <w:p w14:paraId="25EDB331" w14:textId="77777777" w:rsidR="00566FA2" w:rsidRDefault="00566FA2" w:rsidP="00566FA2">
      <w:pPr>
        <w:pStyle w:val="PL"/>
      </w:pPr>
      <w:r>
        <w:t xml:space="preserve">      allOf:</w:t>
      </w:r>
    </w:p>
    <w:p w14:paraId="2B001FD7" w14:textId="77777777" w:rsidR="00566FA2" w:rsidRDefault="00566FA2" w:rsidP="00566FA2">
      <w:pPr>
        <w:pStyle w:val="PL"/>
      </w:pPr>
      <w:r>
        <w:t xml:space="preserve">        - $ref: 'TS28623_GenericNrm.yaml#/components/schemas/Top'</w:t>
      </w:r>
    </w:p>
    <w:p w14:paraId="3ED2480F" w14:textId="77777777" w:rsidR="00566FA2" w:rsidRDefault="00566FA2" w:rsidP="00566FA2">
      <w:pPr>
        <w:pStyle w:val="PL"/>
      </w:pPr>
      <w:r>
        <w:t xml:space="preserve">        - type: object</w:t>
      </w:r>
    </w:p>
    <w:p w14:paraId="24232FD5" w14:textId="77777777" w:rsidR="00566FA2" w:rsidRDefault="00566FA2" w:rsidP="00566FA2">
      <w:pPr>
        <w:pStyle w:val="PL"/>
      </w:pPr>
      <w:r>
        <w:t xml:space="preserve">          properties:</w:t>
      </w:r>
    </w:p>
    <w:p w14:paraId="74EEC3AF" w14:textId="77777777" w:rsidR="00566FA2" w:rsidRDefault="00566FA2" w:rsidP="00566FA2">
      <w:pPr>
        <w:pStyle w:val="PL"/>
      </w:pPr>
      <w:r>
        <w:t xml:space="preserve">            attributes:</w:t>
      </w:r>
    </w:p>
    <w:p w14:paraId="06D61174" w14:textId="77777777" w:rsidR="00566FA2" w:rsidRDefault="00566FA2" w:rsidP="00566FA2">
      <w:pPr>
        <w:pStyle w:val="PL"/>
      </w:pPr>
      <w:r>
        <w:t xml:space="preserve">              allOf:</w:t>
      </w:r>
    </w:p>
    <w:p w14:paraId="5D6852CD" w14:textId="77777777" w:rsidR="00566FA2" w:rsidRDefault="00566FA2" w:rsidP="00566FA2">
      <w:pPr>
        <w:pStyle w:val="PL"/>
      </w:pPr>
      <w:r>
        <w:t xml:space="preserve">                - $ref: 'TS28623_GenericNrm.yaml#/components/schemas/EP_RP-Attr'</w:t>
      </w:r>
    </w:p>
    <w:p w14:paraId="063D5D24" w14:textId="77777777" w:rsidR="00566FA2" w:rsidRDefault="00566FA2" w:rsidP="00566FA2">
      <w:pPr>
        <w:pStyle w:val="PL"/>
      </w:pPr>
      <w:r>
        <w:t xml:space="preserve">                - type: object</w:t>
      </w:r>
    </w:p>
    <w:p w14:paraId="7B2AD94F" w14:textId="77777777" w:rsidR="00566FA2" w:rsidRDefault="00566FA2" w:rsidP="00566FA2">
      <w:pPr>
        <w:pStyle w:val="PL"/>
      </w:pPr>
      <w:r>
        <w:t xml:space="preserve">                  properties:</w:t>
      </w:r>
    </w:p>
    <w:p w14:paraId="35DFA47C" w14:textId="77777777" w:rsidR="00566FA2" w:rsidRDefault="00566FA2" w:rsidP="00566FA2">
      <w:pPr>
        <w:pStyle w:val="PL"/>
      </w:pPr>
      <w:r>
        <w:t xml:space="preserve">                    localAddress:</w:t>
      </w:r>
    </w:p>
    <w:p w14:paraId="5FB5FB64" w14:textId="77777777" w:rsidR="00566FA2" w:rsidRDefault="00566FA2" w:rsidP="00566FA2">
      <w:pPr>
        <w:pStyle w:val="PL"/>
      </w:pPr>
      <w:r>
        <w:t xml:space="preserve">                      $ref: 'TS28541_NrNrm.yaml#/components/schemas/LocalAddress'</w:t>
      </w:r>
    </w:p>
    <w:p w14:paraId="637A1D11" w14:textId="77777777" w:rsidR="00566FA2" w:rsidRDefault="00566FA2" w:rsidP="00566FA2">
      <w:pPr>
        <w:pStyle w:val="PL"/>
      </w:pPr>
      <w:r>
        <w:t xml:space="preserve">                    remoteAddress:</w:t>
      </w:r>
    </w:p>
    <w:p w14:paraId="5EBA0B09" w14:textId="77777777" w:rsidR="00566FA2" w:rsidRDefault="00566FA2" w:rsidP="00566FA2">
      <w:pPr>
        <w:pStyle w:val="PL"/>
      </w:pPr>
      <w:r>
        <w:t xml:space="preserve">                      $ref: 'TS28541_NrNrm.yaml#/components/schemas/RemoteAddress'</w:t>
      </w:r>
    </w:p>
    <w:p w14:paraId="22464DC2" w14:textId="77777777" w:rsidR="00566FA2" w:rsidRDefault="00566FA2" w:rsidP="00566FA2">
      <w:pPr>
        <w:pStyle w:val="PL"/>
      </w:pPr>
      <w:r>
        <w:t xml:space="preserve">    EP_N7-Single:</w:t>
      </w:r>
    </w:p>
    <w:p w14:paraId="7E21DE1E" w14:textId="77777777" w:rsidR="00566FA2" w:rsidRDefault="00566FA2" w:rsidP="00566FA2">
      <w:pPr>
        <w:pStyle w:val="PL"/>
      </w:pPr>
      <w:r>
        <w:t xml:space="preserve">      allOf:</w:t>
      </w:r>
    </w:p>
    <w:p w14:paraId="74533283" w14:textId="77777777" w:rsidR="00566FA2" w:rsidRDefault="00566FA2" w:rsidP="00566FA2">
      <w:pPr>
        <w:pStyle w:val="PL"/>
      </w:pPr>
      <w:r>
        <w:t xml:space="preserve">        - $ref: 'TS28623_GenericNrm.yaml#/components/schemas/Top'</w:t>
      </w:r>
    </w:p>
    <w:p w14:paraId="36C5B11E" w14:textId="77777777" w:rsidR="00566FA2" w:rsidRDefault="00566FA2" w:rsidP="00566FA2">
      <w:pPr>
        <w:pStyle w:val="PL"/>
      </w:pPr>
      <w:r>
        <w:t xml:space="preserve">        - type: object</w:t>
      </w:r>
    </w:p>
    <w:p w14:paraId="5928AA88" w14:textId="77777777" w:rsidR="00566FA2" w:rsidRDefault="00566FA2" w:rsidP="00566FA2">
      <w:pPr>
        <w:pStyle w:val="PL"/>
      </w:pPr>
      <w:r>
        <w:t xml:space="preserve">          properties:</w:t>
      </w:r>
    </w:p>
    <w:p w14:paraId="08230D0F" w14:textId="77777777" w:rsidR="00566FA2" w:rsidRDefault="00566FA2" w:rsidP="00566FA2">
      <w:pPr>
        <w:pStyle w:val="PL"/>
      </w:pPr>
      <w:r>
        <w:t xml:space="preserve">            attributes:</w:t>
      </w:r>
    </w:p>
    <w:p w14:paraId="43B8B045" w14:textId="77777777" w:rsidR="00566FA2" w:rsidRDefault="00566FA2" w:rsidP="00566FA2">
      <w:pPr>
        <w:pStyle w:val="PL"/>
      </w:pPr>
      <w:r>
        <w:t xml:space="preserve">              allOf:</w:t>
      </w:r>
    </w:p>
    <w:p w14:paraId="1F4F2D45" w14:textId="77777777" w:rsidR="00566FA2" w:rsidRDefault="00566FA2" w:rsidP="00566FA2">
      <w:pPr>
        <w:pStyle w:val="PL"/>
      </w:pPr>
      <w:r>
        <w:t xml:space="preserve">                - $ref: 'TS28623_GenericNrm.yaml#/components/schemas/EP_RP-Attr'</w:t>
      </w:r>
    </w:p>
    <w:p w14:paraId="3B88809D" w14:textId="77777777" w:rsidR="00566FA2" w:rsidRDefault="00566FA2" w:rsidP="00566FA2">
      <w:pPr>
        <w:pStyle w:val="PL"/>
      </w:pPr>
      <w:r>
        <w:t xml:space="preserve">                - type: object</w:t>
      </w:r>
    </w:p>
    <w:p w14:paraId="7EBAEAFC" w14:textId="77777777" w:rsidR="00566FA2" w:rsidRDefault="00566FA2" w:rsidP="00566FA2">
      <w:pPr>
        <w:pStyle w:val="PL"/>
      </w:pPr>
      <w:r>
        <w:lastRenderedPageBreak/>
        <w:t xml:space="preserve">                  properties:</w:t>
      </w:r>
    </w:p>
    <w:p w14:paraId="63D5D196" w14:textId="77777777" w:rsidR="00566FA2" w:rsidRDefault="00566FA2" w:rsidP="00566FA2">
      <w:pPr>
        <w:pStyle w:val="PL"/>
      </w:pPr>
      <w:r>
        <w:t xml:space="preserve">                    localAddress:</w:t>
      </w:r>
    </w:p>
    <w:p w14:paraId="1CD65411" w14:textId="77777777" w:rsidR="00566FA2" w:rsidRDefault="00566FA2" w:rsidP="00566FA2">
      <w:pPr>
        <w:pStyle w:val="PL"/>
      </w:pPr>
      <w:r>
        <w:t xml:space="preserve">                      $ref: 'TS28541_NrNrm.yaml#/components/schemas/LocalAddress'</w:t>
      </w:r>
    </w:p>
    <w:p w14:paraId="6563CB38" w14:textId="77777777" w:rsidR="00566FA2" w:rsidRDefault="00566FA2" w:rsidP="00566FA2">
      <w:pPr>
        <w:pStyle w:val="PL"/>
      </w:pPr>
      <w:r>
        <w:t xml:space="preserve">                    remoteAddress:</w:t>
      </w:r>
    </w:p>
    <w:p w14:paraId="40780247" w14:textId="77777777" w:rsidR="00566FA2" w:rsidRDefault="00566FA2" w:rsidP="00566FA2">
      <w:pPr>
        <w:pStyle w:val="PL"/>
      </w:pPr>
      <w:r>
        <w:t xml:space="preserve">                      $ref: 'TS28541_NrNrm.yaml#/components/schemas/RemoteAddress'</w:t>
      </w:r>
    </w:p>
    <w:p w14:paraId="56FC3CF3" w14:textId="77777777" w:rsidR="00566FA2" w:rsidRDefault="00566FA2" w:rsidP="00566FA2">
      <w:pPr>
        <w:pStyle w:val="PL"/>
      </w:pPr>
      <w:r>
        <w:t xml:space="preserve">    EP_N8-Single:</w:t>
      </w:r>
    </w:p>
    <w:p w14:paraId="25BB2A58" w14:textId="77777777" w:rsidR="00566FA2" w:rsidRDefault="00566FA2" w:rsidP="00566FA2">
      <w:pPr>
        <w:pStyle w:val="PL"/>
      </w:pPr>
      <w:r>
        <w:t xml:space="preserve">      allOf:</w:t>
      </w:r>
    </w:p>
    <w:p w14:paraId="1854334F" w14:textId="77777777" w:rsidR="00566FA2" w:rsidRDefault="00566FA2" w:rsidP="00566FA2">
      <w:pPr>
        <w:pStyle w:val="PL"/>
      </w:pPr>
      <w:r>
        <w:t xml:space="preserve">        - $ref: 'TS28623_GenericNrm.yaml#/components/schemas/Top'</w:t>
      </w:r>
    </w:p>
    <w:p w14:paraId="71412028" w14:textId="77777777" w:rsidR="00566FA2" w:rsidRDefault="00566FA2" w:rsidP="00566FA2">
      <w:pPr>
        <w:pStyle w:val="PL"/>
      </w:pPr>
      <w:r>
        <w:t xml:space="preserve">        - type: object</w:t>
      </w:r>
    </w:p>
    <w:p w14:paraId="6A7BA327" w14:textId="77777777" w:rsidR="00566FA2" w:rsidRDefault="00566FA2" w:rsidP="00566FA2">
      <w:pPr>
        <w:pStyle w:val="PL"/>
      </w:pPr>
      <w:r>
        <w:t xml:space="preserve">          properties:</w:t>
      </w:r>
    </w:p>
    <w:p w14:paraId="242EFC7E" w14:textId="77777777" w:rsidR="00566FA2" w:rsidRDefault="00566FA2" w:rsidP="00566FA2">
      <w:pPr>
        <w:pStyle w:val="PL"/>
      </w:pPr>
      <w:r>
        <w:t xml:space="preserve">            attributes:</w:t>
      </w:r>
    </w:p>
    <w:p w14:paraId="399921C6" w14:textId="77777777" w:rsidR="00566FA2" w:rsidRDefault="00566FA2" w:rsidP="00566FA2">
      <w:pPr>
        <w:pStyle w:val="PL"/>
      </w:pPr>
      <w:r>
        <w:t xml:space="preserve">              allOf:</w:t>
      </w:r>
    </w:p>
    <w:p w14:paraId="42B18504" w14:textId="77777777" w:rsidR="00566FA2" w:rsidRDefault="00566FA2" w:rsidP="00566FA2">
      <w:pPr>
        <w:pStyle w:val="PL"/>
      </w:pPr>
      <w:r>
        <w:t xml:space="preserve">                - $ref: 'TS28623_GenericNrm.yaml#/components/schemas/EP_RP-Attr'</w:t>
      </w:r>
    </w:p>
    <w:p w14:paraId="2F48CD5C" w14:textId="77777777" w:rsidR="00566FA2" w:rsidRDefault="00566FA2" w:rsidP="00566FA2">
      <w:pPr>
        <w:pStyle w:val="PL"/>
      </w:pPr>
      <w:r>
        <w:t xml:space="preserve">                - type: object</w:t>
      </w:r>
    </w:p>
    <w:p w14:paraId="16FB1346" w14:textId="77777777" w:rsidR="00566FA2" w:rsidRDefault="00566FA2" w:rsidP="00566FA2">
      <w:pPr>
        <w:pStyle w:val="PL"/>
      </w:pPr>
      <w:r>
        <w:t xml:space="preserve">                  properties:</w:t>
      </w:r>
    </w:p>
    <w:p w14:paraId="391F1788" w14:textId="77777777" w:rsidR="00566FA2" w:rsidRDefault="00566FA2" w:rsidP="00566FA2">
      <w:pPr>
        <w:pStyle w:val="PL"/>
      </w:pPr>
      <w:r>
        <w:t xml:space="preserve">                    localAddress:</w:t>
      </w:r>
    </w:p>
    <w:p w14:paraId="78D69199" w14:textId="77777777" w:rsidR="00566FA2" w:rsidRDefault="00566FA2" w:rsidP="00566FA2">
      <w:pPr>
        <w:pStyle w:val="PL"/>
      </w:pPr>
      <w:r>
        <w:t xml:space="preserve">                      $ref: 'TS28541_NrNrm.yaml#/components/schemas/LocalAddress'</w:t>
      </w:r>
    </w:p>
    <w:p w14:paraId="5A9C8893" w14:textId="77777777" w:rsidR="00566FA2" w:rsidRDefault="00566FA2" w:rsidP="00566FA2">
      <w:pPr>
        <w:pStyle w:val="PL"/>
      </w:pPr>
      <w:r>
        <w:t xml:space="preserve">                    remoteAddress:</w:t>
      </w:r>
    </w:p>
    <w:p w14:paraId="4230621E" w14:textId="77777777" w:rsidR="00566FA2" w:rsidRDefault="00566FA2" w:rsidP="00566FA2">
      <w:pPr>
        <w:pStyle w:val="PL"/>
      </w:pPr>
      <w:r>
        <w:t xml:space="preserve">                      $ref: 'TS28541_NrNrm.yaml#/components/schemas/RemoteAddress'</w:t>
      </w:r>
    </w:p>
    <w:p w14:paraId="5530F642" w14:textId="77777777" w:rsidR="00566FA2" w:rsidRDefault="00566FA2" w:rsidP="00566FA2">
      <w:pPr>
        <w:pStyle w:val="PL"/>
      </w:pPr>
      <w:r>
        <w:t xml:space="preserve">    EP_N9-Single:</w:t>
      </w:r>
    </w:p>
    <w:p w14:paraId="52642841" w14:textId="77777777" w:rsidR="00566FA2" w:rsidRDefault="00566FA2" w:rsidP="00566FA2">
      <w:pPr>
        <w:pStyle w:val="PL"/>
      </w:pPr>
      <w:r>
        <w:t xml:space="preserve">      allOf:</w:t>
      </w:r>
    </w:p>
    <w:p w14:paraId="67691D21" w14:textId="77777777" w:rsidR="00566FA2" w:rsidRDefault="00566FA2" w:rsidP="00566FA2">
      <w:pPr>
        <w:pStyle w:val="PL"/>
      </w:pPr>
      <w:r>
        <w:t xml:space="preserve">        - $ref: 'TS28623_GenericNrm.yaml#/components/schemas/Top'</w:t>
      </w:r>
    </w:p>
    <w:p w14:paraId="468F5AD2" w14:textId="77777777" w:rsidR="00566FA2" w:rsidRDefault="00566FA2" w:rsidP="00566FA2">
      <w:pPr>
        <w:pStyle w:val="PL"/>
      </w:pPr>
      <w:r>
        <w:t xml:space="preserve">        - type: object</w:t>
      </w:r>
    </w:p>
    <w:p w14:paraId="049C1058" w14:textId="77777777" w:rsidR="00566FA2" w:rsidRDefault="00566FA2" w:rsidP="00566FA2">
      <w:pPr>
        <w:pStyle w:val="PL"/>
      </w:pPr>
      <w:r>
        <w:t xml:space="preserve">          properties:</w:t>
      </w:r>
    </w:p>
    <w:p w14:paraId="722BC294" w14:textId="77777777" w:rsidR="00566FA2" w:rsidRDefault="00566FA2" w:rsidP="00566FA2">
      <w:pPr>
        <w:pStyle w:val="PL"/>
      </w:pPr>
      <w:r>
        <w:t xml:space="preserve">            attributes:</w:t>
      </w:r>
    </w:p>
    <w:p w14:paraId="13D493F7" w14:textId="77777777" w:rsidR="00566FA2" w:rsidRDefault="00566FA2" w:rsidP="00566FA2">
      <w:pPr>
        <w:pStyle w:val="PL"/>
      </w:pPr>
      <w:r>
        <w:t xml:space="preserve">              allOf:</w:t>
      </w:r>
    </w:p>
    <w:p w14:paraId="5D3D294B" w14:textId="77777777" w:rsidR="00566FA2" w:rsidRDefault="00566FA2" w:rsidP="00566FA2">
      <w:pPr>
        <w:pStyle w:val="PL"/>
      </w:pPr>
      <w:r>
        <w:t xml:space="preserve">                - $ref: 'TS28623_GenericNrm.yaml#/components/schemas/EP_RP-Attr'</w:t>
      </w:r>
    </w:p>
    <w:p w14:paraId="0E6615CA" w14:textId="77777777" w:rsidR="00566FA2" w:rsidRDefault="00566FA2" w:rsidP="00566FA2">
      <w:pPr>
        <w:pStyle w:val="PL"/>
      </w:pPr>
      <w:r>
        <w:t xml:space="preserve">                - type: object</w:t>
      </w:r>
    </w:p>
    <w:p w14:paraId="7D5E9D4D" w14:textId="77777777" w:rsidR="00566FA2" w:rsidRDefault="00566FA2" w:rsidP="00566FA2">
      <w:pPr>
        <w:pStyle w:val="PL"/>
      </w:pPr>
      <w:r>
        <w:t xml:space="preserve">                  properties:</w:t>
      </w:r>
    </w:p>
    <w:p w14:paraId="31C598A5" w14:textId="77777777" w:rsidR="00566FA2" w:rsidRDefault="00566FA2" w:rsidP="00566FA2">
      <w:pPr>
        <w:pStyle w:val="PL"/>
      </w:pPr>
      <w:r>
        <w:t xml:space="preserve">                    localAddress:</w:t>
      </w:r>
    </w:p>
    <w:p w14:paraId="047DCD95" w14:textId="77777777" w:rsidR="00566FA2" w:rsidRDefault="00566FA2" w:rsidP="00566FA2">
      <w:pPr>
        <w:pStyle w:val="PL"/>
      </w:pPr>
      <w:r>
        <w:t xml:space="preserve">                      $ref: 'TS28541_NrNrm.yaml#/components/schemas/LocalAddress'</w:t>
      </w:r>
    </w:p>
    <w:p w14:paraId="69448639" w14:textId="77777777" w:rsidR="00566FA2" w:rsidRDefault="00566FA2" w:rsidP="00566FA2">
      <w:pPr>
        <w:pStyle w:val="PL"/>
      </w:pPr>
      <w:r>
        <w:t xml:space="preserve">                    remoteAddress:</w:t>
      </w:r>
    </w:p>
    <w:p w14:paraId="04DE2249" w14:textId="77777777" w:rsidR="00566FA2" w:rsidRDefault="00566FA2" w:rsidP="00566FA2">
      <w:pPr>
        <w:pStyle w:val="PL"/>
      </w:pPr>
      <w:r>
        <w:t xml:space="preserve">                      $ref: 'TS28541_NrNrm.yaml#/components/schemas/RemoteAddress'</w:t>
      </w:r>
    </w:p>
    <w:p w14:paraId="58D5FB5F" w14:textId="77777777" w:rsidR="00566FA2" w:rsidRDefault="00566FA2" w:rsidP="00566FA2">
      <w:pPr>
        <w:pStyle w:val="PL"/>
      </w:pPr>
      <w:r>
        <w:t xml:space="preserve">    EP_N10-Single:</w:t>
      </w:r>
    </w:p>
    <w:p w14:paraId="241955D6" w14:textId="77777777" w:rsidR="00566FA2" w:rsidRDefault="00566FA2" w:rsidP="00566FA2">
      <w:pPr>
        <w:pStyle w:val="PL"/>
      </w:pPr>
      <w:r>
        <w:t xml:space="preserve">      allOf:</w:t>
      </w:r>
    </w:p>
    <w:p w14:paraId="7AFEC2EA" w14:textId="77777777" w:rsidR="00566FA2" w:rsidRDefault="00566FA2" w:rsidP="00566FA2">
      <w:pPr>
        <w:pStyle w:val="PL"/>
      </w:pPr>
      <w:r>
        <w:t xml:space="preserve">        - $ref: 'TS28623_GenericNrm.yaml#/components/schemas/Top'</w:t>
      </w:r>
    </w:p>
    <w:p w14:paraId="1A88727D" w14:textId="77777777" w:rsidR="00566FA2" w:rsidRDefault="00566FA2" w:rsidP="00566FA2">
      <w:pPr>
        <w:pStyle w:val="PL"/>
      </w:pPr>
      <w:r>
        <w:t xml:space="preserve">        - type: object</w:t>
      </w:r>
    </w:p>
    <w:p w14:paraId="7F9CD30A" w14:textId="77777777" w:rsidR="00566FA2" w:rsidRDefault="00566FA2" w:rsidP="00566FA2">
      <w:pPr>
        <w:pStyle w:val="PL"/>
      </w:pPr>
      <w:r>
        <w:t xml:space="preserve">          properties:</w:t>
      </w:r>
    </w:p>
    <w:p w14:paraId="3E591839" w14:textId="77777777" w:rsidR="00566FA2" w:rsidRDefault="00566FA2" w:rsidP="00566FA2">
      <w:pPr>
        <w:pStyle w:val="PL"/>
      </w:pPr>
      <w:r>
        <w:t xml:space="preserve">            attributes:</w:t>
      </w:r>
    </w:p>
    <w:p w14:paraId="7B032AA1" w14:textId="77777777" w:rsidR="00566FA2" w:rsidRDefault="00566FA2" w:rsidP="00566FA2">
      <w:pPr>
        <w:pStyle w:val="PL"/>
      </w:pPr>
      <w:r>
        <w:t xml:space="preserve">              allOf:</w:t>
      </w:r>
    </w:p>
    <w:p w14:paraId="43876038" w14:textId="77777777" w:rsidR="00566FA2" w:rsidRDefault="00566FA2" w:rsidP="00566FA2">
      <w:pPr>
        <w:pStyle w:val="PL"/>
      </w:pPr>
      <w:r>
        <w:t xml:space="preserve">                - $ref: 'TS28623_GenericNrm.yaml#/components/schemas/EP_RP-Attr'</w:t>
      </w:r>
    </w:p>
    <w:p w14:paraId="3B831664" w14:textId="77777777" w:rsidR="00566FA2" w:rsidRDefault="00566FA2" w:rsidP="00566FA2">
      <w:pPr>
        <w:pStyle w:val="PL"/>
      </w:pPr>
      <w:r>
        <w:t xml:space="preserve">                - type: object</w:t>
      </w:r>
    </w:p>
    <w:p w14:paraId="2EFED033" w14:textId="77777777" w:rsidR="00566FA2" w:rsidRDefault="00566FA2" w:rsidP="00566FA2">
      <w:pPr>
        <w:pStyle w:val="PL"/>
      </w:pPr>
      <w:r>
        <w:t xml:space="preserve">                  properties:</w:t>
      </w:r>
    </w:p>
    <w:p w14:paraId="0085EE27" w14:textId="77777777" w:rsidR="00566FA2" w:rsidRDefault="00566FA2" w:rsidP="00566FA2">
      <w:pPr>
        <w:pStyle w:val="PL"/>
      </w:pPr>
      <w:r>
        <w:t xml:space="preserve">                    localAddress:</w:t>
      </w:r>
    </w:p>
    <w:p w14:paraId="2D0DF56F" w14:textId="77777777" w:rsidR="00566FA2" w:rsidRDefault="00566FA2" w:rsidP="00566FA2">
      <w:pPr>
        <w:pStyle w:val="PL"/>
      </w:pPr>
      <w:r>
        <w:t xml:space="preserve">                      $ref: 'TS28541_NrNrm.yaml#/components/schemas/LocalAddress'</w:t>
      </w:r>
    </w:p>
    <w:p w14:paraId="0B8D5DB3" w14:textId="77777777" w:rsidR="00566FA2" w:rsidRDefault="00566FA2" w:rsidP="00566FA2">
      <w:pPr>
        <w:pStyle w:val="PL"/>
      </w:pPr>
      <w:r>
        <w:t xml:space="preserve">                    remoteAddress:</w:t>
      </w:r>
    </w:p>
    <w:p w14:paraId="495047BF" w14:textId="77777777" w:rsidR="00566FA2" w:rsidRDefault="00566FA2" w:rsidP="00566FA2">
      <w:pPr>
        <w:pStyle w:val="PL"/>
      </w:pPr>
      <w:r>
        <w:t xml:space="preserve">                      $ref: 'TS28541_NrNrm.yaml#/components/schemas/RemoteAddress'</w:t>
      </w:r>
    </w:p>
    <w:p w14:paraId="27DD56EC" w14:textId="77777777" w:rsidR="00566FA2" w:rsidRDefault="00566FA2" w:rsidP="00566FA2">
      <w:pPr>
        <w:pStyle w:val="PL"/>
      </w:pPr>
      <w:r>
        <w:t xml:space="preserve">    EP_N11-Single:</w:t>
      </w:r>
    </w:p>
    <w:p w14:paraId="715C6683" w14:textId="77777777" w:rsidR="00566FA2" w:rsidRDefault="00566FA2" w:rsidP="00566FA2">
      <w:pPr>
        <w:pStyle w:val="PL"/>
      </w:pPr>
      <w:r>
        <w:t xml:space="preserve">      allOf:</w:t>
      </w:r>
    </w:p>
    <w:p w14:paraId="00D59413" w14:textId="77777777" w:rsidR="00566FA2" w:rsidRDefault="00566FA2" w:rsidP="00566FA2">
      <w:pPr>
        <w:pStyle w:val="PL"/>
      </w:pPr>
      <w:r>
        <w:t xml:space="preserve">        - $ref: 'TS28623_GenericNrm.yaml#/components/schemas/Top'</w:t>
      </w:r>
    </w:p>
    <w:p w14:paraId="1C9E4059" w14:textId="77777777" w:rsidR="00566FA2" w:rsidRDefault="00566FA2" w:rsidP="00566FA2">
      <w:pPr>
        <w:pStyle w:val="PL"/>
      </w:pPr>
      <w:r>
        <w:t xml:space="preserve">        - type: object</w:t>
      </w:r>
    </w:p>
    <w:p w14:paraId="7E174695" w14:textId="77777777" w:rsidR="00566FA2" w:rsidRDefault="00566FA2" w:rsidP="00566FA2">
      <w:pPr>
        <w:pStyle w:val="PL"/>
      </w:pPr>
      <w:r>
        <w:t xml:space="preserve">          properties:</w:t>
      </w:r>
    </w:p>
    <w:p w14:paraId="5DFBCCEF" w14:textId="77777777" w:rsidR="00566FA2" w:rsidRDefault="00566FA2" w:rsidP="00566FA2">
      <w:pPr>
        <w:pStyle w:val="PL"/>
      </w:pPr>
      <w:r>
        <w:t xml:space="preserve">            attributes:</w:t>
      </w:r>
    </w:p>
    <w:p w14:paraId="1FF1C65E" w14:textId="77777777" w:rsidR="00566FA2" w:rsidRDefault="00566FA2" w:rsidP="00566FA2">
      <w:pPr>
        <w:pStyle w:val="PL"/>
      </w:pPr>
      <w:r>
        <w:t xml:space="preserve">              allOf:</w:t>
      </w:r>
    </w:p>
    <w:p w14:paraId="1953B9F3" w14:textId="77777777" w:rsidR="00566FA2" w:rsidRDefault="00566FA2" w:rsidP="00566FA2">
      <w:pPr>
        <w:pStyle w:val="PL"/>
      </w:pPr>
      <w:r>
        <w:t xml:space="preserve">                - $ref: 'TS28623_GenericNrm.yaml#/components/schemas/EP_RP-Attr'</w:t>
      </w:r>
    </w:p>
    <w:p w14:paraId="3C1162CA" w14:textId="77777777" w:rsidR="00566FA2" w:rsidRDefault="00566FA2" w:rsidP="00566FA2">
      <w:pPr>
        <w:pStyle w:val="PL"/>
      </w:pPr>
      <w:r>
        <w:t xml:space="preserve">                - type: object</w:t>
      </w:r>
    </w:p>
    <w:p w14:paraId="0207AC1D" w14:textId="77777777" w:rsidR="00566FA2" w:rsidRDefault="00566FA2" w:rsidP="00566FA2">
      <w:pPr>
        <w:pStyle w:val="PL"/>
      </w:pPr>
      <w:r>
        <w:t xml:space="preserve">                  properties:</w:t>
      </w:r>
    </w:p>
    <w:p w14:paraId="7B628802" w14:textId="77777777" w:rsidR="00566FA2" w:rsidRDefault="00566FA2" w:rsidP="00566FA2">
      <w:pPr>
        <w:pStyle w:val="PL"/>
      </w:pPr>
      <w:r>
        <w:t xml:space="preserve">                    localAddress:</w:t>
      </w:r>
    </w:p>
    <w:p w14:paraId="0E08ACC4" w14:textId="77777777" w:rsidR="00566FA2" w:rsidRDefault="00566FA2" w:rsidP="00566FA2">
      <w:pPr>
        <w:pStyle w:val="PL"/>
      </w:pPr>
      <w:r>
        <w:t xml:space="preserve">                      $ref: 'TS28541_NrNrm.yaml#/components/schemas/LocalAddress'</w:t>
      </w:r>
    </w:p>
    <w:p w14:paraId="7DD8A54E" w14:textId="77777777" w:rsidR="00566FA2" w:rsidRDefault="00566FA2" w:rsidP="00566FA2">
      <w:pPr>
        <w:pStyle w:val="PL"/>
      </w:pPr>
      <w:r>
        <w:t xml:space="preserve">                    remoteAddress:</w:t>
      </w:r>
    </w:p>
    <w:p w14:paraId="7B4A93D3" w14:textId="77777777" w:rsidR="00566FA2" w:rsidRDefault="00566FA2" w:rsidP="00566FA2">
      <w:pPr>
        <w:pStyle w:val="PL"/>
      </w:pPr>
      <w:r>
        <w:t xml:space="preserve">                      $ref: 'TS28541_NrNrm.yaml#/components/schemas/RemoteAddress'</w:t>
      </w:r>
    </w:p>
    <w:p w14:paraId="7715F478" w14:textId="77777777" w:rsidR="00566FA2" w:rsidRDefault="00566FA2" w:rsidP="00566FA2">
      <w:pPr>
        <w:pStyle w:val="PL"/>
      </w:pPr>
      <w:r>
        <w:t xml:space="preserve">    EP_N12-Single:</w:t>
      </w:r>
    </w:p>
    <w:p w14:paraId="20509250" w14:textId="77777777" w:rsidR="00566FA2" w:rsidRDefault="00566FA2" w:rsidP="00566FA2">
      <w:pPr>
        <w:pStyle w:val="PL"/>
      </w:pPr>
      <w:r>
        <w:t xml:space="preserve">      allOf:</w:t>
      </w:r>
    </w:p>
    <w:p w14:paraId="4E09BE22" w14:textId="77777777" w:rsidR="00566FA2" w:rsidRDefault="00566FA2" w:rsidP="00566FA2">
      <w:pPr>
        <w:pStyle w:val="PL"/>
      </w:pPr>
      <w:r>
        <w:t xml:space="preserve">        - $ref: 'TS28623_GenericNrm.yaml#/components/schemas/Top'</w:t>
      </w:r>
    </w:p>
    <w:p w14:paraId="66D00B98" w14:textId="77777777" w:rsidR="00566FA2" w:rsidRDefault="00566FA2" w:rsidP="00566FA2">
      <w:pPr>
        <w:pStyle w:val="PL"/>
      </w:pPr>
      <w:r>
        <w:t xml:space="preserve">        - type: object</w:t>
      </w:r>
    </w:p>
    <w:p w14:paraId="5659BFFA" w14:textId="77777777" w:rsidR="00566FA2" w:rsidRDefault="00566FA2" w:rsidP="00566FA2">
      <w:pPr>
        <w:pStyle w:val="PL"/>
      </w:pPr>
      <w:r>
        <w:t xml:space="preserve">          properties:</w:t>
      </w:r>
    </w:p>
    <w:p w14:paraId="4C26BA07" w14:textId="77777777" w:rsidR="00566FA2" w:rsidRDefault="00566FA2" w:rsidP="00566FA2">
      <w:pPr>
        <w:pStyle w:val="PL"/>
      </w:pPr>
      <w:r>
        <w:t xml:space="preserve">            attributes:</w:t>
      </w:r>
    </w:p>
    <w:p w14:paraId="04BB8114" w14:textId="77777777" w:rsidR="00566FA2" w:rsidRDefault="00566FA2" w:rsidP="00566FA2">
      <w:pPr>
        <w:pStyle w:val="PL"/>
      </w:pPr>
      <w:r>
        <w:t xml:space="preserve">              allOf:</w:t>
      </w:r>
    </w:p>
    <w:p w14:paraId="28538A46" w14:textId="77777777" w:rsidR="00566FA2" w:rsidRDefault="00566FA2" w:rsidP="00566FA2">
      <w:pPr>
        <w:pStyle w:val="PL"/>
      </w:pPr>
      <w:r>
        <w:t xml:space="preserve">                - $ref: 'TS28623_GenericNrm.yaml#/components/schemas/EP_RP-Attr'</w:t>
      </w:r>
    </w:p>
    <w:p w14:paraId="27EC6723" w14:textId="77777777" w:rsidR="00566FA2" w:rsidRDefault="00566FA2" w:rsidP="00566FA2">
      <w:pPr>
        <w:pStyle w:val="PL"/>
      </w:pPr>
      <w:r>
        <w:t xml:space="preserve">                - type: object</w:t>
      </w:r>
    </w:p>
    <w:p w14:paraId="333D7D09" w14:textId="77777777" w:rsidR="00566FA2" w:rsidRDefault="00566FA2" w:rsidP="00566FA2">
      <w:pPr>
        <w:pStyle w:val="PL"/>
      </w:pPr>
      <w:r>
        <w:t xml:space="preserve">                  properties:</w:t>
      </w:r>
    </w:p>
    <w:p w14:paraId="58F29B82" w14:textId="77777777" w:rsidR="00566FA2" w:rsidRDefault="00566FA2" w:rsidP="00566FA2">
      <w:pPr>
        <w:pStyle w:val="PL"/>
      </w:pPr>
      <w:r>
        <w:t xml:space="preserve">                    localAddress:</w:t>
      </w:r>
    </w:p>
    <w:p w14:paraId="6E44B0E0" w14:textId="77777777" w:rsidR="00566FA2" w:rsidRDefault="00566FA2" w:rsidP="00566FA2">
      <w:pPr>
        <w:pStyle w:val="PL"/>
      </w:pPr>
      <w:r>
        <w:t xml:space="preserve">                      $ref: 'TS28541_NrNrm.yaml#/components/schemas/LocalAddress'</w:t>
      </w:r>
    </w:p>
    <w:p w14:paraId="5C427BBB" w14:textId="77777777" w:rsidR="00566FA2" w:rsidRDefault="00566FA2" w:rsidP="00566FA2">
      <w:pPr>
        <w:pStyle w:val="PL"/>
      </w:pPr>
      <w:r>
        <w:t xml:space="preserve">                    remoteAddress:</w:t>
      </w:r>
    </w:p>
    <w:p w14:paraId="7D91A699" w14:textId="77777777" w:rsidR="00566FA2" w:rsidRDefault="00566FA2" w:rsidP="00566FA2">
      <w:pPr>
        <w:pStyle w:val="PL"/>
      </w:pPr>
      <w:r>
        <w:t xml:space="preserve">                      $ref: 'TS28541_NrNrm.yaml#/components/schemas/RemoteAddress'</w:t>
      </w:r>
    </w:p>
    <w:p w14:paraId="57B12A7A" w14:textId="77777777" w:rsidR="00566FA2" w:rsidRDefault="00566FA2" w:rsidP="00566FA2">
      <w:pPr>
        <w:pStyle w:val="PL"/>
      </w:pPr>
      <w:r>
        <w:t xml:space="preserve">    EP_N13-Single:</w:t>
      </w:r>
    </w:p>
    <w:p w14:paraId="42B75D91" w14:textId="77777777" w:rsidR="00566FA2" w:rsidRDefault="00566FA2" w:rsidP="00566FA2">
      <w:pPr>
        <w:pStyle w:val="PL"/>
      </w:pPr>
      <w:r>
        <w:t xml:space="preserve">      allOf:</w:t>
      </w:r>
    </w:p>
    <w:p w14:paraId="0F8D55F3" w14:textId="77777777" w:rsidR="00566FA2" w:rsidRDefault="00566FA2" w:rsidP="00566FA2">
      <w:pPr>
        <w:pStyle w:val="PL"/>
      </w:pPr>
      <w:r>
        <w:t xml:space="preserve">        - $ref: 'TS28623_GenericNrm.yaml#/components/schemas/Top'</w:t>
      </w:r>
    </w:p>
    <w:p w14:paraId="3C270FB0" w14:textId="77777777" w:rsidR="00566FA2" w:rsidRDefault="00566FA2" w:rsidP="00566FA2">
      <w:pPr>
        <w:pStyle w:val="PL"/>
      </w:pPr>
      <w:r>
        <w:lastRenderedPageBreak/>
        <w:t xml:space="preserve">        - type: object</w:t>
      </w:r>
    </w:p>
    <w:p w14:paraId="4191A68F" w14:textId="77777777" w:rsidR="00566FA2" w:rsidRDefault="00566FA2" w:rsidP="00566FA2">
      <w:pPr>
        <w:pStyle w:val="PL"/>
      </w:pPr>
      <w:r>
        <w:t xml:space="preserve">          properties:</w:t>
      </w:r>
    </w:p>
    <w:p w14:paraId="0BAF8AB4" w14:textId="77777777" w:rsidR="00566FA2" w:rsidRDefault="00566FA2" w:rsidP="00566FA2">
      <w:pPr>
        <w:pStyle w:val="PL"/>
      </w:pPr>
      <w:r>
        <w:t xml:space="preserve">            attributes:</w:t>
      </w:r>
    </w:p>
    <w:p w14:paraId="6868CB31" w14:textId="77777777" w:rsidR="00566FA2" w:rsidRDefault="00566FA2" w:rsidP="00566FA2">
      <w:pPr>
        <w:pStyle w:val="PL"/>
      </w:pPr>
      <w:r>
        <w:t xml:space="preserve">              allOf:</w:t>
      </w:r>
    </w:p>
    <w:p w14:paraId="174812A9" w14:textId="77777777" w:rsidR="00566FA2" w:rsidRDefault="00566FA2" w:rsidP="00566FA2">
      <w:pPr>
        <w:pStyle w:val="PL"/>
      </w:pPr>
      <w:r>
        <w:t xml:space="preserve">                - $ref: 'TS28623_GenericNrm.yaml#/components/schemas/EP_RP-Attr'</w:t>
      </w:r>
    </w:p>
    <w:p w14:paraId="43009A89" w14:textId="77777777" w:rsidR="00566FA2" w:rsidRDefault="00566FA2" w:rsidP="00566FA2">
      <w:pPr>
        <w:pStyle w:val="PL"/>
      </w:pPr>
      <w:r>
        <w:t xml:space="preserve">                - type: object</w:t>
      </w:r>
    </w:p>
    <w:p w14:paraId="09355C01" w14:textId="77777777" w:rsidR="00566FA2" w:rsidRDefault="00566FA2" w:rsidP="00566FA2">
      <w:pPr>
        <w:pStyle w:val="PL"/>
      </w:pPr>
      <w:r>
        <w:t xml:space="preserve">                  properties:</w:t>
      </w:r>
    </w:p>
    <w:p w14:paraId="5F174ADC" w14:textId="77777777" w:rsidR="00566FA2" w:rsidRDefault="00566FA2" w:rsidP="00566FA2">
      <w:pPr>
        <w:pStyle w:val="PL"/>
      </w:pPr>
      <w:r>
        <w:t xml:space="preserve">                    localAddress:</w:t>
      </w:r>
    </w:p>
    <w:p w14:paraId="1B9FB21D" w14:textId="77777777" w:rsidR="00566FA2" w:rsidRDefault="00566FA2" w:rsidP="00566FA2">
      <w:pPr>
        <w:pStyle w:val="PL"/>
      </w:pPr>
      <w:r>
        <w:t xml:space="preserve">                      $ref: 'TS28541_NrNrm.yaml#/components/schemas/LocalAddress'</w:t>
      </w:r>
    </w:p>
    <w:p w14:paraId="5880D45B" w14:textId="77777777" w:rsidR="00566FA2" w:rsidRDefault="00566FA2" w:rsidP="00566FA2">
      <w:pPr>
        <w:pStyle w:val="PL"/>
      </w:pPr>
      <w:r>
        <w:t xml:space="preserve">                    remoteAddress:</w:t>
      </w:r>
    </w:p>
    <w:p w14:paraId="615F8E62" w14:textId="77777777" w:rsidR="00566FA2" w:rsidRDefault="00566FA2" w:rsidP="00566FA2">
      <w:pPr>
        <w:pStyle w:val="PL"/>
      </w:pPr>
      <w:r>
        <w:t xml:space="preserve">                      $ref: 'TS28541_NrNrm.yaml#/components/schemas/RemoteAddress'</w:t>
      </w:r>
    </w:p>
    <w:p w14:paraId="29E631F3" w14:textId="77777777" w:rsidR="00566FA2" w:rsidRDefault="00566FA2" w:rsidP="00566FA2">
      <w:pPr>
        <w:pStyle w:val="PL"/>
      </w:pPr>
      <w:r>
        <w:t xml:space="preserve">    EP_N14-Single:</w:t>
      </w:r>
    </w:p>
    <w:p w14:paraId="7F1703C7" w14:textId="77777777" w:rsidR="00566FA2" w:rsidRDefault="00566FA2" w:rsidP="00566FA2">
      <w:pPr>
        <w:pStyle w:val="PL"/>
      </w:pPr>
      <w:r>
        <w:t xml:space="preserve">      allOf:</w:t>
      </w:r>
    </w:p>
    <w:p w14:paraId="30F8D497" w14:textId="77777777" w:rsidR="00566FA2" w:rsidRDefault="00566FA2" w:rsidP="00566FA2">
      <w:pPr>
        <w:pStyle w:val="PL"/>
      </w:pPr>
      <w:r>
        <w:t xml:space="preserve">        - $ref: 'TS28623_GenericNrm.yaml#/components/schemas/Top'</w:t>
      </w:r>
    </w:p>
    <w:p w14:paraId="550082E4" w14:textId="77777777" w:rsidR="00566FA2" w:rsidRDefault="00566FA2" w:rsidP="00566FA2">
      <w:pPr>
        <w:pStyle w:val="PL"/>
      </w:pPr>
      <w:r>
        <w:t xml:space="preserve">        - type: object</w:t>
      </w:r>
    </w:p>
    <w:p w14:paraId="0FAA3D19" w14:textId="77777777" w:rsidR="00566FA2" w:rsidRDefault="00566FA2" w:rsidP="00566FA2">
      <w:pPr>
        <w:pStyle w:val="PL"/>
      </w:pPr>
      <w:r>
        <w:t xml:space="preserve">          properties:</w:t>
      </w:r>
    </w:p>
    <w:p w14:paraId="10F69A83" w14:textId="77777777" w:rsidR="00566FA2" w:rsidRDefault="00566FA2" w:rsidP="00566FA2">
      <w:pPr>
        <w:pStyle w:val="PL"/>
      </w:pPr>
      <w:r>
        <w:t xml:space="preserve">            attributes:</w:t>
      </w:r>
    </w:p>
    <w:p w14:paraId="5F92506E" w14:textId="77777777" w:rsidR="00566FA2" w:rsidRDefault="00566FA2" w:rsidP="00566FA2">
      <w:pPr>
        <w:pStyle w:val="PL"/>
      </w:pPr>
      <w:r>
        <w:t xml:space="preserve">              allOf:</w:t>
      </w:r>
    </w:p>
    <w:p w14:paraId="0B2478AF" w14:textId="77777777" w:rsidR="00566FA2" w:rsidRDefault="00566FA2" w:rsidP="00566FA2">
      <w:pPr>
        <w:pStyle w:val="PL"/>
      </w:pPr>
      <w:r>
        <w:t xml:space="preserve">                - $ref: 'TS28623_GenericNrm.yaml#/components/schemas/EP_RP-Attr'</w:t>
      </w:r>
    </w:p>
    <w:p w14:paraId="11369A8F" w14:textId="77777777" w:rsidR="00566FA2" w:rsidRDefault="00566FA2" w:rsidP="00566FA2">
      <w:pPr>
        <w:pStyle w:val="PL"/>
      </w:pPr>
      <w:r>
        <w:t xml:space="preserve">                - type: object</w:t>
      </w:r>
    </w:p>
    <w:p w14:paraId="76D41046" w14:textId="77777777" w:rsidR="00566FA2" w:rsidRDefault="00566FA2" w:rsidP="00566FA2">
      <w:pPr>
        <w:pStyle w:val="PL"/>
      </w:pPr>
      <w:r>
        <w:t xml:space="preserve">                  properties:</w:t>
      </w:r>
    </w:p>
    <w:p w14:paraId="408153B4" w14:textId="77777777" w:rsidR="00566FA2" w:rsidRDefault="00566FA2" w:rsidP="00566FA2">
      <w:pPr>
        <w:pStyle w:val="PL"/>
      </w:pPr>
      <w:r>
        <w:t xml:space="preserve">                    localAddress:</w:t>
      </w:r>
    </w:p>
    <w:p w14:paraId="3C74E70C" w14:textId="77777777" w:rsidR="00566FA2" w:rsidRDefault="00566FA2" w:rsidP="00566FA2">
      <w:pPr>
        <w:pStyle w:val="PL"/>
      </w:pPr>
      <w:r>
        <w:t xml:space="preserve">                      $ref: 'TS28541_NrNrm.yaml#/components/schemas/LocalAddress'</w:t>
      </w:r>
    </w:p>
    <w:p w14:paraId="6BD09C36" w14:textId="77777777" w:rsidR="00566FA2" w:rsidRDefault="00566FA2" w:rsidP="00566FA2">
      <w:pPr>
        <w:pStyle w:val="PL"/>
      </w:pPr>
      <w:r>
        <w:t xml:space="preserve">                    remoteAddress:</w:t>
      </w:r>
    </w:p>
    <w:p w14:paraId="3D05B030" w14:textId="77777777" w:rsidR="00566FA2" w:rsidRDefault="00566FA2" w:rsidP="00566FA2">
      <w:pPr>
        <w:pStyle w:val="PL"/>
      </w:pPr>
      <w:r>
        <w:t xml:space="preserve">                      $ref: 'TS28541_NrNrm.yaml#/components/schemas/RemoteAddress'</w:t>
      </w:r>
    </w:p>
    <w:p w14:paraId="1E4502EC" w14:textId="77777777" w:rsidR="00566FA2" w:rsidRDefault="00566FA2" w:rsidP="00566FA2">
      <w:pPr>
        <w:pStyle w:val="PL"/>
      </w:pPr>
      <w:r>
        <w:t xml:space="preserve">    EP_N15-Single:</w:t>
      </w:r>
    </w:p>
    <w:p w14:paraId="588DD746" w14:textId="77777777" w:rsidR="00566FA2" w:rsidRDefault="00566FA2" w:rsidP="00566FA2">
      <w:pPr>
        <w:pStyle w:val="PL"/>
      </w:pPr>
      <w:r>
        <w:t xml:space="preserve">      allOf:</w:t>
      </w:r>
    </w:p>
    <w:p w14:paraId="54887377" w14:textId="77777777" w:rsidR="00566FA2" w:rsidRDefault="00566FA2" w:rsidP="00566FA2">
      <w:pPr>
        <w:pStyle w:val="PL"/>
      </w:pPr>
      <w:r>
        <w:t xml:space="preserve">        - $ref: 'TS28623_GenericNrm.yaml#/components/schemas/Top'</w:t>
      </w:r>
    </w:p>
    <w:p w14:paraId="11C290AC" w14:textId="77777777" w:rsidR="00566FA2" w:rsidRDefault="00566FA2" w:rsidP="00566FA2">
      <w:pPr>
        <w:pStyle w:val="PL"/>
      </w:pPr>
      <w:r>
        <w:t xml:space="preserve">        - type: object</w:t>
      </w:r>
    </w:p>
    <w:p w14:paraId="7034D44C" w14:textId="77777777" w:rsidR="00566FA2" w:rsidRDefault="00566FA2" w:rsidP="00566FA2">
      <w:pPr>
        <w:pStyle w:val="PL"/>
      </w:pPr>
      <w:r>
        <w:t xml:space="preserve">          properties:</w:t>
      </w:r>
    </w:p>
    <w:p w14:paraId="35C16231" w14:textId="77777777" w:rsidR="00566FA2" w:rsidRDefault="00566FA2" w:rsidP="00566FA2">
      <w:pPr>
        <w:pStyle w:val="PL"/>
      </w:pPr>
      <w:r>
        <w:t xml:space="preserve">            attributes:</w:t>
      </w:r>
    </w:p>
    <w:p w14:paraId="56E0D1EF" w14:textId="77777777" w:rsidR="00566FA2" w:rsidRDefault="00566FA2" w:rsidP="00566FA2">
      <w:pPr>
        <w:pStyle w:val="PL"/>
      </w:pPr>
      <w:r>
        <w:t xml:space="preserve">              allOf:</w:t>
      </w:r>
    </w:p>
    <w:p w14:paraId="09E29964" w14:textId="77777777" w:rsidR="00566FA2" w:rsidRDefault="00566FA2" w:rsidP="00566FA2">
      <w:pPr>
        <w:pStyle w:val="PL"/>
      </w:pPr>
      <w:r>
        <w:t xml:space="preserve">                - $ref: 'TS28623_GenericNrm.yaml#/components/schemas/EP_RP-Attr'</w:t>
      </w:r>
    </w:p>
    <w:p w14:paraId="55234374" w14:textId="77777777" w:rsidR="00566FA2" w:rsidRDefault="00566FA2" w:rsidP="00566FA2">
      <w:pPr>
        <w:pStyle w:val="PL"/>
      </w:pPr>
      <w:r>
        <w:t xml:space="preserve">                - type: object</w:t>
      </w:r>
    </w:p>
    <w:p w14:paraId="44DFA6D6" w14:textId="77777777" w:rsidR="00566FA2" w:rsidRDefault="00566FA2" w:rsidP="00566FA2">
      <w:pPr>
        <w:pStyle w:val="PL"/>
      </w:pPr>
      <w:r>
        <w:t xml:space="preserve">                  properties:</w:t>
      </w:r>
    </w:p>
    <w:p w14:paraId="53103695" w14:textId="77777777" w:rsidR="00566FA2" w:rsidRDefault="00566FA2" w:rsidP="00566FA2">
      <w:pPr>
        <w:pStyle w:val="PL"/>
      </w:pPr>
      <w:r>
        <w:t xml:space="preserve">                    localAddress:</w:t>
      </w:r>
    </w:p>
    <w:p w14:paraId="300ADFFA" w14:textId="77777777" w:rsidR="00566FA2" w:rsidRDefault="00566FA2" w:rsidP="00566FA2">
      <w:pPr>
        <w:pStyle w:val="PL"/>
      </w:pPr>
      <w:r>
        <w:t xml:space="preserve">                      $ref: 'TS28541_NrNrm.yaml#/components/schemas/LocalAddress'</w:t>
      </w:r>
    </w:p>
    <w:p w14:paraId="2C3F383D" w14:textId="77777777" w:rsidR="00566FA2" w:rsidRDefault="00566FA2" w:rsidP="00566FA2">
      <w:pPr>
        <w:pStyle w:val="PL"/>
      </w:pPr>
      <w:r>
        <w:t xml:space="preserve">                    remoteAddress:</w:t>
      </w:r>
    </w:p>
    <w:p w14:paraId="105D3B67" w14:textId="77777777" w:rsidR="00566FA2" w:rsidRDefault="00566FA2" w:rsidP="00566FA2">
      <w:pPr>
        <w:pStyle w:val="PL"/>
      </w:pPr>
      <w:r>
        <w:t xml:space="preserve">                      $ref: 'TS28541_NrNrm.yaml#/components/schemas/RemoteAddress'</w:t>
      </w:r>
    </w:p>
    <w:p w14:paraId="63BC9D95" w14:textId="77777777" w:rsidR="00566FA2" w:rsidRDefault="00566FA2" w:rsidP="00566FA2">
      <w:pPr>
        <w:pStyle w:val="PL"/>
      </w:pPr>
      <w:r>
        <w:t xml:space="preserve">    EP_N16-Single:</w:t>
      </w:r>
    </w:p>
    <w:p w14:paraId="55F63BB0" w14:textId="77777777" w:rsidR="00566FA2" w:rsidRDefault="00566FA2" w:rsidP="00566FA2">
      <w:pPr>
        <w:pStyle w:val="PL"/>
      </w:pPr>
      <w:r>
        <w:t xml:space="preserve">      allOf:</w:t>
      </w:r>
    </w:p>
    <w:p w14:paraId="625CB19E" w14:textId="77777777" w:rsidR="00566FA2" w:rsidRDefault="00566FA2" w:rsidP="00566FA2">
      <w:pPr>
        <w:pStyle w:val="PL"/>
      </w:pPr>
      <w:r>
        <w:t xml:space="preserve">        - $ref: 'TS28623_GenericNrm.yaml#/components/schemas/Top'</w:t>
      </w:r>
    </w:p>
    <w:p w14:paraId="1916DCB5" w14:textId="77777777" w:rsidR="00566FA2" w:rsidRDefault="00566FA2" w:rsidP="00566FA2">
      <w:pPr>
        <w:pStyle w:val="PL"/>
      </w:pPr>
      <w:r>
        <w:t xml:space="preserve">        - type: object</w:t>
      </w:r>
    </w:p>
    <w:p w14:paraId="1D1DCB38" w14:textId="77777777" w:rsidR="00566FA2" w:rsidRDefault="00566FA2" w:rsidP="00566FA2">
      <w:pPr>
        <w:pStyle w:val="PL"/>
      </w:pPr>
      <w:r>
        <w:t xml:space="preserve">          properties:</w:t>
      </w:r>
    </w:p>
    <w:p w14:paraId="1B09F76A" w14:textId="77777777" w:rsidR="00566FA2" w:rsidRDefault="00566FA2" w:rsidP="00566FA2">
      <w:pPr>
        <w:pStyle w:val="PL"/>
      </w:pPr>
      <w:r>
        <w:t xml:space="preserve">            attributes:</w:t>
      </w:r>
    </w:p>
    <w:p w14:paraId="68656FB4" w14:textId="77777777" w:rsidR="00566FA2" w:rsidRDefault="00566FA2" w:rsidP="00566FA2">
      <w:pPr>
        <w:pStyle w:val="PL"/>
      </w:pPr>
      <w:r>
        <w:t xml:space="preserve">              allOf:</w:t>
      </w:r>
    </w:p>
    <w:p w14:paraId="167B3033" w14:textId="77777777" w:rsidR="00566FA2" w:rsidRDefault="00566FA2" w:rsidP="00566FA2">
      <w:pPr>
        <w:pStyle w:val="PL"/>
      </w:pPr>
      <w:r>
        <w:t xml:space="preserve">                - $ref: 'TS28623_GenericNrm.yaml#/components/schemas/EP_RP-Attr'</w:t>
      </w:r>
    </w:p>
    <w:p w14:paraId="0EF4C5E9" w14:textId="77777777" w:rsidR="00566FA2" w:rsidRDefault="00566FA2" w:rsidP="00566FA2">
      <w:pPr>
        <w:pStyle w:val="PL"/>
      </w:pPr>
      <w:r>
        <w:t xml:space="preserve">                - type: object</w:t>
      </w:r>
    </w:p>
    <w:p w14:paraId="5F5923A8" w14:textId="77777777" w:rsidR="00566FA2" w:rsidRDefault="00566FA2" w:rsidP="00566FA2">
      <w:pPr>
        <w:pStyle w:val="PL"/>
      </w:pPr>
      <w:r>
        <w:t xml:space="preserve">                  properties:</w:t>
      </w:r>
    </w:p>
    <w:p w14:paraId="79B9BDB8" w14:textId="77777777" w:rsidR="00566FA2" w:rsidRDefault="00566FA2" w:rsidP="00566FA2">
      <w:pPr>
        <w:pStyle w:val="PL"/>
      </w:pPr>
      <w:r>
        <w:t xml:space="preserve">                    localAddress:</w:t>
      </w:r>
    </w:p>
    <w:p w14:paraId="65B025F1" w14:textId="77777777" w:rsidR="00566FA2" w:rsidRDefault="00566FA2" w:rsidP="00566FA2">
      <w:pPr>
        <w:pStyle w:val="PL"/>
      </w:pPr>
      <w:r>
        <w:t xml:space="preserve">                      $ref: 'TS28541_NrNrm.yaml#/components/schemas/LocalAddress'</w:t>
      </w:r>
    </w:p>
    <w:p w14:paraId="31AC702F" w14:textId="77777777" w:rsidR="00566FA2" w:rsidRDefault="00566FA2" w:rsidP="00566FA2">
      <w:pPr>
        <w:pStyle w:val="PL"/>
      </w:pPr>
      <w:r>
        <w:t xml:space="preserve">                    remoteAddress:</w:t>
      </w:r>
    </w:p>
    <w:p w14:paraId="3F58888D" w14:textId="77777777" w:rsidR="00566FA2" w:rsidRDefault="00566FA2" w:rsidP="00566FA2">
      <w:pPr>
        <w:pStyle w:val="PL"/>
      </w:pPr>
      <w:r>
        <w:t xml:space="preserve">                      $ref: 'TS28541_NrNrm.yaml#/components/schemas/RemoteAddress'</w:t>
      </w:r>
    </w:p>
    <w:p w14:paraId="427B5C05" w14:textId="77777777" w:rsidR="00566FA2" w:rsidRDefault="00566FA2" w:rsidP="00566FA2">
      <w:pPr>
        <w:pStyle w:val="PL"/>
      </w:pPr>
      <w:r>
        <w:t xml:space="preserve">    EP_N17-Single:</w:t>
      </w:r>
    </w:p>
    <w:p w14:paraId="1185FAA5" w14:textId="77777777" w:rsidR="00566FA2" w:rsidRDefault="00566FA2" w:rsidP="00566FA2">
      <w:pPr>
        <w:pStyle w:val="PL"/>
      </w:pPr>
      <w:r>
        <w:t xml:space="preserve">      allOf:</w:t>
      </w:r>
    </w:p>
    <w:p w14:paraId="5BED42B6" w14:textId="77777777" w:rsidR="00566FA2" w:rsidRDefault="00566FA2" w:rsidP="00566FA2">
      <w:pPr>
        <w:pStyle w:val="PL"/>
      </w:pPr>
      <w:r>
        <w:t xml:space="preserve">        - $ref: 'TS28623_GenericNrm.yaml#/components/schemas/Top'</w:t>
      </w:r>
    </w:p>
    <w:p w14:paraId="382537DA" w14:textId="77777777" w:rsidR="00566FA2" w:rsidRDefault="00566FA2" w:rsidP="00566FA2">
      <w:pPr>
        <w:pStyle w:val="PL"/>
      </w:pPr>
      <w:r>
        <w:t xml:space="preserve">        - type: object</w:t>
      </w:r>
    </w:p>
    <w:p w14:paraId="06DC8A14" w14:textId="77777777" w:rsidR="00566FA2" w:rsidRDefault="00566FA2" w:rsidP="00566FA2">
      <w:pPr>
        <w:pStyle w:val="PL"/>
      </w:pPr>
      <w:r>
        <w:t xml:space="preserve">          properties:</w:t>
      </w:r>
    </w:p>
    <w:p w14:paraId="55A9D99C" w14:textId="77777777" w:rsidR="00566FA2" w:rsidRDefault="00566FA2" w:rsidP="00566FA2">
      <w:pPr>
        <w:pStyle w:val="PL"/>
      </w:pPr>
      <w:r>
        <w:t xml:space="preserve">            attributes:</w:t>
      </w:r>
    </w:p>
    <w:p w14:paraId="700E2649" w14:textId="77777777" w:rsidR="00566FA2" w:rsidRDefault="00566FA2" w:rsidP="00566FA2">
      <w:pPr>
        <w:pStyle w:val="PL"/>
      </w:pPr>
      <w:r>
        <w:t xml:space="preserve">              allOf:</w:t>
      </w:r>
    </w:p>
    <w:p w14:paraId="69DFBEF2" w14:textId="77777777" w:rsidR="00566FA2" w:rsidRDefault="00566FA2" w:rsidP="00566FA2">
      <w:pPr>
        <w:pStyle w:val="PL"/>
      </w:pPr>
      <w:r>
        <w:t xml:space="preserve">                - $ref: 'TS28623_GenericNrm.yaml#/components/schemas/EP_RP-Attr'</w:t>
      </w:r>
    </w:p>
    <w:p w14:paraId="47AD30A4" w14:textId="77777777" w:rsidR="00566FA2" w:rsidRDefault="00566FA2" w:rsidP="00566FA2">
      <w:pPr>
        <w:pStyle w:val="PL"/>
      </w:pPr>
      <w:r>
        <w:t xml:space="preserve">                - type: object</w:t>
      </w:r>
    </w:p>
    <w:p w14:paraId="5A2FDE8A" w14:textId="77777777" w:rsidR="00566FA2" w:rsidRDefault="00566FA2" w:rsidP="00566FA2">
      <w:pPr>
        <w:pStyle w:val="PL"/>
      </w:pPr>
      <w:r>
        <w:t xml:space="preserve">                  properties:</w:t>
      </w:r>
    </w:p>
    <w:p w14:paraId="7979419A" w14:textId="77777777" w:rsidR="00566FA2" w:rsidRDefault="00566FA2" w:rsidP="00566FA2">
      <w:pPr>
        <w:pStyle w:val="PL"/>
      </w:pPr>
      <w:r>
        <w:t xml:space="preserve">                    localAddress:</w:t>
      </w:r>
    </w:p>
    <w:p w14:paraId="3BD6993F" w14:textId="77777777" w:rsidR="00566FA2" w:rsidRDefault="00566FA2" w:rsidP="00566FA2">
      <w:pPr>
        <w:pStyle w:val="PL"/>
      </w:pPr>
      <w:r>
        <w:t xml:space="preserve">                      $ref: 'TS28541_NrNrm.yaml#/components/schemas/LocalAddress'</w:t>
      </w:r>
    </w:p>
    <w:p w14:paraId="32C1D9BC" w14:textId="77777777" w:rsidR="00566FA2" w:rsidRDefault="00566FA2" w:rsidP="00566FA2">
      <w:pPr>
        <w:pStyle w:val="PL"/>
      </w:pPr>
      <w:r>
        <w:t xml:space="preserve">                    remoteAddress:</w:t>
      </w:r>
    </w:p>
    <w:p w14:paraId="51CABE96" w14:textId="77777777" w:rsidR="00566FA2" w:rsidRDefault="00566FA2" w:rsidP="00566FA2">
      <w:pPr>
        <w:pStyle w:val="PL"/>
      </w:pPr>
      <w:r>
        <w:t xml:space="preserve">                      $ref: 'TS28541_NrNrm.yaml#/components/schemas/RemoteAddress'</w:t>
      </w:r>
    </w:p>
    <w:p w14:paraId="69FE70A8" w14:textId="77777777" w:rsidR="00566FA2" w:rsidRDefault="00566FA2" w:rsidP="00566FA2">
      <w:pPr>
        <w:pStyle w:val="PL"/>
      </w:pPr>
    </w:p>
    <w:p w14:paraId="6134DA03" w14:textId="77777777" w:rsidR="00566FA2" w:rsidRDefault="00566FA2" w:rsidP="00566FA2">
      <w:pPr>
        <w:pStyle w:val="PL"/>
      </w:pPr>
      <w:r>
        <w:t xml:space="preserve">    EP_N20-Single:</w:t>
      </w:r>
    </w:p>
    <w:p w14:paraId="439C7E08" w14:textId="77777777" w:rsidR="00566FA2" w:rsidRDefault="00566FA2" w:rsidP="00566FA2">
      <w:pPr>
        <w:pStyle w:val="PL"/>
      </w:pPr>
      <w:r>
        <w:t xml:space="preserve">      allOf:</w:t>
      </w:r>
    </w:p>
    <w:p w14:paraId="659BC3AF" w14:textId="77777777" w:rsidR="00566FA2" w:rsidRDefault="00566FA2" w:rsidP="00566FA2">
      <w:pPr>
        <w:pStyle w:val="PL"/>
      </w:pPr>
      <w:r>
        <w:t xml:space="preserve">        - $ref: 'TS28623_GenericNrm.yaml#/components/schemas/Top'</w:t>
      </w:r>
    </w:p>
    <w:p w14:paraId="23AEF50E" w14:textId="77777777" w:rsidR="00566FA2" w:rsidRDefault="00566FA2" w:rsidP="00566FA2">
      <w:pPr>
        <w:pStyle w:val="PL"/>
      </w:pPr>
      <w:r>
        <w:t xml:space="preserve">        - type: object</w:t>
      </w:r>
    </w:p>
    <w:p w14:paraId="09FBE3D2" w14:textId="77777777" w:rsidR="00566FA2" w:rsidRDefault="00566FA2" w:rsidP="00566FA2">
      <w:pPr>
        <w:pStyle w:val="PL"/>
      </w:pPr>
      <w:r>
        <w:t xml:space="preserve">          properties:</w:t>
      </w:r>
    </w:p>
    <w:p w14:paraId="1F5F9894" w14:textId="77777777" w:rsidR="00566FA2" w:rsidRDefault="00566FA2" w:rsidP="00566FA2">
      <w:pPr>
        <w:pStyle w:val="PL"/>
      </w:pPr>
      <w:r>
        <w:t xml:space="preserve">            attributes:</w:t>
      </w:r>
    </w:p>
    <w:p w14:paraId="316D1C77" w14:textId="77777777" w:rsidR="00566FA2" w:rsidRDefault="00566FA2" w:rsidP="00566FA2">
      <w:pPr>
        <w:pStyle w:val="PL"/>
      </w:pPr>
      <w:r>
        <w:t xml:space="preserve">              allOf:</w:t>
      </w:r>
    </w:p>
    <w:p w14:paraId="41E9CBA2" w14:textId="77777777" w:rsidR="00566FA2" w:rsidRDefault="00566FA2" w:rsidP="00566FA2">
      <w:pPr>
        <w:pStyle w:val="PL"/>
      </w:pPr>
      <w:r>
        <w:t xml:space="preserve">                - $ref: 'TS28623_GenericNrm.yaml#/components/schemas/EP_RP-Attr'</w:t>
      </w:r>
    </w:p>
    <w:p w14:paraId="4135EDDA" w14:textId="77777777" w:rsidR="00566FA2" w:rsidRDefault="00566FA2" w:rsidP="00566FA2">
      <w:pPr>
        <w:pStyle w:val="PL"/>
      </w:pPr>
      <w:r>
        <w:t xml:space="preserve">                - type: object</w:t>
      </w:r>
    </w:p>
    <w:p w14:paraId="4CF2A288" w14:textId="77777777" w:rsidR="00566FA2" w:rsidRDefault="00566FA2" w:rsidP="00566FA2">
      <w:pPr>
        <w:pStyle w:val="PL"/>
      </w:pPr>
      <w:r>
        <w:t xml:space="preserve">                  properties:</w:t>
      </w:r>
    </w:p>
    <w:p w14:paraId="1352092F" w14:textId="77777777" w:rsidR="00566FA2" w:rsidRDefault="00566FA2" w:rsidP="00566FA2">
      <w:pPr>
        <w:pStyle w:val="PL"/>
      </w:pPr>
      <w:r>
        <w:lastRenderedPageBreak/>
        <w:t xml:space="preserve">                    localAddress:</w:t>
      </w:r>
    </w:p>
    <w:p w14:paraId="4D371861" w14:textId="77777777" w:rsidR="00566FA2" w:rsidRDefault="00566FA2" w:rsidP="00566FA2">
      <w:pPr>
        <w:pStyle w:val="PL"/>
      </w:pPr>
      <w:r>
        <w:t xml:space="preserve">                      $ref: 'TS28541_NrNrm.yaml#/components/schemas/LocalAddress'</w:t>
      </w:r>
    </w:p>
    <w:p w14:paraId="55AF25F1" w14:textId="77777777" w:rsidR="00566FA2" w:rsidRDefault="00566FA2" w:rsidP="00566FA2">
      <w:pPr>
        <w:pStyle w:val="PL"/>
      </w:pPr>
      <w:r>
        <w:t xml:space="preserve">                    remoteAddress:</w:t>
      </w:r>
    </w:p>
    <w:p w14:paraId="3B4F6D30" w14:textId="77777777" w:rsidR="00566FA2" w:rsidRDefault="00566FA2" w:rsidP="00566FA2">
      <w:pPr>
        <w:pStyle w:val="PL"/>
      </w:pPr>
      <w:r>
        <w:t xml:space="preserve">                      $ref: 'TS28541_NrNrm.yaml#/components/schemas/RemoteAddress'</w:t>
      </w:r>
    </w:p>
    <w:p w14:paraId="711C8DB8" w14:textId="77777777" w:rsidR="00566FA2" w:rsidRDefault="00566FA2" w:rsidP="00566FA2">
      <w:pPr>
        <w:pStyle w:val="PL"/>
      </w:pPr>
    </w:p>
    <w:p w14:paraId="6F75D064" w14:textId="77777777" w:rsidR="00566FA2" w:rsidRDefault="00566FA2" w:rsidP="00566FA2">
      <w:pPr>
        <w:pStyle w:val="PL"/>
      </w:pPr>
      <w:r>
        <w:t xml:space="preserve">    EP_N21-Single:</w:t>
      </w:r>
    </w:p>
    <w:p w14:paraId="15C8729C" w14:textId="77777777" w:rsidR="00566FA2" w:rsidRDefault="00566FA2" w:rsidP="00566FA2">
      <w:pPr>
        <w:pStyle w:val="PL"/>
      </w:pPr>
      <w:r>
        <w:t xml:space="preserve">      allOf:</w:t>
      </w:r>
    </w:p>
    <w:p w14:paraId="45E17BE6" w14:textId="77777777" w:rsidR="00566FA2" w:rsidRDefault="00566FA2" w:rsidP="00566FA2">
      <w:pPr>
        <w:pStyle w:val="PL"/>
      </w:pPr>
      <w:r>
        <w:t xml:space="preserve">        - $ref: 'TS28623_GenericNrm.yaml#/components/schemas/Top'</w:t>
      </w:r>
    </w:p>
    <w:p w14:paraId="765B0D5A" w14:textId="77777777" w:rsidR="00566FA2" w:rsidRDefault="00566FA2" w:rsidP="00566FA2">
      <w:pPr>
        <w:pStyle w:val="PL"/>
      </w:pPr>
      <w:r>
        <w:t xml:space="preserve">        - type: object</w:t>
      </w:r>
    </w:p>
    <w:p w14:paraId="1E1C3DFE" w14:textId="77777777" w:rsidR="00566FA2" w:rsidRDefault="00566FA2" w:rsidP="00566FA2">
      <w:pPr>
        <w:pStyle w:val="PL"/>
      </w:pPr>
      <w:r>
        <w:t xml:space="preserve">          properties:</w:t>
      </w:r>
    </w:p>
    <w:p w14:paraId="3C82FC56" w14:textId="77777777" w:rsidR="00566FA2" w:rsidRDefault="00566FA2" w:rsidP="00566FA2">
      <w:pPr>
        <w:pStyle w:val="PL"/>
      </w:pPr>
      <w:r>
        <w:t xml:space="preserve">            attributes:</w:t>
      </w:r>
    </w:p>
    <w:p w14:paraId="08173887" w14:textId="77777777" w:rsidR="00566FA2" w:rsidRDefault="00566FA2" w:rsidP="00566FA2">
      <w:pPr>
        <w:pStyle w:val="PL"/>
      </w:pPr>
      <w:r>
        <w:t xml:space="preserve">              allOf:</w:t>
      </w:r>
    </w:p>
    <w:p w14:paraId="7DE038E1" w14:textId="77777777" w:rsidR="00566FA2" w:rsidRDefault="00566FA2" w:rsidP="00566FA2">
      <w:pPr>
        <w:pStyle w:val="PL"/>
      </w:pPr>
      <w:r>
        <w:t xml:space="preserve">                - $ref: 'TS28623_GenericNrm.yaml#/components/schemas/EP_RP-Attr'</w:t>
      </w:r>
    </w:p>
    <w:p w14:paraId="1DF30587" w14:textId="77777777" w:rsidR="00566FA2" w:rsidRDefault="00566FA2" w:rsidP="00566FA2">
      <w:pPr>
        <w:pStyle w:val="PL"/>
      </w:pPr>
      <w:r>
        <w:t xml:space="preserve">                - type: object</w:t>
      </w:r>
    </w:p>
    <w:p w14:paraId="0F27D434" w14:textId="77777777" w:rsidR="00566FA2" w:rsidRDefault="00566FA2" w:rsidP="00566FA2">
      <w:pPr>
        <w:pStyle w:val="PL"/>
      </w:pPr>
      <w:r>
        <w:t xml:space="preserve">                  properties:</w:t>
      </w:r>
    </w:p>
    <w:p w14:paraId="06047F4C" w14:textId="77777777" w:rsidR="00566FA2" w:rsidRDefault="00566FA2" w:rsidP="00566FA2">
      <w:pPr>
        <w:pStyle w:val="PL"/>
      </w:pPr>
      <w:r>
        <w:t xml:space="preserve">                    localAddress:</w:t>
      </w:r>
    </w:p>
    <w:p w14:paraId="7594471F" w14:textId="77777777" w:rsidR="00566FA2" w:rsidRDefault="00566FA2" w:rsidP="00566FA2">
      <w:pPr>
        <w:pStyle w:val="PL"/>
      </w:pPr>
      <w:r>
        <w:t xml:space="preserve">                      $ref: 'TS28541_NrNrm.yaml#/components/schemas/LocalAddress'</w:t>
      </w:r>
    </w:p>
    <w:p w14:paraId="54795929" w14:textId="77777777" w:rsidR="00566FA2" w:rsidRDefault="00566FA2" w:rsidP="00566FA2">
      <w:pPr>
        <w:pStyle w:val="PL"/>
      </w:pPr>
      <w:r>
        <w:t xml:space="preserve">                    remoteAddress:</w:t>
      </w:r>
    </w:p>
    <w:p w14:paraId="4E5E5F1F" w14:textId="77777777" w:rsidR="00566FA2" w:rsidRDefault="00566FA2" w:rsidP="00566FA2">
      <w:pPr>
        <w:pStyle w:val="PL"/>
      </w:pPr>
      <w:r>
        <w:t xml:space="preserve">                      $ref: 'TS28541_NrNrm.yaml#/components/schemas/RemoteAddress'</w:t>
      </w:r>
    </w:p>
    <w:p w14:paraId="15741150" w14:textId="77777777" w:rsidR="00566FA2" w:rsidRDefault="00566FA2" w:rsidP="00566FA2">
      <w:pPr>
        <w:pStyle w:val="PL"/>
      </w:pPr>
      <w:r>
        <w:t xml:space="preserve">    EP_N22-Single:</w:t>
      </w:r>
    </w:p>
    <w:p w14:paraId="20C8F6DE" w14:textId="77777777" w:rsidR="00566FA2" w:rsidRDefault="00566FA2" w:rsidP="00566FA2">
      <w:pPr>
        <w:pStyle w:val="PL"/>
      </w:pPr>
      <w:r>
        <w:t xml:space="preserve">      allOf:</w:t>
      </w:r>
    </w:p>
    <w:p w14:paraId="58B35D17" w14:textId="77777777" w:rsidR="00566FA2" w:rsidRDefault="00566FA2" w:rsidP="00566FA2">
      <w:pPr>
        <w:pStyle w:val="PL"/>
      </w:pPr>
      <w:r>
        <w:t xml:space="preserve">        - $ref: 'TS28623_GenericNrm.yaml#/components/schemas/Top'</w:t>
      </w:r>
    </w:p>
    <w:p w14:paraId="74072F44" w14:textId="77777777" w:rsidR="00566FA2" w:rsidRDefault="00566FA2" w:rsidP="00566FA2">
      <w:pPr>
        <w:pStyle w:val="PL"/>
      </w:pPr>
      <w:r>
        <w:t xml:space="preserve">        - type: object</w:t>
      </w:r>
    </w:p>
    <w:p w14:paraId="52AD43D4" w14:textId="77777777" w:rsidR="00566FA2" w:rsidRDefault="00566FA2" w:rsidP="00566FA2">
      <w:pPr>
        <w:pStyle w:val="PL"/>
      </w:pPr>
      <w:r>
        <w:t xml:space="preserve">          properties:</w:t>
      </w:r>
    </w:p>
    <w:p w14:paraId="5C100D3B" w14:textId="77777777" w:rsidR="00566FA2" w:rsidRDefault="00566FA2" w:rsidP="00566FA2">
      <w:pPr>
        <w:pStyle w:val="PL"/>
      </w:pPr>
      <w:r>
        <w:t xml:space="preserve">            attributes:</w:t>
      </w:r>
    </w:p>
    <w:p w14:paraId="6ED87BE1" w14:textId="77777777" w:rsidR="00566FA2" w:rsidRDefault="00566FA2" w:rsidP="00566FA2">
      <w:pPr>
        <w:pStyle w:val="PL"/>
      </w:pPr>
      <w:r>
        <w:t xml:space="preserve">              allOf:</w:t>
      </w:r>
    </w:p>
    <w:p w14:paraId="021552B7" w14:textId="77777777" w:rsidR="00566FA2" w:rsidRDefault="00566FA2" w:rsidP="00566FA2">
      <w:pPr>
        <w:pStyle w:val="PL"/>
      </w:pPr>
      <w:r>
        <w:t xml:space="preserve">                - $ref: 'TS28623_GenericNrm.yaml#/components/schemas/EP_RP-Attr'</w:t>
      </w:r>
    </w:p>
    <w:p w14:paraId="0712E038" w14:textId="77777777" w:rsidR="00566FA2" w:rsidRDefault="00566FA2" w:rsidP="00566FA2">
      <w:pPr>
        <w:pStyle w:val="PL"/>
      </w:pPr>
      <w:r>
        <w:t xml:space="preserve">                - type: object</w:t>
      </w:r>
    </w:p>
    <w:p w14:paraId="7A307E7D" w14:textId="77777777" w:rsidR="00566FA2" w:rsidRDefault="00566FA2" w:rsidP="00566FA2">
      <w:pPr>
        <w:pStyle w:val="PL"/>
      </w:pPr>
      <w:r>
        <w:t xml:space="preserve">                  properties:</w:t>
      </w:r>
    </w:p>
    <w:p w14:paraId="31717072" w14:textId="77777777" w:rsidR="00566FA2" w:rsidRDefault="00566FA2" w:rsidP="00566FA2">
      <w:pPr>
        <w:pStyle w:val="PL"/>
      </w:pPr>
      <w:r>
        <w:t xml:space="preserve">                    localAddress:</w:t>
      </w:r>
    </w:p>
    <w:p w14:paraId="67F39775" w14:textId="77777777" w:rsidR="00566FA2" w:rsidRDefault="00566FA2" w:rsidP="00566FA2">
      <w:pPr>
        <w:pStyle w:val="PL"/>
      </w:pPr>
      <w:r>
        <w:t xml:space="preserve">                      $ref: 'TS28541_NrNrm.yaml#/components/schemas/LocalAddress'</w:t>
      </w:r>
    </w:p>
    <w:p w14:paraId="07065FBD" w14:textId="77777777" w:rsidR="00566FA2" w:rsidRDefault="00566FA2" w:rsidP="00566FA2">
      <w:pPr>
        <w:pStyle w:val="PL"/>
      </w:pPr>
      <w:r>
        <w:t xml:space="preserve">                    remoteAddress:</w:t>
      </w:r>
    </w:p>
    <w:p w14:paraId="1A938F48" w14:textId="77777777" w:rsidR="00566FA2" w:rsidRDefault="00566FA2" w:rsidP="00566FA2">
      <w:pPr>
        <w:pStyle w:val="PL"/>
      </w:pPr>
      <w:r>
        <w:t xml:space="preserve">                      $ref: 'TS28541_NrNrm.yaml#/components/schemas/RemoteAddress'</w:t>
      </w:r>
    </w:p>
    <w:p w14:paraId="29EC8AC9" w14:textId="77777777" w:rsidR="00566FA2" w:rsidRDefault="00566FA2" w:rsidP="00566FA2">
      <w:pPr>
        <w:pStyle w:val="PL"/>
      </w:pPr>
    </w:p>
    <w:p w14:paraId="7294FB63" w14:textId="77777777" w:rsidR="00566FA2" w:rsidRDefault="00566FA2" w:rsidP="00566FA2">
      <w:pPr>
        <w:pStyle w:val="PL"/>
      </w:pPr>
      <w:r>
        <w:t xml:space="preserve">    EP_N26-Single:</w:t>
      </w:r>
    </w:p>
    <w:p w14:paraId="587CF1E9" w14:textId="77777777" w:rsidR="00566FA2" w:rsidRDefault="00566FA2" w:rsidP="00566FA2">
      <w:pPr>
        <w:pStyle w:val="PL"/>
      </w:pPr>
      <w:r>
        <w:t xml:space="preserve">      allOf:</w:t>
      </w:r>
    </w:p>
    <w:p w14:paraId="4C5955AE" w14:textId="77777777" w:rsidR="00566FA2" w:rsidRDefault="00566FA2" w:rsidP="00566FA2">
      <w:pPr>
        <w:pStyle w:val="PL"/>
      </w:pPr>
      <w:r>
        <w:t xml:space="preserve">        - $ref: 'TS28623_GenericNrm.yaml#/components/schemas/Top'</w:t>
      </w:r>
    </w:p>
    <w:p w14:paraId="1A38CC7B" w14:textId="77777777" w:rsidR="00566FA2" w:rsidRDefault="00566FA2" w:rsidP="00566FA2">
      <w:pPr>
        <w:pStyle w:val="PL"/>
      </w:pPr>
      <w:r>
        <w:t xml:space="preserve">        - type: object</w:t>
      </w:r>
    </w:p>
    <w:p w14:paraId="10093D1D" w14:textId="77777777" w:rsidR="00566FA2" w:rsidRDefault="00566FA2" w:rsidP="00566FA2">
      <w:pPr>
        <w:pStyle w:val="PL"/>
      </w:pPr>
      <w:r>
        <w:t xml:space="preserve">          properties:</w:t>
      </w:r>
    </w:p>
    <w:p w14:paraId="4D7A3E60" w14:textId="77777777" w:rsidR="00566FA2" w:rsidRDefault="00566FA2" w:rsidP="00566FA2">
      <w:pPr>
        <w:pStyle w:val="PL"/>
      </w:pPr>
      <w:r>
        <w:t xml:space="preserve">            attributes:</w:t>
      </w:r>
    </w:p>
    <w:p w14:paraId="65B7D598" w14:textId="77777777" w:rsidR="00566FA2" w:rsidRDefault="00566FA2" w:rsidP="00566FA2">
      <w:pPr>
        <w:pStyle w:val="PL"/>
      </w:pPr>
      <w:r>
        <w:t xml:space="preserve">              allOf:</w:t>
      </w:r>
    </w:p>
    <w:p w14:paraId="588A1790" w14:textId="77777777" w:rsidR="00566FA2" w:rsidRDefault="00566FA2" w:rsidP="00566FA2">
      <w:pPr>
        <w:pStyle w:val="PL"/>
      </w:pPr>
      <w:r>
        <w:t xml:space="preserve">                - $ref: 'TS28623_GenericNrm.yaml#/components/schemas/EP_RP-Attr'</w:t>
      </w:r>
    </w:p>
    <w:p w14:paraId="44B6C601" w14:textId="77777777" w:rsidR="00566FA2" w:rsidRDefault="00566FA2" w:rsidP="00566FA2">
      <w:pPr>
        <w:pStyle w:val="PL"/>
      </w:pPr>
      <w:r>
        <w:t xml:space="preserve">                - type: object</w:t>
      </w:r>
    </w:p>
    <w:p w14:paraId="32D6F446" w14:textId="77777777" w:rsidR="00566FA2" w:rsidRDefault="00566FA2" w:rsidP="00566FA2">
      <w:pPr>
        <w:pStyle w:val="PL"/>
      </w:pPr>
      <w:r>
        <w:t xml:space="preserve">                  properties:</w:t>
      </w:r>
    </w:p>
    <w:p w14:paraId="7B65E815" w14:textId="77777777" w:rsidR="00566FA2" w:rsidRDefault="00566FA2" w:rsidP="00566FA2">
      <w:pPr>
        <w:pStyle w:val="PL"/>
      </w:pPr>
      <w:r>
        <w:t xml:space="preserve">                    localAddress:</w:t>
      </w:r>
    </w:p>
    <w:p w14:paraId="0F8578D9" w14:textId="77777777" w:rsidR="00566FA2" w:rsidRDefault="00566FA2" w:rsidP="00566FA2">
      <w:pPr>
        <w:pStyle w:val="PL"/>
      </w:pPr>
      <w:r>
        <w:t xml:space="preserve">                      $ref: 'TS28541_NrNrm.yaml#/components/schemas/LocalAddress'</w:t>
      </w:r>
    </w:p>
    <w:p w14:paraId="0E79E331" w14:textId="77777777" w:rsidR="00566FA2" w:rsidRDefault="00566FA2" w:rsidP="00566FA2">
      <w:pPr>
        <w:pStyle w:val="PL"/>
      </w:pPr>
      <w:r>
        <w:t xml:space="preserve">                    remoteAddress:</w:t>
      </w:r>
    </w:p>
    <w:p w14:paraId="750D97C7" w14:textId="77777777" w:rsidR="00566FA2" w:rsidRDefault="00566FA2" w:rsidP="00566FA2">
      <w:pPr>
        <w:pStyle w:val="PL"/>
      </w:pPr>
      <w:r>
        <w:t xml:space="preserve">                      $ref: 'TS28541_NrNrm.yaml#/components/schemas/RemoteAddress'</w:t>
      </w:r>
    </w:p>
    <w:p w14:paraId="2584AA5A" w14:textId="77777777" w:rsidR="00566FA2" w:rsidRDefault="00566FA2" w:rsidP="00566FA2">
      <w:pPr>
        <w:pStyle w:val="PL"/>
      </w:pPr>
      <w:r>
        <w:t xml:space="preserve">    EP_N27-Single:</w:t>
      </w:r>
    </w:p>
    <w:p w14:paraId="6D87F850" w14:textId="77777777" w:rsidR="00566FA2" w:rsidRDefault="00566FA2" w:rsidP="00566FA2">
      <w:pPr>
        <w:pStyle w:val="PL"/>
      </w:pPr>
      <w:r>
        <w:t xml:space="preserve">      allOf:</w:t>
      </w:r>
    </w:p>
    <w:p w14:paraId="144E090E" w14:textId="77777777" w:rsidR="00566FA2" w:rsidRDefault="00566FA2" w:rsidP="00566FA2">
      <w:pPr>
        <w:pStyle w:val="PL"/>
      </w:pPr>
      <w:r>
        <w:t xml:space="preserve">        - $ref: 'TS28623_GenericNrm.yaml#/components/schemas/Top'</w:t>
      </w:r>
    </w:p>
    <w:p w14:paraId="10BE1875" w14:textId="77777777" w:rsidR="00566FA2" w:rsidRDefault="00566FA2" w:rsidP="00566FA2">
      <w:pPr>
        <w:pStyle w:val="PL"/>
      </w:pPr>
      <w:r>
        <w:t xml:space="preserve">        - type: object</w:t>
      </w:r>
    </w:p>
    <w:p w14:paraId="67BD0716" w14:textId="77777777" w:rsidR="00566FA2" w:rsidRDefault="00566FA2" w:rsidP="00566FA2">
      <w:pPr>
        <w:pStyle w:val="PL"/>
      </w:pPr>
      <w:r>
        <w:t xml:space="preserve">          properties:</w:t>
      </w:r>
    </w:p>
    <w:p w14:paraId="59C5B4E0" w14:textId="77777777" w:rsidR="00566FA2" w:rsidRDefault="00566FA2" w:rsidP="00566FA2">
      <w:pPr>
        <w:pStyle w:val="PL"/>
      </w:pPr>
      <w:r>
        <w:t xml:space="preserve">            attributes:</w:t>
      </w:r>
    </w:p>
    <w:p w14:paraId="10B8E612" w14:textId="77777777" w:rsidR="00566FA2" w:rsidRDefault="00566FA2" w:rsidP="00566FA2">
      <w:pPr>
        <w:pStyle w:val="PL"/>
      </w:pPr>
      <w:r>
        <w:t xml:space="preserve">              allOf:</w:t>
      </w:r>
    </w:p>
    <w:p w14:paraId="205EFB36" w14:textId="77777777" w:rsidR="00566FA2" w:rsidRDefault="00566FA2" w:rsidP="00566FA2">
      <w:pPr>
        <w:pStyle w:val="PL"/>
      </w:pPr>
      <w:r>
        <w:t xml:space="preserve">                - $ref: 'TS28623_GenericNrm.yaml#/components/schemas/EP_RP-Attr'</w:t>
      </w:r>
    </w:p>
    <w:p w14:paraId="76D802B5" w14:textId="77777777" w:rsidR="00566FA2" w:rsidRDefault="00566FA2" w:rsidP="00566FA2">
      <w:pPr>
        <w:pStyle w:val="PL"/>
      </w:pPr>
      <w:r>
        <w:t xml:space="preserve">                - type: object</w:t>
      </w:r>
    </w:p>
    <w:p w14:paraId="57ECCD84" w14:textId="77777777" w:rsidR="00566FA2" w:rsidRDefault="00566FA2" w:rsidP="00566FA2">
      <w:pPr>
        <w:pStyle w:val="PL"/>
      </w:pPr>
      <w:r>
        <w:t xml:space="preserve">                  properties:</w:t>
      </w:r>
    </w:p>
    <w:p w14:paraId="32953338" w14:textId="77777777" w:rsidR="00566FA2" w:rsidRDefault="00566FA2" w:rsidP="00566FA2">
      <w:pPr>
        <w:pStyle w:val="PL"/>
      </w:pPr>
      <w:r>
        <w:t xml:space="preserve">                    localAddress:</w:t>
      </w:r>
    </w:p>
    <w:p w14:paraId="20DAC543" w14:textId="77777777" w:rsidR="00566FA2" w:rsidRDefault="00566FA2" w:rsidP="00566FA2">
      <w:pPr>
        <w:pStyle w:val="PL"/>
      </w:pPr>
      <w:r>
        <w:t xml:space="preserve">                      $ref: 'TS28541_NrNrm.yaml#/components/schemas/LocalAddress'</w:t>
      </w:r>
    </w:p>
    <w:p w14:paraId="03CE4D9F" w14:textId="77777777" w:rsidR="00566FA2" w:rsidRDefault="00566FA2" w:rsidP="00566FA2">
      <w:pPr>
        <w:pStyle w:val="PL"/>
      </w:pPr>
      <w:r>
        <w:t xml:space="preserve">                    remoteAddress:</w:t>
      </w:r>
    </w:p>
    <w:p w14:paraId="1C847BAB" w14:textId="77777777" w:rsidR="00566FA2" w:rsidRDefault="00566FA2" w:rsidP="00566FA2">
      <w:pPr>
        <w:pStyle w:val="PL"/>
      </w:pPr>
      <w:r>
        <w:t xml:space="preserve">                      $ref: 'TS28541_NrNrm.yaml#/components/schemas/RemoteAddress'</w:t>
      </w:r>
    </w:p>
    <w:p w14:paraId="21891DB9" w14:textId="77777777" w:rsidR="00566FA2" w:rsidRDefault="00566FA2" w:rsidP="00566FA2">
      <w:pPr>
        <w:pStyle w:val="PL"/>
      </w:pPr>
    </w:p>
    <w:p w14:paraId="24460A71" w14:textId="77777777" w:rsidR="00566FA2" w:rsidRDefault="00566FA2" w:rsidP="00566FA2">
      <w:pPr>
        <w:pStyle w:val="PL"/>
      </w:pPr>
    </w:p>
    <w:p w14:paraId="2E0B486D" w14:textId="77777777" w:rsidR="00566FA2" w:rsidRDefault="00566FA2" w:rsidP="00566FA2">
      <w:pPr>
        <w:pStyle w:val="PL"/>
      </w:pPr>
      <w:r>
        <w:t xml:space="preserve">    EP_N31-Single:</w:t>
      </w:r>
    </w:p>
    <w:p w14:paraId="01E639FE" w14:textId="77777777" w:rsidR="00566FA2" w:rsidRDefault="00566FA2" w:rsidP="00566FA2">
      <w:pPr>
        <w:pStyle w:val="PL"/>
      </w:pPr>
      <w:r>
        <w:t xml:space="preserve">      allOf:</w:t>
      </w:r>
    </w:p>
    <w:p w14:paraId="784B882E" w14:textId="77777777" w:rsidR="00566FA2" w:rsidRDefault="00566FA2" w:rsidP="00566FA2">
      <w:pPr>
        <w:pStyle w:val="PL"/>
      </w:pPr>
      <w:r>
        <w:t xml:space="preserve">        - $ref: 'TS28623_GenericNrm.yaml#/components/schemas/Top'</w:t>
      </w:r>
    </w:p>
    <w:p w14:paraId="04B454C9" w14:textId="77777777" w:rsidR="00566FA2" w:rsidRDefault="00566FA2" w:rsidP="00566FA2">
      <w:pPr>
        <w:pStyle w:val="PL"/>
      </w:pPr>
      <w:r>
        <w:t xml:space="preserve">        - type: object</w:t>
      </w:r>
    </w:p>
    <w:p w14:paraId="1525682E" w14:textId="77777777" w:rsidR="00566FA2" w:rsidRDefault="00566FA2" w:rsidP="00566FA2">
      <w:pPr>
        <w:pStyle w:val="PL"/>
      </w:pPr>
      <w:r>
        <w:t xml:space="preserve">          properties:</w:t>
      </w:r>
    </w:p>
    <w:p w14:paraId="571A7949" w14:textId="77777777" w:rsidR="00566FA2" w:rsidRDefault="00566FA2" w:rsidP="00566FA2">
      <w:pPr>
        <w:pStyle w:val="PL"/>
      </w:pPr>
      <w:r>
        <w:t xml:space="preserve">            attributes:</w:t>
      </w:r>
    </w:p>
    <w:p w14:paraId="2DABD7C9" w14:textId="77777777" w:rsidR="00566FA2" w:rsidRDefault="00566FA2" w:rsidP="00566FA2">
      <w:pPr>
        <w:pStyle w:val="PL"/>
      </w:pPr>
      <w:r>
        <w:t xml:space="preserve">              allOf:</w:t>
      </w:r>
    </w:p>
    <w:p w14:paraId="348213EF" w14:textId="77777777" w:rsidR="00566FA2" w:rsidRDefault="00566FA2" w:rsidP="00566FA2">
      <w:pPr>
        <w:pStyle w:val="PL"/>
      </w:pPr>
      <w:r>
        <w:t xml:space="preserve">                - $ref: 'TS28623_GenericNrm.yaml#/components/schemas/EP_RP-Attr'</w:t>
      </w:r>
    </w:p>
    <w:p w14:paraId="7D439076" w14:textId="77777777" w:rsidR="00566FA2" w:rsidRDefault="00566FA2" w:rsidP="00566FA2">
      <w:pPr>
        <w:pStyle w:val="PL"/>
      </w:pPr>
      <w:r>
        <w:t xml:space="preserve">                - type: object</w:t>
      </w:r>
    </w:p>
    <w:p w14:paraId="2409FA80" w14:textId="77777777" w:rsidR="00566FA2" w:rsidRDefault="00566FA2" w:rsidP="00566FA2">
      <w:pPr>
        <w:pStyle w:val="PL"/>
      </w:pPr>
      <w:r>
        <w:t xml:space="preserve">                  properties:</w:t>
      </w:r>
    </w:p>
    <w:p w14:paraId="2DDBCF40" w14:textId="77777777" w:rsidR="00566FA2" w:rsidRDefault="00566FA2" w:rsidP="00566FA2">
      <w:pPr>
        <w:pStyle w:val="PL"/>
      </w:pPr>
      <w:r>
        <w:t xml:space="preserve">                    localAddress:</w:t>
      </w:r>
    </w:p>
    <w:p w14:paraId="64AAA06A" w14:textId="77777777" w:rsidR="00566FA2" w:rsidRDefault="00566FA2" w:rsidP="00566FA2">
      <w:pPr>
        <w:pStyle w:val="PL"/>
      </w:pPr>
      <w:r>
        <w:t xml:space="preserve">                      $ref: 'TS28541_NrNrm.yaml#/components/schemas/LocalAddress'</w:t>
      </w:r>
    </w:p>
    <w:p w14:paraId="00D8FE5E" w14:textId="77777777" w:rsidR="00566FA2" w:rsidRDefault="00566FA2" w:rsidP="00566FA2">
      <w:pPr>
        <w:pStyle w:val="PL"/>
      </w:pPr>
      <w:r>
        <w:t xml:space="preserve">                    remoteAddress:</w:t>
      </w:r>
    </w:p>
    <w:p w14:paraId="1FA3194B" w14:textId="77777777" w:rsidR="00566FA2" w:rsidRDefault="00566FA2" w:rsidP="00566FA2">
      <w:pPr>
        <w:pStyle w:val="PL"/>
      </w:pPr>
      <w:r>
        <w:t xml:space="preserve">                      $ref: 'TS28541_NrNrm.yaml#/components/schemas/RemoteAddress'</w:t>
      </w:r>
    </w:p>
    <w:p w14:paraId="4F0E0E1D" w14:textId="77777777" w:rsidR="00566FA2" w:rsidRDefault="00566FA2" w:rsidP="00566FA2">
      <w:pPr>
        <w:pStyle w:val="PL"/>
      </w:pPr>
      <w:r>
        <w:lastRenderedPageBreak/>
        <w:t xml:space="preserve">    EP_N32-Single:</w:t>
      </w:r>
    </w:p>
    <w:p w14:paraId="694058E5" w14:textId="77777777" w:rsidR="00566FA2" w:rsidRDefault="00566FA2" w:rsidP="00566FA2">
      <w:pPr>
        <w:pStyle w:val="PL"/>
      </w:pPr>
      <w:r>
        <w:t xml:space="preserve">      allOf:</w:t>
      </w:r>
    </w:p>
    <w:p w14:paraId="649F2FFE" w14:textId="77777777" w:rsidR="00566FA2" w:rsidRDefault="00566FA2" w:rsidP="00566FA2">
      <w:pPr>
        <w:pStyle w:val="PL"/>
      </w:pPr>
      <w:r>
        <w:t xml:space="preserve">        - $ref: 'TS28623_GenericNrm.yaml#/components/schemas/Top'</w:t>
      </w:r>
    </w:p>
    <w:p w14:paraId="4A010534" w14:textId="77777777" w:rsidR="00566FA2" w:rsidRDefault="00566FA2" w:rsidP="00566FA2">
      <w:pPr>
        <w:pStyle w:val="PL"/>
      </w:pPr>
      <w:r>
        <w:t xml:space="preserve">        - type: object</w:t>
      </w:r>
    </w:p>
    <w:p w14:paraId="2431853E" w14:textId="77777777" w:rsidR="00566FA2" w:rsidRDefault="00566FA2" w:rsidP="00566FA2">
      <w:pPr>
        <w:pStyle w:val="PL"/>
      </w:pPr>
      <w:r>
        <w:t xml:space="preserve">          properties:</w:t>
      </w:r>
    </w:p>
    <w:p w14:paraId="1AD15DD6" w14:textId="77777777" w:rsidR="00566FA2" w:rsidRDefault="00566FA2" w:rsidP="00566FA2">
      <w:pPr>
        <w:pStyle w:val="PL"/>
      </w:pPr>
      <w:r>
        <w:t xml:space="preserve">            attributes:</w:t>
      </w:r>
    </w:p>
    <w:p w14:paraId="6D09AB10" w14:textId="77777777" w:rsidR="00566FA2" w:rsidRDefault="00566FA2" w:rsidP="00566FA2">
      <w:pPr>
        <w:pStyle w:val="PL"/>
      </w:pPr>
      <w:r>
        <w:t xml:space="preserve">              allOf:</w:t>
      </w:r>
    </w:p>
    <w:p w14:paraId="26F47A3A" w14:textId="77777777" w:rsidR="00566FA2" w:rsidRDefault="00566FA2" w:rsidP="00566FA2">
      <w:pPr>
        <w:pStyle w:val="PL"/>
      </w:pPr>
      <w:r>
        <w:t xml:space="preserve">                - $ref: 'TS28623_GenericNrm.yaml#/components/schemas/EP_RP-Attr'</w:t>
      </w:r>
    </w:p>
    <w:p w14:paraId="0C01CED4" w14:textId="77777777" w:rsidR="00566FA2" w:rsidRDefault="00566FA2" w:rsidP="00566FA2">
      <w:pPr>
        <w:pStyle w:val="PL"/>
      </w:pPr>
      <w:r>
        <w:t xml:space="preserve">                - type: object</w:t>
      </w:r>
    </w:p>
    <w:p w14:paraId="3C6840A1" w14:textId="77777777" w:rsidR="00566FA2" w:rsidRDefault="00566FA2" w:rsidP="00566FA2">
      <w:pPr>
        <w:pStyle w:val="PL"/>
      </w:pPr>
      <w:r>
        <w:t xml:space="preserve">                  properties:</w:t>
      </w:r>
    </w:p>
    <w:p w14:paraId="06844160" w14:textId="77777777" w:rsidR="00566FA2" w:rsidRDefault="00566FA2" w:rsidP="00566FA2">
      <w:pPr>
        <w:pStyle w:val="PL"/>
      </w:pPr>
      <w:r>
        <w:t xml:space="preserve">                    remotePlmnId:</w:t>
      </w:r>
    </w:p>
    <w:p w14:paraId="1ACCAE09" w14:textId="77777777" w:rsidR="00566FA2" w:rsidRDefault="00566FA2" w:rsidP="00566FA2">
      <w:pPr>
        <w:pStyle w:val="PL"/>
      </w:pPr>
      <w:r>
        <w:t xml:space="preserve">                      $ref: 'TS28623_ComDefs.yaml#/components/schemas/PlmnId'</w:t>
      </w:r>
    </w:p>
    <w:p w14:paraId="393D3E8D" w14:textId="77777777" w:rsidR="00566FA2" w:rsidRDefault="00566FA2" w:rsidP="00566FA2">
      <w:pPr>
        <w:pStyle w:val="PL"/>
      </w:pPr>
      <w:r>
        <w:t xml:space="preserve">                    remoteSeppAddress:</w:t>
      </w:r>
    </w:p>
    <w:p w14:paraId="7D95724C" w14:textId="77777777" w:rsidR="00566FA2" w:rsidRDefault="00566FA2" w:rsidP="00566FA2">
      <w:pPr>
        <w:pStyle w:val="PL"/>
      </w:pPr>
      <w:r>
        <w:t xml:space="preserve">                      $ref: 'TS28623_ComDefs.yaml#/components/schemas/HostAddr'</w:t>
      </w:r>
    </w:p>
    <w:p w14:paraId="694ECDF6" w14:textId="77777777" w:rsidR="00566FA2" w:rsidRDefault="00566FA2" w:rsidP="00566FA2">
      <w:pPr>
        <w:pStyle w:val="PL"/>
      </w:pPr>
      <w:r>
        <w:t xml:space="preserve">                    remoteSeppId:</w:t>
      </w:r>
    </w:p>
    <w:p w14:paraId="0F40360E" w14:textId="77777777" w:rsidR="00566FA2" w:rsidRDefault="00566FA2" w:rsidP="00566FA2">
      <w:pPr>
        <w:pStyle w:val="PL"/>
      </w:pPr>
      <w:r>
        <w:t xml:space="preserve">                      type: integer</w:t>
      </w:r>
    </w:p>
    <w:p w14:paraId="2D6668D7" w14:textId="77777777" w:rsidR="00566FA2" w:rsidRDefault="00566FA2" w:rsidP="00566FA2">
      <w:pPr>
        <w:pStyle w:val="PL"/>
      </w:pPr>
      <w:r>
        <w:t xml:space="preserve">                    n32cParas:</w:t>
      </w:r>
    </w:p>
    <w:p w14:paraId="4CD0CAF5" w14:textId="77777777" w:rsidR="00566FA2" w:rsidRDefault="00566FA2" w:rsidP="00566FA2">
      <w:pPr>
        <w:pStyle w:val="PL"/>
      </w:pPr>
      <w:r>
        <w:t xml:space="preserve">                      type: string</w:t>
      </w:r>
    </w:p>
    <w:p w14:paraId="01070475" w14:textId="77777777" w:rsidR="00566FA2" w:rsidRDefault="00566FA2" w:rsidP="00566FA2">
      <w:pPr>
        <w:pStyle w:val="PL"/>
      </w:pPr>
      <w:r>
        <w:t xml:space="preserve">                    n32fPolicy:</w:t>
      </w:r>
    </w:p>
    <w:p w14:paraId="05429BC1" w14:textId="77777777" w:rsidR="00566FA2" w:rsidRDefault="00566FA2" w:rsidP="00566FA2">
      <w:pPr>
        <w:pStyle w:val="PL"/>
      </w:pPr>
      <w:r>
        <w:t xml:space="preserve">                      type: string</w:t>
      </w:r>
    </w:p>
    <w:p w14:paraId="675DE4C6" w14:textId="77777777" w:rsidR="00566FA2" w:rsidRDefault="00566FA2" w:rsidP="00566FA2">
      <w:pPr>
        <w:pStyle w:val="PL"/>
      </w:pPr>
      <w:r>
        <w:t xml:space="preserve">                    withIPX:</w:t>
      </w:r>
    </w:p>
    <w:p w14:paraId="181E64F8" w14:textId="77777777" w:rsidR="00566FA2" w:rsidRDefault="00566FA2" w:rsidP="00566FA2">
      <w:pPr>
        <w:pStyle w:val="PL"/>
      </w:pPr>
      <w:r>
        <w:t xml:space="preserve">                      type: boolean</w:t>
      </w:r>
    </w:p>
    <w:p w14:paraId="61143AEF" w14:textId="77777777" w:rsidR="00566FA2" w:rsidRDefault="00566FA2" w:rsidP="00566FA2">
      <w:pPr>
        <w:pStyle w:val="PL"/>
      </w:pPr>
    </w:p>
    <w:p w14:paraId="6025CF8B" w14:textId="77777777" w:rsidR="00566FA2" w:rsidRDefault="00566FA2" w:rsidP="00566FA2">
      <w:pPr>
        <w:pStyle w:val="PL"/>
      </w:pPr>
      <w:r>
        <w:t xml:space="preserve">    EP_S5C-Single:</w:t>
      </w:r>
    </w:p>
    <w:p w14:paraId="2597F6D7" w14:textId="77777777" w:rsidR="00566FA2" w:rsidRDefault="00566FA2" w:rsidP="00566FA2">
      <w:pPr>
        <w:pStyle w:val="PL"/>
      </w:pPr>
      <w:r>
        <w:t xml:space="preserve">      allOf:</w:t>
      </w:r>
    </w:p>
    <w:p w14:paraId="51E56CCC" w14:textId="77777777" w:rsidR="00566FA2" w:rsidRDefault="00566FA2" w:rsidP="00566FA2">
      <w:pPr>
        <w:pStyle w:val="PL"/>
      </w:pPr>
      <w:r>
        <w:t xml:space="preserve">        - $ref: 'TS28623_GenericNrm.yaml#/components/schemas/Top'</w:t>
      </w:r>
    </w:p>
    <w:p w14:paraId="698BAE04" w14:textId="77777777" w:rsidR="00566FA2" w:rsidRDefault="00566FA2" w:rsidP="00566FA2">
      <w:pPr>
        <w:pStyle w:val="PL"/>
      </w:pPr>
      <w:r>
        <w:t xml:space="preserve">        - type: object</w:t>
      </w:r>
    </w:p>
    <w:p w14:paraId="2E9FBC7A" w14:textId="77777777" w:rsidR="00566FA2" w:rsidRDefault="00566FA2" w:rsidP="00566FA2">
      <w:pPr>
        <w:pStyle w:val="PL"/>
      </w:pPr>
      <w:r>
        <w:t xml:space="preserve">          properties:</w:t>
      </w:r>
    </w:p>
    <w:p w14:paraId="410E52D0" w14:textId="77777777" w:rsidR="00566FA2" w:rsidRDefault="00566FA2" w:rsidP="00566FA2">
      <w:pPr>
        <w:pStyle w:val="PL"/>
      </w:pPr>
      <w:r>
        <w:t xml:space="preserve">            attributes:</w:t>
      </w:r>
    </w:p>
    <w:p w14:paraId="5D8BBBC5" w14:textId="77777777" w:rsidR="00566FA2" w:rsidRDefault="00566FA2" w:rsidP="00566FA2">
      <w:pPr>
        <w:pStyle w:val="PL"/>
      </w:pPr>
      <w:r>
        <w:t xml:space="preserve">              allOf:</w:t>
      </w:r>
    </w:p>
    <w:p w14:paraId="54AF55F9" w14:textId="77777777" w:rsidR="00566FA2" w:rsidRDefault="00566FA2" w:rsidP="00566FA2">
      <w:pPr>
        <w:pStyle w:val="PL"/>
      </w:pPr>
      <w:r>
        <w:t xml:space="preserve">                - $ref: 'TS28623_GenericNrm.yaml#/components/schemas/EP_RP-Attr'</w:t>
      </w:r>
    </w:p>
    <w:p w14:paraId="65821064" w14:textId="77777777" w:rsidR="00566FA2" w:rsidRDefault="00566FA2" w:rsidP="00566FA2">
      <w:pPr>
        <w:pStyle w:val="PL"/>
      </w:pPr>
      <w:r>
        <w:t xml:space="preserve">                - type: object</w:t>
      </w:r>
    </w:p>
    <w:p w14:paraId="49BBAB7D" w14:textId="77777777" w:rsidR="00566FA2" w:rsidRDefault="00566FA2" w:rsidP="00566FA2">
      <w:pPr>
        <w:pStyle w:val="PL"/>
      </w:pPr>
      <w:r>
        <w:t xml:space="preserve">                  properties:</w:t>
      </w:r>
    </w:p>
    <w:p w14:paraId="3FAEA81C" w14:textId="77777777" w:rsidR="00566FA2" w:rsidRDefault="00566FA2" w:rsidP="00566FA2">
      <w:pPr>
        <w:pStyle w:val="PL"/>
      </w:pPr>
      <w:r>
        <w:t xml:space="preserve">                    localAddress:</w:t>
      </w:r>
    </w:p>
    <w:p w14:paraId="2A7421E0" w14:textId="77777777" w:rsidR="00566FA2" w:rsidRDefault="00566FA2" w:rsidP="00566FA2">
      <w:pPr>
        <w:pStyle w:val="PL"/>
      </w:pPr>
      <w:r>
        <w:t xml:space="preserve">                      $ref: 'TS28541_NrNrm.yaml#/components/schemas/LocalAddress'</w:t>
      </w:r>
    </w:p>
    <w:p w14:paraId="444450D6" w14:textId="77777777" w:rsidR="00566FA2" w:rsidRDefault="00566FA2" w:rsidP="00566FA2">
      <w:pPr>
        <w:pStyle w:val="PL"/>
      </w:pPr>
      <w:r>
        <w:t xml:space="preserve">                    remoteAddress:</w:t>
      </w:r>
    </w:p>
    <w:p w14:paraId="0BDE0001" w14:textId="77777777" w:rsidR="00566FA2" w:rsidRDefault="00566FA2" w:rsidP="00566FA2">
      <w:pPr>
        <w:pStyle w:val="PL"/>
      </w:pPr>
      <w:r>
        <w:t xml:space="preserve">                      $ref: 'TS28541_NrNrm.yaml#/components/schemas/RemoteAddress'</w:t>
      </w:r>
    </w:p>
    <w:p w14:paraId="5EB2ED2B" w14:textId="77777777" w:rsidR="00566FA2" w:rsidRDefault="00566FA2" w:rsidP="00566FA2">
      <w:pPr>
        <w:pStyle w:val="PL"/>
      </w:pPr>
      <w:r>
        <w:t xml:space="preserve">    EP_S5U-Single:</w:t>
      </w:r>
    </w:p>
    <w:p w14:paraId="11417D6A" w14:textId="77777777" w:rsidR="00566FA2" w:rsidRDefault="00566FA2" w:rsidP="00566FA2">
      <w:pPr>
        <w:pStyle w:val="PL"/>
      </w:pPr>
      <w:r>
        <w:t xml:space="preserve">      allOf:</w:t>
      </w:r>
    </w:p>
    <w:p w14:paraId="1875097A" w14:textId="77777777" w:rsidR="00566FA2" w:rsidRDefault="00566FA2" w:rsidP="00566FA2">
      <w:pPr>
        <w:pStyle w:val="PL"/>
      </w:pPr>
      <w:r>
        <w:t xml:space="preserve">        - $ref: 'TS28623_GenericNrm.yaml#/components/schemas/Top'</w:t>
      </w:r>
    </w:p>
    <w:p w14:paraId="5CF9491D" w14:textId="77777777" w:rsidR="00566FA2" w:rsidRDefault="00566FA2" w:rsidP="00566FA2">
      <w:pPr>
        <w:pStyle w:val="PL"/>
      </w:pPr>
      <w:r>
        <w:t xml:space="preserve">        - type: object</w:t>
      </w:r>
    </w:p>
    <w:p w14:paraId="6276B56D" w14:textId="77777777" w:rsidR="00566FA2" w:rsidRDefault="00566FA2" w:rsidP="00566FA2">
      <w:pPr>
        <w:pStyle w:val="PL"/>
      </w:pPr>
      <w:r>
        <w:t xml:space="preserve">          properties:</w:t>
      </w:r>
    </w:p>
    <w:p w14:paraId="7F1AF2E8" w14:textId="77777777" w:rsidR="00566FA2" w:rsidRDefault="00566FA2" w:rsidP="00566FA2">
      <w:pPr>
        <w:pStyle w:val="PL"/>
      </w:pPr>
      <w:r>
        <w:t xml:space="preserve">            attributes:</w:t>
      </w:r>
    </w:p>
    <w:p w14:paraId="47E5A617" w14:textId="77777777" w:rsidR="00566FA2" w:rsidRDefault="00566FA2" w:rsidP="00566FA2">
      <w:pPr>
        <w:pStyle w:val="PL"/>
      </w:pPr>
      <w:r>
        <w:t xml:space="preserve">              allOf:</w:t>
      </w:r>
    </w:p>
    <w:p w14:paraId="5021AB47" w14:textId="77777777" w:rsidR="00566FA2" w:rsidRDefault="00566FA2" w:rsidP="00566FA2">
      <w:pPr>
        <w:pStyle w:val="PL"/>
      </w:pPr>
      <w:r>
        <w:t xml:space="preserve">                - $ref: 'TS28623_GenericNrm.yaml#/components/schemas/EP_RP-Attr'</w:t>
      </w:r>
    </w:p>
    <w:p w14:paraId="36B4A45A" w14:textId="77777777" w:rsidR="00566FA2" w:rsidRDefault="00566FA2" w:rsidP="00566FA2">
      <w:pPr>
        <w:pStyle w:val="PL"/>
      </w:pPr>
      <w:r>
        <w:t xml:space="preserve">                - type: object</w:t>
      </w:r>
    </w:p>
    <w:p w14:paraId="4B11D734" w14:textId="77777777" w:rsidR="00566FA2" w:rsidRDefault="00566FA2" w:rsidP="00566FA2">
      <w:pPr>
        <w:pStyle w:val="PL"/>
      </w:pPr>
      <w:r>
        <w:t xml:space="preserve">                  properties:</w:t>
      </w:r>
    </w:p>
    <w:p w14:paraId="0679BCD0" w14:textId="77777777" w:rsidR="00566FA2" w:rsidRDefault="00566FA2" w:rsidP="00566FA2">
      <w:pPr>
        <w:pStyle w:val="PL"/>
      </w:pPr>
      <w:r>
        <w:t xml:space="preserve">                    localAddress:</w:t>
      </w:r>
    </w:p>
    <w:p w14:paraId="074D1FA7" w14:textId="77777777" w:rsidR="00566FA2" w:rsidRDefault="00566FA2" w:rsidP="00566FA2">
      <w:pPr>
        <w:pStyle w:val="PL"/>
      </w:pPr>
      <w:r>
        <w:t xml:space="preserve">                      $ref: 'TS28541_NrNrm.yaml#/components/schemas/LocalAddress'</w:t>
      </w:r>
    </w:p>
    <w:p w14:paraId="34C403F7" w14:textId="77777777" w:rsidR="00566FA2" w:rsidRDefault="00566FA2" w:rsidP="00566FA2">
      <w:pPr>
        <w:pStyle w:val="PL"/>
      </w:pPr>
      <w:r>
        <w:t xml:space="preserve">                    remoteAddress:</w:t>
      </w:r>
    </w:p>
    <w:p w14:paraId="5ED8DA58" w14:textId="77777777" w:rsidR="00566FA2" w:rsidRDefault="00566FA2" w:rsidP="00566FA2">
      <w:pPr>
        <w:pStyle w:val="PL"/>
      </w:pPr>
      <w:r>
        <w:t xml:space="preserve">                      $ref: 'TS28541_NrNrm.yaml#/components/schemas/RemoteAddress'</w:t>
      </w:r>
    </w:p>
    <w:p w14:paraId="403D43FA" w14:textId="77777777" w:rsidR="00566FA2" w:rsidRDefault="00566FA2" w:rsidP="00566FA2">
      <w:pPr>
        <w:pStyle w:val="PL"/>
      </w:pPr>
      <w:r>
        <w:t xml:space="preserve">    EP_Rx-Single:</w:t>
      </w:r>
    </w:p>
    <w:p w14:paraId="096597C7" w14:textId="77777777" w:rsidR="00566FA2" w:rsidRDefault="00566FA2" w:rsidP="00566FA2">
      <w:pPr>
        <w:pStyle w:val="PL"/>
      </w:pPr>
      <w:r>
        <w:t xml:space="preserve">      allOf:</w:t>
      </w:r>
    </w:p>
    <w:p w14:paraId="197C6B7C" w14:textId="77777777" w:rsidR="00566FA2" w:rsidRDefault="00566FA2" w:rsidP="00566FA2">
      <w:pPr>
        <w:pStyle w:val="PL"/>
      </w:pPr>
      <w:r>
        <w:t xml:space="preserve">        - $ref: 'TS28623_GenericNrm.yaml#/components/schemas/Top'</w:t>
      </w:r>
    </w:p>
    <w:p w14:paraId="553444BE" w14:textId="77777777" w:rsidR="00566FA2" w:rsidRDefault="00566FA2" w:rsidP="00566FA2">
      <w:pPr>
        <w:pStyle w:val="PL"/>
      </w:pPr>
      <w:r>
        <w:t xml:space="preserve">        - type: object</w:t>
      </w:r>
    </w:p>
    <w:p w14:paraId="513E1EEA" w14:textId="77777777" w:rsidR="00566FA2" w:rsidRDefault="00566FA2" w:rsidP="00566FA2">
      <w:pPr>
        <w:pStyle w:val="PL"/>
      </w:pPr>
      <w:r>
        <w:t xml:space="preserve">          properties:</w:t>
      </w:r>
    </w:p>
    <w:p w14:paraId="5734D471" w14:textId="77777777" w:rsidR="00566FA2" w:rsidRDefault="00566FA2" w:rsidP="00566FA2">
      <w:pPr>
        <w:pStyle w:val="PL"/>
      </w:pPr>
      <w:r>
        <w:t xml:space="preserve">            attributes:</w:t>
      </w:r>
    </w:p>
    <w:p w14:paraId="20C6E04C" w14:textId="77777777" w:rsidR="00566FA2" w:rsidRDefault="00566FA2" w:rsidP="00566FA2">
      <w:pPr>
        <w:pStyle w:val="PL"/>
      </w:pPr>
      <w:r>
        <w:t xml:space="preserve">              allOf:</w:t>
      </w:r>
    </w:p>
    <w:p w14:paraId="08979702" w14:textId="77777777" w:rsidR="00566FA2" w:rsidRDefault="00566FA2" w:rsidP="00566FA2">
      <w:pPr>
        <w:pStyle w:val="PL"/>
      </w:pPr>
      <w:r>
        <w:t xml:space="preserve">                - $ref: 'TS28623_GenericNrm.yaml#/components/schemas/EP_RP-Attr'</w:t>
      </w:r>
    </w:p>
    <w:p w14:paraId="3A88E192" w14:textId="77777777" w:rsidR="00566FA2" w:rsidRDefault="00566FA2" w:rsidP="00566FA2">
      <w:pPr>
        <w:pStyle w:val="PL"/>
      </w:pPr>
      <w:r>
        <w:t xml:space="preserve">                - type: object</w:t>
      </w:r>
    </w:p>
    <w:p w14:paraId="30428092" w14:textId="77777777" w:rsidR="00566FA2" w:rsidRDefault="00566FA2" w:rsidP="00566FA2">
      <w:pPr>
        <w:pStyle w:val="PL"/>
      </w:pPr>
      <w:r>
        <w:t xml:space="preserve">                  properties:</w:t>
      </w:r>
    </w:p>
    <w:p w14:paraId="024B356A" w14:textId="77777777" w:rsidR="00566FA2" w:rsidRDefault="00566FA2" w:rsidP="00566FA2">
      <w:pPr>
        <w:pStyle w:val="PL"/>
      </w:pPr>
      <w:r>
        <w:t xml:space="preserve">                    localAddress:</w:t>
      </w:r>
    </w:p>
    <w:p w14:paraId="1A4CC4DB" w14:textId="77777777" w:rsidR="00566FA2" w:rsidRDefault="00566FA2" w:rsidP="00566FA2">
      <w:pPr>
        <w:pStyle w:val="PL"/>
      </w:pPr>
      <w:r>
        <w:t xml:space="preserve">                      $ref: 'TS28541_NrNrm.yaml#/components/schemas/LocalAddress'</w:t>
      </w:r>
    </w:p>
    <w:p w14:paraId="0E28B285" w14:textId="77777777" w:rsidR="00566FA2" w:rsidRDefault="00566FA2" w:rsidP="00566FA2">
      <w:pPr>
        <w:pStyle w:val="PL"/>
      </w:pPr>
      <w:r>
        <w:t xml:space="preserve">                    remoteAddress:</w:t>
      </w:r>
    </w:p>
    <w:p w14:paraId="4A556232" w14:textId="77777777" w:rsidR="00566FA2" w:rsidRDefault="00566FA2" w:rsidP="00566FA2">
      <w:pPr>
        <w:pStyle w:val="PL"/>
      </w:pPr>
      <w:r>
        <w:t xml:space="preserve">                      $ref: 'TS28541_NrNrm.yaml#/components/schemas/RemoteAddress'</w:t>
      </w:r>
    </w:p>
    <w:p w14:paraId="48A4F5C0" w14:textId="77777777" w:rsidR="00566FA2" w:rsidRDefault="00566FA2" w:rsidP="00566FA2">
      <w:pPr>
        <w:pStyle w:val="PL"/>
      </w:pPr>
      <w:r>
        <w:t xml:space="preserve">    EP_MAP_SMSC-Single:</w:t>
      </w:r>
    </w:p>
    <w:p w14:paraId="7B749B91" w14:textId="77777777" w:rsidR="00566FA2" w:rsidRDefault="00566FA2" w:rsidP="00566FA2">
      <w:pPr>
        <w:pStyle w:val="PL"/>
      </w:pPr>
      <w:r>
        <w:t xml:space="preserve">      allOf:</w:t>
      </w:r>
    </w:p>
    <w:p w14:paraId="4380FB31" w14:textId="77777777" w:rsidR="00566FA2" w:rsidRDefault="00566FA2" w:rsidP="00566FA2">
      <w:pPr>
        <w:pStyle w:val="PL"/>
      </w:pPr>
      <w:r>
        <w:t xml:space="preserve">        - $ref: 'TS28623_GenericNrm.yaml#/components/schemas/Top'</w:t>
      </w:r>
    </w:p>
    <w:p w14:paraId="463167D5" w14:textId="77777777" w:rsidR="00566FA2" w:rsidRDefault="00566FA2" w:rsidP="00566FA2">
      <w:pPr>
        <w:pStyle w:val="PL"/>
      </w:pPr>
      <w:r>
        <w:t xml:space="preserve">        - type: object</w:t>
      </w:r>
    </w:p>
    <w:p w14:paraId="706938D5" w14:textId="77777777" w:rsidR="00566FA2" w:rsidRDefault="00566FA2" w:rsidP="00566FA2">
      <w:pPr>
        <w:pStyle w:val="PL"/>
      </w:pPr>
      <w:r>
        <w:t xml:space="preserve">          properties:</w:t>
      </w:r>
    </w:p>
    <w:p w14:paraId="0FB63725" w14:textId="77777777" w:rsidR="00566FA2" w:rsidRDefault="00566FA2" w:rsidP="00566FA2">
      <w:pPr>
        <w:pStyle w:val="PL"/>
      </w:pPr>
      <w:r>
        <w:t xml:space="preserve">            attributes:</w:t>
      </w:r>
    </w:p>
    <w:p w14:paraId="5C6E5258" w14:textId="77777777" w:rsidR="00566FA2" w:rsidRDefault="00566FA2" w:rsidP="00566FA2">
      <w:pPr>
        <w:pStyle w:val="PL"/>
      </w:pPr>
      <w:r>
        <w:t xml:space="preserve">              allOf:</w:t>
      </w:r>
    </w:p>
    <w:p w14:paraId="0F59D3E3" w14:textId="77777777" w:rsidR="00566FA2" w:rsidRDefault="00566FA2" w:rsidP="00566FA2">
      <w:pPr>
        <w:pStyle w:val="PL"/>
      </w:pPr>
      <w:r>
        <w:t xml:space="preserve">                - $ref: 'TS28623_GenericNrm.yaml#/components/schemas/EP_RP-Attr'</w:t>
      </w:r>
    </w:p>
    <w:p w14:paraId="04225DBF" w14:textId="77777777" w:rsidR="00566FA2" w:rsidRDefault="00566FA2" w:rsidP="00566FA2">
      <w:pPr>
        <w:pStyle w:val="PL"/>
      </w:pPr>
      <w:r>
        <w:t xml:space="preserve">                - type: object</w:t>
      </w:r>
    </w:p>
    <w:p w14:paraId="3573174B" w14:textId="77777777" w:rsidR="00566FA2" w:rsidRDefault="00566FA2" w:rsidP="00566FA2">
      <w:pPr>
        <w:pStyle w:val="PL"/>
      </w:pPr>
      <w:r>
        <w:t xml:space="preserve">                  properties:</w:t>
      </w:r>
    </w:p>
    <w:p w14:paraId="1B5166D9" w14:textId="77777777" w:rsidR="00566FA2" w:rsidRDefault="00566FA2" w:rsidP="00566FA2">
      <w:pPr>
        <w:pStyle w:val="PL"/>
      </w:pPr>
      <w:r>
        <w:t xml:space="preserve">                    localAddress:</w:t>
      </w:r>
    </w:p>
    <w:p w14:paraId="1CE35B11" w14:textId="77777777" w:rsidR="00566FA2" w:rsidRDefault="00566FA2" w:rsidP="00566FA2">
      <w:pPr>
        <w:pStyle w:val="PL"/>
      </w:pPr>
      <w:r>
        <w:t xml:space="preserve">                      $ref: 'TS28541_NrNrm.yaml#/components/schemas/LocalAddress'</w:t>
      </w:r>
    </w:p>
    <w:p w14:paraId="5929528C" w14:textId="77777777" w:rsidR="00566FA2" w:rsidRDefault="00566FA2" w:rsidP="00566FA2">
      <w:pPr>
        <w:pStyle w:val="PL"/>
      </w:pPr>
      <w:r>
        <w:t xml:space="preserve">                    remoteAddress:</w:t>
      </w:r>
    </w:p>
    <w:p w14:paraId="2150A79E" w14:textId="77777777" w:rsidR="00566FA2" w:rsidRDefault="00566FA2" w:rsidP="00566FA2">
      <w:pPr>
        <w:pStyle w:val="PL"/>
      </w:pPr>
      <w:r>
        <w:lastRenderedPageBreak/>
        <w:t xml:space="preserve">                      $ref: 'TS28541_NrNrm.yaml#/components/schemas/RemoteAddress'</w:t>
      </w:r>
    </w:p>
    <w:p w14:paraId="2E3B1B50" w14:textId="77777777" w:rsidR="00566FA2" w:rsidRDefault="00566FA2" w:rsidP="00566FA2">
      <w:pPr>
        <w:pStyle w:val="PL"/>
      </w:pPr>
      <w:r>
        <w:t xml:space="preserve">    EP_NLS-Single:</w:t>
      </w:r>
    </w:p>
    <w:p w14:paraId="2C938768" w14:textId="77777777" w:rsidR="00566FA2" w:rsidRDefault="00566FA2" w:rsidP="00566FA2">
      <w:pPr>
        <w:pStyle w:val="PL"/>
      </w:pPr>
      <w:r>
        <w:t xml:space="preserve">      allOf:</w:t>
      </w:r>
    </w:p>
    <w:p w14:paraId="32BE753A" w14:textId="77777777" w:rsidR="00566FA2" w:rsidRDefault="00566FA2" w:rsidP="00566FA2">
      <w:pPr>
        <w:pStyle w:val="PL"/>
      </w:pPr>
      <w:r>
        <w:t xml:space="preserve">        - $ref: 'TS28623_GenericNrm.yaml#/components/schemas/Top'</w:t>
      </w:r>
    </w:p>
    <w:p w14:paraId="4FA400BF" w14:textId="77777777" w:rsidR="00566FA2" w:rsidRDefault="00566FA2" w:rsidP="00566FA2">
      <w:pPr>
        <w:pStyle w:val="PL"/>
      </w:pPr>
      <w:r>
        <w:t xml:space="preserve">        - type: object</w:t>
      </w:r>
    </w:p>
    <w:p w14:paraId="61BD6E96" w14:textId="77777777" w:rsidR="00566FA2" w:rsidRDefault="00566FA2" w:rsidP="00566FA2">
      <w:pPr>
        <w:pStyle w:val="PL"/>
      </w:pPr>
      <w:r>
        <w:t xml:space="preserve">          properties:</w:t>
      </w:r>
    </w:p>
    <w:p w14:paraId="3B484A1B" w14:textId="77777777" w:rsidR="00566FA2" w:rsidRDefault="00566FA2" w:rsidP="00566FA2">
      <w:pPr>
        <w:pStyle w:val="PL"/>
      </w:pPr>
      <w:r>
        <w:t xml:space="preserve">            attributes:</w:t>
      </w:r>
    </w:p>
    <w:p w14:paraId="5F4FD0F0" w14:textId="77777777" w:rsidR="00566FA2" w:rsidRDefault="00566FA2" w:rsidP="00566FA2">
      <w:pPr>
        <w:pStyle w:val="PL"/>
      </w:pPr>
      <w:r>
        <w:t xml:space="preserve">              allOf:</w:t>
      </w:r>
    </w:p>
    <w:p w14:paraId="140F6CF1" w14:textId="77777777" w:rsidR="00566FA2" w:rsidRDefault="00566FA2" w:rsidP="00566FA2">
      <w:pPr>
        <w:pStyle w:val="PL"/>
      </w:pPr>
      <w:r>
        <w:t xml:space="preserve">                - $ref: 'TS28623_GenericNrm.yaml#/components/schemas/EP_RP-Attr'</w:t>
      </w:r>
    </w:p>
    <w:p w14:paraId="2ED326A7" w14:textId="77777777" w:rsidR="00566FA2" w:rsidRDefault="00566FA2" w:rsidP="00566FA2">
      <w:pPr>
        <w:pStyle w:val="PL"/>
      </w:pPr>
      <w:r>
        <w:t xml:space="preserve">                - type: object</w:t>
      </w:r>
    </w:p>
    <w:p w14:paraId="757EAAFC" w14:textId="77777777" w:rsidR="00566FA2" w:rsidRDefault="00566FA2" w:rsidP="00566FA2">
      <w:pPr>
        <w:pStyle w:val="PL"/>
      </w:pPr>
      <w:r>
        <w:t xml:space="preserve">                  properties:</w:t>
      </w:r>
    </w:p>
    <w:p w14:paraId="177268FB" w14:textId="77777777" w:rsidR="00566FA2" w:rsidRDefault="00566FA2" w:rsidP="00566FA2">
      <w:pPr>
        <w:pStyle w:val="PL"/>
      </w:pPr>
      <w:r>
        <w:t xml:space="preserve">                    localAddress:</w:t>
      </w:r>
    </w:p>
    <w:p w14:paraId="1B321A29" w14:textId="77777777" w:rsidR="00566FA2" w:rsidRDefault="00566FA2" w:rsidP="00566FA2">
      <w:pPr>
        <w:pStyle w:val="PL"/>
      </w:pPr>
      <w:r>
        <w:t xml:space="preserve">                      $ref: 'TS28541_NrNrm.yaml#/components/schemas/LocalAddress'</w:t>
      </w:r>
    </w:p>
    <w:p w14:paraId="6C225A7A" w14:textId="77777777" w:rsidR="00566FA2" w:rsidRDefault="00566FA2" w:rsidP="00566FA2">
      <w:pPr>
        <w:pStyle w:val="PL"/>
      </w:pPr>
      <w:r>
        <w:t xml:space="preserve">                    remoteAddress:</w:t>
      </w:r>
    </w:p>
    <w:p w14:paraId="7CF5F460" w14:textId="77777777" w:rsidR="00566FA2" w:rsidRDefault="00566FA2" w:rsidP="00566FA2">
      <w:pPr>
        <w:pStyle w:val="PL"/>
      </w:pPr>
      <w:r>
        <w:t xml:space="preserve">                      $ref: 'TS28541_NrNrm.yaml#/components/schemas/RemoteAddress'</w:t>
      </w:r>
    </w:p>
    <w:p w14:paraId="02AD0309" w14:textId="77777777" w:rsidR="00566FA2" w:rsidRDefault="00566FA2" w:rsidP="00566FA2">
      <w:pPr>
        <w:pStyle w:val="PL"/>
      </w:pPr>
      <w:r>
        <w:t xml:space="preserve">    EP_NLG-Single:</w:t>
      </w:r>
    </w:p>
    <w:p w14:paraId="425A22FF" w14:textId="77777777" w:rsidR="00566FA2" w:rsidRDefault="00566FA2" w:rsidP="00566FA2">
      <w:pPr>
        <w:pStyle w:val="PL"/>
      </w:pPr>
      <w:r>
        <w:t xml:space="preserve">      allOf:</w:t>
      </w:r>
    </w:p>
    <w:p w14:paraId="16FD695B" w14:textId="77777777" w:rsidR="00566FA2" w:rsidRDefault="00566FA2" w:rsidP="00566FA2">
      <w:pPr>
        <w:pStyle w:val="PL"/>
      </w:pPr>
      <w:r>
        <w:t xml:space="preserve">        - $ref: 'TS28623_GenericNrm.yaml#/components/schemas/Top'</w:t>
      </w:r>
    </w:p>
    <w:p w14:paraId="12BF94F0" w14:textId="77777777" w:rsidR="00566FA2" w:rsidRDefault="00566FA2" w:rsidP="00566FA2">
      <w:pPr>
        <w:pStyle w:val="PL"/>
      </w:pPr>
      <w:r>
        <w:t xml:space="preserve">        - type: object</w:t>
      </w:r>
    </w:p>
    <w:p w14:paraId="5AC17C99" w14:textId="77777777" w:rsidR="00566FA2" w:rsidRDefault="00566FA2" w:rsidP="00566FA2">
      <w:pPr>
        <w:pStyle w:val="PL"/>
      </w:pPr>
      <w:r>
        <w:t xml:space="preserve">          properties:</w:t>
      </w:r>
    </w:p>
    <w:p w14:paraId="4BD5E960" w14:textId="77777777" w:rsidR="00566FA2" w:rsidRDefault="00566FA2" w:rsidP="00566FA2">
      <w:pPr>
        <w:pStyle w:val="PL"/>
      </w:pPr>
      <w:r>
        <w:t xml:space="preserve">            attributes:</w:t>
      </w:r>
    </w:p>
    <w:p w14:paraId="6866E203" w14:textId="77777777" w:rsidR="00566FA2" w:rsidRDefault="00566FA2" w:rsidP="00566FA2">
      <w:pPr>
        <w:pStyle w:val="PL"/>
      </w:pPr>
      <w:r>
        <w:t xml:space="preserve">              allOf:</w:t>
      </w:r>
    </w:p>
    <w:p w14:paraId="4DF97AA2" w14:textId="77777777" w:rsidR="00566FA2" w:rsidRDefault="00566FA2" w:rsidP="00566FA2">
      <w:pPr>
        <w:pStyle w:val="PL"/>
      </w:pPr>
      <w:r>
        <w:t xml:space="preserve">                - $ref: 'TS28623_GenericNrm.yaml#/components/schemas/EP_RP-Attr'</w:t>
      </w:r>
    </w:p>
    <w:p w14:paraId="76E2881E" w14:textId="77777777" w:rsidR="00566FA2" w:rsidRDefault="00566FA2" w:rsidP="00566FA2">
      <w:pPr>
        <w:pStyle w:val="PL"/>
      </w:pPr>
      <w:r>
        <w:t xml:space="preserve">                - type: object</w:t>
      </w:r>
    </w:p>
    <w:p w14:paraId="6B8CDCFC" w14:textId="77777777" w:rsidR="00566FA2" w:rsidRDefault="00566FA2" w:rsidP="00566FA2">
      <w:pPr>
        <w:pStyle w:val="PL"/>
      </w:pPr>
      <w:r>
        <w:t xml:space="preserve">                  properties:</w:t>
      </w:r>
    </w:p>
    <w:p w14:paraId="16069394" w14:textId="77777777" w:rsidR="00566FA2" w:rsidRDefault="00566FA2" w:rsidP="00566FA2">
      <w:pPr>
        <w:pStyle w:val="PL"/>
      </w:pPr>
      <w:r>
        <w:t xml:space="preserve">                    localAddress:</w:t>
      </w:r>
    </w:p>
    <w:p w14:paraId="15585B20" w14:textId="77777777" w:rsidR="00566FA2" w:rsidRDefault="00566FA2" w:rsidP="00566FA2">
      <w:pPr>
        <w:pStyle w:val="PL"/>
      </w:pPr>
      <w:r>
        <w:t xml:space="preserve">                      $ref: 'TS28541_NrNrm.yaml#/components/schemas/LocalAddress'</w:t>
      </w:r>
    </w:p>
    <w:p w14:paraId="79ACA39A" w14:textId="77777777" w:rsidR="00566FA2" w:rsidRDefault="00566FA2" w:rsidP="00566FA2">
      <w:pPr>
        <w:pStyle w:val="PL"/>
      </w:pPr>
      <w:r>
        <w:t xml:space="preserve">                    remoteAddress:</w:t>
      </w:r>
    </w:p>
    <w:p w14:paraId="6F0D4800" w14:textId="77777777" w:rsidR="00566FA2" w:rsidRDefault="00566FA2" w:rsidP="00566FA2">
      <w:pPr>
        <w:pStyle w:val="PL"/>
      </w:pPr>
      <w:r>
        <w:t xml:space="preserve">                      $ref: 'TS28541_NrNrm.yaml#/components/schemas/RemoteAddress'</w:t>
      </w:r>
    </w:p>
    <w:p w14:paraId="6B9007FB" w14:textId="77777777" w:rsidR="00566FA2" w:rsidRDefault="00566FA2" w:rsidP="00566FA2">
      <w:pPr>
        <w:pStyle w:val="PL"/>
      </w:pPr>
    </w:p>
    <w:p w14:paraId="0F8F1C40" w14:textId="77777777" w:rsidR="00566FA2" w:rsidRDefault="00566FA2" w:rsidP="00566FA2">
      <w:pPr>
        <w:pStyle w:val="PL"/>
      </w:pPr>
      <w:r>
        <w:t xml:space="preserve">    FiveQiDscpMappingSet-Single:</w:t>
      </w:r>
    </w:p>
    <w:p w14:paraId="003B84AB" w14:textId="77777777" w:rsidR="00566FA2" w:rsidRDefault="00566FA2" w:rsidP="00566FA2">
      <w:pPr>
        <w:pStyle w:val="PL"/>
      </w:pPr>
      <w:r>
        <w:t xml:space="preserve">      allOf:</w:t>
      </w:r>
    </w:p>
    <w:p w14:paraId="065D3731" w14:textId="77777777" w:rsidR="00566FA2" w:rsidRDefault="00566FA2" w:rsidP="00566FA2">
      <w:pPr>
        <w:pStyle w:val="PL"/>
      </w:pPr>
      <w:r>
        <w:t xml:space="preserve">        - $ref: 'TS28623_GenericNrm.yaml#/components/schemas/Top'</w:t>
      </w:r>
    </w:p>
    <w:p w14:paraId="411B0694" w14:textId="77777777" w:rsidR="00566FA2" w:rsidRDefault="00566FA2" w:rsidP="00566FA2">
      <w:pPr>
        <w:pStyle w:val="PL"/>
      </w:pPr>
      <w:r>
        <w:t xml:space="preserve">        - type: object</w:t>
      </w:r>
    </w:p>
    <w:p w14:paraId="44D83152" w14:textId="77777777" w:rsidR="00566FA2" w:rsidRDefault="00566FA2" w:rsidP="00566FA2">
      <w:pPr>
        <w:pStyle w:val="PL"/>
      </w:pPr>
      <w:r>
        <w:t xml:space="preserve">          properties:</w:t>
      </w:r>
    </w:p>
    <w:p w14:paraId="34E8EA69" w14:textId="77777777" w:rsidR="00566FA2" w:rsidRDefault="00566FA2" w:rsidP="00566FA2">
      <w:pPr>
        <w:pStyle w:val="PL"/>
      </w:pPr>
      <w:r>
        <w:t xml:space="preserve">            attributes:</w:t>
      </w:r>
    </w:p>
    <w:p w14:paraId="66758CE4" w14:textId="77777777" w:rsidR="00566FA2" w:rsidRDefault="00566FA2" w:rsidP="00566FA2">
      <w:pPr>
        <w:pStyle w:val="PL"/>
      </w:pPr>
      <w:r>
        <w:t xml:space="preserve">              allOf:</w:t>
      </w:r>
    </w:p>
    <w:p w14:paraId="46AB035C" w14:textId="77777777" w:rsidR="00566FA2" w:rsidRDefault="00566FA2" w:rsidP="00566FA2">
      <w:pPr>
        <w:pStyle w:val="PL"/>
      </w:pPr>
      <w:r>
        <w:t xml:space="preserve">                - type: object</w:t>
      </w:r>
    </w:p>
    <w:p w14:paraId="29ACB5EB" w14:textId="77777777" w:rsidR="00566FA2" w:rsidRDefault="00566FA2" w:rsidP="00566FA2">
      <w:pPr>
        <w:pStyle w:val="PL"/>
      </w:pPr>
      <w:r>
        <w:t xml:space="preserve">                  properties:</w:t>
      </w:r>
    </w:p>
    <w:p w14:paraId="61CBB583" w14:textId="77777777" w:rsidR="00566FA2" w:rsidRDefault="00566FA2" w:rsidP="00566FA2">
      <w:pPr>
        <w:pStyle w:val="PL"/>
      </w:pPr>
      <w:r>
        <w:t xml:space="preserve">                    FiveQiDscpMappingList:</w:t>
      </w:r>
    </w:p>
    <w:p w14:paraId="5EFF44D2" w14:textId="77777777" w:rsidR="00566FA2" w:rsidRDefault="00566FA2" w:rsidP="00566FA2">
      <w:pPr>
        <w:pStyle w:val="PL"/>
      </w:pPr>
      <w:r>
        <w:t xml:space="preserve">                      type: array</w:t>
      </w:r>
    </w:p>
    <w:p w14:paraId="02000B27" w14:textId="77777777" w:rsidR="00566FA2" w:rsidRDefault="00566FA2" w:rsidP="00566FA2">
      <w:pPr>
        <w:pStyle w:val="PL"/>
      </w:pPr>
      <w:r>
        <w:t xml:space="preserve">                      items:</w:t>
      </w:r>
    </w:p>
    <w:p w14:paraId="56B888FF" w14:textId="77777777" w:rsidR="00566FA2" w:rsidRDefault="00566FA2" w:rsidP="00566FA2">
      <w:pPr>
        <w:pStyle w:val="PL"/>
      </w:pPr>
      <w:r>
        <w:t xml:space="preserve">                        $ref: '#/components/schemas/FiveQiDscpMapping'</w:t>
      </w:r>
    </w:p>
    <w:p w14:paraId="006C7077" w14:textId="77777777" w:rsidR="00566FA2" w:rsidRDefault="00566FA2" w:rsidP="00566FA2">
      <w:pPr>
        <w:pStyle w:val="PL"/>
      </w:pPr>
    </w:p>
    <w:p w14:paraId="5B2336D5" w14:textId="77777777" w:rsidR="00566FA2" w:rsidRDefault="00566FA2" w:rsidP="00566FA2">
      <w:pPr>
        <w:pStyle w:val="PL"/>
      </w:pPr>
      <w:r>
        <w:t xml:space="preserve">    Configurable5QISet-Single:</w:t>
      </w:r>
    </w:p>
    <w:p w14:paraId="70FB6CA8" w14:textId="77777777" w:rsidR="00566FA2" w:rsidRDefault="00566FA2" w:rsidP="00566FA2">
      <w:pPr>
        <w:pStyle w:val="PL"/>
      </w:pPr>
      <w:r>
        <w:t xml:space="preserve">      allOf:</w:t>
      </w:r>
    </w:p>
    <w:p w14:paraId="7884682E" w14:textId="77777777" w:rsidR="00566FA2" w:rsidRDefault="00566FA2" w:rsidP="00566FA2">
      <w:pPr>
        <w:pStyle w:val="PL"/>
      </w:pPr>
      <w:r>
        <w:t xml:space="preserve">        - $ref: 'TS28623_GenericNrm.yaml#/components/schemas/Top'</w:t>
      </w:r>
    </w:p>
    <w:p w14:paraId="0A9DB65C" w14:textId="77777777" w:rsidR="00566FA2" w:rsidRDefault="00566FA2" w:rsidP="00566FA2">
      <w:pPr>
        <w:pStyle w:val="PL"/>
      </w:pPr>
      <w:r>
        <w:t xml:space="preserve">        - type: object</w:t>
      </w:r>
    </w:p>
    <w:p w14:paraId="5F698E75" w14:textId="77777777" w:rsidR="00566FA2" w:rsidRDefault="00566FA2" w:rsidP="00566FA2">
      <w:pPr>
        <w:pStyle w:val="PL"/>
      </w:pPr>
      <w:r>
        <w:t xml:space="preserve">          properties:</w:t>
      </w:r>
    </w:p>
    <w:p w14:paraId="6F8B10B1" w14:textId="77777777" w:rsidR="00566FA2" w:rsidRDefault="00566FA2" w:rsidP="00566FA2">
      <w:pPr>
        <w:pStyle w:val="PL"/>
      </w:pPr>
      <w:r>
        <w:t xml:space="preserve">            attributes:</w:t>
      </w:r>
    </w:p>
    <w:p w14:paraId="450C4F9C" w14:textId="77777777" w:rsidR="00566FA2" w:rsidRDefault="00566FA2" w:rsidP="00566FA2">
      <w:pPr>
        <w:pStyle w:val="PL"/>
      </w:pPr>
      <w:r>
        <w:t xml:space="preserve">              allOf:</w:t>
      </w:r>
    </w:p>
    <w:p w14:paraId="0456F083" w14:textId="77777777" w:rsidR="00566FA2" w:rsidRDefault="00566FA2" w:rsidP="00566FA2">
      <w:pPr>
        <w:pStyle w:val="PL"/>
      </w:pPr>
      <w:r>
        <w:t xml:space="preserve">                - type: object</w:t>
      </w:r>
    </w:p>
    <w:p w14:paraId="16558717" w14:textId="77777777" w:rsidR="00566FA2" w:rsidRDefault="00566FA2" w:rsidP="00566FA2">
      <w:pPr>
        <w:pStyle w:val="PL"/>
      </w:pPr>
      <w:r>
        <w:t xml:space="preserve">                  properties:</w:t>
      </w:r>
    </w:p>
    <w:p w14:paraId="6A2C4B5B" w14:textId="77777777" w:rsidR="00566FA2" w:rsidRDefault="00566FA2" w:rsidP="00566FA2">
      <w:pPr>
        <w:pStyle w:val="PL"/>
      </w:pPr>
      <w:r>
        <w:t xml:space="preserve">                    configurable5QIs:</w:t>
      </w:r>
    </w:p>
    <w:p w14:paraId="4053BF45" w14:textId="77777777" w:rsidR="00566FA2" w:rsidRDefault="00566FA2" w:rsidP="00566FA2">
      <w:pPr>
        <w:pStyle w:val="PL"/>
      </w:pPr>
      <w:r>
        <w:t xml:space="preserve">                      type: array</w:t>
      </w:r>
    </w:p>
    <w:p w14:paraId="67DD9268" w14:textId="77777777" w:rsidR="00566FA2" w:rsidRDefault="00566FA2" w:rsidP="00566FA2">
      <w:pPr>
        <w:pStyle w:val="PL"/>
      </w:pPr>
      <w:r>
        <w:t xml:space="preserve">                      items:</w:t>
      </w:r>
    </w:p>
    <w:p w14:paraId="3A467F8A" w14:textId="77777777" w:rsidR="00566FA2" w:rsidRDefault="00566FA2" w:rsidP="00566FA2">
      <w:pPr>
        <w:pStyle w:val="PL"/>
      </w:pPr>
      <w:r>
        <w:t xml:space="preserve">                        $ref: '#/components/schemas/FiveQICharacteristics'  </w:t>
      </w:r>
    </w:p>
    <w:p w14:paraId="3D97B038" w14:textId="77777777" w:rsidR="00566FA2" w:rsidRDefault="00566FA2" w:rsidP="00566FA2">
      <w:pPr>
        <w:pStyle w:val="PL"/>
      </w:pPr>
      <w:r>
        <w:t xml:space="preserve">   </w:t>
      </w:r>
    </w:p>
    <w:p w14:paraId="7F501B13" w14:textId="77777777" w:rsidR="00566FA2" w:rsidRDefault="00566FA2" w:rsidP="00566FA2">
      <w:pPr>
        <w:pStyle w:val="PL"/>
      </w:pPr>
      <w:r>
        <w:t xml:space="preserve">    Dynamic5QISet-Single:</w:t>
      </w:r>
    </w:p>
    <w:p w14:paraId="3F2B93B9" w14:textId="77777777" w:rsidR="00566FA2" w:rsidRDefault="00566FA2" w:rsidP="00566FA2">
      <w:pPr>
        <w:pStyle w:val="PL"/>
      </w:pPr>
      <w:r>
        <w:t xml:space="preserve">      allOf:</w:t>
      </w:r>
    </w:p>
    <w:p w14:paraId="05CF08BC" w14:textId="77777777" w:rsidR="00566FA2" w:rsidRDefault="00566FA2" w:rsidP="00566FA2">
      <w:pPr>
        <w:pStyle w:val="PL"/>
      </w:pPr>
      <w:r>
        <w:t xml:space="preserve">        - $ref: 'TS28623_GenericNrm.yaml#/components/schemas/Top'</w:t>
      </w:r>
    </w:p>
    <w:p w14:paraId="728ED6AE" w14:textId="77777777" w:rsidR="00566FA2" w:rsidRDefault="00566FA2" w:rsidP="00566FA2">
      <w:pPr>
        <w:pStyle w:val="PL"/>
      </w:pPr>
      <w:r>
        <w:t xml:space="preserve">        - type: object</w:t>
      </w:r>
    </w:p>
    <w:p w14:paraId="6CCECEDD" w14:textId="77777777" w:rsidR="00566FA2" w:rsidRDefault="00566FA2" w:rsidP="00566FA2">
      <w:pPr>
        <w:pStyle w:val="PL"/>
      </w:pPr>
      <w:r>
        <w:t xml:space="preserve">          properties:</w:t>
      </w:r>
    </w:p>
    <w:p w14:paraId="54E2E5A7" w14:textId="77777777" w:rsidR="00566FA2" w:rsidRDefault="00566FA2" w:rsidP="00566FA2">
      <w:pPr>
        <w:pStyle w:val="PL"/>
      </w:pPr>
      <w:r>
        <w:t xml:space="preserve">            attributes:</w:t>
      </w:r>
    </w:p>
    <w:p w14:paraId="1F910AC4" w14:textId="77777777" w:rsidR="00566FA2" w:rsidRDefault="00566FA2" w:rsidP="00566FA2">
      <w:pPr>
        <w:pStyle w:val="PL"/>
      </w:pPr>
      <w:r>
        <w:t xml:space="preserve">              allOf:</w:t>
      </w:r>
    </w:p>
    <w:p w14:paraId="1A56C58A" w14:textId="77777777" w:rsidR="00566FA2" w:rsidRDefault="00566FA2" w:rsidP="00566FA2">
      <w:pPr>
        <w:pStyle w:val="PL"/>
      </w:pPr>
      <w:r>
        <w:t xml:space="preserve">                - type: object</w:t>
      </w:r>
    </w:p>
    <w:p w14:paraId="0DE50BCA" w14:textId="77777777" w:rsidR="00566FA2" w:rsidRDefault="00566FA2" w:rsidP="00566FA2">
      <w:pPr>
        <w:pStyle w:val="PL"/>
      </w:pPr>
      <w:r>
        <w:t xml:space="preserve">                  properties:</w:t>
      </w:r>
    </w:p>
    <w:p w14:paraId="2701F0E4" w14:textId="77777777" w:rsidR="00566FA2" w:rsidRDefault="00566FA2" w:rsidP="00566FA2">
      <w:pPr>
        <w:pStyle w:val="PL"/>
      </w:pPr>
      <w:r>
        <w:t xml:space="preserve">                    dynamic5QIs:</w:t>
      </w:r>
    </w:p>
    <w:p w14:paraId="108330A0" w14:textId="77777777" w:rsidR="00566FA2" w:rsidRDefault="00566FA2" w:rsidP="00566FA2">
      <w:pPr>
        <w:pStyle w:val="PL"/>
      </w:pPr>
      <w:r>
        <w:t xml:space="preserve">                      type: array</w:t>
      </w:r>
    </w:p>
    <w:p w14:paraId="13ED1CC8" w14:textId="77777777" w:rsidR="00566FA2" w:rsidRDefault="00566FA2" w:rsidP="00566FA2">
      <w:pPr>
        <w:pStyle w:val="PL"/>
      </w:pPr>
      <w:r>
        <w:t xml:space="preserve">                      items:</w:t>
      </w:r>
    </w:p>
    <w:p w14:paraId="0A75D00B" w14:textId="77777777" w:rsidR="00566FA2" w:rsidRDefault="00566FA2" w:rsidP="00566FA2">
      <w:pPr>
        <w:pStyle w:val="PL"/>
      </w:pPr>
      <w:r>
        <w:t xml:space="preserve">                        $ref: '#/components/schemas/FiveQICharacteristics'                           </w:t>
      </w:r>
    </w:p>
    <w:p w14:paraId="64BAEFFD" w14:textId="77777777" w:rsidR="00566FA2" w:rsidRDefault="00566FA2" w:rsidP="00566FA2">
      <w:pPr>
        <w:pStyle w:val="PL"/>
      </w:pPr>
      <w:r>
        <w:t xml:space="preserve">                      </w:t>
      </w:r>
    </w:p>
    <w:p w14:paraId="7295AD60" w14:textId="77777777" w:rsidR="00566FA2" w:rsidRDefault="00566FA2" w:rsidP="00566FA2">
      <w:pPr>
        <w:pStyle w:val="PL"/>
      </w:pPr>
      <w:r>
        <w:t xml:space="preserve">    GtpUPathQoSMonitoringControl-Single:</w:t>
      </w:r>
    </w:p>
    <w:p w14:paraId="73292E5D" w14:textId="77777777" w:rsidR="00566FA2" w:rsidRDefault="00566FA2" w:rsidP="00566FA2">
      <w:pPr>
        <w:pStyle w:val="PL"/>
      </w:pPr>
      <w:r>
        <w:t xml:space="preserve">      allOf:</w:t>
      </w:r>
    </w:p>
    <w:p w14:paraId="0DE4949C" w14:textId="77777777" w:rsidR="00566FA2" w:rsidRDefault="00566FA2" w:rsidP="00566FA2">
      <w:pPr>
        <w:pStyle w:val="PL"/>
      </w:pPr>
      <w:r>
        <w:t xml:space="preserve">        - $ref: 'TS28623_GenericNrm.yaml#/components/schemas/Top'</w:t>
      </w:r>
    </w:p>
    <w:p w14:paraId="1525CAAA" w14:textId="77777777" w:rsidR="00566FA2" w:rsidRDefault="00566FA2" w:rsidP="00566FA2">
      <w:pPr>
        <w:pStyle w:val="PL"/>
      </w:pPr>
      <w:r>
        <w:t xml:space="preserve">        - type: object</w:t>
      </w:r>
    </w:p>
    <w:p w14:paraId="65DC92C1" w14:textId="77777777" w:rsidR="00566FA2" w:rsidRDefault="00566FA2" w:rsidP="00566FA2">
      <w:pPr>
        <w:pStyle w:val="PL"/>
      </w:pPr>
      <w:r>
        <w:t xml:space="preserve">          properties:</w:t>
      </w:r>
    </w:p>
    <w:p w14:paraId="59F6DC64" w14:textId="77777777" w:rsidR="00566FA2" w:rsidRDefault="00566FA2" w:rsidP="00566FA2">
      <w:pPr>
        <w:pStyle w:val="PL"/>
      </w:pPr>
      <w:r>
        <w:t xml:space="preserve">            attributes:</w:t>
      </w:r>
    </w:p>
    <w:p w14:paraId="6E71BFD8" w14:textId="77777777" w:rsidR="00566FA2" w:rsidRDefault="00566FA2" w:rsidP="00566FA2">
      <w:pPr>
        <w:pStyle w:val="PL"/>
      </w:pPr>
      <w:r>
        <w:lastRenderedPageBreak/>
        <w:t xml:space="preserve">              allOf:</w:t>
      </w:r>
    </w:p>
    <w:p w14:paraId="1CD9A14E" w14:textId="77777777" w:rsidR="00566FA2" w:rsidRDefault="00566FA2" w:rsidP="00566FA2">
      <w:pPr>
        <w:pStyle w:val="PL"/>
      </w:pPr>
      <w:r>
        <w:t xml:space="preserve">                - type: object</w:t>
      </w:r>
    </w:p>
    <w:p w14:paraId="640DED19" w14:textId="77777777" w:rsidR="00566FA2" w:rsidRDefault="00566FA2" w:rsidP="00566FA2">
      <w:pPr>
        <w:pStyle w:val="PL"/>
      </w:pPr>
      <w:r>
        <w:t xml:space="preserve">                  properties:</w:t>
      </w:r>
    </w:p>
    <w:p w14:paraId="054DC807" w14:textId="77777777" w:rsidR="00566FA2" w:rsidRDefault="00566FA2" w:rsidP="00566FA2">
      <w:pPr>
        <w:pStyle w:val="PL"/>
      </w:pPr>
      <w:r>
        <w:t xml:space="preserve">                    gtpUPathQoSMonitoringState:</w:t>
      </w:r>
    </w:p>
    <w:p w14:paraId="13FF7642" w14:textId="77777777" w:rsidR="00566FA2" w:rsidRDefault="00566FA2" w:rsidP="00566FA2">
      <w:pPr>
        <w:pStyle w:val="PL"/>
      </w:pPr>
      <w:r>
        <w:t xml:space="preserve">                      type: string</w:t>
      </w:r>
    </w:p>
    <w:p w14:paraId="4A6880EB" w14:textId="77777777" w:rsidR="00566FA2" w:rsidRDefault="00566FA2" w:rsidP="00566FA2">
      <w:pPr>
        <w:pStyle w:val="PL"/>
      </w:pPr>
      <w:r>
        <w:t xml:space="preserve">                      enum:</w:t>
      </w:r>
    </w:p>
    <w:p w14:paraId="26268107" w14:textId="77777777" w:rsidR="00566FA2" w:rsidRDefault="00566FA2" w:rsidP="00566FA2">
      <w:pPr>
        <w:pStyle w:val="PL"/>
      </w:pPr>
      <w:r>
        <w:t xml:space="preserve">                        - ENABLED</w:t>
      </w:r>
    </w:p>
    <w:p w14:paraId="2E30B23A" w14:textId="77777777" w:rsidR="00566FA2" w:rsidRDefault="00566FA2" w:rsidP="00566FA2">
      <w:pPr>
        <w:pStyle w:val="PL"/>
      </w:pPr>
      <w:r>
        <w:t xml:space="preserve">                        - DISABLED</w:t>
      </w:r>
    </w:p>
    <w:p w14:paraId="1D3215E4" w14:textId="77777777" w:rsidR="00566FA2" w:rsidRDefault="00566FA2" w:rsidP="00566FA2">
      <w:pPr>
        <w:pStyle w:val="PL"/>
      </w:pPr>
      <w:r>
        <w:t xml:space="preserve">                    gtpUPathMonitoredSNSSAIs:</w:t>
      </w:r>
    </w:p>
    <w:p w14:paraId="257E95DC" w14:textId="77777777" w:rsidR="00566FA2" w:rsidRDefault="00566FA2" w:rsidP="00566FA2">
      <w:pPr>
        <w:pStyle w:val="PL"/>
      </w:pPr>
      <w:r>
        <w:t xml:space="preserve">                      type: array</w:t>
      </w:r>
    </w:p>
    <w:p w14:paraId="0447DE16" w14:textId="77777777" w:rsidR="00566FA2" w:rsidRDefault="00566FA2" w:rsidP="00566FA2">
      <w:pPr>
        <w:pStyle w:val="PL"/>
      </w:pPr>
      <w:r>
        <w:t xml:space="preserve">                      items:</w:t>
      </w:r>
    </w:p>
    <w:p w14:paraId="541F9834" w14:textId="77777777" w:rsidR="00566FA2" w:rsidRDefault="00566FA2" w:rsidP="00566FA2">
      <w:pPr>
        <w:pStyle w:val="PL"/>
      </w:pPr>
      <w:r>
        <w:t xml:space="preserve">                        $ref: 'TS28541_NrNrm.yaml#/components/schemas/Snssai'</w:t>
      </w:r>
    </w:p>
    <w:p w14:paraId="5B1EF528" w14:textId="77777777" w:rsidR="00566FA2" w:rsidRDefault="00566FA2" w:rsidP="00566FA2">
      <w:pPr>
        <w:pStyle w:val="PL"/>
      </w:pPr>
      <w:r>
        <w:t xml:space="preserve">                    monitoredDSCPs:</w:t>
      </w:r>
    </w:p>
    <w:p w14:paraId="4DAFD972" w14:textId="77777777" w:rsidR="00566FA2" w:rsidRDefault="00566FA2" w:rsidP="00566FA2">
      <w:pPr>
        <w:pStyle w:val="PL"/>
      </w:pPr>
      <w:r>
        <w:t xml:space="preserve">                      type: array</w:t>
      </w:r>
    </w:p>
    <w:p w14:paraId="6E35C30D" w14:textId="77777777" w:rsidR="00566FA2" w:rsidRDefault="00566FA2" w:rsidP="00566FA2">
      <w:pPr>
        <w:pStyle w:val="PL"/>
      </w:pPr>
      <w:r>
        <w:t xml:space="preserve">                      items:</w:t>
      </w:r>
    </w:p>
    <w:p w14:paraId="1F88C55B" w14:textId="77777777" w:rsidR="00566FA2" w:rsidRDefault="00566FA2" w:rsidP="00566FA2">
      <w:pPr>
        <w:pStyle w:val="PL"/>
      </w:pPr>
      <w:r>
        <w:t xml:space="preserve">                        type: integer</w:t>
      </w:r>
    </w:p>
    <w:p w14:paraId="5D0802CF" w14:textId="77777777" w:rsidR="00566FA2" w:rsidRDefault="00566FA2" w:rsidP="00566FA2">
      <w:pPr>
        <w:pStyle w:val="PL"/>
      </w:pPr>
      <w:r>
        <w:t xml:space="preserve">                        minimum: 0</w:t>
      </w:r>
    </w:p>
    <w:p w14:paraId="1760955F" w14:textId="77777777" w:rsidR="00566FA2" w:rsidRDefault="00566FA2" w:rsidP="00566FA2">
      <w:pPr>
        <w:pStyle w:val="PL"/>
      </w:pPr>
      <w:r>
        <w:t xml:space="preserve">                        maximum: 255</w:t>
      </w:r>
    </w:p>
    <w:p w14:paraId="6F4F0CA4" w14:textId="77777777" w:rsidR="00566FA2" w:rsidRDefault="00566FA2" w:rsidP="00566FA2">
      <w:pPr>
        <w:pStyle w:val="PL"/>
      </w:pPr>
      <w:r>
        <w:t xml:space="preserve">                    isEventTriggeredGtpUPathMonitoringSupported:</w:t>
      </w:r>
    </w:p>
    <w:p w14:paraId="46A4D315" w14:textId="77777777" w:rsidR="00566FA2" w:rsidRDefault="00566FA2" w:rsidP="00566FA2">
      <w:pPr>
        <w:pStyle w:val="PL"/>
      </w:pPr>
      <w:r>
        <w:t xml:space="preserve">                      type: boolean</w:t>
      </w:r>
    </w:p>
    <w:p w14:paraId="3C42AEDC" w14:textId="77777777" w:rsidR="00566FA2" w:rsidRDefault="00566FA2" w:rsidP="00566FA2">
      <w:pPr>
        <w:pStyle w:val="PL"/>
      </w:pPr>
      <w:r>
        <w:t xml:space="preserve">                    isPeriodicGtpUMonitoringSupported:</w:t>
      </w:r>
    </w:p>
    <w:p w14:paraId="653B0CC7" w14:textId="77777777" w:rsidR="00566FA2" w:rsidRDefault="00566FA2" w:rsidP="00566FA2">
      <w:pPr>
        <w:pStyle w:val="PL"/>
      </w:pPr>
      <w:r>
        <w:t xml:space="preserve">                      type: boolean</w:t>
      </w:r>
    </w:p>
    <w:p w14:paraId="25662CD9" w14:textId="77777777" w:rsidR="00566FA2" w:rsidRDefault="00566FA2" w:rsidP="00566FA2">
      <w:pPr>
        <w:pStyle w:val="PL"/>
      </w:pPr>
      <w:r>
        <w:t xml:space="preserve">                    isImmediateGtpUMonitoringSupported:</w:t>
      </w:r>
    </w:p>
    <w:p w14:paraId="5BD352A7" w14:textId="77777777" w:rsidR="00566FA2" w:rsidRDefault="00566FA2" w:rsidP="00566FA2">
      <w:pPr>
        <w:pStyle w:val="PL"/>
      </w:pPr>
      <w:r>
        <w:t xml:space="preserve">                      type: boolean</w:t>
      </w:r>
    </w:p>
    <w:p w14:paraId="5516B7FE" w14:textId="77777777" w:rsidR="00566FA2" w:rsidRDefault="00566FA2" w:rsidP="00566FA2">
      <w:pPr>
        <w:pStyle w:val="PL"/>
      </w:pPr>
      <w:r>
        <w:t xml:space="preserve">                    gtpUPathDelayThresholds:</w:t>
      </w:r>
    </w:p>
    <w:p w14:paraId="639D779E" w14:textId="77777777" w:rsidR="00566FA2" w:rsidRDefault="00566FA2" w:rsidP="00566FA2">
      <w:pPr>
        <w:pStyle w:val="PL"/>
      </w:pPr>
      <w:r>
        <w:t xml:space="preserve">                      $ref: '#/components/schemas/GtpUPathDelayThresholdsType'</w:t>
      </w:r>
    </w:p>
    <w:p w14:paraId="2B02DB44" w14:textId="77777777" w:rsidR="00566FA2" w:rsidRDefault="00566FA2" w:rsidP="00566FA2">
      <w:pPr>
        <w:pStyle w:val="PL"/>
      </w:pPr>
      <w:r>
        <w:t xml:space="preserve">                    gtpUPathMinimumWaitTime:</w:t>
      </w:r>
    </w:p>
    <w:p w14:paraId="27A284A4" w14:textId="77777777" w:rsidR="00566FA2" w:rsidRDefault="00566FA2" w:rsidP="00566FA2">
      <w:pPr>
        <w:pStyle w:val="PL"/>
      </w:pPr>
      <w:r>
        <w:t xml:space="preserve">                      type: integer</w:t>
      </w:r>
    </w:p>
    <w:p w14:paraId="20C73F41" w14:textId="77777777" w:rsidR="00566FA2" w:rsidRDefault="00566FA2" w:rsidP="00566FA2">
      <w:pPr>
        <w:pStyle w:val="PL"/>
      </w:pPr>
      <w:r>
        <w:t xml:space="preserve">                    gtpUPathMeasurementPeriod:</w:t>
      </w:r>
    </w:p>
    <w:p w14:paraId="16D25285" w14:textId="77777777" w:rsidR="00566FA2" w:rsidRDefault="00566FA2" w:rsidP="00566FA2">
      <w:pPr>
        <w:pStyle w:val="PL"/>
      </w:pPr>
      <w:r>
        <w:t xml:space="preserve">                      type: integer</w:t>
      </w:r>
    </w:p>
    <w:p w14:paraId="1DB46ABF" w14:textId="77777777" w:rsidR="00566FA2" w:rsidRDefault="00566FA2" w:rsidP="00566FA2">
      <w:pPr>
        <w:pStyle w:val="PL"/>
      </w:pPr>
    </w:p>
    <w:p w14:paraId="2D6FDE3B" w14:textId="77777777" w:rsidR="00566FA2" w:rsidRDefault="00566FA2" w:rsidP="00566FA2">
      <w:pPr>
        <w:pStyle w:val="PL"/>
      </w:pPr>
      <w:r>
        <w:t xml:space="preserve">    QFQoSMonitoringControl-Single:</w:t>
      </w:r>
    </w:p>
    <w:p w14:paraId="37AD43CB" w14:textId="77777777" w:rsidR="00566FA2" w:rsidRDefault="00566FA2" w:rsidP="00566FA2">
      <w:pPr>
        <w:pStyle w:val="PL"/>
      </w:pPr>
      <w:r>
        <w:t xml:space="preserve">      allOf:</w:t>
      </w:r>
    </w:p>
    <w:p w14:paraId="0D0E8BBB" w14:textId="77777777" w:rsidR="00566FA2" w:rsidRDefault="00566FA2" w:rsidP="00566FA2">
      <w:pPr>
        <w:pStyle w:val="PL"/>
      </w:pPr>
      <w:r>
        <w:t xml:space="preserve">        - $ref: 'TS28623_GenericNrm.yaml#/components/schemas/Top'</w:t>
      </w:r>
    </w:p>
    <w:p w14:paraId="02133544" w14:textId="77777777" w:rsidR="00566FA2" w:rsidRDefault="00566FA2" w:rsidP="00566FA2">
      <w:pPr>
        <w:pStyle w:val="PL"/>
      </w:pPr>
      <w:r>
        <w:t xml:space="preserve">        - type: object</w:t>
      </w:r>
    </w:p>
    <w:p w14:paraId="35EF2B40" w14:textId="77777777" w:rsidR="00566FA2" w:rsidRDefault="00566FA2" w:rsidP="00566FA2">
      <w:pPr>
        <w:pStyle w:val="PL"/>
      </w:pPr>
      <w:r>
        <w:t xml:space="preserve">          properties:</w:t>
      </w:r>
    </w:p>
    <w:p w14:paraId="335AFCE9" w14:textId="77777777" w:rsidR="00566FA2" w:rsidRDefault="00566FA2" w:rsidP="00566FA2">
      <w:pPr>
        <w:pStyle w:val="PL"/>
      </w:pPr>
      <w:r>
        <w:t xml:space="preserve">            attributes:</w:t>
      </w:r>
    </w:p>
    <w:p w14:paraId="44A54C23" w14:textId="77777777" w:rsidR="00566FA2" w:rsidRDefault="00566FA2" w:rsidP="00566FA2">
      <w:pPr>
        <w:pStyle w:val="PL"/>
      </w:pPr>
      <w:r>
        <w:t xml:space="preserve">              allOf:</w:t>
      </w:r>
    </w:p>
    <w:p w14:paraId="1466BE39" w14:textId="77777777" w:rsidR="00566FA2" w:rsidRDefault="00566FA2" w:rsidP="00566FA2">
      <w:pPr>
        <w:pStyle w:val="PL"/>
      </w:pPr>
      <w:r>
        <w:t xml:space="preserve">                - type: object</w:t>
      </w:r>
    </w:p>
    <w:p w14:paraId="449C4C93" w14:textId="77777777" w:rsidR="00566FA2" w:rsidRDefault="00566FA2" w:rsidP="00566FA2">
      <w:pPr>
        <w:pStyle w:val="PL"/>
      </w:pPr>
      <w:r>
        <w:t xml:space="preserve">                  properties:</w:t>
      </w:r>
    </w:p>
    <w:p w14:paraId="3B328243" w14:textId="77777777" w:rsidR="00566FA2" w:rsidRDefault="00566FA2" w:rsidP="00566FA2">
      <w:pPr>
        <w:pStyle w:val="PL"/>
      </w:pPr>
      <w:r>
        <w:t xml:space="preserve">                    qFQoSMonitoringState:</w:t>
      </w:r>
    </w:p>
    <w:p w14:paraId="1BBC1C88" w14:textId="77777777" w:rsidR="00566FA2" w:rsidRDefault="00566FA2" w:rsidP="00566FA2">
      <w:pPr>
        <w:pStyle w:val="PL"/>
      </w:pPr>
      <w:r>
        <w:t xml:space="preserve">                      type: string</w:t>
      </w:r>
    </w:p>
    <w:p w14:paraId="1A9F5F3B" w14:textId="77777777" w:rsidR="00566FA2" w:rsidRDefault="00566FA2" w:rsidP="00566FA2">
      <w:pPr>
        <w:pStyle w:val="PL"/>
      </w:pPr>
      <w:r>
        <w:t xml:space="preserve">                      enum:</w:t>
      </w:r>
    </w:p>
    <w:p w14:paraId="6F151B65" w14:textId="77777777" w:rsidR="00566FA2" w:rsidRDefault="00566FA2" w:rsidP="00566FA2">
      <w:pPr>
        <w:pStyle w:val="PL"/>
      </w:pPr>
      <w:r>
        <w:t xml:space="preserve">                        - ENABLED</w:t>
      </w:r>
    </w:p>
    <w:p w14:paraId="17C8DE0A" w14:textId="77777777" w:rsidR="00566FA2" w:rsidRDefault="00566FA2" w:rsidP="00566FA2">
      <w:pPr>
        <w:pStyle w:val="PL"/>
      </w:pPr>
      <w:r>
        <w:t xml:space="preserve">                        - DISABLED</w:t>
      </w:r>
    </w:p>
    <w:p w14:paraId="0FFAF24A" w14:textId="77777777" w:rsidR="00566FA2" w:rsidRDefault="00566FA2" w:rsidP="00566FA2">
      <w:pPr>
        <w:pStyle w:val="PL"/>
      </w:pPr>
      <w:r>
        <w:t xml:space="preserve">                    qFMonitoredSNSSAIs:</w:t>
      </w:r>
    </w:p>
    <w:p w14:paraId="292DAD64" w14:textId="77777777" w:rsidR="00566FA2" w:rsidRDefault="00566FA2" w:rsidP="00566FA2">
      <w:pPr>
        <w:pStyle w:val="PL"/>
      </w:pPr>
      <w:r>
        <w:t xml:space="preserve">                      type: array</w:t>
      </w:r>
    </w:p>
    <w:p w14:paraId="5861AB1F" w14:textId="77777777" w:rsidR="00566FA2" w:rsidRDefault="00566FA2" w:rsidP="00566FA2">
      <w:pPr>
        <w:pStyle w:val="PL"/>
      </w:pPr>
      <w:r>
        <w:t xml:space="preserve">                      items:</w:t>
      </w:r>
    </w:p>
    <w:p w14:paraId="35EE9D47" w14:textId="77777777" w:rsidR="00566FA2" w:rsidRDefault="00566FA2" w:rsidP="00566FA2">
      <w:pPr>
        <w:pStyle w:val="PL"/>
      </w:pPr>
      <w:r>
        <w:t xml:space="preserve">                        $ref: 'TS28541_NrNrm.yaml#/components/schemas/Snssai'</w:t>
      </w:r>
    </w:p>
    <w:p w14:paraId="1E147E8B" w14:textId="77777777" w:rsidR="00566FA2" w:rsidRDefault="00566FA2" w:rsidP="00566FA2">
      <w:pPr>
        <w:pStyle w:val="PL"/>
      </w:pPr>
      <w:r>
        <w:t xml:space="preserve">                    qFMonitored5QIs:</w:t>
      </w:r>
    </w:p>
    <w:p w14:paraId="1347547E" w14:textId="77777777" w:rsidR="00566FA2" w:rsidRDefault="00566FA2" w:rsidP="00566FA2">
      <w:pPr>
        <w:pStyle w:val="PL"/>
      </w:pPr>
      <w:r>
        <w:t xml:space="preserve">                      type: array</w:t>
      </w:r>
    </w:p>
    <w:p w14:paraId="32812FE1" w14:textId="77777777" w:rsidR="00566FA2" w:rsidRDefault="00566FA2" w:rsidP="00566FA2">
      <w:pPr>
        <w:pStyle w:val="PL"/>
      </w:pPr>
      <w:r>
        <w:t xml:space="preserve">                      items:</w:t>
      </w:r>
    </w:p>
    <w:p w14:paraId="211696DE" w14:textId="77777777" w:rsidR="00566FA2" w:rsidRDefault="00566FA2" w:rsidP="00566FA2">
      <w:pPr>
        <w:pStyle w:val="PL"/>
      </w:pPr>
      <w:r>
        <w:t xml:space="preserve">                        type: integer</w:t>
      </w:r>
    </w:p>
    <w:p w14:paraId="7AA68B1A" w14:textId="77777777" w:rsidR="00566FA2" w:rsidRDefault="00566FA2" w:rsidP="00566FA2">
      <w:pPr>
        <w:pStyle w:val="PL"/>
      </w:pPr>
      <w:r>
        <w:t xml:space="preserve">                        minimum: 0</w:t>
      </w:r>
    </w:p>
    <w:p w14:paraId="62335715" w14:textId="77777777" w:rsidR="00566FA2" w:rsidRDefault="00566FA2" w:rsidP="00566FA2">
      <w:pPr>
        <w:pStyle w:val="PL"/>
      </w:pPr>
      <w:r>
        <w:t xml:space="preserve">                        maximum: 255</w:t>
      </w:r>
    </w:p>
    <w:p w14:paraId="66A0BD88" w14:textId="77777777" w:rsidR="00566FA2" w:rsidRDefault="00566FA2" w:rsidP="00566FA2">
      <w:pPr>
        <w:pStyle w:val="PL"/>
      </w:pPr>
      <w:r>
        <w:t xml:space="preserve">                    isEventTriggeredQFMonitoringSupported:</w:t>
      </w:r>
    </w:p>
    <w:p w14:paraId="3F9402BE" w14:textId="77777777" w:rsidR="00566FA2" w:rsidRDefault="00566FA2" w:rsidP="00566FA2">
      <w:pPr>
        <w:pStyle w:val="PL"/>
      </w:pPr>
      <w:r>
        <w:t xml:space="preserve">                      type: boolean</w:t>
      </w:r>
    </w:p>
    <w:p w14:paraId="2C3A01ED" w14:textId="77777777" w:rsidR="00566FA2" w:rsidRDefault="00566FA2" w:rsidP="00566FA2">
      <w:pPr>
        <w:pStyle w:val="PL"/>
      </w:pPr>
      <w:r>
        <w:t xml:space="preserve">                    isPeriodicQFMonitoringSupported:</w:t>
      </w:r>
    </w:p>
    <w:p w14:paraId="48689ED7" w14:textId="77777777" w:rsidR="00566FA2" w:rsidRDefault="00566FA2" w:rsidP="00566FA2">
      <w:pPr>
        <w:pStyle w:val="PL"/>
      </w:pPr>
      <w:r>
        <w:t xml:space="preserve">                      type: boolean</w:t>
      </w:r>
    </w:p>
    <w:p w14:paraId="70A26B5B" w14:textId="77777777" w:rsidR="00566FA2" w:rsidRDefault="00566FA2" w:rsidP="00566FA2">
      <w:pPr>
        <w:pStyle w:val="PL"/>
      </w:pPr>
      <w:r>
        <w:t xml:space="preserve">                    isSessionReleasedQFMonitoringSupported:</w:t>
      </w:r>
    </w:p>
    <w:p w14:paraId="21FD6651" w14:textId="77777777" w:rsidR="00566FA2" w:rsidRDefault="00566FA2" w:rsidP="00566FA2">
      <w:pPr>
        <w:pStyle w:val="PL"/>
      </w:pPr>
      <w:r>
        <w:t xml:space="preserve">                      type: boolean</w:t>
      </w:r>
    </w:p>
    <w:p w14:paraId="114AE667" w14:textId="77777777" w:rsidR="00566FA2" w:rsidRDefault="00566FA2" w:rsidP="00566FA2">
      <w:pPr>
        <w:pStyle w:val="PL"/>
      </w:pPr>
      <w:r>
        <w:t xml:space="preserve">                    qFPacketDelayThresholds:</w:t>
      </w:r>
    </w:p>
    <w:p w14:paraId="0175C102" w14:textId="77777777" w:rsidR="00566FA2" w:rsidRDefault="00566FA2" w:rsidP="00566FA2">
      <w:pPr>
        <w:pStyle w:val="PL"/>
      </w:pPr>
      <w:r>
        <w:t xml:space="preserve">                      $ref: '#/components/schemas/QFPacketDelayThresholdsType'</w:t>
      </w:r>
    </w:p>
    <w:p w14:paraId="1D7A1710" w14:textId="77777777" w:rsidR="00566FA2" w:rsidRDefault="00566FA2" w:rsidP="00566FA2">
      <w:pPr>
        <w:pStyle w:val="PL"/>
      </w:pPr>
      <w:r>
        <w:t xml:space="preserve">                    qFMinimumWaitTime:</w:t>
      </w:r>
    </w:p>
    <w:p w14:paraId="6FD3702A" w14:textId="77777777" w:rsidR="00566FA2" w:rsidRDefault="00566FA2" w:rsidP="00566FA2">
      <w:pPr>
        <w:pStyle w:val="PL"/>
      </w:pPr>
      <w:r>
        <w:t xml:space="preserve">                      type: integer</w:t>
      </w:r>
    </w:p>
    <w:p w14:paraId="1D82FF2C" w14:textId="77777777" w:rsidR="00566FA2" w:rsidRDefault="00566FA2" w:rsidP="00566FA2">
      <w:pPr>
        <w:pStyle w:val="PL"/>
      </w:pPr>
      <w:r>
        <w:t xml:space="preserve">                    qFMeasurementPeriod:</w:t>
      </w:r>
    </w:p>
    <w:p w14:paraId="4583F940" w14:textId="77777777" w:rsidR="00566FA2" w:rsidRDefault="00566FA2" w:rsidP="00566FA2">
      <w:pPr>
        <w:pStyle w:val="PL"/>
      </w:pPr>
      <w:r>
        <w:t xml:space="preserve">                      type: integer</w:t>
      </w:r>
    </w:p>
    <w:p w14:paraId="72FDE3EA" w14:textId="77777777" w:rsidR="00566FA2" w:rsidRDefault="00566FA2" w:rsidP="00566FA2">
      <w:pPr>
        <w:pStyle w:val="PL"/>
      </w:pPr>
    </w:p>
    <w:p w14:paraId="111D75C8" w14:textId="77777777" w:rsidR="00566FA2" w:rsidRDefault="00566FA2" w:rsidP="00566FA2">
      <w:pPr>
        <w:pStyle w:val="PL"/>
      </w:pPr>
      <w:r>
        <w:t xml:space="preserve">    PredefinedPccRuleSet-Single:</w:t>
      </w:r>
    </w:p>
    <w:p w14:paraId="323C312E" w14:textId="77777777" w:rsidR="00566FA2" w:rsidRDefault="00566FA2" w:rsidP="00566FA2">
      <w:pPr>
        <w:pStyle w:val="PL"/>
      </w:pPr>
      <w:r>
        <w:t xml:space="preserve">      allOf:</w:t>
      </w:r>
    </w:p>
    <w:p w14:paraId="4A377C0A" w14:textId="77777777" w:rsidR="00566FA2" w:rsidRDefault="00566FA2" w:rsidP="00566FA2">
      <w:pPr>
        <w:pStyle w:val="PL"/>
      </w:pPr>
      <w:r>
        <w:t xml:space="preserve">        - $ref: 'TS28623_GenericNrm.yaml#/components/schemas/Top'</w:t>
      </w:r>
    </w:p>
    <w:p w14:paraId="4D9E6CAA" w14:textId="77777777" w:rsidR="00566FA2" w:rsidRDefault="00566FA2" w:rsidP="00566FA2">
      <w:pPr>
        <w:pStyle w:val="PL"/>
      </w:pPr>
      <w:r>
        <w:t xml:space="preserve">        - type: object</w:t>
      </w:r>
    </w:p>
    <w:p w14:paraId="51BB9836" w14:textId="77777777" w:rsidR="00566FA2" w:rsidRDefault="00566FA2" w:rsidP="00566FA2">
      <w:pPr>
        <w:pStyle w:val="PL"/>
      </w:pPr>
      <w:r>
        <w:t xml:space="preserve">          properties:</w:t>
      </w:r>
    </w:p>
    <w:p w14:paraId="24CB4362" w14:textId="77777777" w:rsidR="00566FA2" w:rsidRDefault="00566FA2" w:rsidP="00566FA2">
      <w:pPr>
        <w:pStyle w:val="PL"/>
      </w:pPr>
      <w:r>
        <w:t xml:space="preserve">            attributes:</w:t>
      </w:r>
    </w:p>
    <w:p w14:paraId="24E4D26E" w14:textId="77777777" w:rsidR="00566FA2" w:rsidRDefault="00566FA2" w:rsidP="00566FA2">
      <w:pPr>
        <w:pStyle w:val="PL"/>
      </w:pPr>
      <w:r>
        <w:t xml:space="preserve">              allOf:</w:t>
      </w:r>
    </w:p>
    <w:p w14:paraId="796998E7" w14:textId="77777777" w:rsidR="00566FA2" w:rsidRDefault="00566FA2" w:rsidP="00566FA2">
      <w:pPr>
        <w:pStyle w:val="PL"/>
      </w:pPr>
      <w:r>
        <w:t xml:space="preserve">                - type: object</w:t>
      </w:r>
    </w:p>
    <w:p w14:paraId="631BD90A" w14:textId="77777777" w:rsidR="00566FA2" w:rsidRDefault="00566FA2" w:rsidP="00566FA2">
      <w:pPr>
        <w:pStyle w:val="PL"/>
      </w:pPr>
      <w:r>
        <w:t xml:space="preserve">                  properties:</w:t>
      </w:r>
    </w:p>
    <w:p w14:paraId="3E62500A" w14:textId="77777777" w:rsidR="00566FA2" w:rsidRDefault="00566FA2" w:rsidP="00566FA2">
      <w:pPr>
        <w:pStyle w:val="PL"/>
      </w:pPr>
      <w:r>
        <w:t xml:space="preserve">                    predefinedPccRules:</w:t>
      </w:r>
    </w:p>
    <w:p w14:paraId="5CA56FB1" w14:textId="77777777" w:rsidR="00566FA2" w:rsidRDefault="00566FA2" w:rsidP="00566FA2">
      <w:pPr>
        <w:pStyle w:val="PL"/>
      </w:pPr>
      <w:r>
        <w:lastRenderedPageBreak/>
        <w:t xml:space="preserve">                      type: array</w:t>
      </w:r>
    </w:p>
    <w:p w14:paraId="51BAADE5" w14:textId="77777777" w:rsidR="00566FA2" w:rsidRDefault="00566FA2" w:rsidP="00566FA2">
      <w:pPr>
        <w:pStyle w:val="PL"/>
      </w:pPr>
      <w:r>
        <w:t xml:space="preserve">                      items:</w:t>
      </w:r>
    </w:p>
    <w:p w14:paraId="01AE06CF" w14:textId="77777777" w:rsidR="00566FA2" w:rsidRDefault="00566FA2" w:rsidP="00566FA2">
      <w:pPr>
        <w:pStyle w:val="PL"/>
      </w:pPr>
      <w:r>
        <w:t xml:space="preserve">                        $ref: '#/components/schemas/PccRule'                           </w:t>
      </w:r>
    </w:p>
    <w:p w14:paraId="0C47D3CC" w14:textId="77777777" w:rsidR="00566FA2" w:rsidRDefault="00566FA2" w:rsidP="00566FA2">
      <w:pPr>
        <w:pStyle w:val="PL"/>
      </w:pPr>
    </w:p>
    <w:p w14:paraId="3A94ED1D" w14:textId="77777777" w:rsidR="00566FA2" w:rsidRDefault="00566FA2" w:rsidP="00566FA2">
      <w:pPr>
        <w:pStyle w:val="PL"/>
      </w:pPr>
      <w:r>
        <w:t>#-------- Definition of JSON arrays for name-contained IOCs ----------------------</w:t>
      </w:r>
    </w:p>
    <w:p w14:paraId="7E593E40" w14:textId="77777777" w:rsidR="00566FA2" w:rsidRDefault="00566FA2" w:rsidP="00566FA2">
      <w:pPr>
        <w:pStyle w:val="PL"/>
      </w:pPr>
    </w:p>
    <w:p w14:paraId="40B60E2B" w14:textId="77777777" w:rsidR="00566FA2" w:rsidRDefault="00566FA2" w:rsidP="00566FA2">
      <w:pPr>
        <w:pStyle w:val="PL"/>
      </w:pPr>
      <w:r>
        <w:t xml:space="preserve">    SubNetwork-Multiple:</w:t>
      </w:r>
    </w:p>
    <w:p w14:paraId="234A5746" w14:textId="77777777" w:rsidR="00566FA2" w:rsidRDefault="00566FA2" w:rsidP="00566FA2">
      <w:pPr>
        <w:pStyle w:val="PL"/>
      </w:pPr>
      <w:r>
        <w:t xml:space="preserve">      type: array</w:t>
      </w:r>
    </w:p>
    <w:p w14:paraId="7602CF20" w14:textId="77777777" w:rsidR="00566FA2" w:rsidRDefault="00566FA2" w:rsidP="00566FA2">
      <w:pPr>
        <w:pStyle w:val="PL"/>
      </w:pPr>
      <w:r>
        <w:t xml:space="preserve">      items:</w:t>
      </w:r>
    </w:p>
    <w:p w14:paraId="64D0EF64" w14:textId="77777777" w:rsidR="00566FA2" w:rsidRDefault="00566FA2" w:rsidP="00566FA2">
      <w:pPr>
        <w:pStyle w:val="PL"/>
      </w:pPr>
      <w:r>
        <w:t xml:space="preserve">        $ref: '#/components/schemas/SubNetwork-Single'</w:t>
      </w:r>
    </w:p>
    <w:p w14:paraId="3E7CB767" w14:textId="77777777" w:rsidR="00566FA2" w:rsidRDefault="00566FA2" w:rsidP="00566FA2">
      <w:pPr>
        <w:pStyle w:val="PL"/>
      </w:pPr>
      <w:r>
        <w:t xml:space="preserve">    ManagedElement-Multiple:</w:t>
      </w:r>
    </w:p>
    <w:p w14:paraId="5194CFB8" w14:textId="77777777" w:rsidR="00566FA2" w:rsidRDefault="00566FA2" w:rsidP="00566FA2">
      <w:pPr>
        <w:pStyle w:val="PL"/>
      </w:pPr>
      <w:r>
        <w:t xml:space="preserve">      type: array</w:t>
      </w:r>
    </w:p>
    <w:p w14:paraId="54F1B5DC" w14:textId="77777777" w:rsidR="00566FA2" w:rsidRDefault="00566FA2" w:rsidP="00566FA2">
      <w:pPr>
        <w:pStyle w:val="PL"/>
      </w:pPr>
      <w:r>
        <w:t xml:space="preserve">      items:</w:t>
      </w:r>
    </w:p>
    <w:p w14:paraId="57DAA7F7" w14:textId="77777777" w:rsidR="00566FA2" w:rsidRDefault="00566FA2" w:rsidP="00566FA2">
      <w:pPr>
        <w:pStyle w:val="PL"/>
      </w:pPr>
      <w:r>
        <w:t xml:space="preserve">        $ref: '#/components/schemas/ManagedElement-Single'</w:t>
      </w:r>
    </w:p>
    <w:p w14:paraId="7A6A8FE9" w14:textId="77777777" w:rsidR="00566FA2" w:rsidRDefault="00566FA2" w:rsidP="00566FA2">
      <w:pPr>
        <w:pStyle w:val="PL"/>
      </w:pPr>
      <w:r>
        <w:t xml:space="preserve">    AmfFunction-Multiple:</w:t>
      </w:r>
    </w:p>
    <w:p w14:paraId="651FCE09" w14:textId="77777777" w:rsidR="00566FA2" w:rsidRDefault="00566FA2" w:rsidP="00566FA2">
      <w:pPr>
        <w:pStyle w:val="PL"/>
      </w:pPr>
      <w:r>
        <w:t xml:space="preserve">      type: array</w:t>
      </w:r>
    </w:p>
    <w:p w14:paraId="10301ACB" w14:textId="77777777" w:rsidR="00566FA2" w:rsidRDefault="00566FA2" w:rsidP="00566FA2">
      <w:pPr>
        <w:pStyle w:val="PL"/>
      </w:pPr>
      <w:r>
        <w:t xml:space="preserve">      items:</w:t>
      </w:r>
    </w:p>
    <w:p w14:paraId="2080AA53" w14:textId="77777777" w:rsidR="00566FA2" w:rsidRDefault="00566FA2" w:rsidP="00566FA2">
      <w:pPr>
        <w:pStyle w:val="PL"/>
      </w:pPr>
      <w:r>
        <w:t xml:space="preserve">        $ref: '#/components/schemas/AmfFunction-Single'</w:t>
      </w:r>
    </w:p>
    <w:p w14:paraId="0312FE0F" w14:textId="77777777" w:rsidR="00566FA2" w:rsidRDefault="00566FA2" w:rsidP="00566FA2">
      <w:pPr>
        <w:pStyle w:val="PL"/>
      </w:pPr>
      <w:r>
        <w:t xml:space="preserve">    SmfFunction-Multiple:</w:t>
      </w:r>
    </w:p>
    <w:p w14:paraId="0AA93901" w14:textId="77777777" w:rsidR="00566FA2" w:rsidRDefault="00566FA2" w:rsidP="00566FA2">
      <w:pPr>
        <w:pStyle w:val="PL"/>
      </w:pPr>
      <w:r>
        <w:t xml:space="preserve">      type: array</w:t>
      </w:r>
    </w:p>
    <w:p w14:paraId="18FC8DA5" w14:textId="77777777" w:rsidR="00566FA2" w:rsidRDefault="00566FA2" w:rsidP="00566FA2">
      <w:pPr>
        <w:pStyle w:val="PL"/>
      </w:pPr>
      <w:r>
        <w:t xml:space="preserve">      items:</w:t>
      </w:r>
    </w:p>
    <w:p w14:paraId="2BD2B8D7" w14:textId="77777777" w:rsidR="00566FA2" w:rsidRDefault="00566FA2" w:rsidP="00566FA2">
      <w:pPr>
        <w:pStyle w:val="PL"/>
      </w:pPr>
      <w:r>
        <w:t xml:space="preserve">        $ref: '#/components/schemas/SmfFunction-Single'</w:t>
      </w:r>
    </w:p>
    <w:p w14:paraId="4E09ECC1" w14:textId="77777777" w:rsidR="00566FA2" w:rsidRDefault="00566FA2" w:rsidP="00566FA2">
      <w:pPr>
        <w:pStyle w:val="PL"/>
      </w:pPr>
      <w:r>
        <w:t xml:space="preserve">    UpfFunction-Multiple:</w:t>
      </w:r>
    </w:p>
    <w:p w14:paraId="6DCC85BC" w14:textId="77777777" w:rsidR="00566FA2" w:rsidRDefault="00566FA2" w:rsidP="00566FA2">
      <w:pPr>
        <w:pStyle w:val="PL"/>
      </w:pPr>
      <w:r>
        <w:t xml:space="preserve">      type: array</w:t>
      </w:r>
    </w:p>
    <w:p w14:paraId="5A3368BE" w14:textId="77777777" w:rsidR="00566FA2" w:rsidRDefault="00566FA2" w:rsidP="00566FA2">
      <w:pPr>
        <w:pStyle w:val="PL"/>
      </w:pPr>
      <w:r>
        <w:t xml:space="preserve">      items:</w:t>
      </w:r>
    </w:p>
    <w:p w14:paraId="01462D26" w14:textId="77777777" w:rsidR="00566FA2" w:rsidRDefault="00566FA2" w:rsidP="00566FA2">
      <w:pPr>
        <w:pStyle w:val="PL"/>
      </w:pPr>
      <w:r>
        <w:t xml:space="preserve">        $ref: '#/components/schemas/UpfFunction-Single'</w:t>
      </w:r>
    </w:p>
    <w:p w14:paraId="7C3EC266" w14:textId="77777777" w:rsidR="00566FA2" w:rsidRDefault="00566FA2" w:rsidP="00566FA2">
      <w:pPr>
        <w:pStyle w:val="PL"/>
      </w:pPr>
      <w:r>
        <w:t xml:space="preserve">    N3iwfFunction-Multiple:</w:t>
      </w:r>
    </w:p>
    <w:p w14:paraId="0EB4BAB8" w14:textId="77777777" w:rsidR="00566FA2" w:rsidRDefault="00566FA2" w:rsidP="00566FA2">
      <w:pPr>
        <w:pStyle w:val="PL"/>
      </w:pPr>
      <w:r>
        <w:t xml:space="preserve">      type: array</w:t>
      </w:r>
    </w:p>
    <w:p w14:paraId="466BE701" w14:textId="77777777" w:rsidR="00566FA2" w:rsidRDefault="00566FA2" w:rsidP="00566FA2">
      <w:pPr>
        <w:pStyle w:val="PL"/>
      </w:pPr>
      <w:r>
        <w:t xml:space="preserve">      items:</w:t>
      </w:r>
    </w:p>
    <w:p w14:paraId="3489FA1D" w14:textId="77777777" w:rsidR="00566FA2" w:rsidRDefault="00566FA2" w:rsidP="00566FA2">
      <w:pPr>
        <w:pStyle w:val="PL"/>
      </w:pPr>
      <w:r>
        <w:t xml:space="preserve">        $ref: '#/components/schemas/N3iwfFunction-Single'</w:t>
      </w:r>
    </w:p>
    <w:p w14:paraId="2C4D01D4" w14:textId="77777777" w:rsidR="00566FA2" w:rsidRDefault="00566FA2" w:rsidP="00566FA2">
      <w:pPr>
        <w:pStyle w:val="PL"/>
      </w:pPr>
      <w:r>
        <w:t xml:space="preserve">    PcfFunction-Multiple:</w:t>
      </w:r>
    </w:p>
    <w:p w14:paraId="214BECF2" w14:textId="77777777" w:rsidR="00566FA2" w:rsidRDefault="00566FA2" w:rsidP="00566FA2">
      <w:pPr>
        <w:pStyle w:val="PL"/>
      </w:pPr>
      <w:r>
        <w:t xml:space="preserve">      type: array</w:t>
      </w:r>
    </w:p>
    <w:p w14:paraId="78CDCBF7" w14:textId="77777777" w:rsidR="00566FA2" w:rsidRDefault="00566FA2" w:rsidP="00566FA2">
      <w:pPr>
        <w:pStyle w:val="PL"/>
      </w:pPr>
      <w:r>
        <w:t xml:space="preserve">      items:</w:t>
      </w:r>
    </w:p>
    <w:p w14:paraId="0A16AA96" w14:textId="77777777" w:rsidR="00566FA2" w:rsidRDefault="00566FA2" w:rsidP="00566FA2">
      <w:pPr>
        <w:pStyle w:val="PL"/>
      </w:pPr>
      <w:r>
        <w:t xml:space="preserve">        $ref: '#/components/schemas/PcfFunction-Single'</w:t>
      </w:r>
    </w:p>
    <w:p w14:paraId="229AE6AE" w14:textId="77777777" w:rsidR="00566FA2" w:rsidRDefault="00566FA2" w:rsidP="00566FA2">
      <w:pPr>
        <w:pStyle w:val="PL"/>
      </w:pPr>
      <w:r>
        <w:t xml:space="preserve">    AusfFunction-Multiple:</w:t>
      </w:r>
    </w:p>
    <w:p w14:paraId="2B905ECE" w14:textId="77777777" w:rsidR="00566FA2" w:rsidRDefault="00566FA2" w:rsidP="00566FA2">
      <w:pPr>
        <w:pStyle w:val="PL"/>
      </w:pPr>
      <w:r>
        <w:t xml:space="preserve">      type: array</w:t>
      </w:r>
    </w:p>
    <w:p w14:paraId="5C91C426" w14:textId="77777777" w:rsidR="00566FA2" w:rsidRDefault="00566FA2" w:rsidP="00566FA2">
      <w:pPr>
        <w:pStyle w:val="PL"/>
      </w:pPr>
      <w:r>
        <w:t xml:space="preserve">      items:</w:t>
      </w:r>
    </w:p>
    <w:p w14:paraId="5F1ED24D" w14:textId="77777777" w:rsidR="00566FA2" w:rsidRDefault="00566FA2" w:rsidP="00566FA2">
      <w:pPr>
        <w:pStyle w:val="PL"/>
      </w:pPr>
      <w:r>
        <w:t xml:space="preserve">        $ref: '#/components/schemas/AusfFunction-Single'</w:t>
      </w:r>
    </w:p>
    <w:p w14:paraId="3C76AE69" w14:textId="77777777" w:rsidR="00566FA2" w:rsidRDefault="00566FA2" w:rsidP="00566FA2">
      <w:pPr>
        <w:pStyle w:val="PL"/>
      </w:pPr>
      <w:r>
        <w:t xml:space="preserve">    UdmFunction-Multiple:</w:t>
      </w:r>
    </w:p>
    <w:p w14:paraId="300DD533" w14:textId="77777777" w:rsidR="00566FA2" w:rsidRDefault="00566FA2" w:rsidP="00566FA2">
      <w:pPr>
        <w:pStyle w:val="PL"/>
      </w:pPr>
      <w:r>
        <w:t xml:space="preserve">      type: array</w:t>
      </w:r>
    </w:p>
    <w:p w14:paraId="1DB8E450" w14:textId="77777777" w:rsidR="00566FA2" w:rsidRDefault="00566FA2" w:rsidP="00566FA2">
      <w:pPr>
        <w:pStyle w:val="PL"/>
      </w:pPr>
      <w:r>
        <w:t xml:space="preserve">      items:</w:t>
      </w:r>
    </w:p>
    <w:p w14:paraId="591BA249" w14:textId="77777777" w:rsidR="00566FA2" w:rsidRDefault="00566FA2" w:rsidP="00566FA2">
      <w:pPr>
        <w:pStyle w:val="PL"/>
      </w:pPr>
      <w:r>
        <w:t xml:space="preserve">        $ref: '#/components/schemas/UdmFunction-Single'</w:t>
      </w:r>
    </w:p>
    <w:p w14:paraId="142DA077" w14:textId="77777777" w:rsidR="00566FA2" w:rsidRDefault="00566FA2" w:rsidP="00566FA2">
      <w:pPr>
        <w:pStyle w:val="PL"/>
      </w:pPr>
      <w:r>
        <w:t xml:space="preserve">    UdrFunction-Multiple:</w:t>
      </w:r>
    </w:p>
    <w:p w14:paraId="3571B5D2" w14:textId="77777777" w:rsidR="00566FA2" w:rsidRDefault="00566FA2" w:rsidP="00566FA2">
      <w:pPr>
        <w:pStyle w:val="PL"/>
      </w:pPr>
      <w:r>
        <w:t xml:space="preserve">      type: array</w:t>
      </w:r>
    </w:p>
    <w:p w14:paraId="665902CB" w14:textId="77777777" w:rsidR="00566FA2" w:rsidRDefault="00566FA2" w:rsidP="00566FA2">
      <w:pPr>
        <w:pStyle w:val="PL"/>
      </w:pPr>
      <w:r>
        <w:t xml:space="preserve">      items:</w:t>
      </w:r>
    </w:p>
    <w:p w14:paraId="7FCD06D9" w14:textId="77777777" w:rsidR="00566FA2" w:rsidRDefault="00566FA2" w:rsidP="00566FA2">
      <w:pPr>
        <w:pStyle w:val="PL"/>
      </w:pPr>
      <w:r>
        <w:t xml:space="preserve">        $ref: '#/components/schemas/UdrFunction-Single'</w:t>
      </w:r>
    </w:p>
    <w:p w14:paraId="778CC29E" w14:textId="77777777" w:rsidR="00566FA2" w:rsidRDefault="00566FA2" w:rsidP="00566FA2">
      <w:pPr>
        <w:pStyle w:val="PL"/>
      </w:pPr>
      <w:r>
        <w:t xml:space="preserve">    UdsfFunction-Multiple:</w:t>
      </w:r>
    </w:p>
    <w:p w14:paraId="6E13171D" w14:textId="77777777" w:rsidR="00566FA2" w:rsidRDefault="00566FA2" w:rsidP="00566FA2">
      <w:pPr>
        <w:pStyle w:val="PL"/>
      </w:pPr>
      <w:r>
        <w:t xml:space="preserve">      type: array</w:t>
      </w:r>
    </w:p>
    <w:p w14:paraId="6D6AAD24" w14:textId="77777777" w:rsidR="00566FA2" w:rsidRDefault="00566FA2" w:rsidP="00566FA2">
      <w:pPr>
        <w:pStyle w:val="PL"/>
      </w:pPr>
      <w:r>
        <w:t xml:space="preserve">      items:</w:t>
      </w:r>
    </w:p>
    <w:p w14:paraId="308136CA" w14:textId="77777777" w:rsidR="00566FA2" w:rsidRDefault="00566FA2" w:rsidP="00566FA2">
      <w:pPr>
        <w:pStyle w:val="PL"/>
      </w:pPr>
      <w:r>
        <w:t xml:space="preserve">        $ref: '#/components/schemas/UdsfFunction-Single'</w:t>
      </w:r>
    </w:p>
    <w:p w14:paraId="681FAED5" w14:textId="77777777" w:rsidR="00566FA2" w:rsidRDefault="00566FA2" w:rsidP="00566FA2">
      <w:pPr>
        <w:pStyle w:val="PL"/>
      </w:pPr>
      <w:r>
        <w:t xml:space="preserve">    NrfFunction-Multiple:</w:t>
      </w:r>
    </w:p>
    <w:p w14:paraId="22831E36" w14:textId="77777777" w:rsidR="00566FA2" w:rsidRDefault="00566FA2" w:rsidP="00566FA2">
      <w:pPr>
        <w:pStyle w:val="PL"/>
      </w:pPr>
      <w:r>
        <w:t xml:space="preserve">      type: array</w:t>
      </w:r>
    </w:p>
    <w:p w14:paraId="1B2AC89F" w14:textId="77777777" w:rsidR="00566FA2" w:rsidRDefault="00566FA2" w:rsidP="00566FA2">
      <w:pPr>
        <w:pStyle w:val="PL"/>
      </w:pPr>
      <w:r>
        <w:t xml:space="preserve">      items:</w:t>
      </w:r>
    </w:p>
    <w:p w14:paraId="535F4EC8" w14:textId="77777777" w:rsidR="00566FA2" w:rsidRDefault="00566FA2" w:rsidP="00566FA2">
      <w:pPr>
        <w:pStyle w:val="PL"/>
      </w:pPr>
      <w:r>
        <w:t xml:space="preserve">        $ref: '#/components/schemas/NrfFunction-Single'</w:t>
      </w:r>
    </w:p>
    <w:p w14:paraId="0A5E3264" w14:textId="77777777" w:rsidR="00566FA2" w:rsidRDefault="00566FA2" w:rsidP="00566FA2">
      <w:pPr>
        <w:pStyle w:val="PL"/>
      </w:pPr>
      <w:r>
        <w:t xml:space="preserve">    NssfFunction-Multiple:</w:t>
      </w:r>
    </w:p>
    <w:p w14:paraId="5ABFD0BC" w14:textId="77777777" w:rsidR="00566FA2" w:rsidRDefault="00566FA2" w:rsidP="00566FA2">
      <w:pPr>
        <w:pStyle w:val="PL"/>
      </w:pPr>
      <w:r>
        <w:t xml:space="preserve">      type: array</w:t>
      </w:r>
    </w:p>
    <w:p w14:paraId="0BB7B529" w14:textId="77777777" w:rsidR="00566FA2" w:rsidRDefault="00566FA2" w:rsidP="00566FA2">
      <w:pPr>
        <w:pStyle w:val="PL"/>
      </w:pPr>
      <w:r>
        <w:t xml:space="preserve">      items:</w:t>
      </w:r>
    </w:p>
    <w:p w14:paraId="21AD98D9" w14:textId="77777777" w:rsidR="00566FA2" w:rsidRDefault="00566FA2" w:rsidP="00566FA2">
      <w:pPr>
        <w:pStyle w:val="PL"/>
      </w:pPr>
      <w:r>
        <w:t xml:space="preserve">        $ref: '#/components/schemas/NssfFunction-Single'</w:t>
      </w:r>
    </w:p>
    <w:p w14:paraId="1BCD8417" w14:textId="77777777" w:rsidR="00566FA2" w:rsidRDefault="00566FA2" w:rsidP="00566FA2">
      <w:pPr>
        <w:pStyle w:val="PL"/>
      </w:pPr>
      <w:r>
        <w:t xml:space="preserve">    SmsfFunction-Multiple:</w:t>
      </w:r>
    </w:p>
    <w:p w14:paraId="3651363B" w14:textId="77777777" w:rsidR="00566FA2" w:rsidRDefault="00566FA2" w:rsidP="00566FA2">
      <w:pPr>
        <w:pStyle w:val="PL"/>
      </w:pPr>
      <w:r>
        <w:t xml:space="preserve">      type: array</w:t>
      </w:r>
    </w:p>
    <w:p w14:paraId="649A4109" w14:textId="77777777" w:rsidR="00566FA2" w:rsidRDefault="00566FA2" w:rsidP="00566FA2">
      <w:pPr>
        <w:pStyle w:val="PL"/>
      </w:pPr>
      <w:r>
        <w:t xml:space="preserve">      items:</w:t>
      </w:r>
    </w:p>
    <w:p w14:paraId="0CBDDAAD" w14:textId="77777777" w:rsidR="00566FA2" w:rsidRDefault="00566FA2" w:rsidP="00566FA2">
      <w:pPr>
        <w:pStyle w:val="PL"/>
      </w:pPr>
      <w:r>
        <w:t xml:space="preserve">        $ref: '#/components/schemas/SmsfFunction-Single'</w:t>
      </w:r>
    </w:p>
    <w:p w14:paraId="6A7AE19B" w14:textId="77777777" w:rsidR="00566FA2" w:rsidRDefault="00566FA2" w:rsidP="00566FA2">
      <w:pPr>
        <w:pStyle w:val="PL"/>
      </w:pPr>
      <w:r>
        <w:t xml:space="preserve">    LmfFunction-Multiple:</w:t>
      </w:r>
    </w:p>
    <w:p w14:paraId="072DF172" w14:textId="77777777" w:rsidR="00566FA2" w:rsidRDefault="00566FA2" w:rsidP="00566FA2">
      <w:pPr>
        <w:pStyle w:val="PL"/>
      </w:pPr>
      <w:r>
        <w:t xml:space="preserve">      type: array</w:t>
      </w:r>
    </w:p>
    <w:p w14:paraId="089458BE" w14:textId="77777777" w:rsidR="00566FA2" w:rsidRDefault="00566FA2" w:rsidP="00566FA2">
      <w:pPr>
        <w:pStyle w:val="PL"/>
      </w:pPr>
      <w:r>
        <w:t xml:space="preserve">      items:</w:t>
      </w:r>
    </w:p>
    <w:p w14:paraId="3E1D1896" w14:textId="77777777" w:rsidR="00566FA2" w:rsidRDefault="00566FA2" w:rsidP="00566FA2">
      <w:pPr>
        <w:pStyle w:val="PL"/>
      </w:pPr>
      <w:r>
        <w:t xml:space="preserve">        $ref: '#/components/schemas/LmfFunction-Single'</w:t>
      </w:r>
    </w:p>
    <w:p w14:paraId="7D4508BB" w14:textId="77777777" w:rsidR="00566FA2" w:rsidRDefault="00566FA2" w:rsidP="00566FA2">
      <w:pPr>
        <w:pStyle w:val="PL"/>
      </w:pPr>
      <w:r>
        <w:t xml:space="preserve">    NgeirFunction-Multiple:</w:t>
      </w:r>
    </w:p>
    <w:p w14:paraId="5C6CF0C2" w14:textId="77777777" w:rsidR="00566FA2" w:rsidRDefault="00566FA2" w:rsidP="00566FA2">
      <w:pPr>
        <w:pStyle w:val="PL"/>
      </w:pPr>
      <w:r>
        <w:t xml:space="preserve">      type: array</w:t>
      </w:r>
    </w:p>
    <w:p w14:paraId="5A5D2202" w14:textId="77777777" w:rsidR="00566FA2" w:rsidRDefault="00566FA2" w:rsidP="00566FA2">
      <w:pPr>
        <w:pStyle w:val="PL"/>
      </w:pPr>
      <w:r>
        <w:t xml:space="preserve">      items:</w:t>
      </w:r>
    </w:p>
    <w:p w14:paraId="41EE9745" w14:textId="77777777" w:rsidR="00566FA2" w:rsidRDefault="00566FA2" w:rsidP="00566FA2">
      <w:pPr>
        <w:pStyle w:val="PL"/>
      </w:pPr>
      <w:r>
        <w:t xml:space="preserve">        $ref: '#/components/schemas/NgeirFunction-Single'</w:t>
      </w:r>
    </w:p>
    <w:p w14:paraId="792E0529" w14:textId="77777777" w:rsidR="00566FA2" w:rsidRDefault="00566FA2" w:rsidP="00566FA2">
      <w:pPr>
        <w:pStyle w:val="PL"/>
      </w:pPr>
      <w:r>
        <w:t xml:space="preserve">    SeppFunction-Multiple:</w:t>
      </w:r>
    </w:p>
    <w:p w14:paraId="7588E097" w14:textId="77777777" w:rsidR="00566FA2" w:rsidRDefault="00566FA2" w:rsidP="00566FA2">
      <w:pPr>
        <w:pStyle w:val="PL"/>
      </w:pPr>
      <w:r>
        <w:t xml:space="preserve">      type: array</w:t>
      </w:r>
    </w:p>
    <w:p w14:paraId="1F1CF3DF" w14:textId="77777777" w:rsidR="00566FA2" w:rsidRDefault="00566FA2" w:rsidP="00566FA2">
      <w:pPr>
        <w:pStyle w:val="PL"/>
      </w:pPr>
      <w:r>
        <w:t xml:space="preserve">      items:</w:t>
      </w:r>
    </w:p>
    <w:p w14:paraId="34C484F5" w14:textId="77777777" w:rsidR="00566FA2" w:rsidRDefault="00566FA2" w:rsidP="00566FA2">
      <w:pPr>
        <w:pStyle w:val="PL"/>
      </w:pPr>
      <w:r>
        <w:t xml:space="preserve">        $ref: '#/components/schemas/SeppFunction-Single'</w:t>
      </w:r>
    </w:p>
    <w:p w14:paraId="722D87C3" w14:textId="77777777" w:rsidR="00566FA2" w:rsidRDefault="00566FA2" w:rsidP="00566FA2">
      <w:pPr>
        <w:pStyle w:val="PL"/>
      </w:pPr>
      <w:r>
        <w:t xml:space="preserve">    NwdafFunction-Multiple:</w:t>
      </w:r>
    </w:p>
    <w:p w14:paraId="57BE3F19" w14:textId="77777777" w:rsidR="00566FA2" w:rsidRDefault="00566FA2" w:rsidP="00566FA2">
      <w:pPr>
        <w:pStyle w:val="PL"/>
      </w:pPr>
      <w:r>
        <w:t xml:space="preserve">      type: array</w:t>
      </w:r>
    </w:p>
    <w:p w14:paraId="38877447" w14:textId="77777777" w:rsidR="00566FA2" w:rsidRDefault="00566FA2" w:rsidP="00566FA2">
      <w:pPr>
        <w:pStyle w:val="PL"/>
      </w:pPr>
      <w:r>
        <w:t xml:space="preserve">      items:</w:t>
      </w:r>
    </w:p>
    <w:p w14:paraId="3F84AB99" w14:textId="77777777" w:rsidR="00566FA2" w:rsidRDefault="00566FA2" w:rsidP="00566FA2">
      <w:pPr>
        <w:pStyle w:val="PL"/>
      </w:pPr>
      <w:r>
        <w:t xml:space="preserve">        $ref: '#/components/schemas/NwdafFunction-Single'</w:t>
      </w:r>
    </w:p>
    <w:p w14:paraId="5FB7E452" w14:textId="77777777" w:rsidR="00566FA2" w:rsidRDefault="00566FA2" w:rsidP="00566FA2">
      <w:pPr>
        <w:pStyle w:val="PL"/>
      </w:pPr>
      <w:r>
        <w:lastRenderedPageBreak/>
        <w:t xml:space="preserve">    ScpFunction-Multiple:</w:t>
      </w:r>
    </w:p>
    <w:p w14:paraId="2CBF1287" w14:textId="77777777" w:rsidR="00566FA2" w:rsidRDefault="00566FA2" w:rsidP="00566FA2">
      <w:pPr>
        <w:pStyle w:val="PL"/>
      </w:pPr>
      <w:r>
        <w:t xml:space="preserve">      type: array</w:t>
      </w:r>
    </w:p>
    <w:p w14:paraId="39369EBC" w14:textId="77777777" w:rsidR="00566FA2" w:rsidRDefault="00566FA2" w:rsidP="00566FA2">
      <w:pPr>
        <w:pStyle w:val="PL"/>
      </w:pPr>
      <w:r>
        <w:t xml:space="preserve">      items:</w:t>
      </w:r>
    </w:p>
    <w:p w14:paraId="7F745607" w14:textId="77777777" w:rsidR="00566FA2" w:rsidRDefault="00566FA2" w:rsidP="00566FA2">
      <w:pPr>
        <w:pStyle w:val="PL"/>
      </w:pPr>
      <w:r>
        <w:t xml:space="preserve">        $ref: '#/components/schemas/ScpFunction-Single'</w:t>
      </w:r>
    </w:p>
    <w:p w14:paraId="2D15528A" w14:textId="77777777" w:rsidR="00566FA2" w:rsidRDefault="00566FA2" w:rsidP="00566FA2">
      <w:pPr>
        <w:pStyle w:val="PL"/>
      </w:pPr>
      <w:r>
        <w:t xml:space="preserve">    NefFunction-Multiple:</w:t>
      </w:r>
    </w:p>
    <w:p w14:paraId="260C45AF" w14:textId="77777777" w:rsidR="00566FA2" w:rsidRDefault="00566FA2" w:rsidP="00566FA2">
      <w:pPr>
        <w:pStyle w:val="PL"/>
      </w:pPr>
      <w:r>
        <w:t xml:space="preserve">      type: array</w:t>
      </w:r>
    </w:p>
    <w:p w14:paraId="3FDA2457" w14:textId="77777777" w:rsidR="00566FA2" w:rsidRDefault="00566FA2" w:rsidP="00566FA2">
      <w:pPr>
        <w:pStyle w:val="PL"/>
      </w:pPr>
      <w:r>
        <w:t xml:space="preserve">      items:</w:t>
      </w:r>
    </w:p>
    <w:p w14:paraId="2EB0E84F" w14:textId="77777777" w:rsidR="00566FA2" w:rsidRDefault="00566FA2" w:rsidP="00566FA2">
      <w:pPr>
        <w:pStyle w:val="PL"/>
      </w:pPr>
      <w:r>
        <w:t xml:space="preserve">        $ref: '#/components/schemas/NefFunction-Single'</w:t>
      </w:r>
    </w:p>
    <w:p w14:paraId="53CCFC35" w14:textId="77777777" w:rsidR="00566FA2" w:rsidRDefault="00566FA2" w:rsidP="00566FA2">
      <w:pPr>
        <w:pStyle w:val="PL"/>
      </w:pPr>
    </w:p>
    <w:p w14:paraId="79F47177" w14:textId="77777777" w:rsidR="00566FA2" w:rsidRDefault="00566FA2" w:rsidP="00566FA2">
      <w:pPr>
        <w:pStyle w:val="PL"/>
      </w:pPr>
      <w:r>
        <w:t xml:space="preserve">    ExternalAmfFunction-Multiple:</w:t>
      </w:r>
    </w:p>
    <w:p w14:paraId="31B1D7DE" w14:textId="77777777" w:rsidR="00566FA2" w:rsidRDefault="00566FA2" w:rsidP="00566FA2">
      <w:pPr>
        <w:pStyle w:val="PL"/>
      </w:pPr>
      <w:r>
        <w:t xml:space="preserve">      type: array</w:t>
      </w:r>
    </w:p>
    <w:p w14:paraId="0EB34062" w14:textId="77777777" w:rsidR="00566FA2" w:rsidRDefault="00566FA2" w:rsidP="00566FA2">
      <w:pPr>
        <w:pStyle w:val="PL"/>
      </w:pPr>
      <w:r>
        <w:t xml:space="preserve">      items:</w:t>
      </w:r>
    </w:p>
    <w:p w14:paraId="0DB9B630" w14:textId="77777777" w:rsidR="00566FA2" w:rsidRDefault="00566FA2" w:rsidP="00566FA2">
      <w:pPr>
        <w:pStyle w:val="PL"/>
      </w:pPr>
      <w:r>
        <w:t xml:space="preserve">        $ref: '#/components/schemas/ExternalAmfFunction-Single'</w:t>
      </w:r>
    </w:p>
    <w:p w14:paraId="288F06F6" w14:textId="77777777" w:rsidR="00566FA2" w:rsidRDefault="00566FA2" w:rsidP="00566FA2">
      <w:pPr>
        <w:pStyle w:val="PL"/>
      </w:pPr>
      <w:r>
        <w:t xml:space="preserve">    ExternalNrfFunction-Multiple:</w:t>
      </w:r>
    </w:p>
    <w:p w14:paraId="120AD5B3" w14:textId="77777777" w:rsidR="00566FA2" w:rsidRDefault="00566FA2" w:rsidP="00566FA2">
      <w:pPr>
        <w:pStyle w:val="PL"/>
      </w:pPr>
      <w:r>
        <w:t xml:space="preserve">      type: array</w:t>
      </w:r>
    </w:p>
    <w:p w14:paraId="44B4EEB2" w14:textId="77777777" w:rsidR="00566FA2" w:rsidRDefault="00566FA2" w:rsidP="00566FA2">
      <w:pPr>
        <w:pStyle w:val="PL"/>
      </w:pPr>
      <w:r>
        <w:t xml:space="preserve">      items:</w:t>
      </w:r>
    </w:p>
    <w:p w14:paraId="6C36051E" w14:textId="77777777" w:rsidR="00566FA2" w:rsidRDefault="00566FA2" w:rsidP="00566FA2">
      <w:pPr>
        <w:pStyle w:val="PL"/>
      </w:pPr>
      <w:r>
        <w:t xml:space="preserve">        $ref: '#/components/schemas/ExternalNrfFunction-Single'</w:t>
      </w:r>
    </w:p>
    <w:p w14:paraId="6F6F43A9" w14:textId="77777777" w:rsidR="00566FA2" w:rsidRDefault="00566FA2" w:rsidP="00566FA2">
      <w:pPr>
        <w:pStyle w:val="PL"/>
      </w:pPr>
      <w:r>
        <w:t xml:space="preserve">    ExternalNssfFunction-Multiple:</w:t>
      </w:r>
    </w:p>
    <w:p w14:paraId="1A839CAA" w14:textId="77777777" w:rsidR="00566FA2" w:rsidRDefault="00566FA2" w:rsidP="00566FA2">
      <w:pPr>
        <w:pStyle w:val="PL"/>
      </w:pPr>
      <w:r>
        <w:t xml:space="preserve">      type: array</w:t>
      </w:r>
    </w:p>
    <w:p w14:paraId="461DD962" w14:textId="77777777" w:rsidR="00566FA2" w:rsidRDefault="00566FA2" w:rsidP="00566FA2">
      <w:pPr>
        <w:pStyle w:val="PL"/>
      </w:pPr>
      <w:r>
        <w:t xml:space="preserve">      items:</w:t>
      </w:r>
    </w:p>
    <w:p w14:paraId="02296437" w14:textId="77777777" w:rsidR="00566FA2" w:rsidRDefault="00566FA2" w:rsidP="00566FA2">
      <w:pPr>
        <w:pStyle w:val="PL"/>
      </w:pPr>
      <w:r>
        <w:t xml:space="preserve">        $ref: '#/components/schemas/ExternalNssfFunction-Single'</w:t>
      </w:r>
    </w:p>
    <w:p w14:paraId="08F63CC5" w14:textId="77777777" w:rsidR="00566FA2" w:rsidRDefault="00566FA2" w:rsidP="00566FA2">
      <w:pPr>
        <w:pStyle w:val="PL"/>
      </w:pPr>
      <w:r>
        <w:t xml:space="preserve">    ExternalSeppFunction-Nultiple:</w:t>
      </w:r>
    </w:p>
    <w:p w14:paraId="6985FA2D" w14:textId="77777777" w:rsidR="00566FA2" w:rsidRDefault="00566FA2" w:rsidP="00566FA2">
      <w:pPr>
        <w:pStyle w:val="PL"/>
      </w:pPr>
      <w:r>
        <w:t xml:space="preserve">      type: array</w:t>
      </w:r>
    </w:p>
    <w:p w14:paraId="53DB926A" w14:textId="77777777" w:rsidR="00566FA2" w:rsidRDefault="00566FA2" w:rsidP="00566FA2">
      <w:pPr>
        <w:pStyle w:val="PL"/>
      </w:pPr>
      <w:r>
        <w:t xml:space="preserve">      items:</w:t>
      </w:r>
    </w:p>
    <w:p w14:paraId="298CC3A7" w14:textId="77777777" w:rsidR="00566FA2" w:rsidRDefault="00566FA2" w:rsidP="00566FA2">
      <w:pPr>
        <w:pStyle w:val="PL"/>
      </w:pPr>
      <w:r>
        <w:t xml:space="preserve">        $ref: '#/components/schemas/ExternalSeppFunction-Single'</w:t>
      </w:r>
    </w:p>
    <w:p w14:paraId="183A9AAA" w14:textId="77777777" w:rsidR="00566FA2" w:rsidRDefault="00566FA2" w:rsidP="00566FA2">
      <w:pPr>
        <w:pStyle w:val="PL"/>
      </w:pPr>
    </w:p>
    <w:p w14:paraId="1B4C19B1" w14:textId="77777777" w:rsidR="00566FA2" w:rsidRDefault="00566FA2" w:rsidP="00566FA2">
      <w:pPr>
        <w:pStyle w:val="PL"/>
      </w:pPr>
      <w:r>
        <w:t xml:space="preserve">    AmfSet-Multiple:</w:t>
      </w:r>
    </w:p>
    <w:p w14:paraId="51825C0A" w14:textId="77777777" w:rsidR="00566FA2" w:rsidRDefault="00566FA2" w:rsidP="00566FA2">
      <w:pPr>
        <w:pStyle w:val="PL"/>
      </w:pPr>
      <w:r>
        <w:t xml:space="preserve">      type: array</w:t>
      </w:r>
    </w:p>
    <w:p w14:paraId="1111C314" w14:textId="77777777" w:rsidR="00566FA2" w:rsidRDefault="00566FA2" w:rsidP="00566FA2">
      <w:pPr>
        <w:pStyle w:val="PL"/>
      </w:pPr>
      <w:r>
        <w:t xml:space="preserve">      items:</w:t>
      </w:r>
    </w:p>
    <w:p w14:paraId="717588C4" w14:textId="77777777" w:rsidR="00566FA2" w:rsidRDefault="00566FA2" w:rsidP="00566FA2">
      <w:pPr>
        <w:pStyle w:val="PL"/>
      </w:pPr>
      <w:r>
        <w:t xml:space="preserve">        $ref: '#/components/schemas/AmfSet-Single'</w:t>
      </w:r>
    </w:p>
    <w:p w14:paraId="450CB160" w14:textId="77777777" w:rsidR="00566FA2" w:rsidRDefault="00566FA2" w:rsidP="00566FA2">
      <w:pPr>
        <w:pStyle w:val="PL"/>
      </w:pPr>
      <w:r>
        <w:t xml:space="preserve">    AmfRegion-Multiple:</w:t>
      </w:r>
    </w:p>
    <w:p w14:paraId="12FD988E" w14:textId="77777777" w:rsidR="00566FA2" w:rsidRDefault="00566FA2" w:rsidP="00566FA2">
      <w:pPr>
        <w:pStyle w:val="PL"/>
      </w:pPr>
      <w:r>
        <w:t xml:space="preserve">      type: array</w:t>
      </w:r>
    </w:p>
    <w:p w14:paraId="25D2298C" w14:textId="77777777" w:rsidR="00566FA2" w:rsidRDefault="00566FA2" w:rsidP="00566FA2">
      <w:pPr>
        <w:pStyle w:val="PL"/>
      </w:pPr>
      <w:r>
        <w:t xml:space="preserve">      items:</w:t>
      </w:r>
    </w:p>
    <w:p w14:paraId="0A90AEEA" w14:textId="77777777" w:rsidR="00566FA2" w:rsidRDefault="00566FA2" w:rsidP="00566FA2">
      <w:pPr>
        <w:pStyle w:val="PL"/>
      </w:pPr>
      <w:r>
        <w:t xml:space="preserve">        $ref: '#/components/schemas/AmfRegion-Single'</w:t>
      </w:r>
    </w:p>
    <w:p w14:paraId="6B92EC52" w14:textId="77777777" w:rsidR="00566FA2" w:rsidRDefault="00566FA2" w:rsidP="00566FA2">
      <w:pPr>
        <w:pStyle w:val="PL"/>
      </w:pPr>
      <w:r>
        <w:t xml:space="preserve">  </w:t>
      </w:r>
    </w:p>
    <w:p w14:paraId="7E80F128" w14:textId="77777777" w:rsidR="00566FA2" w:rsidRDefault="00566FA2" w:rsidP="00566FA2">
      <w:pPr>
        <w:pStyle w:val="PL"/>
      </w:pPr>
      <w:r>
        <w:t xml:space="preserve">    EP_N2-Multiple:</w:t>
      </w:r>
    </w:p>
    <w:p w14:paraId="33B096F9" w14:textId="77777777" w:rsidR="00566FA2" w:rsidRDefault="00566FA2" w:rsidP="00566FA2">
      <w:pPr>
        <w:pStyle w:val="PL"/>
      </w:pPr>
      <w:r>
        <w:t xml:space="preserve">      type: array</w:t>
      </w:r>
    </w:p>
    <w:p w14:paraId="189CA9A6" w14:textId="77777777" w:rsidR="00566FA2" w:rsidRDefault="00566FA2" w:rsidP="00566FA2">
      <w:pPr>
        <w:pStyle w:val="PL"/>
      </w:pPr>
      <w:r>
        <w:t xml:space="preserve">      items:</w:t>
      </w:r>
    </w:p>
    <w:p w14:paraId="4D24FAF4" w14:textId="77777777" w:rsidR="00566FA2" w:rsidRDefault="00566FA2" w:rsidP="00566FA2">
      <w:pPr>
        <w:pStyle w:val="PL"/>
      </w:pPr>
      <w:r>
        <w:t xml:space="preserve">        $ref: '#/components/schemas/EP_N2-Single'</w:t>
      </w:r>
    </w:p>
    <w:p w14:paraId="1EBC3E94" w14:textId="77777777" w:rsidR="00566FA2" w:rsidRDefault="00566FA2" w:rsidP="00566FA2">
      <w:pPr>
        <w:pStyle w:val="PL"/>
      </w:pPr>
      <w:r>
        <w:t xml:space="preserve">    EP_N3-Multiple:</w:t>
      </w:r>
    </w:p>
    <w:p w14:paraId="36B988BC" w14:textId="77777777" w:rsidR="00566FA2" w:rsidRDefault="00566FA2" w:rsidP="00566FA2">
      <w:pPr>
        <w:pStyle w:val="PL"/>
      </w:pPr>
      <w:r>
        <w:t xml:space="preserve">      type: array</w:t>
      </w:r>
    </w:p>
    <w:p w14:paraId="06BF6D64" w14:textId="77777777" w:rsidR="00566FA2" w:rsidRDefault="00566FA2" w:rsidP="00566FA2">
      <w:pPr>
        <w:pStyle w:val="PL"/>
      </w:pPr>
      <w:r>
        <w:t xml:space="preserve">      items:</w:t>
      </w:r>
    </w:p>
    <w:p w14:paraId="78D447AD" w14:textId="77777777" w:rsidR="00566FA2" w:rsidRDefault="00566FA2" w:rsidP="00566FA2">
      <w:pPr>
        <w:pStyle w:val="PL"/>
      </w:pPr>
      <w:r>
        <w:t xml:space="preserve">        $ref: '#/components/schemas/EP_N3-Single'</w:t>
      </w:r>
    </w:p>
    <w:p w14:paraId="02CEBA74" w14:textId="77777777" w:rsidR="00566FA2" w:rsidRDefault="00566FA2" w:rsidP="00566FA2">
      <w:pPr>
        <w:pStyle w:val="PL"/>
      </w:pPr>
      <w:r>
        <w:t xml:space="preserve">    EP_N4-Multiple:</w:t>
      </w:r>
    </w:p>
    <w:p w14:paraId="4FD39855" w14:textId="77777777" w:rsidR="00566FA2" w:rsidRDefault="00566FA2" w:rsidP="00566FA2">
      <w:pPr>
        <w:pStyle w:val="PL"/>
      </w:pPr>
      <w:r>
        <w:t xml:space="preserve">      type: array</w:t>
      </w:r>
    </w:p>
    <w:p w14:paraId="0387C476" w14:textId="77777777" w:rsidR="00566FA2" w:rsidRDefault="00566FA2" w:rsidP="00566FA2">
      <w:pPr>
        <w:pStyle w:val="PL"/>
      </w:pPr>
      <w:r>
        <w:t xml:space="preserve">      items:</w:t>
      </w:r>
    </w:p>
    <w:p w14:paraId="0A88833D" w14:textId="77777777" w:rsidR="00566FA2" w:rsidRDefault="00566FA2" w:rsidP="00566FA2">
      <w:pPr>
        <w:pStyle w:val="PL"/>
      </w:pPr>
      <w:r>
        <w:t xml:space="preserve">        $ref: '#/components/schemas/EP_N4-Single'</w:t>
      </w:r>
    </w:p>
    <w:p w14:paraId="321F809F" w14:textId="77777777" w:rsidR="00566FA2" w:rsidRDefault="00566FA2" w:rsidP="00566FA2">
      <w:pPr>
        <w:pStyle w:val="PL"/>
      </w:pPr>
      <w:r>
        <w:t xml:space="preserve">    EP_N5-Multiple:</w:t>
      </w:r>
    </w:p>
    <w:p w14:paraId="7D9615D8" w14:textId="77777777" w:rsidR="00566FA2" w:rsidRDefault="00566FA2" w:rsidP="00566FA2">
      <w:pPr>
        <w:pStyle w:val="PL"/>
      </w:pPr>
      <w:r>
        <w:t xml:space="preserve">      type: array</w:t>
      </w:r>
    </w:p>
    <w:p w14:paraId="01D1079E" w14:textId="77777777" w:rsidR="00566FA2" w:rsidRDefault="00566FA2" w:rsidP="00566FA2">
      <w:pPr>
        <w:pStyle w:val="PL"/>
      </w:pPr>
      <w:r>
        <w:t xml:space="preserve">      items:</w:t>
      </w:r>
    </w:p>
    <w:p w14:paraId="4B1DED86" w14:textId="77777777" w:rsidR="00566FA2" w:rsidRDefault="00566FA2" w:rsidP="00566FA2">
      <w:pPr>
        <w:pStyle w:val="PL"/>
      </w:pPr>
      <w:r>
        <w:t xml:space="preserve">        $ref: '#/components/schemas/EP_N5-Single'</w:t>
      </w:r>
    </w:p>
    <w:p w14:paraId="562DFF34" w14:textId="77777777" w:rsidR="00566FA2" w:rsidRDefault="00566FA2" w:rsidP="00566FA2">
      <w:pPr>
        <w:pStyle w:val="PL"/>
      </w:pPr>
      <w:r>
        <w:t xml:space="preserve">    EP_N6-Multiple:</w:t>
      </w:r>
    </w:p>
    <w:p w14:paraId="3DA45059" w14:textId="77777777" w:rsidR="00566FA2" w:rsidRDefault="00566FA2" w:rsidP="00566FA2">
      <w:pPr>
        <w:pStyle w:val="PL"/>
      </w:pPr>
      <w:r>
        <w:t xml:space="preserve">      type: array</w:t>
      </w:r>
    </w:p>
    <w:p w14:paraId="63AB33BB" w14:textId="77777777" w:rsidR="00566FA2" w:rsidRDefault="00566FA2" w:rsidP="00566FA2">
      <w:pPr>
        <w:pStyle w:val="PL"/>
      </w:pPr>
      <w:r>
        <w:t xml:space="preserve">      items:</w:t>
      </w:r>
    </w:p>
    <w:p w14:paraId="39EC7F20" w14:textId="77777777" w:rsidR="00566FA2" w:rsidRDefault="00566FA2" w:rsidP="00566FA2">
      <w:pPr>
        <w:pStyle w:val="PL"/>
      </w:pPr>
      <w:r>
        <w:t xml:space="preserve">        $ref: '#/components/schemas/EP_N6-Single'</w:t>
      </w:r>
    </w:p>
    <w:p w14:paraId="40D5C192" w14:textId="77777777" w:rsidR="00566FA2" w:rsidRDefault="00566FA2" w:rsidP="00566FA2">
      <w:pPr>
        <w:pStyle w:val="PL"/>
      </w:pPr>
      <w:r>
        <w:t xml:space="preserve">    EP_N7-Multiple:</w:t>
      </w:r>
    </w:p>
    <w:p w14:paraId="636FDACC" w14:textId="77777777" w:rsidR="00566FA2" w:rsidRDefault="00566FA2" w:rsidP="00566FA2">
      <w:pPr>
        <w:pStyle w:val="PL"/>
      </w:pPr>
      <w:r>
        <w:t xml:space="preserve">      type: array</w:t>
      </w:r>
    </w:p>
    <w:p w14:paraId="5529BF5E" w14:textId="77777777" w:rsidR="00566FA2" w:rsidRDefault="00566FA2" w:rsidP="00566FA2">
      <w:pPr>
        <w:pStyle w:val="PL"/>
      </w:pPr>
      <w:r>
        <w:t xml:space="preserve">      items:</w:t>
      </w:r>
    </w:p>
    <w:p w14:paraId="3D9F4B45" w14:textId="77777777" w:rsidR="00566FA2" w:rsidRDefault="00566FA2" w:rsidP="00566FA2">
      <w:pPr>
        <w:pStyle w:val="PL"/>
      </w:pPr>
      <w:r>
        <w:t xml:space="preserve">        $ref: '#/components/schemas/EP_N7-Single'</w:t>
      </w:r>
    </w:p>
    <w:p w14:paraId="231772E8" w14:textId="77777777" w:rsidR="00566FA2" w:rsidRDefault="00566FA2" w:rsidP="00566FA2">
      <w:pPr>
        <w:pStyle w:val="PL"/>
      </w:pPr>
      <w:r>
        <w:t xml:space="preserve">    EP_N8-Multiple:</w:t>
      </w:r>
    </w:p>
    <w:p w14:paraId="559FE3C7" w14:textId="77777777" w:rsidR="00566FA2" w:rsidRDefault="00566FA2" w:rsidP="00566FA2">
      <w:pPr>
        <w:pStyle w:val="PL"/>
      </w:pPr>
      <w:r>
        <w:t xml:space="preserve">      type: array</w:t>
      </w:r>
    </w:p>
    <w:p w14:paraId="71F23DA7" w14:textId="77777777" w:rsidR="00566FA2" w:rsidRDefault="00566FA2" w:rsidP="00566FA2">
      <w:pPr>
        <w:pStyle w:val="PL"/>
      </w:pPr>
      <w:r>
        <w:t xml:space="preserve">      items:</w:t>
      </w:r>
    </w:p>
    <w:p w14:paraId="7534333D" w14:textId="77777777" w:rsidR="00566FA2" w:rsidRDefault="00566FA2" w:rsidP="00566FA2">
      <w:pPr>
        <w:pStyle w:val="PL"/>
      </w:pPr>
      <w:r>
        <w:t xml:space="preserve">        $ref: '#/components/schemas/EP_N8-Single'</w:t>
      </w:r>
    </w:p>
    <w:p w14:paraId="6E9EA9DD" w14:textId="77777777" w:rsidR="00566FA2" w:rsidRDefault="00566FA2" w:rsidP="00566FA2">
      <w:pPr>
        <w:pStyle w:val="PL"/>
      </w:pPr>
      <w:r>
        <w:t xml:space="preserve">    EP_N9-Multiple:</w:t>
      </w:r>
    </w:p>
    <w:p w14:paraId="57E7631E" w14:textId="77777777" w:rsidR="00566FA2" w:rsidRDefault="00566FA2" w:rsidP="00566FA2">
      <w:pPr>
        <w:pStyle w:val="PL"/>
      </w:pPr>
      <w:r>
        <w:t xml:space="preserve">      type: array</w:t>
      </w:r>
    </w:p>
    <w:p w14:paraId="62D25C06" w14:textId="77777777" w:rsidR="00566FA2" w:rsidRDefault="00566FA2" w:rsidP="00566FA2">
      <w:pPr>
        <w:pStyle w:val="PL"/>
      </w:pPr>
      <w:r>
        <w:t xml:space="preserve">      items:</w:t>
      </w:r>
    </w:p>
    <w:p w14:paraId="3B214220" w14:textId="77777777" w:rsidR="00566FA2" w:rsidRDefault="00566FA2" w:rsidP="00566FA2">
      <w:pPr>
        <w:pStyle w:val="PL"/>
      </w:pPr>
      <w:r>
        <w:t xml:space="preserve">        $ref: '#/components/schemas/EP_N9-Single'</w:t>
      </w:r>
    </w:p>
    <w:p w14:paraId="05F28757" w14:textId="77777777" w:rsidR="00566FA2" w:rsidRDefault="00566FA2" w:rsidP="00566FA2">
      <w:pPr>
        <w:pStyle w:val="PL"/>
      </w:pPr>
      <w:r>
        <w:t xml:space="preserve">    EP_N10-Multiple:</w:t>
      </w:r>
    </w:p>
    <w:p w14:paraId="443ED38C" w14:textId="77777777" w:rsidR="00566FA2" w:rsidRDefault="00566FA2" w:rsidP="00566FA2">
      <w:pPr>
        <w:pStyle w:val="PL"/>
      </w:pPr>
      <w:r>
        <w:t xml:space="preserve">      type: array</w:t>
      </w:r>
    </w:p>
    <w:p w14:paraId="39466B84" w14:textId="77777777" w:rsidR="00566FA2" w:rsidRDefault="00566FA2" w:rsidP="00566FA2">
      <w:pPr>
        <w:pStyle w:val="PL"/>
      </w:pPr>
      <w:r>
        <w:t xml:space="preserve">      items:</w:t>
      </w:r>
    </w:p>
    <w:p w14:paraId="5D976FA2" w14:textId="77777777" w:rsidR="00566FA2" w:rsidRDefault="00566FA2" w:rsidP="00566FA2">
      <w:pPr>
        <w:pStyle w:val="PL"/>
      </w:pPr>
      <w:r>
        <w:t xml:space="preserve">        $ref: '#/components/schemas/EP_N10-Single'</w:t>
      </w:r>
    </w:p>
    <w:p w14:paraId="15A27B09" w14:textId="77777777" w:rsidR="00566FA2" w:rsidRDefault="00566FA2" w:rsidP="00566FA2">
      <w:pPr>
        <w:pStyle w:val="PL"/>
      </w:pPr>
      <w:r>
        <w:t xml:space="preserve">    EP_N11-Multiple:</w:t>
      </w:r>
    </w:p>
    <w:p w14:paraId="1556D24D" w14:textId="77777777" w:rsidR="00566FA2" w:rsidRDefault="00566FA2" w:rsidP="00566FA2">
      <w:pPr>
        <w:pStyle w:val="PL"/>
      </w:pPr>
      <w:r>
        <w:t xml:space="preserve">      type: array</w:t>
      </w:r>
    </w:p>
    <w:p w14:paraId="3ECE9922" w14:textId="77777777" w:rsidR="00566FA2" w:rsidRDefault="00566FA2" w:rsidP="00566FA2">
      <w:pPr>
        <w:pStyle w:val="PL"/>
      </w:pPr>
      <w:r>
        <w:t xml:space="preserve">      items:</w:t>
      </w:r>
    </w:p>
    <w:p w14:paraId="16D579EE" w14:textId="77777777" w:rsidR="00566FA2" w:rsidRDefault="00566FA2" w:rsidP="00566FA2">
      <w:pPr>
        <w:pStyle w:val="PL"/>
      </w:pPr>
      <w:r>
        <w:t xml:space="preserve">        $ref: '#/components/schemas/EP_N11-Single'</w:t>
      </w:r>
    </w:p>
    <w:p w14:paraId="16B36B5E" w14:textId="77777777" w:rsidR="00566FA2" w:rsidRDefault="00566FA2" w:rsidP="00566FA2">
      <w:pPr>
        <w:pStyle w:val="PL"/>
      </w:pPr>
      <w:r>
        <w:t xml:space="preserve">    EP_N12-Multiple:</w:t>
      </w:r>
    </w:p>
    <w:p w14:paraId="7C2AA8B2" w14:textId="77777777" w:rsidR="00566FA2" w:rsidRDefault="00566FA2" w:rsidP="00566FA2">
      <w:pPr>
        <w:pStyle w:val="PL"/>
      </w:pPr>
      <w:r>
        <w:t xml:space="preserve">      type: array</w:t>
      </w:r>
    </w:p>
    <w:p w14:paraId="0B96B3AC" w14:textId="77777777" w:rsidR="00566FA2" w:rsidRDefault="00566FA2" w:rsidP="00566FA2">
      <w:pPr>
        <w:pStyle w:val="PL"/>
      </w:pPr>
      <w:r>
        <w:t xml:space="preserve">      items:</w:t>
      </w:r>
    </w:p>
    <w:p w14:paraId="2F777C77" w14:textId="77777777" w:rsidR="00566FA2" w:rsidRDefault="00566FA2" w:rsidP="00566FA2">
      <w:pPr>
        <w:pStyle w:val="PL"/>
      </w:pPr>
      <w:r>
        <w:lastRenderedPageBreak/>
        <w:t xml:space="preserve">        $ref: '#/components/schemas/EP_N12-Single'</w:t>
      </w:r>
    </w:p>
    <w:p w14:paraId="15EEB6CD" w14:textId="77777777" w:rsidR="00566FA2" w:rsidRDefault="00566FA2" w:rsidP="00566FA2">
      <w:pPr>
        <w:pStyle w:val="PL"/>
      </w:pPr>
      <w:r>
        <w:t xml:space="preserve">    EP_N13-Multiple:</w:t>
      </w:r>
    </w:p>
    <w:p w14:paraId="01E79A96" w14:textId="77777777" w:rsidR="00566FA2" w:rsidRDefault="00566FA2" w:rsidP="00566FA2">
      <w:pPr>
        <w:pStyle w:val="PL"/>
      </w:pPr>
      <w:r>
        <w:t xml:space="preserve">      type: array</w:t>
      </w:r>
    </w:p>
    <w:p w14:paraId="2D22243E" w14:textId="77777777" w:rsidR="00566FA2" w:rsidRDefault="00566FA2" w:rsidP="00566FA2">
      <w:pPr>
        <w:pStyle w:val="PL"/>
      </w:pPr>
      <w:r>
        <w:t xml:space="preserve">      items:</w:t>
      </w:r>
    </w:p>
    <w:p w14:paraId="11D51766" w14:textId="77777777" w:rsidR="00566FA2" w:rsidRDefault="00566FA2" w:rsidP="00566FA2">
      <w:pPr>
        <w:pStyle w:val="PL"/>
      </w:pPr>
      <w:r>
        <w:t xml:space="preserve">        $ref: '#/components/schemas/EP_N13-Single'</w:t>
      </w:r>
    </w:p>
    <w:p w14:paraId="36EF695D" w14:textId="77777777" w:rsidR="00566FA2" w:rsidRDefault="00566FA2" w:rsidP="00566FA2">
      <w:pPr>
        <w:pStyle w:val="PL"/>
      </w:pPr>
      <w:r>
        <w:t xml:space="preserve">    EP_N14-Multiple:</w:t>
      </w:r>
    </w:p>
    <w:p w14:paraId="19A9EF4D" w14:textId="77777777" w:rsidR="00566FA2" w:rsidRDefault="00566FA2" w:rsidP="00566FA2">
      <w:pPr>
        <w:pStyle w:val="PL"/>
      </w:pPr>
      <w:r>
        <w:t xml:space="preserve">      type: array</w:t>
      </w:r>
    </w:p>
    <w:p w14:paraId="274E20A2" w14:textId="77777777" w:rsidR="00566FA2" w:rsidRDefault="00566FA2" w:rsidP="00566FA2">
      <w:pPr>
        <w:pStyle w:val="PL"/>
      </w:pPr>
      <w:r>
        <w:t xml:space="preserve">      items:</w:t>
      </w:r>
    </w:p>
    <w:p w14:paraId="7B46C183" w14:textId="77777777" w:rsidR="00566FA2" w:rsidRDefault="00566FA2" w:rsidP="00566FA2">
      <w:pPr>
        <w:pStyle w:val="PL"/>
      </w:pPr>
      <w:r>
        <w:t xml:space="preserve">        $ref: '#/components/schemas/EP_N14-Single'</w:t>
      </w:r>
    </w:p>
    <w:p w14:paraId="647AB68C" w14:textId="77777777" w:rsidR="00566FA2" w:rsidRDefault="00566FA2" w:rsidP="00566FA2">
      <w:pPr>
        <w:pStyle w:val="PL"/>
      </w:pPr>
      <w:r>
        <w:t xml:space="preserve">    EP_N15-Multiple:</w:t>
      </w:r>
    </w:p>
    <w:p w14:paraId="52BA11B8" w14:textId="77777777" w:rsidR="00566FA2" w:rsidRDefault="00566FA2" w:rsidP="00566FA2">
      <w:pPr>
        <w:pStyle w:val="PL"/>
      </w:pPr>
      <w:r>
        <w:t xml:space="preserve">      type: array</w:t>
      </w:r>
    </w:p>
    <w:p w14:paraId="47469928" w14:textId="77777777" w:rsidR="00566FA2" w:rsidRDefault="00566FA2" w:rsidP="00566FA2">
      <w:pPr>
        <w:pStyle w:val="PL"/>
      </w:pPr>
      <w:r>
        <w:t xml:space="preserve">      items:</w:t>
      </w:r>
    </w:p>
    <w:p w14:paraId="7A6E8126" w14:textId="77777777" w:rsidR="00566FA2" w:rsidRDefault="00566FA2" w:rsidP="00566FA2">
      <w:pPr>
        <w:pStyle w:val="PL"/>
      </w:pPr>
      <w:r>
        <w:t xml:space="preserve">        $ref: '#/components/schemas/EP_N15-Single'</w:t>
      </w:r>
    </w:p>
    <w:p w14:paraId="7C5D850A" w14:textId="77777777" w:rsidR="00566FA2" w:rsidRDefault="00566FA2" w:rsidP="00566FA2">
      <w:pPr>
        <w:pStyle w:val="PL"/>
      </w:pPr>
      <w:r>
        <w:t xml:space="preserve">    EP_N16-Multiple:</w:t>
      </w:r>
    </w:p>
    <w:p w14:paraId="2AC5C2C0" w14:textId="77777777" w:rsidR="00566FA2" w:rsidRDefault="00566FA2" w:rsidP="00566FA2">
      <w:pPr>
        <w:pStyle w:val="PL"/>
      </w:pPr>
      <w:r>
        <w:t xml:space="preserve">      type: array</w:t>
      </w:r>
    </w:p>
    <w:p w14:paraId="7FCD0BCC" w14:textId="77777777" w:rsidR="00566FA2" w:rsidRDefault="00566FA2" w:rsidP="00566FA2">
      <w:pPr>
        <w:pStyle w:val="PL"/>
      </w:pPr>
      <w:r>
        <w:t xml:space="preserve">      items:</w:t>
      </w:r>
    </w:p>
    <w:p w14:paraId="784A9F52" w14:textId="77777777" w:rsidR="00566FA2" w:rsidRDefault="00566FA2" w:rsidP="00566FA2">
      <w:pPr>
        <w:pStyle w:val="PL"/>
      </w:pPr>
      <w:r>
        <w:t xml:space="preserve">        $ref: '#/components/schemas/EP_N16-Single'</w:t>
      </w:r>
    </w:p>
    <w:p w14:paraId="61CF03B3" w14:textId="77777777" w:rsidR="00566FA2" w:rsidRDefault="00566FA2" w:rsidP="00566FA2">
      <w:pPr>
        <w:pStyle w:val="PL"/>
      </w:pPr>
      <w:r>
        <w:t xml:space="preserve">    EP_N17-Multiple:</w:t>
      </w:r>
    </w:p>
    <w:p w14:paraId="5DCDCE0E" w14:textId="77777777" w:rsidR="00566FA2" w:rsidRDefault="00566FA2" w:rsidP="00566FA2">
      <w:pPr>
        <w:pStyle w:val="PL"/>
      </w:pPr>
      <w:r>
        <w:t xml:space="preserve">      type: array</w:t>
      </w:r>
    </w:p>
    <w:p w14:paraId="3B66DBBC" w14:textId="77777777" w:rsidR="00566FA2" w:rsidRDefault="00566FA2" w:rsidP="00566FA2">
      <w:pPr>
        <w:pStyle w:val="PL"/>
      </w:pPr>
      <w:r>
        <w:t xml:space="preserve">      items:</w:t>
      </w:r>
    </w:p>
    <w:p w14:paraId="74087D4E" w14:textId="77777777" w:rsidR="00566FA2" w:rsidRDefault="00566FA2" w:rsidP="00566FA2">
      <w:pPr>
        <w:pStyle w:val="PL"/>
      </w:pPr>
      <w:r>
        <w:t xml:space="preserve">        $ref: '#/components/schemas/EP_N17-Single'</w:t>
      </w:r>
    </w:p>
    <w:p w14:paraId="04BC1A84" w14:textId="77777777" w:rsidR="00566FA2" w:rsidRDefault="00566FA2" w:rsidP="00566FA2">
      <w:pPr>
        <w:pStyle w:val="PL"/>
      </w:pPr>
    </w:p>
    <w:p w14:paraId="3F51F320" w14:textId="77777777" w:rsidR="00566FA2" w:rsidRDefault="00566FA2" w:rsidP="00566FA2">
      <w:pPr>
        <w:pStyle w:val="PL"/>
      </w:pPr>
      <w:r>
        <w:t xml:space="preserve">    EP_N20-Multiple:</w:t>
      </w:r>
    </w:p>
    <w:p w14:paraId="45E8DCCE" w14:textId="77777777" w:rsidR="00566FA2" w:rsidRDefault="00566FA2" w:rsidP="00566FA2">
      <w:pPr>
        <w:pStyle w:val="PL"/>
      </w:pPr>
      <w:r>
        <w:t xml:space="preserve">      type: array</w:t>
      </w:r>
    </w:p>
    <w:p w14:paraId="116B9DEF" w14:textId="77777777" w:rsidR="00566FA2" w:rsidRDefault="00566FA2" w:rsidP="00566FA2">
      <w:pPr>
        <w:pStyle w:val="PL"/>
      </w:pPr>
      <w:r>
        <w:t xml:space="preserve">      items:</w:t>
      </w:r>
    </w:p>
    <w:p w14:paraId="68969E28" w14:textId="77777777" w:rsidR="00566FA2" w:rsidRDefault="00566FA2" w:rsidP="00566FA2">
      <w:pPr>
        <w:pStyle w:val="PL"/>
      </w:pPr>
      <w:r>
        <w:t xml:space="preserve">        $ref: '#/components/schemas/EP_N20-Single'</w:t>
      </w:r>
    </w:p>
    <w:p w14:paraId="753E578B" w14:textId="77777777" w:rsidR="00566FA2" w:rsidRDefault="00566FA2" w:rsidP="00566FA2">
      <w:pPr>
        <w:pStyle w:val="PL"/>
      </w:pPr>
      <w:r>
        <w:t xml:space="preserve">    EP_N21-Multiple:</w:t>
      </w:r>
    </w:p>
    <w:p w14:paraId="73B168BA" w14:textId="77777777" w:rsidR="00566FA2" w:rsidRDefault="00566FA2" w:rsidP="00566FA2">
      <w:pPr>
        <w:pStyle w:val="PL"/>
      </w:pPr>
      <w:r>
        <w:t xml:space="preserve">      type: array</w:t>
      </w:r>
    </w:p>
    <w:p w14:paraId="780BA3E0" w14:textId="77777777" w:rsidR="00566FA2" w:rsidRDefault="00566FA2" w:rsidP="00566FA2">
      <w:pPr>
        <w:pStyle w:val="PL"/>
      </w:pPr>
      <w:r>
        <w:t xml:space="preserve">      items:</w:t>
      </w:r>
    </w:p>
    <w:p w14:paraId="719AAF66" w14:textId="77777777" w:rsidR="00566FA2" w:rsidRDefault="00566FA2" w:rsidP="00566FA2">
      <w:pPr>
        <w:pStyle w:val="PL"/>
      </w:pPr>
      <w:r>
        <w:t xml:space="preserve">        $ref: '#/components/schemas/EP_N21-Single'</w:t>
      </w:r>
    </w:p>
    <w:p w14:paraId="5647D2F7" w14:textId="77777777" w:rsidR="00566FA2" w:rsidRDefault="00566FA2" w:rsidP="00566FA2">
      <w:pPr>
        <w:pStyle w:val="PL"/>
      </w:pPr>
      <w:r>
        <w:t xml:space="preserve">    EP_N22-Multiple:</w:t>
      </w:r>
    </w:p>
    <w:p w14:paraId="1C7531C3" w14:textId="77777777" w:rsidR="00566FA2" w:rsidRDefault="00566FA2" w:rsidP="00566FA2">
      <w:pPr>
        <w:pStyle w:val="PL"/>
      </w:pPr>
      <w:r>
        <w:t xml:space="preserve">      type: array</w:t>
      </w:r>
    </w:p>
    <w:p w14:paraId="5702CC1F" w14:textId="77777777" w:rsidR="00566FA2" w:rsidRDefault="00566FA2" w:rsidP="00566FA2">
      <w:pPr>
        <w:pStyle w:val="PL"/>
      </w:pPr>
      <w:r>
        <w:t xml:space="preserve">      items:</w:t>
      </w:r>
    </w:p>
    <w:p w14:paraId="215DA9A4" w14:textId="77777777" w:rsidR="00566FA2" w:rsidRDefault="00566FA2" w:rsidP="00566FA2">
      <w:pPr>
        <w:pStyle w:val="PL"/>
      </w:pPr>
      <w:r>
        <w:t xml:space="preserve">        $ref: '#/components/schemas/EP_N22-Single'</w:t>
      </w:r>
    </w:p>
    <w:p w14:paraId="2141AD08" w14:textId="77777777" w:rsidR="00566FA2" w:rsidRDefault="00566FA2" w:rsidP="00566FA2">
      <w:pPr>
        <w:pStyle w:val="PL"/>
      </w:pPr>
    </w:p>
    <w:p w14:paraId="6F97C513" w14:textId="77777777" w:rsidR="00566FA2" w:rsidRDefault="00566FA2" w:rsidP="00566FA2">
      <w:pPr>
        <w:pStyle w:val="PL"/>
      </w:pPr>
      <w:r>
        <w:t xml:space="preserve">    EP_N26-Multiple:</w:t>
      </w:r>
    </w:p>
    <w:p w14:paraId="2C705A72" w14:textId="77777777" w:rsidR="00566FA2" w:rsidRDefault="00566FA2" w:rsidP="00566FA2">
      <w:pPr>
        <w:pStyle w:val="PL"/>
      </w:pPr>
      <w:r>
        <w:t xml:space="preserve">      type: array</w:t>
      </w:r>
    </w:p>
    <w:p w14:paraId="6D4A9AA8" w14:textId="77777777" w:rsidR="00566FA2" w:rsidRDefault="00566FA2" w:rsidP="00566FA2">
      <w:pPr>
        <w:pStyle w:val="PL"/>
      </w:pPr>
      <w:r>
        <w:t xml:space="preserve">      items:</w:t>
      </w:r>
    </w:p>
    <w:p w14:paraId="621C17AA" w14:textId="77777777" w:rsidR="00566FA2" w:rsidRDefault="00566FA2" w:rsidP="00566FA2">
      <w:pPr>
        <w:pStyle w:val="PL"/>
      </w:pPr>
      <w:r>
        <w:t xml:space="preserve">        $ref: '#/components/schemas/EP_N26-Single'</w:t>
      </w:r>
    </w:p>
    <w:p w14:paraId="6AC4BFAE" w14:textId="77777777" w:rsidR="00566FA2" w:rsidRDefault="00566FA2" w:rsidP="00566FA2">
      <w:pPr>
        <w:pStyle w:val="PL"/>
      </w:pPr>
      <w:r>
        <w:t xml:space="preserve">    EP_N27-Multiple:</w:t>
      </w:r>
    </w:p>
    <w:p w14:paraId="18FA57C5" w14:textId="77777777" w:rsidR="00566FA2" w:rsidRDefault="00566FA2" w:rsidP="00566FA2">
      <w:pPr>
        <w:pStyle w:val="PL"/>
      </w:pPr>
      <w:r>
        <w:t xml:space="preserve">      type: array</w:t>
      </w:r>
    </w:p>
    <w:p w14:paraId="5705E713" w14:textId="77777777" w:rsidR="00566FA2" w:rsidRDefault="00566FA2" w:rsidP="00566FA2">
      <w:pPr>
        <w:pStyle w:val="PL"/>
      </w:pPr>
      <w:r>
        <w:t xml:space="preserve">      items:</w:t>
      </w:r>
    </w:p>
    <w:p w14:paraId="187E9AD2" w14:textId="77777777" w:rsidR="00566FA2" w:rsidRDefault="00566FA2" w:rsidP="00566FA2">
      <w:pPr>
        <w:pStyle w:val="PL"/>
      </w:pPr>
      <w:r>
        <w:t xml:space="preserve">        $ref: '#/components/schemas/EP_N27-Single'</w:t>
      </w:r>
    </w:p>
    <w:p w14:paraId="4C0638BD" w14:textId="77777777" w:rsidR="00566FA2" w:rsidRDefault="00566FA2" w:rsidP="00566FA2">
      <w:pPr>
        <w:pStyle w:val="PL"/>
      </w:pPr>
    </w:p>
    <w:p w14:paraId="25BB8B52" w14:textId="77777777" w:rsidR="00566FA2" w:rsidRDefault="00566FA2" w:rsidP="00566FA2">
      <w:pPr>
        <w:pStyle w:val="PL"/>
      </w:pPr>
      <w:r>
        <w:t xml:space="preserve">    EP_N31-Multiple:</w:t>
      </w:r>
    </w:p>
    <w:p w14:paraId="26DC8868" w14:textId="77777777" w:rsidR="00566FA2" w:rsidRDefault="00566FA2" w:rsidP="00566FA2">
      <w:pPr>
        <w:pStyle w:val="PL"/>
      </w:pPr>
      <w:r>
        <w:t xml:space="preserve">      type: array</w:t>
      </w:r>
    </w:p>
    <w:p w14:paraId="7569B96C" w14:textId="77777777" w:rsidR="00566FA2" w:rsidRDefault="00566FA2" w:rsidP="00566FA2">
      <w:pPr>
        <w:pStyle w:val="PL"/>
      </w:pPr>
      <w:r>
        <w:t xml:space="preserve">      items:</w:t>
      </w:r>
    </w:p>
    <w:p w14:paraId="73FB548D" w14:textId="77777777" w:rsidR="00566FA2" w:rsidRDefault="00566FA2" w:rsidP="00566FA2">
      <w:pPr>
        <w:pStyle w:val="PL"/>
      </w:pPr>
      <w:r>
        <w:t xml:space="preserve">        $ref: '#/components/schemas/EP_N31-Single'</w:t>
      </w:r>
    </w:p>
    <w:p w14:paraId="0BE789DB" w14:textId="77777777" w:rsidR="00566FA2" w:rsidRDefault="00566FA2" w:rsidP="00566FA2">
      <w:pPr>
        <w:pStyle w:val="PL"/>
      </w:pPr>
      <w:r>
        <w:t xml:space="preserve">    EP_N32-Multiple:</w:t>
      </w:r>
    </w:p>
    <w:p w14:paraId="4CA047F0" w14:textId="77777777" w:rsidR="00566FA2" w:rsidRDefault="00566FA2" w:rsidP="00566FA2">
      <w:pPr>
        <w:pStyle w:val="PL"/>
      </w:pPr>
      <w:r>
        <w:t xml:space="preserve">      type: array</w:t>
      </w:r>
    </w:p>
    <w:p w14:paraId="3BF49090" w14:textId="77777777" w:rsidR="00566FA2" w:rsidRDefault="00566FA2" w:rsidP="00566FA2">
      <w:pPr>
        <w:pStyle w:val="PL"/>
      </w:pPr>
      <w:r>
        <w:t xml:space="preserve">      items:</w:t>
      </w:r>
    </w:p>
    <w:p w14:paraId="305ABE01" w14:textId="77777777" w:rsidR="00566FA2" w:rsidRDefault="00566FA2" w:rsidP="00566FA2">
      <w:pPr>
        <w:pStyle w:val="PL"/>
      </w:pPr>
      <w:r>
        <w:t xml:space="preserve">        $ref: '#/components/schemas/EP_N32-Single'</w:t>
      </w:r>
    </w:p>
    <w:p w14:paraId="2437F01A" w14:textId="77777777" w:rsidR="00566FA2" w:rsidRDefault="00566FA2" w:rsidP="00566FA2">
      <w:pPr>
        <w:pStyle w:val="PL"/>
      </w:pPr>
    </w:p>
    <w:p w14:paraId="1102D0B7" w14:textId="77777777" w:rsidR="00566FA2" w:rsidRDefault="00566FA2" w:rsidP="00566FA2">
      <w:pPr>
        <w:pStyle w:val="PL"/>
      </w:pPr>
      <w:r>
        <w:t xml:space="preserve">    EP_S5C-Multiple:</w:t>
      </w:r>
    </w:p>
    <w:p w14:paraId="340DC9F5" w14:textId="77777777" w:rsidR="00566FA2" w:rsidRDefault="00566FA2" w:rsidP="00566FA2">
      <w:pPr>
        <w:pStyle w:val="PL"/>
      </w:pPr>
      <w:r>
        <w:t xml:space="preserve">      type: array</w:t>
      </w:r>
    </w:p>
    <w:p w14:paraId="10098ECE" w14:textId="77777777" w:rsidR="00566FA2" w:rsidRDefault="00566FA2" w:rsidP="00566FA2">
      <w:pPr>
        <w:pStyle w:val="PL"/>
      </w:pPr>
      <w:r>
        <w:t xml:space="preserve">      items:</w:t>
      </w:r>
    </w:p>
    <w:p w14:paraId="59B81D4C" w14:textId="77777777" w:rsidR="00566FA2" w:rsidRDefault="00566FA2" w:rsidP="00566FA2">
      <w:pPr>
        <w:pStyle w:val="PL"/>
      </w:pPr>
      <w:r>
        <w:t xml:space="preserve">        $ref: '#/components/schemas/EP_S5C-Single'</w:t>
      </w:r>
    </w:p>
    <w:p w14:paraId="0748C9C0" w14:textId="77777777" w:rsidR="00566FA2" w:rsidRDefault="00566FA2" w:rsidP="00566FA2">
      <w:pPr>
        <w:pStyle w:val="PL"/>
      </w:pPr>
      <w:r>
        <w:t xml:space="preserve">    EP_S5U-Multiple:</w:t>
      </w:r>
    </w:p>
    <w:p w14:paraId="0E7075C3" w14:textId="77777777" w:rsidR="00566FA2" w:rsidRDefault="00566FA2" w:rsidP="00566FA2">
      <w:pPr>
        <w:pStyle w:val="PL"/>
      </w:pPr>
      <w:r>
        <w:t xml:space="preserve">      type: array</w:t>
      </w:r>
    </w:p>
    <w:p w14:paraId="0B62775C" w14:textId="77777777" w:rsidR="00566FA2" w:rsidRDefault="00566FA2" w:rsidP="00566FA2">
      <w:pPr>
        <w:pStyle w:val="PL"/>
      </w:pPr>
      <w:r>
        <w:t xml:space="preserve">      items:</w:t>
      </w:r>
    </w:p>
    <w:p w14:paraId="5B89BCC4" w14:textId="77777777" w:rsidR="00566FA2" w:rsidRDefault="00566FA2" w:rsidP="00566FA2">
      <w:pPr>
        <w:pStyle w:val="PL"/>
      </w:pPr>
      <w:r>
        <w:t xml:space="preserve">        $ref: '#/components/schemas/EP_S5U-Single'</w:t>
      </w:r>
    </w:p>
    <w:p w14:paraId="4E1B9BD2" w14:textId="77777777" w:rsidR="00566FA2" w:rsidRDefault="00566FA2" w:rsidP="00566FA2">
      <w:pPr>
        <w:pStyle w:val="PL"/>
      </w:pPr>
      <w:r>
        <w:t xml:space="preserve">    EP_Rx-Multiple:</w:t>
      </w:r>
    </w:p>
    <w:p w14:paraId="1435A15B" w14:textId="77777777" w:rsidR="00566FA2" w:rsidRDefault="00566FA2" w:rsidP="00566FA2">
      <w:pPr>
        <w:pStyle w:val="PL"/>
      </w:pPr>
      <w:r>
        <w:t xml:space="preserve">      type: array</w:t>
      </w:r>
    </w:p>
    <w:p w14:paraId="687BE045" w14:textId="77777777" w:rsidR="00566FA2" w:rsidRDefault="00566FA2" w:rsidP="00566FA2">
      <w:pPr>
        <w:pStyle w:val="PL"/>
      </w:pPr>
      <w:r>
        <w:t xml:space="preserve">      items:</w:t>
      </w:r>
    </w:p>
    <w:p w14:paraId="7357AA74" w14:textId="77777777" w:rsidR="00566FA2" w:rsidRDefault="00566FA2" w:rsidP="00566FA2">
      <w:pPr>
        <w:pStyle w:val="PL"/>
      </w:pPr>
      <w:r>
        <w:t xml:space="preserve">        $ref: '#/components/schemas/EP_Rx-Single'</w:t>
      </w:r>
    </w:p>
    <w:p w14:paraId="053319DB" w14:textId="77777777" w:rsidR="00566FA2" w:rsidRDefault="00566FA2" w:rsidP="00566FA2">
      <w:pPr>
        <w:pStyle w:val="PL"/>
      </w:pPr>
      <w:r>
        <w:t xml:space="preserve">    EP_MAP_SMSC-Multiple:</w:t>
      </w:r>
    </w:p>
    <w:p w14:paraId="1473A7D3" w14:textId="77777777" w:rsidR="00566FA2" w:rsidRDefault="00566FA2" w:rsidP="00566FA2">
      <w:pPr>
        <w:pStyle w:val="PL"/>
      </w:pPr>
      <w:r>
        <w:t xml:space="preserve">      type: array</w:t>
      </w:r>
    </w:p>
    <w:p w14:paraId="33FA0525" w14:textId="77777777" w:rsidR="00566FA2" w:rsidRDefault="00566FA2" w:rsidP="00566FA2">
      <w:pPr>
        <w:pStyle w:val="PL"/>
      </w:pPr>
      <w:r>
        <w:t xml:space="preserve">      items:</w:t>
      </w:r>
    </w:p>
    <w:p w14:paraId="19A43ED3" w14:textId="77777777" w:rsidR="00566FA2" w:rsidRDefault="00566FA2" w:rsidP="00566FA2">
      <w:pPr>
        <w:pStyle w:val="PL"/>
      </w:pPr>
      <w:r>
        <w:t xml:space="preserve">        $ref: '#/components/schemas/EP_MAP_SMSC-Single'</w:t>
      </w:r>
    </w:p>
    <w:p w14:paraId="4D0AEB16" w14:textId="77777777" w:rsidR="00566FA2" w:rsidRDefault="00566FA2" w:rsidP="00566FA2">
      <w:pPr>
        <w:pStyle w:val="PL"/>
      </w:pPr>
      <w:r>
        <w:t xml:space="preserve">    EP_NLS-Multiple:</w:t>
      </w:r>
    </w:p>
    <w:p w14:paraId="36E97AF1" w14:textId="77777777" w:rsidR="00566FA2" w:rsidRDefault="00566FA2" w:rsidP="00566FA2">
      <w:pPr>
        <w:pStyle w:val="PL"/>
      </w:pPr>
      <w:r>
        <w:t xml:space="preserve">      type: array</w:t>
      </w:r>
    </w:p>
    <w:p w14:paraId="361E421F" w14:textId="77777777" w:rsidR="00566FA2" w:rsidRDefault="00566FA2" w:rsidP="00566FA2">
      <w:pPr>
        <w:pStyle w:val="PL"/>
      </w:pPr>
      <w:r>
        <w:t xml:space="preserve">      items:</w:t>
      </w:r>
    </w:p>
    <w:p w14:paraId="41DB7F8B" w14:textId="77777777" w:rsidR="00566FA2" w:rsidRDefault="00566FA2" w:rsidP="00566FA2">
      <w:pPr>
        <w:pStyle w:val="PL"/>
      </w:pPr>
      <w:r>
        <w:t xml:space="preserve">        $ref: '#/components/schemas/EP_NLS-Single'</w:t>
      </w:r>
    </w:p>
    <w:p w14:paraId="1CB8E0FF" w14:textId="77777777" w:rsidR="00566FA2" w:rsidRDefault="00566FA2" w:rsidP="00566FA2">
      <w:pPr>
        <w:pStyle w:val="PL"/>
      </w:pPr>
      <w:r>
        <w:t xml:space="preserve">    EP_NLG-Multiple:</w:t>
      </w:r>
    </w:p>
    <w:p w14:paraId="7B9C66E2" w14:textId="77777777" w:rsidR="00566FA2" w:rsidRDefault="00566FA2" w:rsidP="00566FA2">
      <w:pPr>
        <w:pStyle w:val="PL"/>
      </w:pPr>
      <w:r>
        <w:t xml:space="preserve">      type: array</w:t>
      </w:r>
    </w:p>
    <w:p w14:paraId="3A23DA8C" w14:textId="77777777" w:rsidR="00566FA2" w:rsidRDefault="00566FA2" w:rsidP="00566FA2">
      <w:pPr>
        <w:pStyle w:val="PL"/>
      </w:pPr>
      <w:r>
        <w:t xml:space="preserve">      items:</w:t>
      </w:r>
    </w:p>
    <w:p w14:paraId="0C83FCD0" w14:textId="77777777" w:rsidR="00566FA2" w:rsidRDefault="00566FA2" w:rsidP="00566FA2">
      <w:pPr>
        <w:pStyle w:val="PL"/>
      </w:pPr>
      <w:r>
        <w:t xml:space="preserve">        $ref: '#/components/schemas/EP_NLG-Single'</w:t>
      </w:r>
    </w:p>
    <w:p w14:paraId="3E8663C5" w14:textId="77777777" w:rsidR="00566FA2" w:rsidRDefault="00566FA2" w:rsidP="00566FA2">
      <w:pPr>
        <w:pStyle w:val="PL"/>
      </w:pPr>
      <w:r>
        <w:t xml:space="preserve">    Configurable5QISet-Multiple:</w:t>
      </w:r>
    </w:p>
    <w:p w14:paraId="44AE5CD9" w14:textId="77777777" w:rsidR="00566FA2" w:rsidRDefault="00566FA2" w:rsidP="00566FA2">
      <w:pPr>
        <w:pStyle w:val="PL"/>
      </w:pPr>
      <w:r>
        <w:lastRenderedPageBreak/>
        <w:t xml:space="preserve">      type: array</w:t>
      </w:r>
    </w:p>
    <w:p w14:paraId="702CDA54" w14:textId="77777777" w:rsidR="00566FA2" w:rsidRDefault="00566FA2" w:rsidP="00566FA2">
      <w:pPr>
        <w:pStyle w:val="PL"/>
      </w:pPr>
      <w:r>
        <w:t xml:space="preserve">      items:</w:t>
      </w:r>
    </w:p>
    <w:p w14:paraId="03C0BF22" w14:textId="77777777" w:rsidR="00566FA2" w:rsidRDefault="00566FA2" w:rsidP="00566FA2">
      <w:pPr>
        <w:pStyle w:val="PL"/>
      </w:pPr>
      <w:r>
        <w:t xml:space="preserve">        $ref: '#/components/schemas/Configurable5QISet-Single'</w:t>
      </w:r>
    </w:p>
    <w:p w14:paraId="14711D26" w14:textId="77777777" w:rsidR="00566FA2" w:rsidRDefault="00566FA2" w:rsidP="00566FA2">
      <w:pPr>
        <w:pStyle w:val="PL"/>
      </w:pPr>
      <w:r>
        <w:t xml:space="preserve">    Dynamic5QISet-Multiple:</w:t>
      </w:r>
    </w:p>
    <w:p w14:paraId="5277EB35" w14:textId="77777777" w:rsidR="00566FA2" w:rsidRDefault="00566FA2" w:rsidP="00566FA2">
      <w:pPr>
        <w:pStyle w:val="PL"/>
      </w:pPr>
      <w:r>
        <w:t xml:space="preserve">      type: array</w:t>
      </w:r>
    </w:p>
    <w:p w14:paraId="5D873721" w14:textId="77777777" w:rsidR="00566FA2" w:rsidRDefault="00566FA2" w:rsidP="00566FA2">
      <w:pPr>
        <w:pStyle w:val="PL"/>
      </w:pPr>
      <w:r>
        <w:t xml:space="preserve">      items:</w:t>
      </w:r>
    </w:p>
    <w:p w14:paraId="275AD5E4" w14:textId="77777777" w:rsidR="00566FA2" w:rsidRDefault="00566FA2" w:rsidP="00566FA2">
      <w:pPr>
        <w:pStyle w:val="PL"/>
      </w:pPr>
      <w:r>
        <w:t xml:space="preserve">        $ref: '#/components/schemas/Dynamic5QISet-Single'</w:t>
      </w:r>
    </w:p>
    <w:p w14:paraId="62CC4AB1" w14:textId="77777777" w:rsidR="00566FA2" w:rsidRDefault="00566FA2" w:rsidP="00566FA2">
      <w:pPr>
        <w:pStyle w:val="PL"/>
      </w:pPr>
    </w:p>
    <w:p w14:paraId="525A5159" w14:textId="77777777" w:rsidR="00566FA2" w:rsidRDefault="00566FA2" w:rsidP="00566FA2">
      <w:pPr>
        <w:pStyle w:val="PL"/>
      </w:pPr>
    </w:p>
    <w:p w14:paraId="6DEFB67F" w14:textId="77777777" w:rsidR="00566FA2" w:rsidRDefault="00566FA2" w:rsidP="00566FA2">
      <w:pPr>
        <w:pStyle w:val="PL"/>
      </w:pPr>
    </w:p>
    <w:p w14:paraId="203906F2" w14:textId="77777777" w:rsidR="00566FA2" w:rsidRDefault="00566FA2" w:rsidP="00566FA2">
      <w:pPr>
        <w:pStyle w:val="PL"/>
      </w:pPr>
      <w:r>
        <w:t>#------------ Definitions in TS 28.541 for TS 28.532 -----------------------------</w:t>
      </w:r>
    </w:p>
    <w:p w14:paraId="46CC3F77" w14:textId="77777777" w:rsidR="00566FA2" w:rsidRDefault="00566FA2" w:rsidP="00566FA2">
      <w:pPr>
        <w:pStyle w:val="PL"/>
      </w:pPr>
    </w:p>
    <w:p w14:paraId="24AB91FF" w14:textId="77777777" w:rsidR="00566FA2" w:rsidRDefault="00566FA2" w:rsidP="00566FA2">
      <w:pPr>
        <w:pStyle w:val="PL"/>
      </w:pPr>
      <w:r>
        <w:t xml:space="preserve">    resources-5gcNrm:</w:t>
      </w:r>
    </w:p>
    <w:p w14:paraId="650CAE57" w14:textId="77777777" w:rsidR="00566FA2" w:rsidRDefault="00566FA2" w:rsidP="00566FA2">
      <w:pPr>
        <w:pStyle w:val="PL"/>
      </w:pPr>
      <w:r>
        <w:t xml:space="preserve">      oneOf:</w:t>
      </w:r>
    </w:p>
    <w:p w14:paraId="32891D1E" w14:textId="77777777" w:rsidR="00566FA2" w:rsidRDefault="00566FA2" w:rsidP="00566FA2">
      <w:pPr>
        <w:pStyle w:val="PL"/>
      </w:pPr>
      <w:r>
        <w:t xml:space="preserve">       - $ref: '#/components/schemas/MnS'</w:t>
      </w:r>
    </w:p>
    <w:p w14:paraId="512ED5C0" w14:textId="77777777" w:rsidR="00566FA2" w:rsidRDefault="00566FA2" w:rsidP="00566FA2">
      <w:pPr>
        <w:pStyle w:val="PL"/>
      </w:pPr>
      <w:r>
        <w:t xml:space="preserve">       </w:t>
      </w:r>
    </w:p>
    <w:p w14:paraId="0CCAF607" w14:textId="77777777" w:rsidR="00566FA2" w:rsidRDefault="00566FA2" w:rsidP="00566FA2">
      <w:pPr>
        <w:pStyle w:val="PL"/>
      </w:pPr>
      <w:r>
        <w:t xml:space="preserve">       - $ref: '#/components/schemas/SubNetwork-Single'</w:t>
      </w:r>
    </w:p>
    <w:p w14:paraId="614D24C3" w14:textId="77777777" w:rsidR="00566FA2" w:rsidRDefault="00566FA2" w:rsidP="00566FA2">
      <w:pPr>
        <w:pStyle w:val="PL"/>
      </w:pPr>
      <w:r>
        <w:t xml:space="preserve">       - $ref: '#/components/schemas/ManagedElement-Single'</w:t>
      </w:r>
    </w:p>
    <w:p w14:paraId="67882BD9" w14:textId="77777777" w:rsidR="00566FA2" w:rsidRDefault="00566FA2" w:rsidP="00566FA2">
      <w:pPr>
        <w:pStyle w:val="PL"/>
      </w:pPr>
      <w:r>
        <w:t xml:space="preserve">       - $ref: '#/components/schemas/AmfFunction-Single'</w:t>
      </w:r>
    </w:p>
    <w:p w14:paraId="6E0709F5" w14:textId="77777777" w:rsidR="00566FA2" w:rsidRDefault="00566FA2" w:rsidP="00566FA2">
      <w:pPr>
        <w:pStyle w:val="PL"/>
      </w:pPr>
      <w:r>
        <w:t xml:space="preserve">       - $ref: '#/components/schemas/SmfFunction-Single'</w:t>
      </w:r>
    </w:p>
    <w:p w14:paraId="1F15EBF3" w14:textId="77777777" w:rsidR="00566FA2" w:rsidRDefault="00566FA2" w:rsidP="00566FA2">
      <w:pPr>
        <w:pStyle w:val="PL"/>
      </w:pPr>
      <w:r>
        <w:t xml:space="preserve">       - $ref: '#/components/schemas/UpfFunction-Single'</w:t>
      </w:r>
    </w:p>
    <w:p w14:paraId="27098B24" w14:textId="77777777" w:rsidR="00566FA2" w:rsidRDefault="00566FA2" w:rsidP="00566FA2">
      <w:pPr>
        <w:pStyle w:val="PL"/>
      </w:pPr>
      <w:r>
        <w:t xml:space="preserve">       - $ref: '#/components/schemas/N3iwfFunction-Single'</w:t>
      </w:r>
    </w:p>
    <w:p w14:paraId="342BB0F5" w14:textId="77777777" w:rsidR="00566FA2" w:rsidRDefault="00566FA2" w:rsidP="00566FA2">
      <w:pPr>
        <w:pStyle w:val="PL"/>
      </w:pPr>
      <w:r>
        <w:t xml:space="preserve">       - $ref: '#/components/schemas/PcfFunction-Single'</w:t>
      </w:r>
    </w:p>
    <w:p w14:paraId="0B30686B" w14:textId="77777777" w:rsidR="00566FA2" w:rsidRDefault="00566FA2" w:rsidP="00566FA2">
      <w:pPr>
        <w:pStyle w:val="PL"/>
      </w:pPr>
      <w:r>
        <w:t xml:space="preserve">       - $ref: '#/components/schemas/AusfFunction-Single'</w:t>
      </w:r>
    </w:p>
    <w:p w14:paraId="5B229A4D" w14:textId="77777777" w:rsidR="00566FA2" w:rsidRDefault="00566FA2" w:rsidP="00566FA2">
      <w:pPr>
        <w:pStyle w:val="PL"/>
      </w:pPr>
      <w:r>
        <w:t xml:space="preserve">       - $ref: '#/components/schemas/UdmFunction-Single'</w:t>
      </w:r>
    </w:p>
    <w:p w14:paraId="5986561C" w14:textId="77777777" w:rsidR="00566FA2" w:rsidRDefault="00566FA2" w:rsidP="00566FA2">
      <w:pPr>
        <w:pStyle w:val="PL"/>
      </w:pPr>
      <w:r>
        <w:t xml:space="preserve">       - $ref: '#/components/schemas/UdrFunction-Single'</w:t>
      </w:r>
    </w:p>
    <w:p w14:paraId="11A25DB8" w14:textId="77777777" w:rsidR="00566FA2" w:rsidRDefault="00566FA2" w:rsidP="00566FA2">
      <w:pPr>
        <w:pStyle w:val="PL"/>
      </w:pPr>
      <w:r>
        <w:t xml:space="preserve">       - $ref: '#/components/schemas/UdsfFunction-Single'</w:t>
      </w:r>
    </w:p>
    <w:p w14:paraId="1CF224C0" w14:textId="77777777" w:rsidR="00566FA2" w:rsidRDefault="00566FA2" w:rsidP="00566FA2">
      <w:pPr>
        <w:pStyle w:val="PL"/>
      </w:pPr>
      <w:r>
        <w:t xml:space="preserve">       - $ref: '#/components/schemas/NrfFunction-Single'</w:t>
      </w:r>
    </w:p>
    <w:p w14:paraId="1078A97A" w14:textId="77777777" w:rsidR="00566FA2" w:rsidRDefault="00566FA2" w:rsidP="00566FA2">
      <w:pPr>
        <w:pStyle w:val="PL"/>
      </w:pPr>
      <w:r>
        <w:t xml:space="preserve">       - $ref: '#/components/schemas/NssfFunction-Single'</w:t>
      </w:r>
    </w:p>
    <w:p w14:paraId="000A6AFE" w14:textId="77777777" w:rsidR="00566FA2" w:rsidRDefault="00566FA2" w:rsidP="00566FA2">
      <w:pPr>
        <w:pStyle w:val="PL"/>
      </w:pPr>
      <w:r>
        <w:t xml:space="preserve">       - $ref: '#/components/schemas/SmsfFunction-Single'</w:t>
      </w:r>
    </w:p>
    <w:p w14:paraId="2AB73232" w14:textId="77777777" w:rsidR="00566FA2" w:rsidRDefault="00566FA2" w:rsidP="00566FA2">
      <w:pPr>
        <w:pStyle w:val="PL"/>
      </w:pPr>
      <w:r>
        <w:t xml:space="preserve">       - $ref: '#/components/schemas/LmfFunction-Single'</w:t>
      </w:r>
    </w:p>
    <w:p w14:paraId="510D6A2D" w14:textId="77777777" w:rsidR="00566FA2" w:rsidRDefault="00566FA2" w:rsidP="00566FA2">
      <w:pPr>
        <w:pStyle w:val="PL"/>
      </w:pPr>
      <w:r>
        <w:t xml:space="preserve">       - $ref: '#/components/schemas/NgeirFunction-Single'</w:t>
      </w:r>
    </w:p>
    <w:p w14:paraId="0AAF28CD" w14:textId="77777777" w:rsidR="00566FA2" w:rsidRDefault="00566FA2" w:rsidP="00566FA2">
      <w:pPr>
        <w:pStyle w:val="PL"/>
      </w:pPr>
      <w:r>
        <w:t xml:space="preserve">       - $ref: '#/components/schemas/SeppFunction-Single'</w:t>
      </w:r>
    </w:p>
    <w:p w14:paraId="7CBCFBE3" w14:textId="77777777" w:rsidR="00566FA2" w:rsidRDefault="00566FA2" w:rsidP="00566FA2">
      <w:pPr>
        <w:pStyle w:val="PL"/>
      </w:pPr>
      <w:r>
        <w:t xml:space="preserve">       - $ref: '#/components/schemas/NwdafFunction-Single'</w:t>
      </w:r>
    </w:p>
    <w:p w14:paraId="7918353D" w14:textId="77777777" w:rsidR="00566FA2" w:rsidRDefault="00566FA2" w:rsidP="00566FA2">
      <w:pPr>
        <w:pStyle w:val="PL"/>
      </w:pPr>
      <w:r>
        <w:t xml:space="preserve">       - $ref: '#/components/schemas/ScpFunction-Single'</w:t>
      </w:r>
    </w:p>
    <w:p w14:paraId="30BF5614" w14:textId="77777777" w:rsidR="00566FA2" w:rsidRDefault="00566FA2" w:rsidP="00566FA2">
      <w:pPr>
        <w:pStyle w:val="PL"/>
      </w:pPr>
      <w:r>
        <w:t xml:space="preserve">       - $ref: '#/components/schemas/NefFunction-Single'</w:t>
      </w:r>
    </w:p>
    <w:p w14:paraId="37560CEA" w14:textId="77777777" w:rsidR="00566FA2" w:rsidRDefault="00566FA2" w:rsidP="00566FA2">
      <w:pPr>
        <w:pStyle w:val="PL"/>
      </w:pPr>
    </w:p>
    <w:p w14:paraId="7B3A4A11" w14:textId="77777777" w:rsidR="00566FA2" w:rsidRDefault="00566FA2" w:rsidP="00566FA2">
      <w:pPr>
        <w:pStyle w:val="PL"/>
      </w:pPr>
      <w:r>
        <w:t xml:space="preserve">       - $ref: '#/components/schemas/ExternalAmfFunction-Single'</w:t>
      </w:r>
    </w:p>
    <w:p w14:paraId="06385EF2" w14:textId="77777777" w:rsidR="00566FA2" w:rsidRDefault="00566FA2" w:rsidP="00566FA2">
      <w:pPr>
        <w:pStyle w:val="PL"/>
      </w:pPr>
      <w:r>
        <w:t xml:space="preserve">       - $ref: '#/components/schemas/ExternalNrfFunction-Single'</w:t>
      </w:r>
    </w:p>
    <w:p w14:paraId="3B9F2BA0" w14:textId="77777777" w:rsidR="00566FA2" w:rsidRDefault="00566FA2" w:rsidP="00566FA2">
      <w:pPr>
        <w:pStyle w:val="PL"/>
      </w:pPr>
      <w:r>
        <w:t xml:space="preserve">       - $ref: '#/components/schemas/ExternalNssfFunction-Single'</w:t>
      </w:r>
    </w:p>
    <w:p w14:paraId="64597E6D" w14:textId="77777777" w:rsidR="00566FA2" w:rsidRDefault="00566FA2" w:rsidP="00566FA2">
      <w:pPr>
        <w:pStyle w:val="PL"/>
      </w:pPr>
      <w:r>
        <w:t xml:space="preserve">       - $ref: '#/components/schemas/ExternalSeppFunction-Single'</w:t>
      </w:r>
    </w:p>
    <w:p w14:paraId="58540B9D" w14:textId="77777777" w:rsidR="00566FA2" w:rsidRDefault="00566FA2" w:rsidP="00566FA2">
      <w:pPr>
        <w:pStyle w:val="PL"/>
      </w:pPr>
    </w:p>
    <w:p w14:paraId="2B4E7515" w14:textId="77777777" w:rsidR="00566FA2" w:rsidRDefault="00566FA2" w:rsidP="00566FA2">
      <w:pPr>
        <w:pStyle w:val="PL"/>
      </w:pPr>
      <w:r>
        <w:t xml:space="preserve">       - $ref: '#/components/schemas/AmfSet-Single'</w:t>
      </w:r>
    </w:p>
    <w:p w14:paraId="7BEE6172" w14:textId="77777777" w:rsidR="00566FA2" w:rsidRDefault="00566FA2" w:rsidP="00566FA2">
      <w:pPr>
        <w:pStyle w:val="PL"/>
      </w:pPr>
      <w:r>
        <w:t xml:space="preserve">       - $ref: '#/components/schemas/AmfRegion-Single'</w:t>
      </w:r>
    </w:p>
    <w:p w14:paraId="031D42CF" w14:textId="77777777" w:rsidR="00566FA2" w:rsidRDefault="00566FA2" w:rsidP="00566FA2">
      <w:pPr>
        <w:pStyle w:val="PL"/>
      </w:pPr>
      <w:r>
        <w:t xml:space="preserve">       - $ref: '#/components/schemas/QFQoSMonitoringControl-Single'</w:t>
      </w:r>
    </w:p>
    <w:p w14:paraId="1498C45C" w14:textId="77777777" w:rsidR="00566FA2" w:rsidRDefault="00566FA2" w:rsidP="00566FA2">
      <w:pPr>
        <w:pStyle w:val="PL"/>
      </w:pPr>
      <w:r>
        <w:t xml:space="preserve">       - $ref: '#/components/schemas/GtpUPathQoSMonitoringControl-Single'</w:t>
      </w:r>
    </w:p>
    <w:p w14:paraId="43B1CA00" w14:textId="77777777" w:rsidR="00566FA2" w:rsidRDefault="00566FA2" w:rsidP="00566FA2">
      <w:pPr>
        <w:pStyle w:val="PL"/>
      </w:pPr>
    </w:p>
    <w:p w14:paraId="169F44E8" w14:textId="77777777" w:rsidR="00566FA2" w:rsidRDefault="00566FA2" w:rsidP="00566FA2">
      <w:pPr>
        <w:pStyle w:val="PL"/>
      </w:pPr>
      <w:r>
        <w:t xml:space="preserve">       - $ref: '#/components/schemas/EP_N2-Single'</w:t>
      </w:r>
    </w:p>
    <w:p w14:paraId="77234920" w14:textId="77777777" w:rsidR="00566FA2" w:rsidRDefault="00566FA2" w:rsidP="00566FA2">
      <w:pPr>
        <w:pStyle w:val="PL"/>
      </w:pPr>
      <w:r>
        <w:t xml:space="preserve">       - $ref: '#/components/schemas/EP_N3-Single'</w:t>
      </w:r>
    </w:p>
    <w:p w14:paraId="1FB95074" w14:textId="77777777" w:rsidR="00566FA2" w:rsidRDefault="00566FA2" w:rsidP="00566FA2">
      <w:pPr>
        <w:pStyle w:val="PL"/>
      </w:pPr>
      <w:r>
        <w:t xml:space="preserve">       - $ref: '#/components/schemas/EP_N4-Single'</w:t>
      </w:r>
    </w:p>
    <w:p w14:paraId="2350477C" w14:textId="77777777" w:rsidR="00566FA2" w:rsidRDefault="00566FA2" w:rsidP="00566FA2">
      <w:pPr>
        <w:pStyle w:val="PL"/>
      </w:pPr>
      <w:r>
        <w:t xml:space="preserve">       - $ref: '#/components/schemas/EP_N5-Single'</w:t>
      </w:r>
    </w:p>
    <w:p w14:paraId="59D3359D" w14:textId="77777777" w:rsidR="00566FA2" w:rsidRDefault="00566FA2" w:rsidP="00566FA2">
      <w:pPr>
        <w:pStyle w:val="PL"/>
      </w:pPr>
      <w:r>
        <w:t xml:space="preserve">       - $ref: '#/components/schemas/EP_N6-Single'</w:t>
      </w:r>
    </w:p>
    <w:p w14:paraId="16BCB283" w14:textId="77777777" w:rsidR="00566FA2" w:rsidRDefault="00566FA2" w:rsidP="00566FA2">
      <w:pPr>
        <w:pStyle w:val="PL"/>
      </w:pPr>
      <w:r>
        <w:t xml:space="preserve">       - $ref: '#/components/schemas/EP_N7-Single'</w:t>
      </w:r>
    </w:p>
    <w:p w14:paraId="60190356" w14:textId="77777777" w:rsidR="00566FA2" w:rsidRDefault="00566FA2" w:rsidP="00566FA2">
      <w:pPr>
        <w:pStyle w:val="PL"/>
      </w:pPr>
      <w:r>
        <w:t xml:space="preserve">       - $ref: '#/components/schemas/EP_N8-Single'</w:t>
      </w:r>
    </w:p>
    <w:p w14:paraId="3AA1D97A" w14:textId="77777777" w:rsidR="00566FA2" w:rsidRDefault="00566FA2" w:rsidP="00566FA2">
      <w:pPr>
        <w:pStyle w:val="PL"/>
      </w:pPr>
      <w:r>
        <w:t xml:space="preserve">       - $ref: '#/components/schemas/EP_N9-Single'</w:t>
      </w:r>
    </w:p>
    <w:p w14:paraId="6E20F1FD" w14:textId="77777777" w:rsidR="00566FA2" w:rsidRDefault="00566FA2" w:rsidP="00566FA2">
      <w:pPr>
        <w:pStyle w:val="PL"/>
      </w:pPr>
      <w:r>
        <w:t xml:space="preserve">       - $ref: '#/components/schemas/EP_N10-Single'</w:t>
      </w:r>
    </w:p>
    <w:p w14:paraId="00F05A7E" w14:textId="77777777" w:rsidR="00566FA2" w:rsidRDefault="00566FA2" w:rsidP="00566FA2">
      <w:pPr>
        <w:pStyle w:val="PL"/>
      </w:pPr>
      <w:r>
        <w:t xml:space="preserve">       - $ref: '#/components/schemas/EP_N11-Single'</w:t>
      </w:r>
    </w:p>
    <w:p w14:paraId="1FCC56B0" w14:textId="77777777" w:rsidR="00566FA2" w:rsidRDefault="00566FA2" w:rsidP="00566FA2">
      <w:pPr>
        <w:pStyle w:val="PL"/>
      </w:pPr>
      <w:r>
        <w:t xml:space="preserve">       - $ref: '#/components/schemas/EP_N12-Single'</w:t>
      </w:r>
    </w:p>
    <w:p w14:paraId="7D265947" w14:textId="77777777" w:rsidR="00566FA2" w:rsidRDefault="00566FA2" w:rsidP="00566FA2">
      <w:pPr>
        <w:pStyle w:val="PL"/>
      </w:pPr>
      <w:r>
        <w:t xml:space="preserve">       - $ref: '#/components/schemas/EP_N13-Single'</w:t>
      </w:r>
    </w:p>
    <w:p w14:paraId="433BFF1A" w14:textId="77777777" w:rsidR="00566FA2" w:rsidRDefault="00566FA2" w:rsidP="00566FA2">
      <w:pPr>
        <w:pStyle w:val="PL"/>
      </w:pPr>
      <w:r>
        <w:t xml:space="preserve">       - $ref: '#/components/schemas/EP_N14-Single'</w:t>
      </w:r>
    </w:p>
    <w:p w14:paraId="6FB665E1" w14:textId="77777777" w:rsidR="00566FA2" w:rsidRDefault="00566FA2" w:rsidP="00566FA2">
      <w:pPr>
        <w:pStyle w:val="PL"/>
      </w:pPr>
      <w:r>
        <w:t xml:space="preserve">       - $ref: '#/components/schemas/EP_N15-Single'</w:t>
      </w:r>
    </w:p>
    <w:p w14:paraId="436F55FC" w14:textId="77777777" w:rsidR="00566FA2" w:rsidRDefault="00566FA2" w:rsidP="00566FA2">
      <w:pPr>
        <w:pStyle w:val="PL"/>
      </w:pPr>
      <w:r>
        <w:t xml:space="preserve">       - $ref: '#/components/schemas/EP_N16-Single'</w:t>
      </w:r>
    </w:p>
    <w:p w14:paraId="21427818" w14:textId="77777777" w:rsidR="00566FA2" w:rsidRDefault="00566FA2" w:rsidP="00566FA2">
      <w:pPr>
        <w:pStyle w:val="PL"/>
      </w:pPr>
      <w:r>
        <w:t xml:space="preserve">       - $ref: '#/components/schemas/EP_N17-Single'</w:t>
      </w:r>
    </w:p>
    <w:p w14:paraId="0E05F881" w14:textId="77777777" w:rsidR="00566FA2" w:rsidRDefault="00566FA2" w:rsidP="00566FA2">
      <w:pPr>
        <w:pStyle w:val="PL"/>
      </w:pPr>
    </w:p>
    <w:p w14:paraId="161B20CB" w14:textId="77777777" w:rsidR="00566FA2" w:rsidRDefault="00566FA2" w:rsidP="00566FA2">
      <w:pPr>
        <w:pStyle w:val="PL"/>
      </w:pPr>
      <w:r>
        <w:t xml:space="preserve">       - $ref: '#/components/schemas/EP_N20-Single'</w:t>
      </w:r>
    </w:p>
    <w:p w14:paraId="29C5BA81" w14:textId="77777777" w:rsidR="00566FA2" w:rsidRDefault="00566FA2" w:rsidP="00566FA2">
      <w:pPr>
        <w:pStyle w:val="PL"/>
      </w:pPr>
      <w:r>
        <w:t xml:space="preserve">       - $ref: '#/components/schemas/EP_N21-Single'</w:t>
      </w:r>
    </w:p>
    <w:p w14:paraId="2190A787" w14:textId="77777777" w:rsidR="00566FA2" w:rsidRDefault="00566FA2" w:rsidP="00566FA2">
      <w:pPr>
        <w:pStyle w:val="PL"/>
      </w:pPr>
      <w:r>
        <w:t xml:space="preserve">       - $ref: '#/components/schemas/EP_N22-Single'</w:t>
      </w:r>
    </w:p>
    <w:p w14:paraId="4577B684" w14:textId="77777777" w:rsidR="00566FA2" w:rsidRDefault="00566FA2" w:rsidP="00566FA2">
      <w:pPr>
        <w:pStyle w:val="PL"/>
      </w:pPr>
    </w:p>
    <w:p w14:paraId="1CA1C2F1" w14:textId="77777777" w:rsidR="00566FA2" w:rsidRDefault="00566FA2" w:rsidP="00566FA2">
      <w:pPr>
        <w:pStyle w:val="PL"/>
      </w:pPr>
      <w:r>
        <w:t xml:space="preserve">       - $ref: '#/components/schemas/EP_N26-Single'</w:t>
      </w:r>
    </w:p>
    <w:p w14:paraId="04C05AFD" w14:textId="77777777" w:rsidR="00566FA2" w:rsidRDefault="00566FA2" w:rsidP="00566FA2">
      <w:pPr>
        <w:pStyle w:val="PL"/>
      </w:pPr>
      <w:r>
        <w:t xml:space="preserve">       - $ref: '#/components/schemas/EP_N27-Single'</w:t>
      </w:r>
    </w:p>
    <w:p w14:paraId="626F61AB" w14:textId="77777777" w:rsidR="00566FA2" w:rsidRDefault="00566FA2" w:rsidP="00566FA2">
      <w:pPr>
        <w:pStyle w:val="PL"/>
      </w:pPr>
    </w:p>
    <w:p w14:paraId="6602BB14" w14:textId="77777777" w:rsidR="00566FA2" w:rsidRDefault="00566FA2" w:rsidP="00566FA2">
      <w:pPr>
        <w:pStyle w:val="PL"/>
      </w:pPr>
      <w:r>
        <w:t xml:space="preserve">       - $ref: '#/components/schemas/EP_N31-Single'</w:t>
      </w:r>
    </w:p>
    <w:p w14:paraId="11CFE5EE" w14:textId="77777777" w:rsidR="00566FA2" w:rsidRDefault="00566FA2" w:rsidP="00566FA2">
      <w:pPr>
        <w:pStyle w:val="PL"/>
      </w:pPr>
      <w:r>
        <w:t xml:space="preserve">       - $ref: '#/components/schemas/EP_N31-Single'</w:t>
      </w:r>
    </w:p>
    <w:p w14:paraId="6FB49202" w14:textId="77777777" w:rsidR="00566FA2" w:rsidRDefault="00566FA2" w:rsidP="00566FA2">
      <w:pPr>
        <w:pStyle w:val="PL"/>
      </w:pPr>
    </w:p>
    <w:p w14:paraId="7D52398E" w14:textId="77777777" w:rsidR="00566FA2" w:rsidRDefault="00566FA2" w:rsidP="00566FA2">
      <w:pPr>
        <w:pStyle w:val="PL"/>
      </w:pPr>
      <w:r>
        <w:t xml:space="preserve">       - $ref: '#/components/schemas/EP_S5C-Single'</w:t>
      </w:r>
    </w:p>
    <w:p w14:paraId="5676ECE7" w14:textId="77777777" w:rsidR="00566FA2" w:rsidRDefault="00566FA2" w:rsidP="00566FA2">
      <w:pPr>
        <w:pStyle w:val="PL"/>
      </w:pPr>
      <w:r>
        <w:t xml:space="preserve">       - $ref: '#/components/schemas/EP_S5U-Single'</w:t>
      </w:r>
    </w:p>
    <w:p w14:paraId="2B6B3E8C" w14:textId="77777777" w:rsidR="00566FA2" w:rsidRDefault="00566FA2" w:rsidP="00566FA2">
      <w:pPr>
        <w:pStyle w:val="PL"/>
      </w:pPr>
      <w:r>
        <w:t xml:space="preserve">       - $ref: '#/components/schemas/EP_Rx-Single'</w:t>
      </w:r>
    </w:p>
    <w:p w14:paraId="4C4B5886" w14:textId="77777777" w:rsidR="00566FA2" w:rsidRDefault="00566FA2" w:rsidP="00566FA2">
      <w:pPr>
        <w:pStyle w:val="PL"/>
      </w:pPr>
      <w:r>
        <w:t xml:space="preserve">       - $ref: '#/components/schemas/EP_MAP_SMSC-Single'</w:t>
      </w:r>
    </w:p>
    <w:p w14:paraId="018FFA74" w14:textId="77777777" w:rsidR="00566FA2" w:rsidRDefault="00566FA2" w:rsidP="00566FA2">
      <w:pPr>
        <w:pStyle w:val="PL"/>
      </w:pPr>
      <w:r>
        <w:lastRenderedPageBreak/>
        <w:t xml:space="preserve">       - $ref: '#/components/schemas/EP_NLS-Single'</w:t>
      </w:r>
    </w:p>
    <w:p w14:paraId="0B87EB97" w14:textId="77777777" w:rsidR="00566FA2" w:rsidRDefault="00566FA2" w:rsidP="00566FA2">
      <w:pPr>
        <w:pStyle w:val="PL"/>
      </w:pPr>
      <w:r>
        <w:t xml:space="preserve">       - $ref: '#/components/schemas/EP_NLG-Single'</w:t>
      </w:r>
    </w:p>
    <w:p w14:paraId="7865C337" w14:textId="77777777" w:rsidR="00566FA2" w:rsidRDefault="00566FA2" w:rsidP="00566FA2">
      <w:pPr>
        <w:pStyle w:val="PL"/>
      </w:pPr>
      <w:r>
        <w:t xml:space="preserve">       - $ref: '#/components/schemas/Configurable5QISet-Single'</w:t>
      </w:r>
    </w:p>
    <w:p w14:paraId="72FF05A2" w14:textId="77777777" w:rsidR="00566FA2" w:rsidRDefault="00566FA2" w:rsidP="00566FA2">
      <w:pPr>
        <w:pStyle w:val="PL"/>
      </w:pPr>
      <w:r>
        <w:t xml:space="preserve">       - $ref: '#/components/schemas/FiveQiDscpMappingSet-Single'</w:t>
      </w:r>
    </w:p>
    <w:p w14:paraId="3C88089F" w14:textId="77777777" w:rsidR="00566FA2" w:rsidRDefault="00566FA2" w:rsidP="00566FA2">
      <w:pPr>
        <w:pStyle w:val="PL"/>
      </w:pPr>
      <w:r>
        <w:t xml:space="preserve">       - $ref: '#/components/schemas/PredefinedPccRuleSet-Single'</w:t>
      </w:r>
    </w:p>
    <w:p w14:paraId="49BF7D79" w14:textId="77777777" w:rsidR="00566FA2" w:rsidRDefault="00566FA2" w:rsidP="00566FA2">
      <w:pPr>
        <w:pStyle w:val="PL"/>
      </w:pPr>
      <w:r>
        <w:t xml:space="preserve">       - $ref: '#/components/schemas/Dynamic5QISet-Single'</w:t>
      </w:r>
    </w:p>
    <w:p w14:paraId="523D7042" w14:textId="77777777" w:rsidR="00566FA2" w:rsidRDefault="00566FA2" w:rsidP="00566FA2">
      <w:pPr>
        <w:pStyle w:val="PL"/>
      </w:pPr>
    </w:p>
    <w:p w14:paraId="1A0883FF" w14:textId="77777777" w:rsidR="00566FA2" w:rsidRDefault="00566FA2" w:rsidP="00566FA2">
      <w:pPr>
        <w:pStyle w:val="PL"/>
      </w:pPr>
    </w:p>
    <w:p w14:paraId="1A75F70F" w14:textId="77777777" w:rsidR="00096B4F" w:rsidRDefault="00096B4F" w:rsidP="00096B4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96B4F" w14:paraId="515E4DEC"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A93C0F5" w14:textId="77777777" w:rsidR="00096B4F" w:rsidRDefault="00096B4F"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D4C9691" w14:textId="77777777" w:rsidR="00096B4F" w:rsidRDefault="00096B4F" w:rsidP="00566FA2">
      <w:pPr>
        <w:pStyle w:val="PL"/>
      </w:pPr>
    </w:p>
    <w:p w14:paraId="66FE1B48" w14:textId="77777777" w:rsidR="00096B4F" w:rsidRPr="00B36FEC" w:rsidRDefault="00096B4F" w:rsidP="00096B4F">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3D698B6C" w14:textId="77777777" w:rsidR="00096B4F" w:rsidRDefault="00096B4F" w:rsidP="00096B4F">
      <w:pPr>
        <w:pStyle w:val="PL"/>
      </w:pPr>
      <w:r>
        <w:t>openapi: 3.0.1</w:t>
      </w:r>
    </w:p>
    <w:p w14:paraId="15168827" w14:textId="77777777" w:rsidR="00096B4F" w:rsidRDefault="00096B4F" w:rsidP="00096B4F">
      <w:pPr>
        <w:pStyle w:val="PL"/>
      </w:pPr>
      <w:r>
        <w:t>info:</w:t>
      </w:r>
    </w:p>
    <w:p w14:paraId="1C71F273" w14:textId="77777777" w:rsidR="00096B4F" w:rsidRDefault="00096B4F" w:rsidP="00096B4F">
      <w:pPr>
        <w:pStyle w:val="PL"/>
      </w:pPr>
      <w:r>
        <w:t xml:space="preserve">  title: Slice NRM</w:t>
      </w:r>
    </w:p>
    <w:p w14:paraId="5A6ED4AE" w14:textId="77777777" w:rsidR="00096B4F" w:rsidRDefault="00096B4F" w:rsidP="00096B4F">
      <w:pPr>
        <w:pStyle w:val="PL"/>
      </w:pPr>
      <w:r>
        <w:t xml:space="preserve">  version: 16.16.0</w:t>
      </w:r>
    </w:p>
    <w:p w14:paraId="68E20C2C" w14:textId="77777777" w:rsidR="00096B4F" w:rsidRDefault="00096B4F" w:rsidP="00096B4F">
      <w:pPr>
        <w:pStyle w:val="PL"/>
      </w:pPr>
      <w:r>
        <w:t xml:space="preserve">  description: &gt;-</w:t>
      </w:r>
    </w:p>
    <w:p w14:paraId="42F9E294" w14:textId="77777777" w:rsidR="00096B4F" w:rsidRDefault="00096B4F" w:rsidP="00096B4F">
      <w:pPr>
        <w:pStyle w:val="PL"/>
      </w:pPr>
      <w:r>
        <w:t xml:space="preserve">    OAS 3.0.1 specification of the Slice NRM</w:t>
      </w:r>
    </w:p>
    <w:p w14:paraId="07762581" w14:textId="77777777" w:rsidR="00096B4F" w:rsidRDefault="00096B4F" w:rsidP="00096B4F">
      <w:pPr>
        <w:pStyle w:val="PL"/>
      </w:pPr>
      <w:r>
        <w:t xml:space="preserve">    @ 2023, 3GPP Organizational Partners (ARIB, ATIS, CCSA, ETSI, TSDSI, TTA, TTC).</w:t>
      </w:r>
    </w:p>
    <w:p w14:paraId="5A898241" w14:textId="77777777" w:rsidR="00096B4F" w:rsidRDefault="00096B4F" w:rsidP="00096B4F">
      <w:pPr>
        <w:pStyle w:val="PL"/>
      </w:pPr>
      <w:r>
        <w:t xml:space="preserve">    All rights reserved.</w:t>
      </w:r>
    </w:p>
    <w:p w14:paraId="6856E0E3" w14:textId="77777777" w:rsidR="00096B4F" w:rsidRDefault="00096B4F" w:rsidP="00096B4F">
      <w:pPr>
        <w:pStyle w:val="PL"/>
      </w:pPr>
      <w:r>
        <w:t>externalDocs:</w:t>
      </w:r>
    </w:p>
    <w:p w14:paraId="67FE462B" w14:textId="77777777" w:rsidR="00096B4F" w:rsidRDefault="00096B4F" w:rsidP="00096B4F">
      <w:pPr>
        <w:pStyle w:val="PL"/>
      </w:pPr>
      <w:r>
        <w:t xml:space="preserve">  description: 3GPP TS 28.541; 5G NRM, Slice NRM</w:t>
      </w:r>
    </w:p>
    <w:p w14:paraId="20D6DA6E" w14:textId="77777777" w:rsidR="00096B4F" w:rsidRDefault="00096B4F" w:rsidP="00096B4F">
      <w:pPr>
        <w:pStyle w:val="PL"/>
      </w:pPr>
      <w:r>
        <w:t xml:space="preserve">  url: http://www.3gpp.org/ftp/Specs/archive/28_series/28.541/</w:t>
      </w:r>
    </w:p>
    <w:p w14:paraId="6D867CA2" w14:textId="77777777" w:rsidR="00096B4F" w:rsidRDefault="00096B4F" w:rsidP="00096B4F">
      <w:pPr>
        <w:pStyle w:val="PL"/>
      </w:pPr>
      <w:r>
        <w:t>paths: {}</w:t>
      </w:r>
    </w:p>
    <w:p w14:paraId="5B68486A" w14:textId="77777777" w:rsidR="00096B4F" w:rsidRDefault="00096B4F" w:rsidP="00096B4F">
      <w:pPr>
        <w:pStyle w:val="PL"/>
      </w:pPr>
      <w:r>
        <w:t>components:</w:t>
      </w:r>
    </w:p>
    <w:p w14:paraId="4AAEE432" w14:textId="77777777" w:rsidR="00096B4F" w:rsidRDefault="00096B4F" w:rsidP="00096B4F">
      <w:pPr>
        <w:pStyle w:val="PL"/>
      </w:pPr>
      <w:r>
        <w:t xml:space="preserve">  schemas:</w:t>
      </w:r>
    </w:p>
    <w:p w14:paraId="32753C44" w14:textId="77777777" w:rsidR="00096B4F" w:rsidRDefault="00096B4F" w:rsidP="00096B4F">
      <w:pPr>
        <w:pStyle w:val="PL"/>
      </w:pPr>
    </w:p>
    <w:p w14:paraId="5695B7F8" w14:textId="77777777" w:rsidR="00096B4F" w:rsidRDefault="00096B4F" w:rsidP="00096B4F">
      <w:pPr>
        <w:pStyle w:val="PL"/>
      </w:pPr>
      <w:r>
        <w:t>#------------ Type definitions ---------------------------------------------------</w:t>
      </w:r>
    </w:p>
    <w:p w14:paraId="48BF98EF" w14:textId="77777777" w:rsidR="00096B4F" w:rsidRDefault="00096B4F" w:rsidP="00096B4F">
      <w:pPr>
        <w:pStyle w:val="PL"/>
      </w:pPr>
    </w:p>
    <w:p w14:paraId="795ADB9E" w14:textId="77777777" w:rsidR="00096B4F" w:rsidRDefault="00096B4F" w:rsidP="00096B4F">
      <w:pPr>
        <w:pStyle w:val="PL"/>
      </w:pPr>
      <w:r>
        <w:t xml:space="preserve">    Float:</w:t>
      </w:r>
    </w:p>
    <w:p w14:paraId="2DA83196" w14:textId="77777777" w:rsidR="00096B4F" w:rsidRDefault="00096B4F" w:rsidP="00096B4F">
      <w:pPr>
        <w:pStyle w:val="PL"/>
      </w:pPr>
      <w:r>
        <w:t xml:space="preserve">      type: number</w:t>
      </w:r>
    </w:p>
    <w:p w14:paraId="288324A1" w14:textId="77777777" w:rsidR="00096B4F" w:rsidRDefault="00096B4F" w:rsidP="00096B4F">
      <w:pPr>
        <w:pStyle w:val="PL"/>
      </w:pPr>
      <w:r>
        <w:t xml:space="preserve">      format: float</w:t>
      </w:r>
    </w:p>
    <w:p w14:paraId="4A2105DC" w14:textId="77777777" w:rsidR="00096B4F" w:rsidRDefault="00096B4F" w:rsidP="00096B4F">
      <w:pPr>
        <w:pStyle w:val="PL"/>
      </w:pPr>
      <w:r>
        <w:t xml:space="preserve">    MobilityLevel:</w:t>
      </w:r>
    </w:p>
    <w:p w14:paraId="6FEAACCC" w14:textId="77777777" w:rsidR="00096B4F" w:rsidRDefault="00096B4F" w:rsidP="00096B4F">
      <w:pPr>
        <w:pStyle w:val="PL"/>
      </w:pPr>
      <w:r>
        <w:t xml:space="preserve">      type: string</w:t>
      </w:r>
    </w:p>
    <w:p w14:paraId="18F4132F" w14:textId="77777777" w:rsidR="00096B4F" w:rsidRDefault="00096B4F" w:rsidP="00096B4F">
      <w:pPr>
        <w:pStyle w:val="PL"/>
      </w:pPr>
      <w:r>
        <w:t xml:space="preserve">      enum:</w:t>
      </w:r>
    </w:p>
    <w:p w14:paraId="6690BC53" w14:textId="77777777" w:rsidR="00096B4F" w:rsidRDefault="00096B4F" w:rsidP="00096B4F">
      <w:pPr>
        <w:pStyle w:val="PL"/>
      </w:pPr>
      <w:r>
        <w:t xml:space="preserve">        - STATIONARY</w:t>
      </w:r>
    </w:p>
    <w:p w14:paraId="5995BC94" w14:textId="77777777" w:rsidR="00096B4F" w:rsidRDefault="00096B4F" w:rsidP="00096B4F">
      <w:pPr>
        <w:pStyle w:val="PL"/>
      </w:pPr>
      <w:r>
        <w:t xml:space="preserve">        - NOMADIC</w:t>
      </w:r>
    </w:p>
    <w:p w14:paraId="60706057" w14:textId="77777777" w:rsidR="00096B4F" w:rsidRDefault="00096B4F" w:rsidP="00096B4F">
      <w:pPr>
        <w:pStyle w:val="PL"/>
      </w:pPr>
      <w:r>
        <w:t xml:space="preserve">        - RESTRICTED MOBILITY</w:t>
      </w:r>
    </w:p>
    <w:p w14:paraId="522CDCFF" w14:textId="77777777" w:rsidR="00096B4F" w:rsidRDefault="00096B4F" w:rsidP="00096B4F">
      <w:pPr>
        <w:pStyle w:val="PL"/>
      </w:pPr>
      <w:r>
        <w:t xml:space="preserve">        - FULLY MOBILITY</w:t>
      </w:r>
    </w:p>
    <w:p w14:paraId="1E26F1FD" w14:textId="77777777" w:rsidR="00096B4F" w:rsidRDefault="00096B4F" w:rsidP="00096B4F">
      <w:pPr>
        <w:pStyle w:val="PL"/>
      </w:pPr>
      <w:r>
        <w:t xml:space="preserve">    SharingLevel:</w:t>
      </w:r>
    </w:p>
    <w:p w14:paraId="571E3819" w14:textId="77777777" w:rsidR="00096B4F" w:rsidRDefault="00096B4F" w:rsidP="00096B4F">
      <w:pPr>
        <w:pStyle w:val="PL"/>
      </w:pPr>
      <w:r>
        <w:t xml:space="preserve">      type: string</w:t>
      </w:r>
    </w:p>
    <w:p w14:paraId="3D5AF1F8" w14:textId="77777777" w:rsidR="00096B4F" w:rsidRDefault="00096B4F" w:rsidP="00096B4F">
      <w:pPr>
        <w:pStyle w:val="PL"/>
      </w:pPr>
      <w:r>
        <w:t xml:space="preserve">      enum:</w:t>
      </w:r>
    </w:p>
    <w:p w14:paraId="65019D98" w14:textId="77777777" w:rsidR="00096B4F" w:rsidRDefault="00096B4F" w:rsidP="00096B4F">
      <w:pPr>
        <w:pStyle w:val="PL"/>
      </w:pPr>
      <w:r>
        <w:t xml:space="preserve">        - SHARED</w:t>
      </w:r>
    </w:p>
    <w:p w14:paraId="0A07BCA5" w14:textId="77777777" w:rsidR="00096B4F" w:rsidRDefault="00096B4F" w:rsidP="00096B4F">
      <w:pPr>
        <w:pStyle w:val="PL"/>
      </w:pPr>
      <w:r>
        <w:t xml:space="preserve">        - NON-SHARED</w:t>
      </w:r>
    </w:p>
    <w:p w14:paraId="65DCB30C" w14:textId="77777777" w:rsidR="00096B4F" w:rsidRDefault="00096B4F" w:rsidP="00096B4F">
      <w:pPr>
        <w:pStyle w:val="PL"/>
      </w:pPr>
      <w:r>
        <w:t xml:space="preserve">    NetworkSliceSharingIndicator:</w:t>
      </w:r>
    </w:p>
    <w:p w14:paraId="5ECDBA89" w14:textId="77777777" w:rsidR="00096B4F" w:rsidRDefault="00096B4F" w:rsidP="00096B4F">
      <w:pPr>
        <w:pStyle w:val="PL"/>
      </w:pPr>
      <w:r>
        <w:t xml:space="preserve">      type: string</w:t>
      </w:r>
    </w:p>
    <w:p w14:paraId="1579F82F" w14:textId="77777777" w:rsidR="00096B4F" w:rsidRDefault="00096B4F" w:rsidP="00096B4F">
      <w:pPr>
        <w:pStyle w:val="PL"/>
      </w:pPr>
      <w:r>
        <w:t xml:space="preserve">      enum:</w:t>
      </w:r>
    </w:p>
    <w:p w14:paraId="0332D175" w14:textId="77777777" w:rsidR="00096B4F" w:rsidRDefault="00096B4F" w:rsidP="00096B4F">
      <w:pPr>
        <w:pStyle w:val="PL"/>
      </w:pPr>
      <w:r>
        <w:t xml:space="preserve">        - SHARED</w:t>
      </w:r>
    </w:p>
    <w:p w14:paraId="4F9A39B0" w14:textId="77777777" w:rsidR="00096B4F" w:rsidRDefault="00096B4F" w:rsidP="00096B4F">
      <w:pPr>
        <w:pStyle w:val="PL"/>
      </w:pPr>
      <w:r>
        <w:t xml:space="preserve">        - NON-SHARED</w:t>
      </w:r>
    </w:p>
    <w:p w14:paraId="6AA3FA04" w14:textId="77777777" w:rsidR="00096B4F" w:rsidRDefault="00096B4F" w:rsidP="00096B4F">
      <w:pPr>
        <w:pStyle w:val="PL"/>
      </w:pPr>
      <w:r>
        <w:t xml:space="preserve">    PerfReqEmbb:</w:t>
      </w:r>
    </w:p>
    <w:p w14:paraId="2FBB5D92" w14:textId="77777777" w:rsidR="00096B4F" w:rsidRDefault="00096B4F" w:rsidP="00096B4F">
      <w:pPr>
        <w:pStyle w:val="PL"/>
      </w:pPr>
      <w:r>
        <w:t xml:space="preserve">      type: object</w:t>
      </w:r>
    </w:p>
    <w:p w14:paraId="42017604" w14:textId="77777777" w:rsidR="00096B4F" w:rsidRDefault="00096B4F" w:rsidP="00096B4F">
      <w:pPr>
        <w:pStyle w:val="PL"/>
      </w:pPr>
      <w:r>
        <w:t xml:space="preserve">      properties:</w:t>
      </w:r>
    </w:p>
    <w:p w14:paraId="4D195856" w14:textId="77777777" w:rsidR="00096B4F" w:rsidRDefault="00096B4F" w:rsidP="00096B4F">
      <w:pPr>
        <w:pStyle w:val="PL"/>
      </w:pPr>
      <w:r>
        <w:t xml:space="preserve">        expDataRateDL:</w:t>
      </w:r>
    </w:p>
    <w:p w14:paraId="605EAFC2" w14:textId="77777777" w:rsidR="00096B4F" w:rsidRDefault="00096B4F" w:rsidP="00096B4F">
      <w:pPr>
        <w:pStyle w:val="PL"/>
      </w:pPr>
      <w:r>
        <w:t xml:space="preserve">          type: number</w:t>
      </w:r>
    </w:p>
    <w:p w14:paraId="2B89A17C" w14:textId="77777777" w:rsidR="00096B4F" w:rsidRDefault="00096B4F" w:rsidP="00096B4F">
      <w:pPr>
        <w:pStyle w:val="PL"/>
      </w:pPr>
      <w:r>
        <w:t xml:space="preserve">        expDataRateUL:</w:t>
      </w:r>
    </w:p>
    <w:p w14:paraId="5A04DD20" w14:textId="77777777" w:rsidR="00096B4F" w:rsidRDefault="00096B4F" w:rsidP="00096B4F">
      <w:pPr>
        <w:pStyle w:val="PL"/>
      </w:pPr>
      <w:r>
        <w:t xml:space="preserve">          type: number</w:t>
      </w:r>
    </w:p>
    <w:p w14:paraId="07A3EE9E" w14:textId="77777777" w:rsidR="00096B4F" w:rsidRDefault="00096B4F" w:rsidP="00096B4F">
      <w:pPr>
        <w:pStyle w:val="PL"/>
      </w:pPr>
      <w:r>
        <w:t xml:space="preserve">        areaTrafficCapDL:</w:t>
      </w:r>
    </w:p>
    <w:p w14:paraId="3705DCA5" w14:textId="77777777" w:rsidR="00096B4F" w:rsidRDefault="00096B4F" w:rsidP="00096B4F">
      <w:pPr>
        <w:pStyle w:val="PL"/>
      </w:pPr>
      <w:r>
        <w:t xml:space="preserve">          type: number</w:t>
      </w:r>
    </w:p>
    <w:p w14:paraId="76EE7716" w14:textId="77777777" w:rsidR="00096B4F" w:rsidRDefault="00096B4F" w:rsidP="00096B4F">
      <w:pPr>
        <w:pStyle w:val="PL"/>
      </w:pPr>
      <w:r>
        <w:t xml:space="preserve">        areaTrafficCapUL:</w:t>
      </w:r>
    </w:p>
    <w:p w14:paraId="355B7C55" w14:textId="77777777" w:rsidR="00096B4F" w:rsidRDefault="00096B4F" w:rsidP="00096B4F">
      <w:pPr>
        <w:pStyle w:val="PL"/>
      </w:pPr>
      <w:r>
        <w:t xml:space="preserve">          type: number</w:t>
      </w:r>
    </w:p>
    <w:p w14:paraId="11BD8DBE" w14:textId="77777777" w:rsidR="00096B4F" w:rsidRDefault="00096B4F" w:rsidP="00096B4F">
      <w:pPr>
        <w:pStyle w:val="PL"/>
      </w:pPr>
      <w:r>
        <w:t xml:space="preserve">        userDensity:</w:t>
      </w:r>
    </w:p>
    <w:p w14:paraId="2FF362BA" w14:textId="77777777" w:rsidR="00096B4F" w:rsidRDefault="00096B4F" w:rsidP="00096B4F">
      <w:pPr>
        <w:pStyle w:val="PL"/>
      </w:pPr>
      <w:r>
        <w:t xml:space="preserve">          type: number</w:t>
      </w:r>
    </w:p>
    <w:p w14:paraId="271F55F5" w14:textId="77777777" w:rsidR="00096B4F" w:rsidRDefault="00096B4F" w:rsidP="00096B4F">
      <w:pPr>
        <w:pStyle w:val="PL"/>
      </w:pPr>
      <w:r>
        <w:t xml:space="preserve">        activityFactor:</w:t>
      </w:r>
    </w:p>
    <w:p w14:paraId="7831706B" w14:textId="77777777" w:rsidR="00096B4F" w:rsidRDefault="00096B4F" w:rsidP="00096B4F">
      <w:pPr>
        <w:pStyle w:val="PL"/>
      </w:pPr>
      <w:r>
        <w:t xml:space="preserve">          type: number</w:t>
      </w:r>
    </w:p>
    <w:p w14:paraId="1BB29F9A" w14:textId="77777777" w:rsidR="00096B4F" w:rsidRDefault="00096B4F" w:rsidP="00096B4F">
      <w:pPr>
        <w:pStyle w:val="PL"/>
      </w:pPr>
      <w:r>
        <w:t xml:space="preserve">    PerfReqEmbbList:</w:t>
      </w:r>
    </w:p>
    <w:p w14:paraId="2EA18B9F" w14:textId="77777777" w:rsidR="00096B4F" w:rsidRDefault="00096B4F" w:rsidP="00096B4F">
      <w:pPr>
        <w:pStyle w:val="PL"/>
      </w:pPr>
      <w:r>
        <w:t xml:space="preserve">      type: array</w:t>
      </w:r>
    </w:p>
    <w:p w14:paraId="067620D7" w14:textId="77777777" w:rsidR="00096B4F" w:rsidRDefault="00096B4F" w:rsidP="00096B4F">
      <w:pPr>
        <w:pStyle w:val="PL"/>
      </w:pPr>
      <w:r>
        <w:t xml:space="preserve">      items:</w:t>
      </w:r>
    </w:p>
    <w:p w14:paraId="7CD695EB" w14:textId="77777777" w:rsidR="00096B4F" w:rsidRDefault="00096B4F" w:rsidP="00096B4F">
      <w:pPr>
        <w:pStyle w:val="PL"/>
      </w:pPr>
      <w:r>
        <w:t xml:space="preserve">        $ref: '#/components/schemas/PerfReqEmbb'</w:t>
      </w:r>
    </w:p>
    <w:p w14:paraId="4F4252F4" w14:textId="77777777" w:rsidR="00096B4F" w:rsidRDefault="00096B4F" w:rsidP="00096B4F">
      <w:pPr>
        <w:pStyle w:val="PL"/>
      </w:pPr>
      <w:r>
        <w:t xml:space="preserve">    PerfReqUrllc:</w:t>
      </w:r>
    </w:p>
    <w:p w14:paraId="3E753AC6" w14:textId="77777777" w:rsidR="00096B4F" w:rsidRDefault="00096B4F" w:rsidP="00096B4F">
      <w:pPr>
        <w:pStyle w:val="PL"/>
      </w:pPr>
      <w:r>
        <w:t xml:space="preserve">      type: object</w:t>
      </w:r>
    </w:p>
    <w:p w14:paraId="325C997E" w14:textId="77777777" w:rsidR="00096B4F" w:rsidRDefault="00096B4F" w:rsidP="00096B4F">
      <w:pPr>
        <w:pStyle w:val="PL"/>
      </w:pPr>
      <w:r>
        <w:lastRenderedPageBreak/>
        <w:t xml:space="preserve">      properties:</w:t>
      </w:r>
    </w:p>
    <w:p w14:paraId="25794F44" w14:textId="77777777" w:rsidR="00096B4F" w:rsidRDefault="00096B4F" w:rsidP="00096B4F">
      <w:pPr>
        <w:pStyle w:val="PL"/>
      </w:pPr>
      <w:r>
        <w:t xml:space="preserve">        cSAvailabilityTarget:</w:t>
      </w:r>
    </w:p>
    <w:p w14:paraId="39E2AB09" w14:textId="77777777" w:rsidR="00096B4F" w:rsidRDefault="00096B4F" w:rsidP="00096B4F">
      <w:pPr>
        <w:pStyle w:val="PL"/>
      </w:pPr>
      <w:r>
        <w:t xml:space="preserve">          type: number</w:t>
      </w:r>
    </w:p>
    <w:p w14:paraId="47C84F1C" w14:textId="77777777" w:rsidR="00096B4F" w:rsidRDefault="00096B4F" w:rsidP="00096B4F">
      <w:pPr>
        <w:pStyle w:val="PL"/>
      </w:pPr>
      <w:r>
        <w:t xml:space="preserve">        cSReliabilityMeanTime:</w:t>
      </w:r>
    </w:p>
    <w:p w14:paraId="6A8FD304" w14:textId="77777777" w:rsidR="00096B4F" w:rsidRDefault="00096B4F" w:rsidP="00096B4F">
      <w:pPr>
        <w:pStyle w:val="PL"/>
      </w:pPr>
      <w:r>
        <w:t xml:space="preserve">          type: string</w:t>
      </w:r>
    </w:p>
    <w:p w14:paraId="2A9F253C" w14:textId="77777777" w:rsidR="00096B4F" w:rsidRDefault="00096B4F" w:rsidP="00096B4F">
      <w:pPr>
        <w:pStyle w:val="PL"/>
      </w:pPr>
      <w:r>
        <w:t xml:space="preserve">        expDataRate:</w:t>
      </w:r>
    </w:p>
    <w:p w14:paraId="36642E0A" w14:textId="77777777" w:rsidR="00096B4F" w:rsidRDefault="00096B4F" w:rsidP="00096B4F">
      <w:pPr>
        <w:pStyle w:val="PL"/>
      </w:pPr>
      <w:r>
        <w:t xml:space="preserve">          type: number</w:t>
      </w:r>
    </w:p>
    <w:p w14:paraId="3C46F4CC" w14:textId="77777777" w:rsidR="00096B4F" w:rsidRDefault="00096B4F" w:rsidP="00096B4F">
      <w:pPr>
        <w:pStyle w:val="PL"/>
      </w:pPr>
      <w:r>
        <w:t xml:space="preserve">        msgSizeByte:</w:t>
      </w:r>
    </w:p>
    <w:p w14:paraId="092A14AC" w14:textId="77777777" w:rsidR="00096B4F" w:rsidRDefault="00096B4F" w:rsidP="00096B4F">
      <w:pPr>
        <w:pStyle w:val="PL"/>
      </w:pPr>
      <w:r>
        <w:t xml:space="preserve">          type: string</w:t>
      </w:r>
    </w:p>
    <w:p w14:paraId="2E67C6CE" w14:textId="77777777" w:rsidR="00096B4F" w:rsidRDefault="00096B4F" w:rsidP="00096B4F">
      <w:pPr>
        <w:pStyle w:val="PL"/>
      </w:pPr>
      <w:r>
        <w:t xml:space="preserve">        transferIntervalTarget:</w:t>
      </w:r>
    </w:p>
    <w:p w14:paraId="5E4288C7" w14:textId="77777777" w:rsidR="00096B4F" w:rsidRDefault="00096B4F" w:rsidP="00096B4F">
      <w:pPr>
        <w:pStyle w:val="PL"/>
      </w:pPr>
      <w:r>
        <w:t xml:space="preserve">          type: string</w:t>
      </w:r>
    </w:p>
    <w:p w14:paraId="3986201F" w14:textId="77777777" w:rsidR="00096B4F" w:rsidRDefault="00096B4F" w:rsidP="00096B4F">
      <w:pPr>
        <w:pStyle w:val="PL"/>
      </w:pPr>
      <w:r>
        <w:t xml:space="preserve">        survivalTime:</w:t>
      </w:r>
    </w:p>
    <w:p w14:paraId="698B1954" w14:textId="77777777" w:rsidR="00096B4F" w:rsidRDefault="00096B4F" w:rsidP="00096B4F">
      <w:pPr>
        <w:pStyle w:val="PL"/>
      </w:pPr>
      <w:r>
        <w:t xml:space="preserve">          type: string</w:t>
      </w:r>
    </w:p>
    <w:p w14:paraId="1857A414" w14:textId="77777777" w:rsidR="00096B4F" w:rsidRDefault="00096B4F" w:rsidP="00096B4F">
      <w:pPr>
        <w:pStyle w:val="PL"/>
      </w:pPr>
      <w:r>
        <w:t xml:space="preserve">    PerfReqUrllcList:</w:t>
      </w:r>
    </w:p>
    <w:p w14:paraId="753E50B4" w14:textId="77777777" w:rsidR="00096B4F" w:rsidRDefault="00096B4F" w:rsidP="00096B4F">
      <w:pPr>
        <w:pStyle w:val="PL"/>
      </w:pPr>
      <w:r>
        <w:t xml:space="preserve">      type: array</w:t>
      </w:r>
    </w:p>
    <w:p w14:paraId="72AB077E" w14:textId="77777777" w:rsidR="00096B4F" w:rsidRDefault="00096B4F" w:rsidP="00096B4F">
      <w:pPr>
        <w:pStyle w:val="PL"/>
      </w:pPr>
      <w:r>
        <w:t xml:space="preserve">      items:</w:t>
      </w:r>
    </w:p>
    <w:p w14:paraId="264B6197" w14:textId="77777777" w:rsidR="00096B4F" w:rsidRDefault="00096B4F" w:rsidP="00096B4F">
      <w:pPr>
        <w:pStyle w:val="PL"/>
      </w:pPr>
      <w:r>
        <w:t xml:space="preserve">        $ref: '#/components/schemas/PerfReqUrllc'</w:t>
      </w:r>
    </w:p>
    <w:p w14:paraId="34EB983A" w14:textId="77777777" w:rsidR="00096B4F" w:rsidRDefault="00096B4F" w:rsidP="00096B4F">
      <w:pPr>
        <w:pStyle w:val="PL"/>
      </w:pPr>
      <w:r>
        <w:t xml:space="preserve">    PerfReq:</w:t>
      </w:r>
    </w:p>
    <w:p w14:paraId="4D3BAFA7" w14:textId="77777777" w:rsidR="00096B4F" w:rsidRDefault="00096B4F" w:rsidP="00096B4F">
      <w:pPr>
        <w:pStyle w:val="PL"/>
      </w:pPr>
      <w:r>
        <w:t xml:space="preserve">      oneOf:</w:t>
      </w:r>
    </w:p>
    <w:p w14:paraId="05CE778F" w14:textId="77777777" w:rsidR="00096B4F" w:rsidRDefault="00096B4F" w:rsidP="00096B4F">
      <w:pPr>
        <w:pStyle w:val="PL"/>
      </w:pPr>
      <w:r>
        <w:t xml:space="preserve">        - $ref: '#/components/schemas/PerfReqEmbbList'</w:t>
      </w:r>
    </w:p>
    <w:p w14:paraId="5CCD4CEA" w14:textId="77777777" w:rsidR="00096B4F" w:rsidRDefault="00096B4F" w:rsidP="00096B4F">
      <w:pPr>
        <w:pStyle w:val="PL"/>
      </w:pPr>
      <w:r>
        <w:t xml:space="preserve">        - $ref: '#/components/schemas/PerfReqUrllcList'</w:t>
      </w:r>
    </w:p>
    <w:p w14:paraId="4B0C8E0A" w14:textId="77777777" w:rsidR="00096B4F" w:rsidRDefault="00096B4F" w:rsidP="00096B4F">
      <w:pPr>
        <w:pStyle w:val="PL"/>
      </w:pPr>
      <w:r>
        <w:t xml:space="preserve">    Category:</w:t>
      </w:r>
    </w:p>
    <w:p w14:paraId="3BB1F817" w14:textId="77777777" w:rsidR="00096B4F" w:rsidRDefault="00096B4F" w:rsidP="00096B4F">
      <w:pPr>
        <w:pStyle w:val="PL"/>
      </w:pPr>
      <w:r>
        <w:t xml:space="preserve">      type: string</w:t>
      </w:r>
    </w:p>
    <w:p w14:paraId="358757C2" w14:textId="77777777" w:rsidR="00096B4F" w:rsidRDefault="00096B4F" w:rsidP="00096B4F">
      <w:pPr>
        <w:pStyle w:val="PL"/>
      </w:pPr>
      <w:r>
        <w:t xml:space="preserve">      enum:</w:t>
      </w:r>
    </w:p>
    <w:p w14:paraId="243E794E" w14:textId="77777777" w:rsidR="00096B4F" w:rsidRDefault="00096B4F" w:rsidP="00096B4F">
      <w:pPr>
        <w:pStyle w:val="PL"/>
      </w:pPr>
      <w:r>
        <w:t xml:space="preserve">        - CHARACTER</w:t>
      </w:r>
    </w:p>
    <w:p w14:paraId="0BC07849" w14:textId="77777777" w:rsidR="00096B4F" w:rsidRDefault="00096B4F" w:rsidP="00096B4F">
      <w:pPr>
        <w:pStyle w:val="PL"/>
      </w:pPr>
      <w:r>
        <w:t xml:space="preserve">        - SCALABILITY</w:t>
      </w:r>
    </w:p>
    <w:p w14:paraId="71D33EEA" w14:textId="77777777" w:rsidR="00096B4F" w:rsidRDefault="00096B4F" w:rsidP="00096B4F">
      <w:pPr>
        <w:pStyle w:val="PL"/>
      </w:pPr>
      <w:r>
        <w:t xml:space="preserve">    Tagging:</w:t>
      </w:r>
    </w:p>
    <w:p w14:paraId="50219244" w14:textId="77777777" w:rsidR="00096B4F" w:rsidRDefault="00096B4F" w:rsidP="00096B4F">
      <w:pPr>
        <w:pStyle w:val="PL"/>
      </w:pPr>
      <w:r>
        <w:t xml:space="preserve">      type: array</w:t>
      </w:r>
    </w:p>
    <w:p w14:paraId="32F50CE7" w14:textId="77777777" w:rsidR="00096B4F" w:rsidRDefault="00096B4F" w:rsidP="00096B4F">
      <w:pPr>
        <w:pStyle w:val="PL"/>
      </w:pPr>
      <w:r>
        <w:t xml:space="preserve">      items:</w:t>
      </w:r>
    </w:p>
    <w:p w14:paraId="7DFCB75B" w14:textId="77777777" w:rsidR="00096B4F" w:rsidRDefault="00096B4F" w:rsidP="00096B4F">
      <w:pPr>
        <w:pStyle w:val="PL"/>
      </w:pPr>
      <w:r>
        <w:t xml:space="preserve">        type: string</w:t>
      </w:r>
    </w:p>
    <w:p w14:paraId="63131C29" w14:textId="77777777" w:rsidR="00096B4F" w:rsidRDefault="00096B4F" w:rsidP="00096B4F">
      <w:pPr>
        <w:pStyle w:val="PL"/>
      </w:pPr>
      <w:r>
        <w:t xml:space="preserve">        enum:</w:t>
      </w:r>
    </w:p>
    <w:p w14:paraId="6F2C45B5" w14:textId="77777777" w:rsidR="00096B4F" w:rsidRDefault="00096B4F" w:rsidP="00096B4F">
      <w:pPr>
        <w:pStyle w:val="PL"/>
      </w:pPr>
      <w:r>
        <w:t xml:space="preserve">          - PERFORMANCE</w:t>
      </w:r>
    </w:p>
    <w:p w14:paraId="107B116A" w14:textId="77777777" w:rsidR="00096B4F" w:rsidRDefault="00096B4F" w:rsidP="00096B4F">
      <w:pPr>
        <w:pStyle w:val="PL"/>
      </w:pPr>
      <w:r>
        <w:t xml:space="preserve">          - FUNCTION</w:t>
      </w:r>
    </w:p>
    <w:p w14:paraId="5C57CF45" w14:textId="77777777" w:rsidR="00096B4F" w:rsidRDefault="00096B4F" w:rsidP="00096B4F">
      <w:pPr>
        <w:pStyle w:val="PL"/>
      </w:pPr>
      <w:r>
        <w:t xml:space="preserve">          - OPERATION</w:t>
      </w:r>
    </w:p>
    <w:p w14:paraId="2FB77A03" w14:textId="77777777" w:rsidR="00096B4F" w:rsidRDefault="00096B4F" w:rsidP="00096B4F">
      <w:pPr>
        <w:pStyle w:val="PL"/>
      </w:pPr>
    </w:p>
    <w:p w14:paraId="2CD086CE" w14:textId="77777777" w:rsidR="00096B4F" w:rsidRDefault="00096B4F" w:rsidP="00096B4F">
      <w:pPr>
        <w:pStyle w:val="PL"/>
      </w:pPr>
    </w:p>
    <w:p w14:paraId="56D04BC6" w14:textId="77777777" w:rsidR="00096B4F" w:rsidRDefault="00096B4F" w:rsidP="00096B4F">
      <w:pPr>
        <w:pStyle w:val="PL"/>
      </w:pPr>
      <w:r>
        <w:t xml:space="preserve">    Exposure:</w:t>
      </w:r>
    </w:p>
    <w:p w14:paraId="0FF7DAF3" w14:textId="77777777" w:rsidR="00096B4F" w:rsidRDefault="00096B4F" w:rsidP="00096B4F">
      <w:pPr>
        <w:pStyle w:val="PL"/>
      </w:pPr>
      <w:r>
        <w:t xml:space="preserve">      type: string</w:t>
      </w:r>
    </w:p>
    <w:p w14:paraId="329764F5" w14:textId="77777777" w:rsidR="00096B4F" w:rsidRDefault="00096B4F" w:rsidP="00096B4F">
      <w:pPr>
        <w:pStyle w:val="PL"/>
      </w:pPr>
      <w:r>
        <w:t xml:space="preserve">      enum:</w:t>
      </w:r>
    </w:p>
    <w:p w14:paraId="7508EC2F" w14:textId="77777777" w:rsidR="00096B4F" w:rsidRDefault="00096B4F" w:rsidP="00096B4F">
      <w:pPr>
        <w:pStyle w:val="PL"/>
      </w:pPr>
      <w:r>
        <w:t xml:space="preserve">        - API</w:t>
      </w:r>
    </w:p>
    <w:p w14:paraId="7259B777" w14:textId="77777777" w:rsidR="00096B4F" w:rsidRDefault="00096B4F" w:rsidP="00096B4F">
      <w:pPr>
        <w:pStyle w:val="PL"/>
      </w:pPr>
      <w:r>
        <w:t xml:space="preserve">        - KPI</w:t>
      </w:r>
    </w:p>
    <w:p w14:paraId="76E03BC0" w14:textId="77777777" w:rsidR="00096B4F" w:rsidRDefault="00096B4F" w:rsidP="00096B4F">
      <w:pPr>
        <w:pStyle w:val="PL"/>
      </w:pPr>
      <w:r>
        <w:t xml:space="preserve">    ServAttrCom:</w:t>
      </w:r>
    </w:p>
    <w:p w14:paraId="136127C5" w14:textId="77777777" w:rsidR="00096B4F" w:rsidRDefault="00096B4F" w:rsidP="00096B4F">
      <w:pPr>
        <w:pStyle w:val="PL"/>
      </w:pPr>
      <w:r>
        <w:t xml:space="preserve">      type: object</w:t>
      </w:r>
    </w:p>
    <w:p w14:paraId="113F5D27" w14:textId="77777777" w:rsidR="00096B4F" w:rsidRDefault="00096B4F" w:rsidP="00096B4F">
      <w:pPr>
        <w:pStyle w:val="PL"/>
      </w:pPr>
      <w:r>
        <w:t xml:space="preserve">      properties:</w:t>
      </w:r>
    </w:p>
    <w:p w14:paraId="46E55791" w14:textId="77777777" w:rsidR="00096B4F" w:rsidRDefault="00096B4F" w:rsidP="00096B4F">
      <w:pPr>
        <w:pStyle w:val="PL"/>
      </w:pPr>
      <w:r>
        <w:t xml:space="preserve">        category:</w:t>
      </w:r>
    </w:p>
    <w:p w14:paraId="675D2A91" w14:textId="77777777" w:rsidR="00096B4F" w:rsidRDefault="00096B4F" w:rsidP="00096B4F">
      <w:pPr>
        <w:pStyle w:val="PL"/>
      </w:pPr>
      <w:r>
        <w:t xml:space="preserve">          $ref: '#/components/schemas/Category'</w:t>
      </w:r>
    </w:p>
    <w:p w14:paraId="7C36F528" w14:textId="77777777" w:rsidR="00096B4F" w:rsidRDefault="00096B4F" w:rsidP="00096B4F">
      <w:pPr>
        <w:pStyle w:val="PL"/>
      </w:pPr>
      <w:r>
        <w:t xml:space="preserve">        tagging:</w:t>
      </w:r>
    </w:p>
    <w:p w14:paraId="636802BB" w14:textId="77777777" w:rsidR="00096B4F" w:rsidRDefault="00096B4F" w:rsidP="00096B4F">
      <w:pPr>
        <w:pStyle w:val="PL"/>
      </w:pPr>
      <w:r>
        <w:t xml:space="preserve">          $ref: '#/components/schemas/Tagging'</w:t>
      </w:r>
    </w:p>
    <w:p w14:paraId="283D9BDF" w14:textId="77777777" w:rsidR="00096B4F" w:rsidRDefault="00096B4F" w:rsidP="00096B4F">
      <w:pPr>
        <w:pStyle w:val="PL"/>
      </w:pPr>
      <w:r>
        <w:t xml:space="preserve">        exposure:</w:t>
      </w:r>
    </w:p>
    <w:p w14:paraId="5E918EFB" w14:textId="77777777" w:rsidR="00096B4F" w:rsidRDefault="00096B4F" w:rsidP="00096B4F">
      <w:pPr>
        <w:pStyle w:val="PL"/>
      </w:pPr>
      <w:r>
        <w:t xml:space="preserve">          $ref: '#/components/schemas/Exposure'</w:t>
      </w:r>
    </w:p>
    <w:p w14:paraId="11270C47" w14:textId="77777777" w:rsidR="00096B4F" w:rsidRDefault="00096B4F" w:rsidP="00096B4F">
      <w:pPr>
        <w:pStyle w:val="PL"/>
      </w:pPr>
      <w:r>
        <w:t xml:space="preserve">    Support:</w:t>
      </w:r>
    </w:p>
    <w:p w14:paraId="220EB226" w14:textId="77777777" w:rsidR="00096B4F" w:rsidRDefault="00096B4F" w:rsidP="00096B4F">
      <w:pPr>
        <w:pStyle w:val="PL"/>
      </w:pPr>
      <w:r>
        <w:t xml:space="preserve">      type: string</w:t>
      </w:r>
    </w:p>
    <w:p w14:paraId="28D511AE" w14:textId="77777777" w:rsidR="00096B4F" w:rsidRDefault="00096B4F" w:rsidP="00096B4F">
      <w:pPr>
        <w:pStyle w:val="PL"/>
      </w:pPr>
      <w:r>
        <w:t xml:space="preserve">      enum:</w:t>
      </w:r>
    </w:p>
    <w:p w14:paraId="11140AB1" w14:textId="77777777" w:rsidR="00096B4F" w:rsidRDefault="00096B4F" w:rsidP="00096B4F">
      <w:pPr>
        <w:pStyle w:val="PL"/>
      </w:pPr>
      <w:r>
        <w:t xml:space="preserve">        - NOT SUPPORTED</w:t>
      </w:r>
    </w:p>
    <w:p w14:paraId="48EAF0E8" w14:textId="77777777" w:rsidR="00096B4F" w:rsidRDefault="00096B4F" w:rsidP="00096B4F">
      <w:pPr>
        <w:pStyle w:val="PL"/>
      </w:pPr>
      <w:r>
        <w:t xml:space="preserve">        - SUPPORTED</w:t>
      </w:r>
    </w:p>
    <w:p w14:paraId="7828CE7E" w14:textId="77777777" w:rsidR="00096B4F" w:rsidRDefault="00096B4F" w:rsidP="00096B4F">
      <w:pPr>
        <w:pStyle w:val="PL"/>
      </w:pPr>
      <w:r>
        <w:t xml:space="preserve">    DelayTolerance:</w:t>
      </w:r>
    </w:p>
    <w:p w14:paraId="5086AC49" w14:textId="77777777" w:rsidR="00096B4F" w:rsidRDefault="00096B4F" w:rsidP="00096B4F">
      <w:pPr>
        <w:pStyle w:val="PL"/>
      </w:pPr>
      <w:r>
        <w:t xml:space="preserve">      type: object</w:t>
      </w:r>
    </w:p>
    <w:p w14:paraId="598C57BE" w14:textId="77777777" w:rsidR="00096B4F" w:rsidRDefault="00096B4F" w:rsidP="00096B4F">
      <w:pPr>
        <w:pStyle w:val="PL"/>
      </w:pPr>
      <w:r>
        <w:t xml:space="preserve">      properties:</w:t>
      </w:r>
    </w:p>
    <w:p w14:paraId="780EEB16" w14:textId="77777777" w:rsidR="00096B4F" w:rsidRDefault="00096B4F" w:rsidP="00096B4F">
      <w:pPr>
        <w:pStyle w:val="PL"/>
      </w:pPr>
      <w:r>
        <w:t xml:space="preserve">        servAttrCom:</w:t>
      </w:r>
    </w:p>
    <w:p w14:paraId="6F5DADBD" w14:textId="77777777" w:rsidR="00096B4F" w:rsidRDefault="00096B4F" w:rsidP="00096B4F">
      <w:pPr>
        <w:pStyle w:val="PL"/>
      </w:pPr>
      <w:r>
        <w:t xml:space="preserve">          $ref: '#/components/schemas/ServAttrCom'</w:t>
      </w:r>
    </w:p>
    <w:p w14:paraId="77DF2A83" w14:textId="77777777" w:rsidR="00096B4F" w:rsidRDefault="00096B4F" w:rsidP="00096B4F">
      <w:pPr>
        <w:pStyle w:val="PL"/>
      </w:pPr>
      <w:r>
        <w:t xml:space="preserve">        support:</w:t>
      </w:r>
    </w:p>
    <w:p w14:paraId="476ED15C" w14:textId="77777777" w:rsidR="00096B4F" w:rsidRDefault="00096B4F" w:rsidP="00096B4F">
      <w:pPr>
        <w:pStyle w:val="PL"/>
      </w:pPr>
      <w:r>
        <w:t xml:space="preserve">          $ref: '#/components/schemas/Support'</w:t>
      </w:r>
    </w:p>
    <w:p w14:paraId="01629450" w14:textId="77777777" w:rsidR="00096B4F" w:rsidRDefault="00096B4F" w:rsidP="00096B4F">
      <w:pPr>
        <w:pStyle w:val="PL"/>
      </w:pPr>
      <w:r>
        <w:t xml:space="preserve">    DeterministicComm:</w:t>
      </w:r>
    </w:p>
    <w:p w14:paraId="3DE06507" w14:textId="77777777" w:rsidR="00096B4F" w:rsidRDefault="00096B4F" w:rsidP="00096B4F">
      <w:pPr>
        <w:pStyle w:val="PL"/>
      </w:pPr>
      <w:r>
        <w:t xml:space="preserve">      type: object</w:t>
      </w:r>
    </w:p>
    <w:p w14:paraId="64909E93" w14:textId="77777777" w:rsidR="00096B4F" w:rsidRDefault="00096B4F" w:rsidP="00096B4F">
      <w:pPr>
        <w:pStyle w:val="PL"/>
      </w:pPr>
      <w:r>
        <w:t xml:space="preserve">      properties:</w:t>
      </w:r>
    </w:p>
    <w:p w14:paraId="1B205B53" w14:textId="77777777" w:rsidR="00096B4F" w:rsidRDefault="00096B4F" w:rsidP="00096B4F">
      <w:pPr>
        <w:pStyle w:val="PL"/>
      </w:pPr>
      <w:r>
        <w:t xml:space="preserve">        servAttrCom:</w:t>
      </w:r>
    </w:p>
    <w:p w14:paraId="435C4489" w14:textId="77777777" w:rsidR="00096B4F" w:rsidRDefault="00096B4F" w:rsidP="00096B4F">
      <w:pPr>
        <w:pStyle w:val="PL"/>
      </w:pPr>
      <w:r>
        <w:t xml:space="preserve">          $ref: '#/components/schemas/ServAttrCom'</w:t>
      </w:r>
    </w:p>
    <w:p w14:paraId="45BE1D40" w14:textId="77777777" w:rsidR="00096B4F" w:rsidRDefault="00096B4F" w:rsidP="00096B4F">
      <w:pPr>
        <w:pStyle w:val="PL"/>
      </w:pPr>
      <w:r>
        <w:t xml:space="preserve">        availability:</w:t>
      </w:r>
    </w:p>
    <w:p w14:paraId="29750627" w14:textId="77777777" w:rsidR="00096B4F" w:rsidRDefault="00096B4F" w:rsidP="00096B4F">
      <w:pPr>
        <w:pStyle w:val="PL"/>
      </w:pPr>
      <w:r>
        <w:t xml:space="preserve">          $ref: '#/components/schemas/Support'</w:t>
      </w:r>
    </w:p>
    <w:p w14:paraId="0979E136" w14:textId="77777777" w:rsidR="00096B4F" w:rsidRDefault="00096B4F" w:rsidP="00096B4F">
      <w:pPr>
        <w:pStyle w:val="PL"/>
      </w:pPr>
      <w:r>
        <w:t xml:space="preserve">        periodicityList:</w:t>
      </w:r>
    </w:p>
    <w:p w14:paraId="23C17C55" w14:textId="77777777" w:rsidR="00096B4F" w:rsidRDefault="00096B4F" w:rsidP="00096B4F">
      <w:pPr>
        <w:pStyle w:val="PL"/>
      </w:pPr>
      <w:r>
        <w:t xml:space="preserve">          type: array</w:t>
      </w:r>
    </w:p>
    <w:p w14:paraId="50CB86B2" w14:textId="77777777" w:rsidR="00096B4F" w:rsidRDefault="00096B4F" w:rsidP="00096B4F">
      <w:pPr>
        <w:pStyle w:val="PL"/>
      </w:pPr>
      <w:r>
        <w:t xml:space="preserve">          items:</w:t>
      </w:r>
    </w:p>
    <w:p w14:paraId="2AFB2EE3" w14:textId="77777777" w:rsidR="00096B4F" w:rsidRDefault="00096B4F" w:rsidP="00096B4F">
      <w:pPr>
        <w:pStyle w:val="PL"/>
      </w:pPr>
      <w:r>
        <w:t xml:space="preserve">            type: integer</w:t>
      </w:r>
    </w:p>
    <w:p w14:paraId="0142743D" w14:textId="77777777" w:rsidR="00096B4F" w:rsidRDefault="00096B4F" w:rsidP="00096B4F">
      <w:pPr>
        <w:pStyle w:val="PL"/>
      </w:pPr>
      <w:r>
        <w:t xml:space="preserve">    DLThptPerSlice:</w:t>
      </w:r>
    </w:p>
    <w:p w14:paraId="6D71FD5B" w14:textId="77777777" w:rsidR="00096B4F" w:rsidRDefault="00096B4F" w:rsidP="00096B4F">
      <w:pPr>
        <w:pStyle w:val="PL"/>
      </w:pPr>
      <w:r>
        <w:t xml:space="preserve">      type: object</w:t>
      </w:r>
    </w:p>
    <w:p w14:paraId="49118AEA" w14:textId="77777777" w:rsidR="00096B4F" w:rsidRDefault="00096B4F" w:rsidP="00096B4F">
      <w:pPr>
        <w:pStyle w:val="PL"/>
      </w:pPr>
      <w:r>
        <w:t xml:space="preserve">      properties:</w:t>
      </w:r>
    </w:p>
    <w:p w14:paraId="410B05F4" w14:textId="77777777" w:rsidR="00096B4F" w:rsidRDefault="00096B4F" w:rsidP="00096B4F">
      <w:pPr>
        <w:pStyle w:val="PL"/>
      </w:pPr>
      <w:r>
        <w:t xml:space="preserve">        servAttrCom:</w:t>
      </w:r>
    </w:p>
    <w:p w14:paraId="5EF03E66" w14:textId="77777777" w:rsidR="00096B4F" w:rsidRDefault="00096B4F" w:rsidP="00096B4F">
      <w:pPr>
        <w:pStyle w:val="PL"/>
      </w:pPr>
      <w:r>
        <w:t xml:space="preserve">          $ref: '#/components/schemas/ServAttrCom'</w:t>
      </w:r>
    </w:p>
    <w:p w14:paraId="4196CA50" w14:textId="77777777" w:rsidR="00096B4F" w:rsidRDefault="00096B4F" w:rsidP="00096B4F">
      <w:pPr>
        <w:pStyle w:val="PL"/>
      </w:pPr>
      <w:r>
        <w:lastRenderedPageBreak/>
        <w:t xml:space="preserve">        guaThpt:</w:t>
      </w:r>
    </w:p>
    <w:p w14:paraId="50DC312F" w14:textId="77777777" w:rsidR="00096B4F" w:rsidRDefault="00096B4F" w:rsidP="00096B4F">
      <w:pPr>
        <w:pStyle w:val="PL"/>
      </w:pPr>
      <w:r>
        <w:t xml:space="preserve">          $ref: '#/components/schemas/Float'</w:t>
      </w:r>
    </w:p>
    <w:p w14:paraId="2A57B4E9" w14:textId="77777777" w:rsidR="00096B4F" w:rsidRDefault="00096B4F" w:rsidP="00096B4F">
      <w:pPr>
        <w:pStyle w:val="PL"/>
      </w:pPr>
      <w:r>
        <w:t xml:space="preserve">        maxThpt:</w:t>
      </w:r>
    </w:p>
    <w:p w14:paraId="01C42A83" w14:textId="77777777" w:rsidR="00096B4F" w:rsidRDefault="00096B4F" w:rsidP="00096B4F">
      <w:pPr>
        <w:pStyle w:val="PL"/>
      </w:pPr>
      <w:r>
        <w:t xml:space="preserve">          $ref: '#/components/schemas/Float'</w:t>
      </w:r>
    </w:p>
    <w:p w14:paraId="5D9F8B3A" w14:textId="77777777" w:rsidR="00096B4F" w:rsidRDefault="00096B4F" w:rsidP="00096B4F">
      <w:pPr>
        <w:pStyle w:val="PL"/>
      </w:pPr>
      <w:r>
        <w:t xml:space="preserve">    DLThptPerUE:</w:t>
      </w:r>
    </w:p>
    <w:p w14:paraId="4CAD0D48" w14:textId="77777777" w:rsidR="00096B4F" w:rsidRDefault="00096B4F" w:rsidP="00096B4F">
      <w:pPr>
        <w:pStyle w:val="PL"/>
      </w:pPr>
      <w:r>
        <w:t xml:space="preserve">      type: object</w:t>
      </w:r>
    </w:p>
    <w:p w14:paraId="25E37280" w14:textId="77777777" w:rsidR="00096B4F" w:rsidRDefault="00096B4F" w:rsidP="00096B4F">
      <w:pPr>
        <w:pStyle w:val="PL"/>
      </w:pPr>
      <w:r>
        <w:t xml:space="preserve">      properties:</w:t>
      </w:r>
    </w:p>
    <w:p w14:paraId="21AC6F32" w14:textId="77777777" w:rsidR="00096B4F" w:rsidRDefault="00096B4F" w:rsidP="00096B4F">
      <w:pPr>
        <w:pStyle w:val="PL"/>
      </w:pPr>
      <w:r>
        <w:t xml:space="preserve">        servAttrCom:</w:t>
      </w:r>
    </w:p>
    <w:p w14:paraId="6F328AB5" w14:textId="77777777" w:rsidR="00096B4F" w:rsidRDefault="00096B4F" w:rsidP="00096B4F">
      <w:pPr>
        <w:pStyle w:val="PL"/>
      </w:pPr>
      <w:r>
        <w:t xml:space="preserve">          $ref: '#/components/schemas/ServAttrCom'</w:t>
      </w:r>
    </w:p>
    <w:p w14:paraId="01002EC7" w14:textId="77777777" w:rsidR="00096B4F" w:rsidRDefault="00096B4F" w:rsidP="00096B4F">
      <w:pPr>
        <w:pStyle w:val="PL"/>
      </w:pPr>
      <w:r>
        <w:t xml:space="preserve">        guaThpt:</w:t>
      </w:r>
    </w:p>
    <w:p w14:paraId="7F0F46DB" w14:textId="77777777" w:rsidR="00096B4F" w:rsidRDefault="00096B4F" w:rsidP="00096B4F">
      <w:pPr>
        <w:pStyle w:val="PL"/>
      </w:pPr>
      <w:r>
        <w:t xml:space="preserve">          $ref: '#/components/schemas/Float'</w:t>
      </w:r>
    </w:p>
    <w:p w14:paraId="081E331A" w14:textId="77777777" w:rsidR="00096B4F" w:rsidRDefault="00096B4F" w:rsidP="00096B4F">
      <w:pPr>
        <w:pStyle w:val="PL"/>
      </w:pPr>
      <w:r>
        <w:t xml:space="preserve">        maxThpt:</w:t>
      </w:r>
    </w:p>
    <w:p w14:paraId="099B2EE9" w14:textId="77777777" w:rsidR="00096B4F" w:rsidRDefault="00096B4F" w:rsidP="00096B4F">
      <w:pPr>
        <w:pStyle w:val="PL"/>
      </w:pPr>
      <w:r>
        <w:t xml:space="preserve">          $ref: '#/components/schemas/Float'</w:t>
      </w:r>
    </w:p>
    <w:p w14:paraId="2163588B" w14:textId="77777777" w:rsidR="00096B4F" w:rsidRDefault="00096B4F" w:rsidP="00096B4F">
      <w:pPr>
        <w:pStyle w:val="PL"/>
      </w:pPr>
      <w:r>
        <w:t xml:space="preserve">    ULThptPerSlice:</w:t>
      </w:r>
    </w:p>
    <w:p w14:paraId="7B48934D" w14:textId="77777777" w:rsidR="00096B4F" w:rsidRDefault="00096B4F" w:rsidP="00096B4F">
      <w:pPr>
        <w:pStyle w:val="PL"/>
      </w:pPr>
      <w:r>
        <w:t xml:space="preserve">      type: object</w:t>
      </w:r>
    </w:p>
    <w:p w14:paraId="2A47E3C4" w14:textId="77777777" w:rsidR="00096B4F" w:rsidRDefault="00096B4F" w:rsidP="00096B4F">
      <w:pPr>
        <w:pStyle w:val="PL"/>
      </w:pPr>
      <w:r>
        <w:t xml:space="preserve">      properties:</w:t>
      </w:r>
    </w:p>
    <w:p w14:paraId="22F9942C" w14:textId="77777777" w:rsidR="00096B4F" w:rsidRDefault="00096B4F" w:rsidP="00096B4F">
      <w:pPr>
        <w:pStyle w:val="PL"/>
      </w:pPr>
      <w:r>
        <w:t xml:space="preserve">        servAttrCom:</w:t>
      </w:r>
    </w:p>
    <w:p w14:paraId="5BB617C7" w14:textId="77777777" w:rsidR="00096B4F" w:rsidRDefault="00096B4F" w:rsidP="00096B4F">
      <w:pPr>
        <w:pStyle w:val="PL"/>
      </w:pPr>
      <w:r>
        <w:t xml:space="preserve">          $ref: '#/components/schemas/ServAttrCom'</w:t>
      </w:r>
    </w:p>
    <w:p w14:paraId="73BB052E" w14:textId="77777777" w:rsidR="00096B4F" w:rsidRDefault="00096B4F" w:rsidP="00096B4F">
      <w:pPr>
        <w:pStyle w:val="PL"/>
      </w:pPr>
      <w:r>
        <w:t xml:space="preserve">        guaThpt:</w:t>
      </w:r>
    </w:p>
    <w:p w14:paraId="68C2B862" w14:textId="77777777" w:rsidR="00096B4F" w:rsidRDefault="00096B4F" w:rsidP="00096B4F">
      <w:pPr>
        <w:pStyle w:val="PL"/>
      </w:pPr>
      <w:r>
        <w:t xml:space="preserve">          $ref: '#/components/schemas/Float'</w:t>
      </w:r>
    </w:p>
    <w:p w14:paraId="11287F6A" w14:textId="77777777" w:rsidR="00096B4F" w:rsidRDefault="00096B4F" w:rsidP="00096B4F">
      <w:pPr>
        <w:pStyle w:val="PL"/>
      </w:pPr>
      <w:r>
        <w:t xml:space="preserve">        maxThpt:</w:t>
      </w:r>
    </w:p>
    <w:p w14:paraId="59ACC9FE" w14:textId="77777777" w:rsidR="00096B4F" w:rsidRDefault="00096B4F" w:rsidP="00096B4F">
      <w:pPr>
        <w:pStyle w:val="PL"/>
      </w:pPr>
      <w:r>
        <w:t xml:space="preserve">          $ref: '#/components/schemas/Float'</w:t>
      </w:r>
    </w:p>
    <w:p w14:paraId="54CDEFDC" w14:textId="77777777" w:rsidR="00096B4F" w:rsidRDefault="00096B4F" w:rsidP="00096B4F">
      <w:pPr>
        <w:pStyle w:val="PL"/>
      </w:pPr>
      <w:r>
        <w:t xml:space="preserve">    ULThptPerUE:</w:t>
      </w:r>
    </w:p>
    <w:p w14:paraId="7B77BBE9" w14:textId="77777777" w:rsidR="00096B4F" w:rsidRDefault="00096B4F" w:rsidP="00096B4F">
      <w:pPr>
        <w:pStyle w:val="PL"/>
      </w:pPr>
      <w:r>
        <w:t xml:space="preserve">      type: object</w:t>
      </w:r>
    </w:p>
    <w:p w14:paraId="3B70D68D" w14:textId="77777777" w:rsidR="00096B4F" w:rsidRDefault="00096B4F" w:rsidP="00096B4F">
      <w:pPr>
        <w:pStyle w:val="PL"/>
      </w:pPr>
      <w:r>
        <w:t xml:space="preserve">      properties:</w:t>
      </w:r>
    </w:p>
    <w:p w14:paraId="72E3B144" w14:textId="77777777" w:rsidR="00096B4F" w:rsidRDefault="00096B4F" w:rsidP="00096B4F">
      <w:pPr>
        <w:pStyle w:val="PL"/>
      </w:pPr>
      <w:r>
        <w:t xml:space="preserve">        servAttrCom:</w:t>
      </w:r>
    </w:p>
    <w:p w14:paraId="241479F0" w14:textId="77777777" w:rsidR="00096B4F" w:rsidRDefault="00096B4F" w:rsidP="00096B4F">
      <w:pPr>
        <w:pStyle w:val="PL"/>
      </w:pPr>
      <w:r>
        <w:t xml:space="preserve">          $ref: '#/components/schemas/ServAttrCom'</w:t>
      </w:r>
    </w:p>
    <w:p w14:paraId="4096A5F5" w14:textId="77777777" w:rsidR="00096B4F" w:rsidRDefault="00096B4F" w:rsidP="00096B4F">
      <w:pPr>
        <w:pStyle w:val="PL"/>
      </w:pPr>
      <w:r>
        <w:t xml:space="preserve">        guaThpt:</w:t>
      </w:r>
    </w:p>
    <w:p w14:paraId="6E698390" w14:textId="77777777" w:rsidR="00096B4F" w:rsidRDefault="00096B4F" w:rsidP="00096B4F">
      <w:pPr>
        <w:pStyle w:val="PL"/>
      </w:pPr>
      <w:r>
        <w:t xml:space="preserve">          $ref: '#/components/schemas/Float'</w:t>
      </w:r>
    </w:p>
    <w:p w14:paraId="60E92A2A" w14:textId="77777777" w:rsidR="00096B4F" w:rsidRDefault="00096B4F" w:rsidP="00096B4F">
      <w:pPr>
        <w:pStyle w:val="PL"/>
      </w:pPr>
      <w:r>
        <w:t xml:space="preserve">        maxThpt:</w:t>
      </w:r>
    </w:p>
    <w:p w14:paraId="6C037B07" w14:textId="77777777" w:rsidR="00096B4F" w:rsidRDefault="00096B4F" w:rsidP="00096B4F">
      <w:pPr>
        <w:pStyle w:val="PL"/>
      </w:pPr>
      <w:r>
        <w:t xml:space="preserve">          $ref: '#/components/schemas/Float'</w:t>
      </w:r>
    </w:p>
    <w:p w14:paraId="5C93995A" w14:textId="77777777" w:rsidR="00096B4F" w:rsidRDefault="00096B4F" w:rsidP="00096B4F">
      <w:pPr>
        <w:pStyle w:val="PL"/>
      </w:pPr>
      <w:r>
        <w:t xml:space="preserve">    MaxPktSize:</w:t>
      </w:r>
    </w:p>
    <w:p w14:paraId="256EFB6C" w14:textId="77777777" w:rsidR="00096B4F" w:rsidRDefault="00096B4F" w:rsidP="00096B4F">
      <w:pPr>
        <w:pStyle w:val="PL"/>
      </w:pPr>
      <w:r>
        <w:t xml:space="preserve">      type: object</w:t>
      </w:r>
    </w:p>
    <w:p w14:paraId="2DB01D07" w14:textId="77777777" w:rsidR="00096B4F" w:rsidRDefault="00096B4F" w:rsidP="00096B4F">
      <w:pPr>
        <w:pStyle w:val="PL"/>
      </w:pPr>
      <w:r>
        <w:t xml:space="preserve">      properties:</w:t>
      </w:r>
    </w:p>
    <w:p w14:paraId="58565142" w14:textId="77777777" w:rsidR="00096B4F" w:rsidRDefault="00096B4F" w:rsidP="00096B4F">
      <w:pPr>
        <w:pStyle w:val="PL"/>
      </w:pPr>
      <w:r>
        <w:t xml:space="preserve">        servAttrCom:</w:t>
      </w:r>
    </w:p>
    <w:p w14:paraId="02784844" w14:textId="77777777" w:rsidR="00096B4F" w:rsidRDefault="00096B4F" w:rsidP="00096B4F">
      <w:pPr>
        <w:pStyle w:val="PL"/>
      </w:pPr>
      <w:r>
        <w:t xml:space="preserve">          $ref: '#/components/schemas/ServAttrCom'</w:t>
      </w:r>
    </w:p>
    <w:p w14:paraId="5B7912C5" w14:textId="77777777" w:rsidR="00096B4F" w:rsidRDefault="00096B4F" w:rsidP="00096B4F">
      <w:pPr>
        <w:pStyle w:val="PL"/>
      </w:pPr>
      <w:r>
        <w:t xml:space="preserve">        maxsize:</w:t>
      </w:r>
    </w:p>
    <w:p w14:paraId="4ED20701" w14:textId="77777777" w:rsidR="00096B4F" w:rsidRDefault="00096B4F" w:rsidP="00096B4F">
      <w:pPr>
        <w:pStyle w:val="PL"/>
      </w:pPr>
      <w:r>
        <w:t xml:space="preserve">          type: integer</w:t>
      </w:r>
    </w:p>
    <w:p w14:paraId="6A63905F" w14:textId="77777777" w:rsidR="00096B4F" w:rsidRDefault="00096B4F" w:rsidP="00096B4F">
      <w:pPr>
        <w:pStyle w:val="PL"/>
      </w:pPr>
      <w:r>
        <w:t xml:space="preserve">    MaxNumberofConns:</w:t>
      </w:r>
    </w:p>
    <w:p w14:paraId="08A672A5" w14:textId="77777777" w:rsidR="00096B4F" w:rsidRDefault="00096B4F" w:rsidP="00096B4F">
      <w:pPr>
        <w:pStyle w:val="PL"/>
      </w:pPr>
      <w:r>
        <w:t xml:space="preserve">      type: object</w:t>
      </w:r>
    </w:p>
    <w:p w14:paraId="7488C728" w14:textId="77777777" w:rsidR="00096B4F" w:rsidRDefault="00096B4F" w:rsidP="00096B4F">
      <w:pPr>
        <w:pStyle w:val="PL"/>
      </w:pPr>
      <w:r>
        <w:t xml:space="preserve">      properties:</w:t>
      </w:r>
    </w:p>
    <w:p w14:paraId="3E4D319B" w14:textId="77777777" w:rsidR="00096B4F" w:rsidRDefault="00096B4F" w:rsidP="00096B4F">
      <w:pPr>
        <w:pStyle w:val="PL"/>
      </w:pPr>
      <w:r>
        <w:t xml:space="preserve">        servAttrCom:</w:t>
      </w:r>
    </w:p>
    <w:p w14:paraId="3274ECB0" w14:textId="77777777" w:rsidR="00096B4F" w:rsidRDefault="00096B4F" w:rsidP="00096B4F">
      <w:pPr>
        <w:pStyle w:val="PL"/>
      </w:pPr>
      <w:r>
        <w:t xml:space="preserve">          $ref: '#/components/schemas/ServAttrCom'</w:t>
      </w:r>
    </w:p>
    <w:p w14:paraId="4AA8EC8F" w14:textId="77777777" w:rsidR="00096B4F" w:rsidRDefault="00096B4F" w:rsidP="00096B4F">
      <w:pPr>
        <w:pStyle w:val="PL"/>
      </w:pPr>
      <w:r>
        <w:t xml:space="preserve">        nOofConn:</w:t>
      </w:r>
    </w:p>
    <w:p w14:paraId="4D8814DF" w14:textId="77777777" w:rsidR="00096B4F" w:rsidRDefault="00096B4F" w:rsidP="00096B4F">
      <w:pPr>
        <w:pStyle w:val="PL"/>
      </w:pPr>
      <w:r>
        <w:t xml:space="preserve">          type: integer</w:t>
      </w:r>
    </w:p>
    <w:p w14:paraId="78959091" w14:textId="77777777" w:rsidR="00096B4F" w:rsidRDefault="00096B4F" w:rsidP="00096B4F">
      <w:pPr>
        <w:pStyle w:val="PL"/>
      </w:pPr>
      <w:r>
        <w:t xml:space="preserve">    KPIMonitoring:</w:t>
      </w:r>
    </w:p>
    <w:p w14:paraId="1CD7F78D" w14:textId="77777777" w:rsidR="00096B4F" w:rsidRDefault="00096B4F" w:rsidP="00096B4F">
      <w:pPr>
        <w:pStyle w:val="PL"/>
      </w:pPr>
      <w:r>
        <w:t xml:space="preserve">      type: object</w:t>
      </w:r>
    </w:p>
    <w:p w14:paraId="24408CDA" w14:textId="77777777" w:rsidR="00096B4F" w:rsidRDefault="00096B4F" w:rsidP="00096B4F">
      <w:pPr>
        <w:pStyle w:val="PL"/>
      </w:pPr>
      <w:r>
        <w:t xml:space="preserve">      properties:</w:t>
      </w:r>
    </w:p>
    <w:p w14:paraId="5B685C9D" w14:textId="77777777" w:rsidR="00096B4F" w:rsidRDefault="00096B4F" w:rsidP="00096B4F">
      <w:pPr>
        <w:pStyle w:val="PL"/>
      </w:pPr>
      <w:r>
        <w:t xml:space="preserve">        servAttrCom:</w:t>
      </w:r>
    </w:p>
    <w:p w14:paraId="4DB5CF92" w14:textId="77777777" w:rsidR="00096B4F" w:rsidRDefault="00096B4F" w:rsidP="00096B4F">
      <w:pPr>
        <w:pStyle w:val="PL"/>
      </w:pPr>
      <w:r>
        <w:t xml:space="preserve">          $ref: '#/components/schemas/ServAttrCom'</w:t>
      </w:r>
    </w:p>
    <w:p w14:paraId="52E8FA64" w14:textId="77777777" w:rsidR="00096B4F" w:rsidRDefault="00096B4F" w:rsidP="00096B4F">
      <w:pPr>
        <w:pStyle w:val="PL"/>
      </w:pPr>
      <w:r>
        <w:t xml:space="preserve">        kPIList:</w:t>
      </w:r>
    </w:p>
    <w:p w14:paraId="4EDAACD0" w14:textId="77777777" w:rsidR="00096B4F" w:rsidRDefault="00096B4F" w:rsidP="00096B4F">
      <w:pPr>
        <w:pStyle w:val="PL"/>
      </w:pPr>
      <w:r>
        <w:t xml:space="preserve">          type: array</w:t>
      </w:r>
    </w:p>
    <w:p w14:paraId="36248347" w14:textId="77777777" w:rsidR="00096B4F" w:rsidRDefault="00096B4F" w:rsidP="00096B4F">
      <w:pPr>
        <w:pStyle w:val="PL"/>
      </w:pPr>
      <w:r>
        <w:t xml:space="preserve">          items:</w:t>
      </w:r>
    </w:p>
    <w:p w14:paraId="31CCFADC" w14:textId="77777777" w:rsidR="00096B4F" w:rsidRDefault="00096B4F" w:rsidP="00096B4F">
      <w:pPr>
        <w:pStyle w:val="PL"/>
      </w:pPr>
      <w:r>
        <w:t xml:space="preserve">            type: string</w:t>
      </w:r>
    </w:p>
    <w:p w14:paraId="1FC08904" w14:textId="77777777" w:rsidR="00096B4F" w:rsidRDefault="00096B4F" w:rsidP="00096B4F">
      <w:pPr>
        <w:pStyle w:val="PL"/>
      </w:pPr>
      <w:r>
        <w:t xml:space="preserve">    UserMgmtOpen:</w:t>
      </w:r>
    </w:p>
    <w:p w14:paraId="38550FAF" w14:textId="77777777" w:rsidR="00096B4F" w:rsidRDefault="00096B4F" w:rsidP="00096B4F">
      <w:pPr>
        <w:pStyle w:val="PL"/>
      </w:pPr>
      <w:r>
        <w:t xml:space="preserve">      type: object</w:t>
      </w:r>
    </w:p>
    <w:p w14:paraId="32476D04" w14:textId="77777777" w:rsidR="00096B4F" w:rsidRDefault="00096B4F" w:rsidP="00096B4F">
      <w:pPr>
        <w:pStyle w:val="PL"/>
      </w:pPr>
      <w:r>
        <w:t xml:space="preserve">      properties:</w:t>
      </w:r>
    </w:p>
    <w:p w14:paraId="792DEE05" w14:textId="77777777" w:rsidR="00096B4F" w:rsidRDefault="00096B4F" w:rsidP="00096B4F">
      <w:pPr>
        <w:pStyle w:val="PL"/>
      </w:pPr>
      <w:r>
        <w:t xml:space="preserve">        servAttrCom:</w:t>
      </w:r>
    </w:p>
    <w:p w14:paraId="72111F2A" w14:textId="77777777" w:rsidR="00096B4F" w:rsidRDefault="00096B4F" w:rsidP="00096B4F">
      <w:pPr>
        <w:pStyle w:val="PL"/>
      </w:pPr>
      <w:r>
        <w:t xml:space="preserve">          $ref: '#/components/schemas/ServAttrCom'</w:t>
      </w:r>
    </w:p>
    <w:p w14:paraId="15E57716" w14:textId="77777777" w:rsidR="00096B4F" w:rsidRDefault="00096B4F" w:rsidP="00096B4F">
      <w:pPr>
        <w:pStyle w:val="PL"/>
      </w:pPr>
      <w:r>
        <w:t xml:space="preserve">        support:</w:t>
      </w:r>
    </w:p>
    <w:p w14:paraId="1F163EF7" w14:textId="77777777" w:rsidR="00096B4F" w:rsidRDefault="00096B4F" w:rsidP="00096B4F">
      <w:pPr>
        <w:pStyle w:val="PL"/>
      </w:pPr>
      <w:r>
        <w:t xml:space="preserve">          $ref: '#/components/schemas/Support'</w:t>
      </w:r>
    </w:p>
    <w:p w14:paraId="337A5782" w14:textId="77777777" w:rsidR="00096B4F" w:rsidRDefault="00096B4F" w:rsidP="00096B4F">
      <w:pPr>
        <w:pStyle w:val="PL"/>
      </w:pPr>
      <w:r>
        <w:t xml:space="preserve">    V2XCommModels:</w:t>
      </w:r>
    </w:p>
    <w:p w14:paraId="777BDE88" w14:textId="77777777" w:rsidR="00096B4F" w:rsidRDefault="00096B4F" w:rsidP="00096B4F">
      <w:pPr>
        <w:pStyle w:val="PL"/>
      </w:pPr>
      <w:r>
        <w:t xml:space="preserve">      type: object</w:t>
      </w:r>
    </w:p>
    <w:p w14:paraId="6614EC1C" w14:textId="77777777" w:rsidR="00096B4F" w:rsidRDefault="00096B4F" w:rsidP="00096B4F">
      <w:pPr>
        <w:pStyle w:val="PL"/>
      </w:pPr>
      <w:r>
        <w:t xml:space="preserve">      properties:</w:t>
      </w:r>
    </w:p>
    <w:p w14:paraId="4BB2CCCE" w14:textId="77777777" w:rsidR="00096B4F" w:rsidRDefault="00096B4F" w:rsidP="00096B4F">
      <w:pPr>
        <w:pStyle w:val="PL"/>
      </w:pPr>
      <w:r>
        <w:t xml:space="preserve">        servAttrCom:</w:t>
      </w:r>
    </w:p>
    <w:p w14:paraId="2567E47D" w14:textId="77777777" w:rsidR="00096B4F" w:rsidRDefault="00096B4F" w:rsidP="00096B4F">
      <w:pPr>
        <w:pStyle w:val="PL"/>
      </w:pPr>
      <w:r>
        <w:t xml:space="preserve">          $ref: '#/components/schemas/ServAttrCom'</w:t>
      </w:r>
    </w:p>
    <w:p w14:paraId="1DB5473C" w14:textId="77777777" w:rsidR="00096B4F" w:rsidRDefault="00096B4F" w:rsidP="00096B4F">
      <w:pPr>
        <w:pStyle w:val="PL"/>
      </w:pPr>
      <w:r>
        <w:t xml:space="preserve">        v2XMode:</w:t>
      </w:r>
    </w:p>
    <w:p w14:paraId="4E7A88A3" w14:textId="77777777" w:rsidR="00096B4F" w:rsidRDefault="00096B4F" w:rsidP="00096B4F">
      <w:pPr>
        <w:pStyle w:val="PL"/>
      </w:pPr>
      <w:r>
        <w:t xml:space="preserve">          $ref: '#/components/schemas/Support'</w:t>
      </w:r>
    </w:p>
    <w:p w14:paraId="4DD8A5C3" w14:textId="77777777" w:rsidR="00096B4F" w:rsidRDefault="00096B4F" w:rsidP="00096B4F">
      <w:pPr>
        <w:pStyle w:val="PL"/>
      </w:pPr>
      <w:r>
        <w:t xml:space="preserve">    TermDensity:</w:t>
      </w:r>
    </w:p>
    <w:p w14:paraId="0B5C0DCC" w14:textId="77777777" w:rsidR="00096B4F" w:rsidRDefault="00096B4F" w:rsidP="00096B4F">
      <w:pPr>
        <w:pStyle w:val="PL"/>
      </w:pPr>
      <w:r>
        <w:t xml:space="preserve">      type: object</w:t>
      </w:r>
    </w:p>
    <w:p w14:paraId="658A0A6C" w14:textId="77777777" w:rsidR="00096B4F" w:rsidRDefault="00096B4F" w:rsidP="00096B4F">
      <w:pPr>
        <w:pStyle w:val="PL"/>
      </w:pPr>
      <w:r>
        <w:t xml:space="preserve">      properties:</w:t>
      </w:r>
    </w:p>
    <w:p w14:paraId="7BBEBDBA" w14:textId="77777777" w:rsidR="00096B4F" w:rsidRDefault="00096B4F" w:rsidP="00096B4F">
      <w:pPr>
        <w:pStyle w:val="PL"/>
      </w:pPr>
      <w:r>
        <w:t xml:space="preserve">        servAttrCom:</w:t>
      </w:r>
    </w:p>
    <w:p w14:paraId="5F81895F" w14:textId="77777777" w:rsidR="00096B4F" w:rsidRDefault="00096B4F" w:rsidP="00096B4F">
      <w:pPr>
        <w:pStyle w:val="PL"/>
      </w:pPr>
      <w:r>
        <w:t xml:space="preserve">          $ref: '#/components/schemas/ServAttrCom'</w:t>
      </w:r>
    </w:p>
    <w:p w14:paraId="077FE4A5" w14:textId="77777777" w:rsidR="00096B4F" w:rsidRDefault="00096B4F" w:rsidP="00096B4F">
      <w:pPr>
        <w:pStyle w:val="PL"/>
      </w:pPr>
      <w:r>
        <w:t xml:space="preserve">        density:</w:t>
      </w:r>
    </w:p>
    <w:p w14:paraId="50734D54" w14:textId="77777777" w:rsidR="00096B4F" w:rsidRDefault="00096B4F" w:rsidP="00096B4F">
      <w:pPr>
        <w:pStyle w:val="PL"/>
      </w:pPr>
      <w:r>
        <w:t xml:space="preserve">          type: integer</w:t>
      </w:r>
    </w:p>
    <w:p w14:paraId="726A82FA" w14:textId="77777777" w:rsidR="00096B4F" w:rsidRDefault="00096B4F" w:rsidP="00096B4F">
      <w:pPr>
        <w:pStyle w:val="PL"/>
      </w:pPr>
      <w:r>
        <w:t xml:space="preserve">    NsInfo:</w:t>
      </w:r>
    </w:p>
    <w:p w14:paraId="7B2FAD7F" w14:textId="77777777" w:rsidR="00096B4F" w:rsidRDefault="00096B4F" w:rsidP="00096B4F">
      <w:pPr>
        <w:pStyle w:val="PL"/>
      </w:pPr>
      <w:r>
        <w:t xml:space="preserve">      type: object</w:t>
      </w:r>
    </w:p>
    <w:p w14:paraId="6F1FEAED" w14:textId="77777777" w:rsidR="00096B4F" w:rsidRDefault="00096B4F" w:rsidP="00096B4F">
      <w:pPr>
        <w:pStyle w:val="PL"/>
      </w:pPr>
      <w:r>
        <w:t xml:space="preserve">      properties:</w:t>
      </w:r>
    </w:p>
    <w:p w14:paraId="368487CD" w14:textId="77777777" w:rsidR="00096B4F" w:rsidRDefault="00096B4F" w:rsidP="00096B4F">
      <w:pPr>
        <w:pStyle w:val="PL"/>
      </w:pPr>
      <w:r>
        <w:lastRenderedPageBreak/>
        <w:t xml:space="preserve">        nsInstanceId:</w:t>
      </w:r>
    </w:p>
    <w:p w14:paraId="155A8723" w14:textId="77777777" w:rsidR="00096B4F" w:rsidRDefault="00096B4F" w:rsidP="00096B4F">
      <w:pPr>
        <w:pStyle w:val="PL"/>
      </w:pPr>
      <w:r>
        <w:t xml:space="preserve">          type: string</w:t>
      </w:r>
    </w:p>
    <w:p w14:paraId="4CFEFE04" w14:textId="77777777" w:rsidR="00096B4F" w:rsidRDefault="00096B4F" w:rsidP="00096B4F">
      <w:pPr>
        <w:pStyle w:val="PL"/>
      </w:pPr>
      <w:r>
        <w:t xml:space="preserve">        nsName:</w:t>
      </w:r>
    </w:p>
    <w:p w14:paraId="6D63B10C" w14:textId="77777777" w:rsidR="00096B4F" w:rsidRDefault="00096B4F" w:rsidP="00096B4F">
      <w:pPr>
        <w:pStyle w:val="PL"/>
      </w:pPr>
      <w:r>
        <w:t xml:space="preserve">          type: string</w:t>
      </w:r>
    </w:p>
    <w:p w14:paraId="248C1225" w14:textId="77777777" w:rsidR="00096B4F" w:rsidRDefault="00096B4F" w:rsidP="00096B4F">
      <w:pPr>
        <w:pStyle w:val="PL"/>
      </w:pPr>
      <w:r>
        <w:t xml:space="preserve">    ServiceProfile:</w:t>
      </w:r>
    </w:p>
    <w:p w14:paraId="2CA0E7CA" w14:textId="77777777" w:rsidR="00096B4F" w:rsidRDefault="00096B4F" w:rsidP="00096B4F">
      <w:pPr>
        <w:pStyle w:val="PL"/>
      </w:pPr>
      <w:r>
        <w:t xml:space="preserve">      type: object</w:t>
      </w:r>
    </w:p>
    <w:p w14:paraId="33E8FBC3" w14:textId="77777777" w:rsidR="00096B4F" w:rsidRDefault="00096B4F" w:rsidP="00096B4F">
      <w:pPr>
        <w:pStyle w:val="PL"/>
      </w:pPr>
      <w:r>
        <w:t xml:space="preserve">      properties:</w:t>
      </w:r>
    </w:p>
    <w:p w14:paraId="0C0F3758" w14:textId="77777777" w:rsidR="00096B4F" w:rsidRDefault="00096B4F" w:rsidP="00096B4F">
      <w:pPr>
        <w:pStyle w:val="PL"/>
      </w:pPr>
      <w:r>
        <w:t xml:space="preserve">          serviceProfileId: </w:t>
      </w:r>
    </w:p>
    <w:p w14:paraId="3ECAD3BB" w14:textId="77777777" w:rsidR="00096B4F" w:rsidRDefault="00096B4F" w:rsidP="00096B4F">
      <w:pPr>
        <w:pStyle w:val="PL"/>
      </w:pPr>
      <w:r>
        <w:t xml:space="preserve">            type: string</w:t>
      </w:r>
    </w:p>
    <w:p w14:paraId="06297F95" w14:textId="77777777" w:rsidR="00096B4F" w:rsidRDefault="00096B4F" w:rsidP="00096B4F">
      <w:pPr>
        <w:pStyle w:val="PL"/>
      </w:pPr>
      <w:r>
        <w:t xml:space="preserve">          plmnInfoList:</w:t>
      </w:r>
    </w:p>
    <w:p w14:paraId="01103805" w14:textId="77777777" w:rsidR="00096B4F" w:rsidRDefault="00096B4F" w:rsidP="00096B4F">
      <w:pPr>
        <w:pStyle w:val="PL"/>
      </w:pPr>
      <w:r>
        <w:t xml:space="preserve">            $ref: 'TS28541_NrNrm.yaml#/components/schemas/PlmnInfoList'</w:t>
      </w:r>
    </w:p>
    <w:p w14:paraId="6641D6D4" w14:textId="77777777" w:rsidR="00096B4F" w:rsidRDefault="00096B4F" w:rsidP="00096B4F">
      <w:pPr>
        <w:pStyle w:val="PL"/>
      </w:pPr>
      <w:r>
        <w:t xml:space="preserve">          maxNumberofUEs:</w:t>
      </w:r>
    </w:p>
    <w:p w14:paraId="06DB7A02" w14:textId="77777777" w:rsidR="00096B4F" w:rsidRDefault="00096B4F" w:rsidP="00096B4F">
      <w:pPr>
        <w:pStyle w:val="PL"/>
      </w:pPr>
      <w:r>
        <w:t xml:space="preserve">            type: number</w:t>
      </w:r>
    </w:p>
    <w:p w14:paraId="2CE44863" w14:textId="77777777" w:rsidR="00096B4F" w:rsidRDefault="00096B4F" w:rsidP="00096B4F">
      <w:pPr>
        <w:pStyle w:val="PL"/>
      </w:pPr>
      <w:r>
        <w:t xml:space="preserve">          latency:</w:t>
      </w:r>
    </w:p>
    <w:p w14:paraId="4CB9D781" w14:textId="77777777" w:rsidR="00096B4F" w:rsidRDefault="00096B4F" w:rsidP="00096B4F">
      <w:pPr>
        <w:pStyle w:val="PL"/>
      </w:pPr>
      <w:r>
        <w:t xml:space="preserve">            type: number</w:t>
      </w:r>
    </w:p>
    <w:p w14:paraId="108D4C07" w14:textId="77777777" w:rsidR="00096B4F" w:rsidRDefault="00096B4F" w:rsidP="00096B4F">
      <w:pPr>
        <w:pStyle w:val="PL"/>
      </w:pPr>
      <w:r>
        <w:t xml:space="preserve">          uEMobilityLevel:</w:t>
      </w:r>
    </w:p>
    <w:p w14:paraId="17AA6C0E" w14:textId="77777777" w:rsidR="00096B4F" w:rsidRDefault="00096B4F" w:rsidP="00096B4F">
      <w:pPr>
        <w:pStyle w:val="PL"/>
      </w:pPr>
      <w:r>
        <w:t xml:space="preserve">            $ref: '#/components/schemas/MobilityLevel'</w:t>
      </w:r>
    </w:p>
    <w:p w14:paraId="000021D1" w14:textId="77777777" w:rsidR="00096B4F" w:rsidRDefault="00096B4F" w:rsidP="00096B4F">
      <w:pPr>
        <w:pStyle w:val="PL"/>
      </w:pPr>
      <w:r>
        <w:t xml:space="preserve">          sst:</w:t>
      </w:r>
    </w:p>
    <w:p w14:paraId="201E0267" w14:textId="77777777" w:rsidR="00096B4F" w:rsidRDefault="00096B4F" w:rsidP="00096B4F">
      <w:pPr>
        <w:pStyle w:val="PL"/>
      </w:pPr>
      <w:r>
        <w:t xml:space="preserve">            $ref: 'TS28541_NrNrm.yaml#/components/schemas/Sst'</w:t>
      </w:r>
    </w:p>
    <w:p w14:paraId="3A4EFB18" w14:textId="77777777" w:rsidR="00096B4F" w:rsidRDefault="00096B4F" w:rsidP="00096B4F">
      <w:pPr>
        <w:pStyle w:val="PL"/>
      </w:pPr>
      <w:r>
        <w:t xml:space="preserve">          networkSliceSharingIndicator:</w:t>
      </w:r>
    </w:p>
    <w:p w14:paraId="03038889" w14:textId="77777777" w:rsidR="00096B4F" w:rsidRDefault="00096B4F" w:rsidP="00096B4F">
      <w:pPr>
        <w:pStyle w:val="PL"/>
      </w:pPr>
      <w:r>
        <w:t xml:space="preserve">            $ref: '#/components/schemas/NetworkSliceSharingIndicator'</w:t>
      </w:r>
    </w:p>
    <w:p w14:paraId="3999A7D1" w14:textId="77777777" w:rsidR="00096B4F" w:rsidRDefault="00096B4F" w:rsidP="00096B4F">
      <w:pPr>
        <w:pStyle w:val="PL"/>
      </w:pPr>
      <w:r>
        <w:t xml:space="preserve">          availability:</w:t>
      </w:r>
    </w:p>
    <w:p w14:paraId="56C7D1AC" w14:textId="77777777" w:rsidR="00096B4F" w:rsidRDefault="00096B4F" w:rsidP="00096B4F">
      <w:pPr>
        <w:pStyle w:val="PL"/>
      </w:pPr>
      <w:r>
        <w:t xml:space="preserve">            type: number</w:t>
      </w:r>
    </w:p>
    <w:p w14:paraId="4AC38EAC" w14:textId="77777777" w:rsidR="00096B4F" w:rsidRDefault="00096B4F" w:rsidP="00096B4F">
      <w:pPr>
        <w:pStyle w:val="PL"/>
      </w:pPr>
      <w:r>
        <w:t xml:space="preserve">          delayTolerance:</w:t>
      </w:r>
    </w:p>
    <w:p w14:paraId="4B45387F" w14:textId="77777777" w:rsidR="00096B4F" w:rsidRDefault="00096B4F" w:rsidP="00096B4F">
      <w:pPr>
        <w:pStyle w:val="PL"/>
      </w:pPr>
      <w:r>
        <w:t xml:space="preserve">            $ref: '#/components/schemas/DelayTolerance'</w:t>
      </w:r>
    </w:p>
    <w:p w14:paraId="39953C13" w14:textId="77777777" w:rsidR="00096B4F" w:rsidRDefault="00096B4F" w:rsidP="00096B4F">
      <w:pPr>
        <w:pStyle w:val="PL"/>
      </w:pPr>
      <w:r>
        <w:t xml:space="preserve">          deterministicComm:</w:t>
      </w:r>
    </w:p>
    <w:p w14:paraId="2D2E79DF" w14:textId="77777777" w:rsidR="00096B4F" w:rsidRDefault="00096B4F" w:rsidP="00096B4F">
      <w:pPr>
        <w:pStyle w:val="PL"/>
      </w:pPr>
      <w:r>
        <w:t xml:space="preserve">            $ref: '#/components/schemas/DeterministicComm'</w:t>
      </w:r>
    </w:p>
    <w:p w14:paraId="6B063919" w14:textId="77777777" w:rsidR="00096B4F" w:rsidRDefault="00096B4F" w:rsidP="00096B4F">
      <w:pPr>
        <w:pStyle w:val="PL"/>
      </w:pPr>
      <w:r>
        <w:t xml:space="preserve">          dLThptPerSlice:</w:t>
      </w:r>
    </w:p>
    <w:p w14:paraId="68C97329" w14:textId="77777777" w:rsidR="00096B4F" w:rsidRDefault="00096B4F" w:rsidP="00096B4F">
      <w:pPr>
        <w:pStyle w:val="PL"/>
      </w:pPr>
      <w:r>
        <w:t xml:space="preserve">            $ref: '#/components/schemas/DLThptPerSlice'</w:t>
      </w:r>
    </w:p>
    <w:p w14:paraId="1353C822" w14:textId="77777777" w:rsidR="00096B4F" w:rsidRDefault="00096B4F" w:rsidP="00096B4F">
      <w:pPr>
        <w:pStyle w:val="PL"/>
      </w:pPr>
      <w:r>
        <w:t xml:space="preserve">          dLThptPerUE:</w:t>
      </w:r>
    </w:p>
    <w:p w14:paraId="10318AD5" w14:textId="77777777" w:rsidR="00096B4F" w:rsidRDefault="00096B4F" w:rsidP="00096B4F">
      <w:pPr>
        <w:pStyle w:val="PL"/>
      </w:pPr>
      <w:r>
        <w:t xml:space="preserve">            $ref: '#/components/schemas/DLThptPerUE'</w:t>
      </w:r>
    </w:p>
    <w:p w14:paraId="57A7D5FC" w14:textId="77777777" w:rsidR="00096B4F" w:rsidRDefault="00096B4F" w:rsidP="00096B4F">
      <w:pPr>
        <w:pStyle w:val="PL"/>
      </w:pPr>
      <w:r>
        <w:t xml:space="preserve">          uLThptPerSlice:</w:t>
      </w:r>
    </w:p>
    <w:p w14:paraId="5CC8FEC2" w14:textId="77777777" w:rsidR="00096B4F" w:rsidRDefault="00096B4F" w:rsidP="00096B4F">
      <w:pPr>
        <w:pStyle w:val="PL"/>
      </w:pPr>
      <w:r>
        <w:t xml:space="preserve">            $ref: '#/components/schemas/ULThptPerSlice'</w:t>
      </w:r>
    </w:p>
    <w:p w14:paraId="25E24CFE" w14:textId="77777777" w:rsidR="00096B4F" w:rsidRDefault="00096B4F" w:rsidP="00096B4F">
      <w:pPr>
        <w:pStyle w:val="PL"/>
      </w:pPr>
      <w:r>
        <w:t xml:space="preserve">          uLThptPerUE:</w:t>
      </w:r>
    </w:p>
    <w:p w14:paraId="75B0710E" w14:textId="77777777" w:rsidR="00096B4F" w:rsidRDefault="00096B4F" w:rsidP="00096B4F">
      <w:pPr>
        <w:pStyle w:val="PL"/>
      </w:pPr>
      <w:r>
        <w:t xml:space="preserve">            $ref: '#/components/schemas/ULThptPerUE'</w:t>
      </w:r>
    </w:p>
    <w:p w14:paraId="0CEE1C8D" w14:textId="77777777" w:rsidR="00096B4F" w:rsidRDefault="00096B4F" w:rsidP="00096B4F">
      <w:pPr>
        <w:pStyle w:val="PL"/>
      </w:pPr>
      <w:r>
        <w:t xml:space="preserve">          maxPktSize:</w:t>
      </w:r>
    </w:p>
    <w:p w14:paraId="25CA0772" w14:textId="77777777" w:rsidR="00096B4F" w:rsidRDefault="00096B4F" w:rsidP="00096B4F">
      <w:pPr>
        <w:pStyle w:val="PL"/>
      </w:pPr>
      <w:r>
        <w:t xml:space="preserve">            $ref: '#/components/schemas/MaxPktSize'</w:t>
      </w:r>
    </w:p>
    <w:p w14:paraId="528C590F" w14:textId="77777777" w:rsidR="00096B4F" w:rsidRDefault="00096B4F" w:rsidP="00096B4F">
      <w:pPr>
        <w:pStyle w:val="PL"/>
      </w:pPr>
      <w:r>
        <w:t xml:space="preserve">          maxNumberofConns:</w:t>
      </w:r>
    </w:p>
    <w:p w14:paraId="6D417A93" w14:textId="77777777" w:rsidR="00096B4F" w:rsidRDefault="00096B4F" w:rsidP="00096B4F">
      <w:pPr>
        <w:pStyle w:val="PL"/>
      </w:pPr>
      <w:r>
        <w:t xml:space="preserve">            $ref: '#/components/schemas/MaxNumberofConns'</w:t>
      </w:r>
    </w:p>
    <w:p w14:paraId="04084959" w14:textId="77777777" w:rsidR="00096B4F" w:rsidRDefault="00096B4F" w:rsidP="00096B4F">
      <w:pPr>
        <w:pStyle w:val="PL"/>
      </w:pPr>
      <w:r>
        <w:t xml:space="preserve">          kPIMonitoring:</w:t>
      </w:r>
    </w:p>
    <w:p w14:paraId="4CF29D32" w14:textId="77777777" w:rsidR="00096B4F" w:rsidRDefault="00096B4F" w:rsidP="00096B4F">
      <w:pPr>
        <w:pStyle w:val="PL"/>
      </w:pPr>
      <w:r>
        <w:t xml:space="preserve">            $ref: '#/components/schemas/KPIMonitoring'</w:t>
      </w:r>
    </w:p>
    <w:p w14:paraId="1285540B" w14:textId="77777777" w:rsidR="00096B4F" w:rsidRDefault="00096B4F" w:rsidP="00096B4F">
      <w:pPr>
        <w:pStyle w:val="PL"/>
      </w:pPr>
      <w:r>
        <w:t xml:space="preserve">          userMgmtOpen:</w:t>
      </w:r>
    </w:p>
    <w:p w14:paraId="1FF5EB69" w14:textId="77777777" w:rsidR="00096B4F" w:rsidRDefault="00096B4F" w:rsidP="00096B4F">
      <w:pPr>
        <w:pStyle w:val="PL"/>
      </w:pPr>
      <w:r>
        <w:t xml:space="preserve">            $ref: '#/components/schemas/UserMgmtOpen'</w:t>
      </w:r>
    </w:p>
    <w:p w14:paraId="3854E493" w14:textId="77777777" w:rsidR="00096B4F" w:rsidRDefault="00096B4F" w:rsidP="00096B4F">
      <w:pPr>
        <w:pStyle w:val="PL"/>
      </w:pPr>
      <w:r>
        <w:t xml:space="preserve">          v2XCommModels:</w:t>
      </w:r>
    </w:p>
    <w:p w14:paraId="2BD1B58B" w14:textId="77777777" w:rsidR="00096B4F" w:rsidRDefault="00096B4F" w:rsidP="00096B4F">
      <w:pPr>
        <w:pStyle w:val="PL"/>
      </w:pPr>
      <w:r>
        <w:t xml:space="preserve">            $ref: '#/components/schemas/V2XCommModels'</w:t>
      </w:r>
    </w:p>
    <w:p w14:paraId="272E5CAE" w14:textId="77777777" w:rsidR="00096B4F" w:rsidRDefault="00096B4F" w:rsidP="00096B4F">
      <w:pPr>
        <w:pStyle w:val="PL"/>
      </w:pPr>
      <w:r>
        <w:t xml:space="preserve">          coverageArea:</w:t>
      </w:r>
    </w:p>
    <w:p w14:paraId="5FBA8AA1" w14:textId="440FFB14" w:rsidR="004C187D" w:rsidRDefault="004C187D" w:rsidP="004C187D">
      <w:pPr>
        <w:pStyle w:val="PL"/>
        <w:rPr>
          <w:ins w:id="22" w:author="Sean Sun (NSB)" w:date="2023-08-09T11:47:00Z"/>
        </w:rPr>
      </w:pPr>
      <w:ins w:id="23" w:author="Sean Sun (NSB)" w:date="2023-08-09T11:47:00Z">
        <w:r>
          <w:t xml:space="preserve">         </w:t>
        </w:r>
      </w:ins>
      <w:ins w:id="24" w:author="Sean Sun (NSB)" w:date="2023-08-09T11:48:00Z">
        <w:r w:rsidR="004F62A3">
          <w:t xml:space="preserve">  </w:t>
        </w:r>
      </w:ins>
      <w:ins w:id="25" w:author="Sean Sun (NSB)" w:date="2023-08-09T11:47:00Z">
        <w:r>
          <w:t xml:space="preserve"> type: array</w:t>
        </w:r>
      </w:ins>
    </w:p>
    <w:p w14:paraId="1265241F" w14:textId="4D3A414B" w:rsidR="004C187D" w:rsidRDefault="004C187D" w:rsidP="004C187D">
      <w:pPr>
        <w:pStyle w:val="PL"/>
        <w:rPr>
          <w:ins w:id="26" w:author="Sean Sun (NSB)" w:date="2023-08-09T11:47:00Z"/>
        </w:rPr>
      </w:pPr>
      <w:ins w:id="27" w:author="Sean Sun (NSB)" w:date="2023-08-09T11:47:00Z">
        <w:r>
          <w:t xml:space="preserve">         </w:t>
        </w:r>
      </w:ins>
      <w:ins w:id="28" w:author="Sean Sun (NSB)" w:date="2023-08-09T11:48:00Z">
        <w:r w:rsidR="004F62A3">
          <w:t xml:space="preserve">  </w:t>
        </w:r>
      </w:ins>
      <w:ins w:id="29" w:author="Sean Sun (NSB)" w:date="2023-08-09T11:47:00Z">
        <w:r>
          <w:t xml:space="preserve"> items:</w:t>
        </w:r>
      </w:ins>
    </w:p>
    <w:p w14:paraId="38A6481E" w14:textId="2B6C47B0" w:rsidR="00096B4F" w:rsidRDefault="004C187D" w:rsidP="00096B4F">
      <w:pPr>
        <w:pStyle w:val="PL"/>
      </w:pPr>
      <w:ins w:id="30" w:author="Sean Sun (NSB)" w:date="2023-08-09T11:47:00Z">
        <w:r>
          <w:t xml:space="preserve">          </w:t>
        </w:r>
      </w:ins>
      <w:ins w:id="31" w:author="Sean Sun (NSB)" w:date="2023-08-09T11:48:00Z">
        <w:r w:rsidR="004F62A3">
          <w:t xml:space="preserve">  </w:t>
        </w:r>
      </w:ins>
      <w:ins w:id="32" w:author="Sean Sun (NSB)" w:date="2023-08-09T11:47:00Z">
        <w:r>
          <w:t xml:space="preserve">  type: string</w:t>
        </w:r>
      </w:ins>
      <w:del w:id="33" w:author="Sean Sun (NSB)" w:date="2023-08-09T11:47:00Z">
        <w:r w:rsidR="00096B4F" w:rsidDel="004C187D">
          <w:delText xml:space="preserve">            type: string</w:delText>
        </w:r>
      </w:del>
    </w:p>
    <w:p w14:paraId="5E29769F" w14:textId="77777777" w:rsidR="00096B4F" w:rsidRDefault="00096B4F" w:rsidP="00096B4F">
      <w:pPr>
        <w:pStyle w:val="PL"/>
      </w:pPr>
      <w:r>
        <w:t xml:space="preserve">          termDensity:</w:t>
      </w:r>
    </w:p>
    <w:p w14:paraId="77B895CA" w14:textId="77777777" w:rsidR="00096B4F" w:rsidRDefault="00096B4F" w:rsidP="00096B4F">
      <w:pPr>
        <w:pStyle w:val="PL"/>
      </w:pPr>
      <w:r>
        <w:t xml:space="preserve">            $ref: '#/components/schemas/TermDensity'</w:t>
      </w:r>
    </w:p>
    <w:p w14:paraId="7F575306" w14:textId="77777777" w:rsidR="00096B4F" w:rsidRDefault="00096B4F" w:rsidP="00096B4F">
      <w:pPr>
        <w:pStyle w:val="PL"/>
      </w:pPr>
      <w:r>
        <w:t xml:space="preserve">          activityFactor:</w:t>
      </w:r>
    </w:p>
    <w:p w14:paraId="54191C11" w14:textId="77777777" w:rsidR="00096B4F" w:rsidRDefault="00096B4F" w:rsidP="00096B4F">
      <w:pPr>
        <w:pStyle w:val="PL"/>
      </w:pPr>
      <w:r>
        <w:t xml:space="preserve">            $ref: '#/components/schemas/Float'</w:t>
      </w:r>
    </w:p>
    <w:p w14:paraId="6256A100" w14:textId="77777777" w:rsidR="00096B4F" w:rsidRDefault="00096B4F" w:rsidP="00096B4F">
      <w:pPr>
        <w:pStyle w:val="PL"/>
      </w:pPr>
      <w:r>
        <w:t xml:space="preserve">          uESpeed:</w:t>
      </w:r>
    </w:p>
    <w:p w14:paraId="306B5B43" w14:textId="77777777" w:rsidR="00096B4F" w:rsidRDefault="00096B4F" w:rsidP="00096B4F">
      <w:pPr>
        <w:pStyle w:val="PL"/>
      </w:pPr>
      <w:r>
        <w:t xml:space="preserve">            type: integer</w:t>
      </w:r>
    </w:p>
    <w:p w14:paraId="2198E026" w14:textId="77777777" w:rsidR="00096B4F" w:rsidRDefault="00096B4F" w:rsidP="00096B4F">
      <w:pPr>
        <w:pStyle w:val="PL"/>
      </w:pPr>
      <w:r>
        <w:t xml:space="preserve">          jitter:</w:t>
      </w:r>
    </w:p>
    <w:p w14:paraId="00DBDE3C" w14:textId="77777777" w:rsidR="00096B4F" w:rsidRDefault="00096B4F" w:rsidP="00096B4F">
      <w:pPr>
        <w:pStyle w:val="PL"/>
      </w:pPr>
      <w:r>
        <w:t xml:space="preserve">            type: integer</w:t>
      </w:r>
    </w:p>
    <w:p w14:paraId="0DE961C4" w14:textId="77777777" w:rsidR="00096B4F" w:rsidRDefault="00096B4F" w:rsidP="00096B4F">
      <w:pPr>
        <w:pStyle w:val="PL"/>
      </w:pPr>
      <w:r>
        <w:t xml:space="preserve">          survivalTime:</w:t>
      </w:r>
    </w:p>
    <w:p w14:paraId="4D5857FF" w14:textId="77777777" w:rsidR="00096B4F" w:rsidRDefault="00096B4F" w:rsidP="00096B4F">
      <w:pPr>
        <w:pStyle w:val="PL"/>
      </w:pPr>
      <w:r>
        <w:t xml:space="preserve">            type: string</w:t>
      </w:r>
    </w:p>
    <w:p w14:paraId="5134B507" w14:textId="77777777" w:rsidR="00096B4F" w:rsidRDefault="00096B4F" w:rsidP="00096B4F">
      <w:pPr>
        <w:pStyle w:val="PL"/>
      </w:pPr>
      <w:r>
        <w:t xml:space="preserve">          reliability:</w:t>
      </w:r>
    </w:p>
    <w:p w14:paraId="6E11B88A" w14:textId="77777777" w:rsidR="00096B4F" w:rsidRDefault="00096B4F" w:rsidP="00096B4F">
      <w:pPr>
        <w:pStyle w:val="PL"/>
      </w:pPr>
      <w:r>
        <w:t xml:space="preserve">            type: string</w:t>
      </w:r>
    </w:p>
    <w:p w14:paraId="38E16EA9" w14:textId="77777777" w:rsidR="00096B4F" w:rsidRDefault="00096B4F" w:rsidP="00096B4F">
      <w:pPr>
        <w:pStyle w:val="PL"/>
      </w:pPr>
      <w:r>
        <w:t xml:space="preserve">    SliceProfile:</w:t>
      </w:r>
    </w:p>
    <w:p w14:paraId="3B5F0BDB" w14:textId="77777777" w:rsidR="00096B4F" w:rsidRDefault="00096B4F" w:rsidP="00096B4F">
      <w:pPr>
        <w:pStyle w:val="PL"/>
      </w:pPr>
      <w:r>
        <w:t xml:space="preserve">      type: object</w:t>
      </w:r>
    </w:p>
    <w:p w14:paraId="4856AED1" w14:textId="77777777" w:rsidR="00096B4F" w:rsidRDefault="00096B4F" w:rsidP="00096B4F">
      <w:pPr>
        <w:pStyle w:val="PL"/>
      </w:pPr>
      <w:r>
        <w:t xml:space="preserve">      properties:</w:t>
      </w:r>
    </w:p>
    <w:p w14:paraId="407D7519" w14:textId="77777777" w:rsidR="00096B4F" w:rsidRDefault="00096B4F" w:rsidP="00096B4F">
      <w:pPr>
        <w:pStyle w:val="PL"/>
      </w:pPr>
      <w:r>
        <w:t xml:space="preserve">          sliceProfileId:</w:t>
      </w:r>
    </w:p>
    <w:p w14:paraId="28020C83" w14:textId="77777777" w:rsidR="00096B4F" w:rsidRDefault="00096B4F" w:rsidP="00096B4F">
      <w:pPr>
        <w:pStyle w:val="PL"/>
      </w:pPr>
      <w:r>
        <w:t xml:space="preserve">            type: string</w:t>
      </w:r>
    </w:p>
    <w:p w14:paraId="71A6BB8E" w14:textId="77777777" w:rsidR="00096B4F" w:rsidRDefault="00096B4F" w:rsidP="00096B4F">
      <w:pPr>
        <w:pStyle w:val="PL"/>
      </w:pPr>
    </w:p>
    <w:p w14:paraId="247618BE" w14:textId="77777777" w:rsidR="00096B4F" w:rsidRDefault="00096B4F" w:rsidP="00096B4F">
      <w:pPr>
        <w:pStyle w:val="PL"/>
      </w:pPr>
      <w:r>
        <w:t xml:space="preserve">          plmnInfoList:</w:t>
      </w:r>
    </w:p>
    <w:p w14:paraId="61A00910" w14:textId="77777777" w:rsidR="00096B4F" w:rsidRDefault="00096B4F" w:rsidP="00096B4F">
      <w:pPr>
        <w:pStyle w:val="PL"/>
      </w:pPr>
      <w:r>
        <w:t xml:space="preserve">            $ref: 'TS28541_NrNrm.yaml#/components/schemas/PlmnInfoList'</w:t>
      </w:r>
    </w:p>
    <w:p w14:paraId="5388950F" w14:textId="77777777" w:rsidR="00096B4F" w:rsidRDefault="00096B4F" w:rsidP="00096B4F">
      <w:pPr>
        <w:pStyle w:val="PL"/>
      </w:pPr>
      <w:r>
        <w:t xml:space="preserve">          perfReq:</w:t>
      </w:r>
    </w:p>
    <w:p w14:paraId="39CB5005" w14:textId="77777777" w:rsidR="00096B4F" w:rsidRDefault="00096B4F" w:rsidP="00096B4F">
      <w:pPr>
        <w:pStyle w:val="PL"/>
      </w:pPr>
      <w:r>
        <w:t xml:space="preserve">            $ref: '#/components/schemas/PerfReq'</w:t>
      </w:r>
    </w:p>
    <w:p w14:paraId="47C9950D" w14:textId="77777777" w:rsidR="00096B4F" w:rsidRDefault="00096B4F" w:rsidP="00096B4F">
      <w:pPr>
        <w:pStyle w:val="PL"/>
      </w:pPr>
      <w:r>
        <w:t xml:space="preserve">          maxNumberofUEs:</w:t>
      </w:r>
    </w:p>
    <w:p w14:paraId="1B67E745" w14:textId="77777777" w:rsidR="00096B4F" w:rsidRDefault="00096B4F" w:rsidP="00096B4F">
      <w:pPr>
        <w:pStyle w:val="PL"/>
      </w:pPr>
      <w:r>
        <w:t xml:space="preserve">            type: number</w:t>
      </w:r>
    </w:p>
    <w:p w14:paraId="7C2009D8" w14:textId="77777777" w:rsidR="00096B4F" w:rsidRDefault="00096B4F" w:rsidP="00096B4F">
      <w:pPr>
        <w:pStyle w:val="PL"/>
      </w:pPr>
      <w:r>
        <w:t xml:space="preserve">          coverageAreaTAList:</w:t>
      </w:r>
    </w:p>
    <w:p w14:paraId="7426A41E" w14:textId="77777777" w:rsidR="00096B4F" w:rsidRDefault="00096B4F" w:rsidP="00096B4F">
      <w:pPr>
        <w:pStyle w:val="PL"/>
      </w:pPr>
      <w:r>
        <w:t xml:space="preserve">            $ref: 'TS28541_5GcNrm.yaml#/components/schemas/TACList'</w:t>
      </w:r>
    </w:p>
    <w:p w14:paraId="09730E75" w14:textId="77777777" w:rsidR="00096B4F" w:rsidRDefault="00096B4F" w:rsidP="00096B4F">
      <w:pPr>
        <w:pStyle w:val="PL"/>
      </w:pPr>
      <w:r>
        <w:t xml:space="preserve">          latency:</w:t>
      </w:r>
    </w:p>
    <w:p w14:paraId="1DFE6636" w14:textId="77777777" w:rsidR="00096B4F" w:rsidRDefault="00096B4F" w:rsidP="00096B4F">
      <w:pPr>
        <w:pStyle w:val="PL"/>
      </w:pPr>
      <w:r>
        <w:t xml:space="preserve">            type: number</w:t>
      </w:r>
    </w:p>
    <w:p w14:paraId="43A3F8F0" w14:textId="77777777" w:rsidR="00096B4F" w:rsidRDefault="00096B4F" w:rsidP="00096B4F">
      <w:pPr>
        <w:pStyle w:val="PL"/>
      </w:pPr>
      <w:r>
        <w:t xml:space="preserve">          uEMobilityLevel:</w:t>
      </w:r>
    </w:p>
    <w:p w14:paraId="0491E86E" w14:textId="77777777" w:rsidR="00096B4F" w:rsidRDefault="00096B4F" w:rsidP="00096B4F">
      <w:pPr>
        <w:pStyle w:val="PL"/>
      </w:pPr>
      <w:r>
        <w:lastRenderedPageBreak/>
        <w:t xml:space="preserve">            $ref: '#/components/schemas/MobilityLevel'</w:t>
      </w:r>
    </w:p>
    <w:p w14:paraId="6C8E843F" w14:textId="77777777" w:rsidR="00096B4F" w:rsidRDefault="00096B4F" w:rsidP="00096B4F">
      <w:pPr>
        <w:pStyle w:val="PL"/>
      </w:pPr>
      <w:r>
        <w:t xml:space="preserve">          resourceSharingLevel:</w:t>
      </w:r>
    </w:p>
    <w:p w14:paraId="32745F3F" w14:textId="77777777" w:rsidR="00096B4F" w:rsidRDefault="00096B4F" w:rsidP="00096B4F">
      <w:pPr>
        <w:pStyle w:val="PL"/>
      </w:pPr>
      <w:r>
        <w:t xml:space="preserve">            $ref: '#/components/schemas/SharingLevel'</w:t>
      </w:r>
    </w:p>
    <w:p w14:paraId="3576BF31" w14:textId="77777777" w:rsidR="00096B4F" w:rsidRDefault="00096B4F" w:rsidP="00096B4F">
      <w:pPr>
        <w:pStyle w:val="PL"/>
      </w:pPr>
    </w:p>
    <w:p w14:paraId="27918355" w14:textId="77777777" w:rsidR="00096B4F" w:rsidRDefault="00096B4F" w:rsidP="00096B4F">
      <w:pPr>
        <w:pStyle w:val="PL"/>
      </w:pPr>
      <w:r>
        <w:t xml:space="preserve">    IpAddress:</w:t>
      </w:r>
    </w:p>
    <w:p w14:paraId="14682721" w14:textId="77777777" w:rsidR="00096B4F" w:rsidRDefault="00096B4F" w:rsidP="00096B4F">
      <w:pPr>
        <w:pStyle w:val="PL"/>
      </w:pPr>
      <w:r>
        <w:t xml:space="preserve">      oneOf:</w:t>
      </w:r>
    </w:p>
    <w:p w14:paraId="7AB1C8E5" w14:textId="77777777" w:rsidR="00096B4F" w:rsidRDefault="00096B4F" w:rsidP="00096B4F">
      <w:pPr>
        <w:pStyle w:val="PL"/>
      </w:pPr>
      <w:r>
        <w:t xml:space="preserve">        - $ref: 'TS28623_ComDefs.yaml#/components/schemas/Ipv4Addr'</w:t>
      </w:r>
    </w:p>
    <w:p w14:paraId="1174E3F8" w14:textId="77777777" w:rsidR="00096B4F" w:rsidRDefault="00096B4F" w:rsidP="00096B4F">
      <w:pPr>
        <w:pStyle w:val="PL"/>
      </w:pPr>
      <w:r>
        <w:t xml:space="preserve">        - $ref: 'TS28623_ComDefs.yaml#/components/schemas/Ipv6Addr'</w:t>
      </w:r>
    </w:p>
    <w:p w14:paraId="4C5A4E6D" w14:textId="77777777" w:rsidR="00096B4F" w:rsidRDefault="00096B4F" w:rsidP="00096B4F">
      <w:pPr>
        <w:pStyle w:val="PL"/>
      </w:pPr>
      <w:r>
        <w:t xml:space="preserve">    ServiceProfileList:</w:t>
      </w:r>
    </w:p>
    <w:p w14:paraId="3F7F8151" w14:textId="77777777" w:rsidR="00096B4F" w:rsidRDefault="00096B4F" w:rsidP="00096B4F">
      <w:pPr>
        <w:pStyle w:val="PL"/>
      </w:pPr>
      <w:r>
        <w:t xml:space="preserve">       type: array</w:t>
      </w:r>
    </w:p>
    <w:p w14:paraId="1990D27A" w14:textId="77777777" w:rsidR="00096B4F" w:rsidRDefault="00096B4F" w:rsidP="00096B4F">
      <w:pPr>
        <w:pStyle w:val="PL"/>
      </w:pPr>
      <w:r>
        <w:t xml:space="preserve">       items:</w:t>
      </w:r>
    </w:p>
    <w:p w14:paraId="63E741D3" w14:textId="77777777" w:rsidR="00096B4F" w:rsidRDefault="00096B4F" w:rsidP="00096B4F">
      <w:pPr>
        <w:pStyle w:val="PL"/>
      </w:pPr>
      <w:r>
        <w:t xml:space="preserve">        $ref: '#/components/schemas/ServiceProfile'</w:t>
      </w:r>
    </w:p>
    <w:p w14:paraId="39D51BA3" w14:textId="77777777" w:rsidR="00096B4F" w:rsidRDefault="00096B4F" w:rsidP="00096B4F">
      <w:pPr>
        <w:pStyle w:val="PL"/>
      </w:pPr>
      <w:r>
        <w:t xml:space="preserve">            </w:t>
      </w:r>
    </w:p>
    <w:p w14:paraId="3F9209D7" w14:textId="77777777" w:rsidR="00096B4F" w:rsidRDefault="00096B4F" w:rsidP="00096B4F">
      <w:pPr>
        <w:pStyle w:val="PL"/>
      </w:pPr>
      <w:r>
        <w:t xml:space="preserve">    SliceProfileList:</w:t>
      </w:r>
    </w:p>
    <w:p w14:paraId="60905DD6" w14:textId="77777777" w:rsidR="00096B4F" w:rsidRDefault="00096B4F" w:rsidP="00096B4F">
      <w:pPr>
        <w:pStyle w:val="PL"/>
      </w:pPr>
      <w:r>
        <w:t xml:space="preserve">      type: array</w:t>
      </w:r>
    </w:p>
    <w:p w14:paraId="1D6CC7B1" w14:textId="77777777" w:rsidR="00096B4F" w:rsidRDefault="00096B4F" w:rsidP="00096B4F">
      <w:pPr>
        <w:pStyle w:val="PL"/>
      </w:pPr>
      <w:r>
        <w:t xml:space="preserve">      items:</w:t>
      </w:r>
    </w:p>
    <w:p w14:paraId="713588D2" w14:textId="77777777" w:rsidR="00096B4F" w:rsidRDefault="00096B4F" w:rsidP="00096B4F">
      <w:pPr>
        <w:pStyle w:val="PL"/>
      </w:pPr>
      <w:r>
        <w:t xml:space="preserve">        $ref: '#/components/schemas/SliceProfile'</w:t>
      </w:r>
    </w:p>
    <w:p w14:paraId="2DCED0FC" w14:textId="77777777" w:rsidR="00096B4F" w:rsidRDefault="00096B4F" w:rsidP="00096B4F">
      <w:pPr>
        <w:pStyle w:val="PL"/>
      </w:pPr>
    </w:p>
    <w:p w14:paraId="72340E37" w14:textId="77777777" w:rsidR="00096B4F" w:rsidRDefault="00096B4F" w:rsidP="00096B4F">
      <w:pPr>
        <w:pStyle w:val="PL"/>
      </w:pPr>
      <w:r>
        <w:t>#------------ Definition of concrete IOCs ----------------------------------------</w:t>
      </w:r>
    </w:p>
    <w:p w14:paraId="5212366F" w14:textId="77777777" w:rsidR="00096B4F" w:rsidRDefault="00096B4F" w:rsidP="00096B4F">
      <w:pPr>
        <w:pStyle w:val="PL"/>
      </w:pPr>
    </w:p>
    <w:p w14:paraId="1FBF343E" w14:textId="77777777" w:rsidR="00096B4F" w:rsidRDefault="00096B4F" w:rsidP="00096B4F">
      <w:pPr>
        <w:pStyle w:val="PL"/>
      </w:pPr>
      <w:r>
        <w:t xml:space="preserve">    MnS:</w:t>
      </w:r>
    </w:p>
    <w:p w14:paraId="0543E1EE" w14:textId="77777777" w:rsidR="00096B4F" w:rsidRDefault="00096B4F" w:rsidP="00096B4F">
      <w:pPr>
        <w:pStyle w:val="PL"/>
      </w:pPr>
      <w:r>
        <w:t xml:space="preserve">      oneOf:</w:t>
      </w:r>
    </w:p>
    <w:p w14:paraId="183F0BCE" w14:textId="77777777" w:rsidR="00096B4F" w:rsidRDefault="00096B4F" w:rsidP="00096B4F">
      <w:pPr>
        <w:pStyle w:val="PL"/>
      </w:pPr>
      <w:r>
        <w:t xml:space="preserve">        - type: object</w:t>
      </w:r>
    </w:p>
    <w:p w14:paraId="45B494FC" w14:textId="77777777" w:rsidR="00096B4F" w:rsidRDefault="00096B4F" w:rsidP="00096B4F">
      <w:pPr>
        <w:pStyle w:val="PL"/>
      </w:pPr>
      <w:r>
        <w:t xml:space="preserve">          properties:</w:t>
      </w:r>
    </w:p>
    <w:p w14:paraId="3BC45566" w14:textId="77777777" w:rsidR="00096B4F" w:rsidRDefault="00096B4F" w:rsidP="00096B4F">
      <w:pPr>
        <w:pStyle w:val="PL"/>
      </w:pPr>
      <w:r>
        <w:t xml:space="preserve">            SubNetwork:</w:t>
      </w:r>
    </w:p>
    <w:p w14:paraId="760CF953" w14:textId="77777777" w:rsidR="00096B4F" w:rsidRDefault="00096B4F" w:rsidP="00096B4F">
      <w:pPr>
        <w:pStyle w:val="PL"/>
      </w:pPr>
      <w:r>
        <w:t xml:space="preserve">              $ref: '#/components/schemas/SubNetwork-Multiple'</w:t>
      </w:r>
    </w:p>
    <w:p w14:paraId="6AC5EC19" w14:textId="77777777" w:rsidR="00096B4F" w:rsidRDefault="00096B4F" w:rsidP="00096B4F">
      <w:pPr>
        <w:pStyle w:val="PL"/>
      </w:pPr>
      <w:r>
        <w:t>#        - type: object</w:t>
      </w:r>
    </w:p>
    <w:p w14:paraId="45FF5A2A" w14:textId="77777777" w:rsidR="00096B4F" w:rsidRDefault="00096B4F" w:rsidP="00096B4F">
      <w:pPr>
        <w:pStyle w:val="PL"/>
      </w:pPr>
      <w:r>
        <w:t>#          properties:</w:t>
      </w:r>
    </w:p>
    <w:p w14:paraId="7032EA6D" w14:textId="77777777" w:rsidR="00096B4F" w:rsidRDefault="00096B4F" w:rsidP="00096B4F">
      <w:pPr>
        <w:pStyle w:val="PL"/>
      </w:pPr>
      <w:r>
        <w:t>#            ManagedElement:</w:t>
      </w:r>
    </w:p>
    <w:p w14:paraId="6C584A63" w14:textId="77777777" w:rsidR="00096B4F" w:rsidRDefault="00096B4F" w:rsidP="00096B4F">
      <w:pPr>
        <w:pStyle w:val="PL"/>
      </w:pPr>
      <w:r>
        <w:t>#              $ref: '#/components/schemas/ManagedElement-Multiple'</w:t>
      </w:r>
    </w:p>
    <w:p w14:paraId="122A9C4C" w14:textId="77777777" w:rsidR="00096B4F" w:rsidRDefault="00096B4F" w:rsidP="00096B4F">
      <w:pPr>
        <w:pStyle w:val="PL"/>
      </w:pPr>
    </w:p>
    <w:p w14:paraId="07BACB7B" w14:textId="77777777" w:rsidR="00096B4F" w:rsidRDefault="00096B4F" w:rsidP="00096B4F">
      <w:pPr>
        <w:pStyle w:val="PL"/>
      </w:pPr>
      <w:r>
        <w:t xml:space="preserve">    SubNetwork-Single:</w:t>
      </w:r>
    </w:p>
    <w:p w14:paraId="241CE62E" w14:textId="77777777" w:rsidR="00096B4F" w:rsidRDefault="00096B4F" w:rsidP="00096B4F">
      <w:pPr>
        <w:pStyle w:val="PL"/>
      </w:pPr>
      <w:r>
        <w:t xml:space="preserve">      allOf:</w:t>
      </w:r>
    </w:p>
    <w:p w14:paraId="03B74AE8" w14:textId="77777777" w:rsidR="00096B4F" w:rsidRDefault="00096B4F" w:rsidP="00096B4F">
      <w:pPr>
        <w:pStyle w:val="PL"/>
      </w:pPr>
      <w:r>
        <w:t xml:space="preserve">        - $ref: 'TS28623_GenericNrm.yaml#/components/schemas/Top'</w:t>
      </w:r>
    </w:p>
    <w:p w14:paraId="29C151BE" w14:textId="77777777" w:rsidR="00096B4F" w:rsidRDefault="00096B4F" w:rsidP="00096B4F">
      <w:pPr>
        <w:pStyle w:val="PL"/>
      </w:pPr>
      <w:r>
        <w:t xml:space="preserve">        - type: object</w:t>
      </w:r>
    </w:p>
    <w:p w14:paraId="7869A6FC" w14:textId="77777777" w:rsidR="00096B4F" w:rsidRDefault="00096B4F" w:rsidP="00096B4F">
      <w:pPr>
        <w:pStyle w:val="PL"/>
      </w:pPr>
      <w:r>
        <w:t xml:space="preserve">          properties:</w:t>
      </w:r>
    </w:p>
    <w:p w14:paraId="0837FDE6" w14:textId="77777777" w:rsidR="00096B4F" w:rsidRDefault="00096B4F" w:rsidP="00096B4F">
      <w:pPr>
        <w:pStyle w:val="PL"/>
      </w:pPr>
      <w:r>
        <w:t xml:space="preserve">            attributes:</w:t>
      </w:r>
    </w:p>
    <w:p w14:paraId="671406D7" w14:textId="77777777" w:rsidR="00096B4F" w:rsidRDefault="00096B4F" w:rsidP="00096B4F">
      <w:pPr>
        <w:pStyle w:val="PL"/>
      </w:pPr>
      <w:r>
        <w:t xml:space="preserve">              allOf:</w:t>
      </w:r>
    </w:p>
    <w:p w14:paraId="06575F58" w14:textId="77777777" w:rsidR="00096B4F" w:rsidRDefault="00096B4F" w:rsidP="00096B4F">
      <w:pPr>
        <w:pStyle w:val="PL"/>
      </w:pPr>
      <w:r>
        <w:t xml:space="preserve">                - $ref: 'TS28623_GenericNrm.yaml#/components/schemas/SubNetwork-Attr'</w:t>
      </w:r>
    </w:p>
    <w:p w14:paraId="60F16266" w14:textId="77777777" w:rsidR="00096B4F" w:rsidRDefault="00096B4F" w:rsidP="00096B4F">
      <w:pPr>
        <w:pStyle w:val="PL"/>
      </w:pPr>
      <w:r>
        <w:t xml:space="preserve">        - $ref: 'TS28623_GenericNrm.yaml#/components/schemas/SubNetwork-ncO'</w:t>
      </w:r>
    </w:p>
    <w:p w14:paraId="2758BC12" w14:textId="77777777" w:rsidR="00096B4F" w:rsidRDefault="00096B4F" w:rsidP="00096B4F">
      <w:pPr>
        <w:pStyle w:val="PL"/>
      </w:pPr>
      <w:r>
        <w:t xml:space="preserve">        - type: object</w:t>
      </w:r>
    </w:p>
    <w:p w14:paraId="1233D04A" w14:textId="77777777" w:rsidR="00096B4F" w:rsidRDefault="00096B4F" w:rsidP="00096B4F">
      <w:pPr>
        <w:pStyle w:val="PL"/>
      </w:pPr>
      <w:r>
        <w:t xml:space="preserve">          properties:</w:t>
      </w:r>
    </w:p>
    <w:p w14:paraId="68CA60E0" w14:textId="77777777" w:rsidR="00096B4F" w:rsidRDefault="00096B4F" w:rsidP="00096B4F">
      <w:pPr>
        <w:pStyle w:val="PL"/>
      </w:pPr>
      <w:r>
        <w:t xml:space="preserve">            SubNetwork:</w:t>
      </w:r>
    </w:p>
    <w:p w14:paraId="36F361D8" w14:textId="77777777" w:rsidR="00096B4F" w:rsidRDefault="00096B4F" w:rsidP="00096B4F">
      <w:pPr>
        <w:pStyle w:val="PL"/>
      </w:pPr>
      <w:r>
        <w:t xml:space="preserve">              $ref: '#/components/schemas/SubNetwork-Multiple'</w:t>
      </w:r>
    </w:p>
    <w:p w14:paraId="31FD6799" w14:textId="77777777" w:rsidR="00096B4F" w:rsidRDefault="00096B4F" w:rsidP="00096B4F">
      <w:pPr>
        <w:pStyle w:val="PL"/>
      </w:pPr>
      <w:r>
        <w:t xml:space="preserve">            NetworkSlice:</w:t>
      </w:r>
    </w:p>
    <w:p w14:paraId="617C2109" w14:textId="77777777" w:rsidR="00096B4F" w:rsidRDefault="00096B4F" w:rsidP="00096B4F">
      <w:pPr>
        <w:pStyle w:val="PL"/>
      </w:pPr>
      <w:r>
        <w:t xml:space="preserve">              $ref: '#/components/schemas/NetworkSlice-Multiple'</w:t>
      </w:r>
    </w:p>
    <w:p w14:paraId="720C48E8" w14:textId="77777777" w:rsidR="00096B4F" w:rsidRDefault="00096B4F" w:rsidP="00096B4F">
      <w:pPr>
        <w:pStyle w:val="PL"/>
      </w:pPr>
      <w:r>
        <w:t xml:space="preserve">            NetworkSliceSubnet:</w:t>
      </w:r>
    </w:p>
    <w:p w14:paraId="5C55E909" w14:textId="77777777" w:rsidR="00096B4F" w:rsidRDefault="00096B4F" w:rsidP="00096B4F">
      <w:pPr>
        <w:pStyle w:val="PL"/>
      </w:pPr>
      <w:r>
        <w:t xml:space="preserve">              $ref: '#/components/schemas/NetworkSliceSubnet-Multiple'</w:t>
      </w:r>
    </w:p>
    <w:p w14:paraId="66D9E8BE" w14:textId="77777777" w:rsidR="00096B4F" w:rsidRDefault="00096B4F" w:rsidP="00096B4F">
      <w:pPr>
        <w:pStyle w:val="PL"/>
      </w:pPr>
      <w:r>
        <w:t xml:space="preserve">            EP_Transport:</w:t>
      </w:r>
    </w:p>
    <w:p w14:paraId="50C29F22" w14:textId="77777777" w:rsidR="00096B4F" w:rsidRDefault="00096B4F" w:rsidP="00096B4F">
      <w:pPr>
        <w:pStyle w:val="PL"/>
      </w:pPr>
      <w:r>
        <w:t xml:space="preserve">              $ref: '#/components/schemas/EP_Transport-Multiple'</w:t>
      </w:r>
    </w:p>
    <w:p w14:paraId="555FBA96" w14:textId="77777777" w:rsidR="00096B4F" w:rsidRDefault="00096B4F" w:rsidP="00096B4F">
      <w:pPr>
        <w:pStyle w:val="PL"/>
      </w:pPr>
    </w:p>
    <w:p w14:paraId="5485E129" w14:textId="77777777" w:rsidR="00096B4F" w:rsidRDefault="00096B4F" w:rsidP="00096B4F">
      <w:pPr>
        <w:pStyle w:val="PL"/>
      </w:pPr>
      <w:r>
        <w:t xml:space="preserve">    NetworkSlice-Single:</w:t>
      </w:r>
    </w:p>
    <w:p w14:paraId="2F1BC57A" w14:textId="77777777" w:rsidR="00096B4F" w:rsidRDefault="00096B4F" w:rsidP="00096B4F">
      <w:pPr>
        <w:pStyle w:val="PL"/>
      </w:pPr>
      <w:r>
        <w:t xml:space="preserve">      allOf:</w:t>
      </w:r>
    </w:p>
    <w:p w14:paraId="57739C28" w14:textId="77777777" w:rsidR="00096B4F" w:rsidRDefault="00096B4F" w:rsidP="00096B4F">
      <w:pPr>
        <w:pStyle w:val="PL"/>
      </w:pPr>
      <w:r>
        <w:t xml:space="preserve">        - $ref: 'TS28623_GenericNrm.yaml#/components/schemas/Top'</w:t>
      </w:r>
    </w:p>
    <w:p w14:paraId="093A8546" w14:textId="77777777" w:rsidR="00096B4F" w:rsidRDefault="00096B4F" w:rsidP="00096B4F">
      <w:pPr>
        <w:pStyle w:val="PL"/>
      </w:pPr>
      <w:r>
        <w:t xml:space="preserve">        - type: object</w:t>
      </w:r>
    </w:p>
    <w:p w14:paraId="251780A2" w14:textId="77777777" w:rsidR="00096B4F" w:rsidRDefault="00096B4F" w:rsidP="00096B4F">
      <w:pPr>
        <w:pStyle w:val="PL"/>
      </w:pPr>
      <w:r>
        <w:t xml:space="preserve">          properties:</w:t>
      </w:r>
    </w:p>
    <w:p w14:paraId="11AE9528" w14:textId="77777777" w:rsidR="00096B4F" w:rsidRDefault="00096B4F" w:rsidP="00096B4F">
      <w:pPr>
        <w:pStyle w:val="PL"/>
      </w:pPr>
      <w:r>
        <w:t xml:space="preserve">            attributes:</w:t>
      </w:r>
    </w:p>
    <w:p w14:paraId="719CCBE3" w14:textId="77777777" w:rsidR="00096B4F" w:rsidRDefault="00096B4F" w:rsidP="00096B4F">
      <w:pPr>
        <w:pStyle w:val="PL"/>
      </w:pPr>
      <w:r>
        <w:t xml:space="preserve">              allOf:</w:t>
      </w:r>
    </w:p>
    <w:p w14:paraId="2746B1B0" w14:textId="77777777" w:rsidR="00096B4F" w:rsidRDefault="00096B4F" w:rsidP="00096B4F">
      <w:pPr>
        <w:pStyle w:val="PL"/>
      </w:pPr>
      <w:r>
        <w:t xml:space="preserve">                - type: object</w:t>
      </w:r>
    </w:p>
    <w:p w14:paraId="5E1B67E8" w14:textId="77777777" w:rsidR="00096B4F" w:rsidRDefault="00096B4F" w:rsidP="00096B4F">
      <w:pPr>
        <w:pStyle w:val="PL"/>
      </w:pPr>
      <w:r>
        <w:t xml:space="preserve">                  properties:</w:t>
      </w:r>
    </w:p>
    <w:p w14:paraId="5C6E073F" w14:textId="77777777" w:rsidR="00096B4F" w:rsidRDefault="00096B4F" w:rsidP="00096B4F">
      <w:pPr>
        <w:pStyle w:val="PL"/>
      </w:pPr>
      <w:r>
        <w:t xml:space="preserve">                    networkSliceSubnetRef:</w:t>
      </w:r>
    </w:p>
    <w:p w14:paraId="0418DF2C" w14:textId="77777777" w:rsidR="00096B4F" w:rsidRDefault="00096B4F" w:rsidP="00096B4F">
      <w:pPr>
        <w:pStyle w:val="PL"/>
      </w:pPr>
      <w:r>
        <w:t xml:space="preserve">                      $ref: 'TS28623_ComDefs.yaml#/components/schemas/Dn'</w:t>
      </w:r>
    </w:p>
    <w:p w14:paraId="493641F2" w14:textId="77777777" w:rsidR="00096B4F" w:rsidRDefault="00096B4F" w:rsidP="00096B4F">
      <w:pPr>
        <w:pStyle w:val="PL"/>
      </w:pPr>
      <w:r>
        <w:t xml:space="preserve">                    operationalState:</w:t>
      </w:r>
    </w:p>
    <w:p w14:paraId="418CCC23" w14:textId="77777777" w:rsidR="00096B4F" w:rsidRDefault="00096B4F" w:rsidP="00096B4F">
      <w:pPr>
        <w:pStyle w:val="PL"/>
      </w:pPr>
      <w:r>
        <w:t xml:space="preserve">                      $ref: 'TS28623_ComDefs.yaml#/components/schemas/OperationalState'</w:t>
      </w:r>
    </w:p>
    <w:p w14:paraId="518031C8" w14:textId="77777777" w:rsidR="00096B4F" w:rsidRDefault="00096B4F" w:rsidP="00096B4F">
      <w:pPr>
        <w:pStyle w:val="PL"/>
      </w:pPr>
      <w:r>
        <w:t xml:space="preserve">                    administrativeState:</w:t>
      </w:r>
    </w:p>
    <w:p w14:paraId="3E02A20B" w14:textId="77777777" w:rsidR="00096B4F" w:rsidRDefault="00096B4F" w:rsidP="00096B4F">
      <w:pPr>
        <w:pStyle w:val="PL"/>
      </w:pPr>
      <w:r>
        <w:t xml:space="preserve">                      $ref: 'TS28623_ComDefs.yaml#/components/schemas/AdministrativeState'</w:t>
      </w:r>
    </w:p>
    <w:p w14:paraId="060F586A" w14:textId="77777777" w:rsidR="00096B4F" w:rsidRDefault="00096B4F" w:rsidP="00096B4F">
      <w:pPr>
        <w:pStyle w:val="PL"/>
      </w:pPr>
      <w:r>
        <w:t xml:space="preserve">                    serviceProfileList:</w:t>
      </w:r>
    </w:p>
    <w:p w14:paraId="15BF9AE0" w14:textId="77777777" w:rsidR="00096B4F" w:rsidRDefault="00096B4F" w:rsidP="00096B4F">
      <w:pPr>
        <w:pStyle w:val="PL"/>
      </w:pPr>
      <w:r>
        <w:t xml:space="preserve">                      $ref: '#/components/schemas/ServiceProfileList'</w:t>
      </w:r>
    </w:p>
    <w:p w14:paraId="72A537F9" w14:textId="77777777" w:rsidR="00096B4F" w:rsidRDefault="00096B4F" w:rsidP="00096B4F">
      <w:pPr>
        <w:pStyle w:val="PL"/>
      </w:pPr>
      <w:r>
        <w:t xml:space="preserve">    NetworkSliceSubnet-Single:</w:t>
      </w:r>
    </w:p>
    <w:p w14:paraId="476138ED" w14:textId="77777777" w:rsidR="00096B4F" w:rsidRDefault="00096B4F" w:rsidP="00096B4F">
      <w:pPr>
        <w:pStyle w:val="PL"/>
      </w:pPr>
      <w:r>
        <w:t xml:space="preserve">      allOf:</w:t>
      </w:r>
    </w:p>
    <w:p w14:paraId="77D1C478" w14:textId="77777777" w:rsidR="00096B4F" w:rsidRDefault="00096B4F" w:rsidP="00096B4F">
      <w:pPr>
        <w:pStyle w:val="PL"/>
      </w:pPr>
      <w:r>
        <w:t xml:space="preserve">        - $ref: 'TS28623_GenericNrm.yaml#/components/schemas/Top'</w:t>
      </w:r>
    </w:p>
    <w:p w14:paraId="456B30C5" w14:textId="77777777" w:rsidR="00096B4F" w:rsidRDefault="00096B4F" w:rsidP="00096B4F">
      <w:pPr>
        <w:pStyle w:val="PL"/>
      </w:pPr>
      <w:r>
        <w:t xml:space="preserve">        - type: object</w:t>
      </w:r>
    </w:p>
    <w:p w14:paraId="3C3AD51A" w14:textId="77777777" w:rsidR="00096B4F" w:rsidRDefault="00096B4F" w:rsidP="00096B4F">
      <w:pPr>
        <w:pStyle w:val="PL"/>
      </w:pPr>
      <w:r>
        <w:t xml:space="preserve">          properties:</w:t>
      </w:r>
    </w:p>
    <w:p w14:paraId="380E10A0" w14:textId="77777777" w:rsidR="00096B4F" w:rsidRDefault="00096B4F" w:rsidP="00096B4F">
      <w:pPr>
        <w:pStyle w:val="PL"/>
      </w:pPr>
      <w:r>
        <w:t xml:space="preserve">            attributes:</w:t>
      </w:r>
    </w:p>
    <w:p w14:paraId="0EA09D39" w14:textId="77777777" w:rsidR="00096B4F" w:rsidRDefault="00096B4F" w:rsidP="00096B4F">
      <w:pPr>
        <w:pStyle w:val="PL"/>
      </w:pPr>
      <w:r>
        <w:t xml:space="preserve">              allOf:</w:t>
      </w:r>
    </w:p>
    <w:p w14:paraId="42BC580B" w14:textId="77777777" w:rsidR="00096B4F" w:rsidRDefault="00096B4F" w:rsidP="00096B4F">
      <w:pPr>
        <w:pStyle w:val="PL"/>
      </w:pPr>
      <w:r>
        <w:t xml:space="preserve">                - type: object</w:t>
      </w:r>
    </w:p>
    <w:p w14:paraId="4E8A6AA6" w14:textId="77777777" w:rsidR="00096B4F" w:rsidRDefault="00096B4F" w:rsidP="00096B4F">
      <w:pPr>
        <w:pStyle w:val="PL"/>
      </w:pPr>
      <w:r>
        <w:t xml:space="preserve">                  properties:</w:t>
      </w:r>
    </w:p>
    <w:p w14:paraId="2F2A352D" w14:textId="77777777" w:rsidR="00096B4F" w:rsidRDefault="00096B4F" w:rsidP="00096B4F">
      <w:pPr>
        <w:pStyle w:val="PL"/>
      </w:pPr>
      <w:r>
        <w:t xml:space="preserve">                    managedFunctionRefList:</w:t>
      </w:r>
    </w:p>
    <w:p w14:paraId="0146D525" w14:textId="77777777" w:rsidR="00096B4F" w:rsidRDefault="00096B4F" w:rsidP="00096B4F">
      <w:pPr>
        <w:pStyle w:val="PL"/>
      </w:pPr>
      <w:r>
        <w:lastRenderedPageBreak/>
        <w:t xml:space="preserve">                      $ref: 'TS28623_ComDefs.yaml#/components/schemas/DnList'</w:t>
      </w:r>
    </w:p>
    <w:p w14:paraId="156B9F19" w14:textId="77777777" w:rsidR="00096B4F" w:rsidRDefault="00096B4F" w:rsidP="00096B4F">
      <w:pPr>
        <w:pStyle w:val="PL"/>
      </w:pPr>
      <w:r>
        <w:t xml:space="preserve">                    networkSliceSubnetRefList:</w:t>
      </w:r>
    </w:p>
    <w:p w14:paraId="5CC32D77" w14:textId="77777777" w:rsidR="00096B4F" w:rsidRDefault="00096B4F" w:rsidP="00096B4F">
      <w:pPr>
        <w:pStyle w:val="PL"/>
      </w:pPr>
      <w:r>
        <w:t xml:space="preserve">                      $ref: 'TS28623_ComDefs.yaml#/components/schemas/DnList'</w:t>
      </w:r>
    </w:p>
    <w:p w14:paraId="46B41A17" w14:textId="77777777" w:rsidR="00096B4F" w:rsidRDefault="00096B4F" w:rsidP="00096B4F">
      <w:pPr>
        <w:pStyle w:val="PL"/>
      </w:pPr>
      <w:r>
        <w:t xml:space="preserve">                    operationalState:</w:t>
      </w:r>
    </w:p>
    <w:p w14:paraId="0659BD13" w14:textId="77777777" w:rsidR="00096B4F" w:rsidRDefault="00096B4F" w:rsidP="00096B4F">
      <w:pPr>
        <w:pStyle w:val="PL"/>
      </w:pPr>
      <w:r>
        <w:t xml:space="preserve">                      $ref: 'TS28623_ComDefs.yaml#/components/schemas/OperationalState'</w:t>
      </w:r>
    </w:p>
    <w:p w14:paraId="3BB737C7" w14:textId="77777777" w:rsidR="00096B4F" w:rsidRDefault="00096B4F" w:rsidP="00096B4F">
      <w:pPr>
        <w:pStyle w:val="PL"/>
      </w:pPr>
      <w:r>
        <w:t xml:space="preserve">                    administrativeState:</w:t>
      </w:r>
    </w:p>
    <w:p w14:paraId="7EE397C5" w14:textId="77777777" w:rsidR="00096B4F" w:rsidRDefault="00096B4F" w:rsidP="00096B4F">
      <w:pPr>
        <w:pStyle w:val="PL"/>
      </w:pPr>
      <w:r>
        <w:t xml:space="preserve">                      $ref: 'TS28623_ComDefs.yaml#/components/schemas/AdministrativeState'</w:t>
      </w:r>
    </w:p>
    <w:p w14:paraId="7C424F88" w14:textId="77777777" w:rsidR="00096B4F" w:rsidRDefault="00096B4F" w:rsidP="00096B4F">
      <w:pPr>
        <w:pStyle w:val="PL"/>
      </w:pPr>
      <w:r>
        <w:t xml:space="preserve">                    nsInfo:</w:t>
      </w:r>
    </w:p>
    <w:p w14:paraId="16F21510" w14:textId="77777777" w:rsidR="00096B4F" w:rsidRDefault="00096B4F" w:rsidP="00096B4F">
      <w:pPr>
        <w:pStyle w:val="PL"/>
      </w:pPr>
      <w:r>
        <w:t xml:space="preserve">                      $ref: '#/components/schemas/NsInfo'</w:t>
      </w:r>
    </w:p>
    <w:p w14:paraId="601EB5A4" w14:textId="77777777" w:rsidR="00096B4F" w:rsidRDefault="00096B4F" w:rsidP="00096B4F">
      <w:pPr>
        <w:pStyle w:val="PL"/>
      </w:pPr>
      <w:r>
        <w:t xml:space="preserve">                    sliceProfileList:</w:t>
      </w:r>
    </w:p>
    <w:p w14:paraId="152B4293" w14:textId="77777777" w:rsidR="00096B4F" w:rsidRDefault="00096B4F" w:rsidP="00096B4F">
      <w:pPr>
        <w:pStyle w:val="PL"/>
      </w:pPr>
      <w:r>
        <w:t xml:space="preserve">                      $ref: '#/components/schemas/SliceProfileList'</w:t>
      </w:r>
    </w:p>
    <w:p w14:paraId="37A5CDC1" w14:textId="77777777" w:rsidR="00096B4F" w:rsidRDefault="00096B4F" w:rsidP="00096B4F">
      <w:pPr>
        <w:pStyle w:val="PL"/>
      </w:pPr>
      <w:r>
        <w:t xml:space="preserve">                    epTransportRefList:</w:t>
      </w:r>
    </w:p>
    <w:p w14:paraId="6ED34279" w14:textId="77777777" w:rsidR="00096B4F" w:rsidRDefault="00096B4F" w:rsidP="00096B4F">
      <w:pPr>
        <w:pStyle w:val="PL"/>
      </w:pPr>
      <w:r>
        <w:t xml:space="preserve">                      $ref: 'TS28623_ComDefs.yaml#/components/schemas/DnList'</w:t>
      </w:r>
    </w:p>
    <w:p w14:paraId="39AA023C" w14:textId="77777777" w:rsidR="00096B4F" w:rsidRDefault="00096B4F" w:rsidP="00096B4F">
      <w:pPr>
        <w:pStyle w:val="PL"/>
      </w:pPr>
      <w:r>
        <w:t xml:space="preserve">                    priorityLabel:</w:t>
      </w:r>
    </w:p>
    <w:p w14:paraId="4A248F63" w14:textId="77777777" w:rsidR="00096B4F" w:rsidRDefault="00096B4F" w:rsidP="00096B4F">
      <w:pPr>
        <w:pStyle w:val="PL"/>
      </w:pPr>
      <w:r>
        <w:t xml:space="preserve">                      type: integer</w:t>
      </w:r>
    </w:p>
    <w:p w14:paraId="779DAFC3" w14:textId="77777777" w:rsidR="00096B4F" w:rsidRDefault="00096B4F" w:rsidP="00096B4F">
      <w:pPr>
        <w:pStyle w:val="PL"/>
      </w:pPr>
      <w:r>
        <w:t xml:space="preserve">    EP_Transport-Single:</w:t>
      </w:r>
    </w:p>
    <w:p w14:paraId="776CD422" w14:textId="77777777" w:rsidR="00096B4F" w:rsidRDefault="00096B4F" w:rsidP="00096B4F">
      <w:pPr>
        <w:pStyle w:val="PL"/>
      </w:pPr>
      <w:r>
        <w:t xml:space="preserve">      allOf:</w:t>
      </w:r>
    </w:p>
    <w:p w14:paraId="251305C7" w14:textId="77777777" w:rsidR="00096B4F" w:rsidRDefault="00096B4F" w:rsidP="00096B4F">
      <w:pPr>
        <w:pStyle w:val="PL"/>
      </w:pPr>
      <w:r>
        <w:t xml:space="preserve">        - $ref: 'TS28623_GenericNrm.yaml#/components/schemas/Top'</w:t>
      </w:r>
    </w:p>
    <w:p w14:paraId="65D16CA5" w14:textId="77777777" w:rsidR="00096B4F" w:rsidRDefault="00096B4F" w:rsidP="00096B4F">
      <w:pPr>
        <w:pStyle w:val="PL"/>
      </w:pPr>
      <w:r>
        <w:t xml:space="preserve">        - type: object</w:t>
      </w:r>
    </w:p>
    <w:p w14:paraId="2E41EF7A" w14:textId="77777777" w:rsidR="00096B4F" w:rsidRDefault="00096B4F" w:rsidP="00096B4F">
      <w:pPr>
        <w:pStyle w:val="PL"/>
      </w:pPr>
      <w:r>
        <w:t xml:space="preserve">          properties:</w:t>
      </w:r>
    </w:p>
    <w:p w14:paraId="328CE6A0" w14:textId="77777777" w:rsidR="00096B4F" w:rsidRDefault="00096B4F" w:rsidP="00096B4F">
      <w:pPr>
        <w:pStyle w:val="PL"/>
      </w:pPr>
      <w:r>
        <w:t xml:space="preserve">            attributes:</w:t>
      </w:r>
    </w:p>
    <w:p w14:paraId="627850A7" w14:textId="77777777" w:rsidR="00096B4F" w:rsidRDefault="00096B4F" w:rsidP="00096B4F">
      <w:pPr>
        <w:pStyle w:val="PL"/>
      </w:pPr>
      <w:r>
        <w:t xml:space="preserve">              type: object</w:t>
      </w:r>
    </w:p>
    <w:p w14:paraId="3CBB1047" w14:textId="77777777" w:rsidR="00096B4F" w:rsidRDefault="00096B4F" w:rsidP="00096B4F">
      <w:pPr>
        <w:pStyle w:val="PL"/>
      </w:pPr>
      <w:r>
        <w:t xml:space="preserve">              properties:</w:t>
      </w:r>
    </w:p>
    <w:p w14:paraId="6F6C4610" w14:textId="77777777" w:rsidR="00096B4F" w:rsidRDefault="00096B4F" w:rsidP="00096B4F">
      <w:pPr>
        <w:pStyle w:val="PL"/>
      </w:pPr>
      <w:r>
        <w:t xml:space="preserve">                ipAddress:</w:t>
      </w:r>
    </w:p>
    <w:p w14:paraId="27C8BE96" w14:textId="77777777" w:rsidR="00096B4F" w:rsidRDefault="00096B4F" w:rsidP="00096B4F">
      <w:pPr>
        <w:pStyle w:val="PL"/>
      </w:pPr>
      <w:r>
        <w:t xml:space="preserve">                  $ref: '#/components/schemas/IpAddress'</w:t>
      </w:r>
    </w:p>
    <w:p w14:paraId="5B445430" w14:textId="77777777" w:rsidR="00096B4F" w:rsidRDefault="00096B4F" w:rsidP="00096B4F">
      <w:pPr>
        <w:pStyle w:val="PL"/>
      </w:pPr>
      <w:r>
        <w:t xml:space="preserve">                logicInterfaceId:</w:t>
      </w:r>
    </w:p>
    <w:p w14:paraId="675E8B27" w14:textId="77777777" w:rsidR="00096B4F" w:rsidRDefault="00096B4F" w:rsidP="00096B4F">
      <w:pPr>
        <w:pStyle w:val="PL"/>
      </w:pPr>
      <w:r>
        <w:t xml:space="preserve">                  type: string </w:t>
      </w:r>
    </w:p>
    <w:p w14:paraId="310D4F94" w14:textId="77777777" w:rsidR="00096B4F" w:rsidRDefault="00096B4F" w:rsidP="00096B4F">
      <w:pPr>
        <w:pStyle w:val="PL"/>
      </w:pPr>
      <w:r>
        <w:t xml:space="preserve">                nextHopInfo:</w:t>
      </w:r>
    </w:p>
    <w:p w14:paraId="66B2B6A2" w14:textId="77777777" w:rsidR="00096B4F" w:rsidRDefault="00096B4F" w:rsidP="00096B4F">
      <w:pPr>
        <w:pStyle w:val="PL"/>
      </w:pPr>
      <w:r>
        <w:t xml:space="preserve">                  type: string </w:t>
      </w:r>
    </w:p>
    <w:p w14:paraId="711544D5" w14:textId="77777777" w:rsidR="00096B4F" w:rsidRDefault="00096B4F" w:rsidP="00096B4F">
      <w:pPr>
        <w:pStyle w:val="PL"/>
      </w:pPr>
      <w:r>
        <w:t xml:space="preserve">                qosProfile:</w:t>
      </w:r>
    </w:p>
    <w:p w14:paraId="57FE935E" w14:textId="77777777" w:rsidR="00096B4F" w:rsidRDefault="00096B4F" w:rsidP="00096B4F">
      <w:pPr>
        <w:pStyle w:val="PL"/>
      </w:pPr>
      <w:r>
        <w:t xml:space="preserve">                  type: string </w:t>
      </w:r>
    </w:p>
    <w:p w14:paraId="5C685DE1" w14:textId="77777777" w:rsidR="00096B4F" w:rsidRDefault="00096B4F" w:rsidP="00096B4F">
      <w:pPr>
        <w:pStyle w:val="PL"/>
      </w:pPr>
      <w:r>
        <w:t xml:space="preserve">                epApplicationRefs:</w:t>
      </w:r>
    </w:p>
    <w:p w14:paraId="2AE66DB0" w14:textId="77777777" w:rsidR="00096B4F" w:rsidRDefault="00096B4F" w:rsidP="00096B4F">
      <w:pPr>
        <w:pStyle w:val="PL"/>
      </w:pPr>
      <w:r>
        <w:t xml:space="preserve">                  $ref: 'TS28623_ComDefs.yaml#/components/schemas/DnList'</w:t>
      </w:r>
    </w:p>
    <w:p w14:paraId="650AB075" w14:textId="77777777" w:rsidR="00096B4F" w:rsidRDefault="00096B4F" w:rsidP="00096B4F">
      <w:pPr>
        <w:pStyle w:val="PL"/>
      </w:pPr>
      <w:r>
        <w:t xml:space="preserve">                      </w:t>
      </w:r>
    </w:p>
    <w:p w14:paraId="66206932" w14:textId="77777777" w:rsidR="00096B4F" w:rsidRDefault="00096B4F" w:rsidP="00096B4F">
      <w:pPr>
        <w:pStyle w:val="PL"/>
      </w:pPr>
      <w:r>
        <w:t>#-------- Definition of JSON arrays for name-contained IOCs ----------------------</w:t>
      </w:r>
    </w:p>
    <w:p w14:paraId="04708433" w14:textId="77777777" w:rsidR="00096B4F" w:rsidRDefault="00096B4F" w:rsidP="00096B4F">
      <w:pPr>
        <w:pStyle w:val="PL"/>
      </w:pPr>
      <w:r>
        <w:t xml:space="preserve">    SubNetwork-Multiple:</w:t>
      </w:r>
    </w:p>
    <w:p w14:paraId="6B8C549E" w14:textId="77777777" w:rsidR="00096B4F" w:rsidRDefault="00096B4F" w:rsidP="00096B4F">
      <w:pPr>
        <w:pStyle w:val="PL"/>
      </w:pPr>
      <w:r>
        <w:t xml:space="preserve">      type: array</w:t>
      </w:r>
    </w:p>
    <w:p w14:paraId="0197252B" w14:textId="77777777" w:rsidR="00096B4F" w:rsidRDefault="00096B4F" w:rsidP="00096B4F">
      <w:pPr>
        <w:pStyle w:val="PL"/>
      </w:pPr>
      <w:r>
        <w:t xml:space="preserve">      items:</w:t>
      </w:r>
    </w:p>
    <w:p w14:paraId="1E79882A" w14:textId="77777777" w:rsidR="00096B4F" w:rsidRDefault="00096B4F" w:rsidP="00096B4F">
      <w:pPr>
        <w:pStyle w:val="PL"/>
      </w:pPr>
      <w:r>
        <w:t xml:space="preserve">        $ref: '#/components/schemas/SubNetwork-Single'</w:t>
      </w:r>
    </w:p>
    <w:p w14:paraId="376966CF" w14:textId="77777777" w:rsidR="00096B4F" w:rsidRDefault="00096B4F" w:rsidP="00096B4F">
      <w:pPr>
        <w:pStyle w:val="PL"/>
      </w:pPr>
    </w:p>
    <w:p w14:paraId="6199F757" w14:textId="77777777" w:rsidR="00096B4F" w:rsidRDefault="00096B4F" w:rsidP="00096B4F">
      <w:pPr>
        <w:pStyle w:val="PL"/>
      </w:pPr>
      <w:r>
        <w:t xml:space="preserve">    NetworkSlice-Multiple:</w:t>
      </w:r>
    </w:p>
    <w:p w14:paraId="6AB2A88F" w14:textId="77777777" w:rsidR="00096B4F" w:rsidRDefault="00096B4F" w:rsidP="00096B4F">
      <w:pPr>
        <w:pStyle w:val="PL"/>
      </w:pPr>
      <w:r>
        <w:t xml:space="preserve">      type: array</w:t>
      </w:r>
    </w:p>
    <w:p w14:paraId="62F95BA0" w14:textId="77777777" w:rsidR="00096B4F" w:rsidRDefault="00096B4F" w:rsidP="00096B4F">
      <w:pPr>
        <w:pStyle w:val="PL"/>
      </w:pPr>
      <w:r>
        <w:t xml:space="preserve">      items:</w:t>
      </w:r>
    </w:p>
    <w:p w14:paraId="133CF5A0" w14:textId="77777777" w:rsidR="00096B4F" w:rsidRDefault="00096B4F" w:rsidP="00096B4F">
      <w:pPr>
        <w:pStyle w:val="PL"/>
      </w:pPr>
      <w:r>
        <w:t xml:space="preserve">        $ref: '#/components/schemas/NetworkSlice-Single'</w:t>
      </w:r>
    </w:p>
    <w:p w14:paraId="24A7AF34" w14:textId="77777777" w:rsidR="00096B4F" w:rsidRDefault="00096B4F" w:rsidP="00096B4F">
      <w:pPr>
        <w:pStyle w:val="PL"/>
      </w:pPr>
    </w:p>
    <w:p w14:paraId="4FF91A95" w14:textId="77777777" w:rsidR="00096B4F" w:rsidRDefault="00096B4F" w:rsidP="00096B4F">
      <w:pPr>
        <w:pStyle w:val="PL"/>
      </w:pPr>
      <w:r>
        <w:t xml:space="preserve">    NetworkSliceSubnet-Multiple:</w:t>
      </w:r>
    </w:p>
    <w:p w14:paraId="227DA4EA" w14:textId="77777777" w:rsidR="00096B4F" w:rsidRDefault="00096B4F" w:rsidP="00096B4F">
      <w:pPr>
        <w:pStyle w:val="PL"/>
      </w:pPr>
      <w:r>
        <w:t xml:space="preserve">      type: array</w:t>
      </w:r>
    </w:p>
    <w:p w14:paraId="492C763B" w14:textId="77777777" w:rsidR="00096B4F" w:rsidRDefault="00096B4F" w:rsidP="00096B4F">
      <w:pPr>
        <w:pStyle w:val="PL"/>
      </w:pPr>
      <w:r>
        <w:t xml:space="preserve">      items:</w:t>
      </w:r>
    </w:p>
    <w:p w14:paraId="49C08B60" w14:textId="77777777" w:rsidR="00096B4F" w:rsidRDefault="00096B4F" w:rsidP="00096B4F">
      <w:pPr>
        <w:pStyle w:val="PL"/>
      </w:pPr>
      <w:r>
        <w:t xml:space="preserve">        $ref: '#/components/schemas/NetworkSliceSubnet-Single'</w:t>
      </w:r>
    </w:p>
    <w:p w14:paraId="7AAFC8D3" w14:textId="77777777" w:rsidR="00096B4F" w:rsidRDefault="00096B4F" w:rsidP="00096B4F">
      <w:pPr>
        <w:pStyle w:val="PL"/>
      </w:pPr>
    </w:p>
    <w:p w14:paraId="44B83685" w14:textId="77777777" w:rsidR="00096B4F" w:rsidRDefault="00096B4F" w:rsidP="00096B4F">
      <w:pPr>
        <w:pStyle w:val="PL"/>
      </w:pPr>
      <w:r>
        <w:t xml:space="preserve">    EP_Transport-Multiple:</w:t>
      </w:r>
    </w:p>
    <w:p w14:paraId="6A106D7F" w14:textId="77777777" w:rsidR="00096B4F" w:rsidRDefault="00096B4F" w:rsidP="00096B4F">
      <w:pPr>
        <w:pStyle w:val="PL"/>
      </w:pPr>
      <w:r>
        <w:t xml:space="preserve">      type: array</w:t>
      </w:r>
    </w:p>
    <w:p w14:paraId="13459188" w14:textId="77777777" w:rsidR="00096B4F" w:rsidRDefault="00096B4F" w:rsidP="00096B4F">
      <w:pPr>
        <w:pStyle w:val="PL"/>
      </w:pPr>
      <w:r>
        <w:t xml:space="preserve">      items:</w:t>
      </w:r>
    </w:p>
    <w:p w14:paraId="6EECD390" w14:textId="77777777" w:rsidR="00096B4F" w:rsidRDefault="00096B4F" w:rsidP="00096B4F">
      <w:pPr>
        <w:pStyle w:val="PL"/>
      </w:pPr>
      <w:r>
        <w:t xml:space="preserve">        $ref: '#/components/schemas/EP_Transport-Single'</w:t>
      </w:r>
    </w:p>
    <w:p w14:paraId="0E7D2E42" w14:textId="77777777" w:rsidR="00096B4F" w:rsidRDefault="00096B4F" w:rsidP="00096B4F">
      <w:pPr>
        <w:pStyle w:val="PL"/>
      </w:pPr>
    </w:p>
    <w:p w14:paraId="73643FAA" w14:textId="77777777" w:rsidR="00096B4F" w:rsidRDefault="00096B4F" w:rsidP="00096B4F">
      <w:pPr>
        <w:pStyle w:val="PL"/>
      </w:pPr>
      <w:r>
        <w:t>#------------ Definitions in TS 28.541 for TS 28.532 -----------------------------</w:t>
      </w:r>
    </w:p>
    <w:p w14:paraId="67EB449B" w14:textId="77777777" w:rsidR="00096B4F" w:rsidRDefault="00096B4F" w:rsidP="00096B4F">
      <w:pPr>
        <w:pStyle w:val="PL"/>
      </w:pPr>
    </w:p>
    <w:p w14:paraId="47B3E538" w14:textId="77777777" w:rsidR="00096B4F" w:rsidRDefault="00096B4F" w:rsidP="00096B4F">
      <w:pPr>
        <w:pStyle w:val="PL"/>
      </w:pPr>
      <w:r>
        <w:t xml:space="preserve">    resources-sliceNrm:</w:t>
      </w:r>
    </w:p>
    <w:p w14:paraId="5B6D794C" w14:textId="77777777" w:rsidR="00096B4F" w:rsidRDefault="00096B4F" w:rsidP="00096B4F">
      <w:pPr>
        <w:pStyle w:val="PL"/>
      </w:pPr>
      <w:r>
        <w:t xml:space="preserve">      oneOf:</w:t>
      </w:r>
    </w:p>
    <w:p w14:paraId="11D33E4A" w14:textId="77777777" w:rsidR="00096B4F" w:rsidRDefault="00096B4F" w:rsidP="00096B4F">
      <w:pPr>
        <w:pStyle w:val="PL"/>
      </w:pPr>
      <w:r>
        <w:t xml:space="preserve">       - $ref: '#/components/schemas/MnS'</w:t>
      </w:r>
    </w:p>
    <w:p w14:paraId="70096303" w14:textId="77777777" w:rsidR="00096B4F" w:rsidRDefault="00096B4F" w:rsidP="00096B4F">
      <w:pPr>
        <w:pStyle w:val="PL"/>
      </w:pPr>
    </w:p>
    <w:p w14:paraId="33286AE5" w14:textId="77777777" w:rsidR="00096B4F" w:rsidRDefault="00096B4F" w:rsidP="00096B4F">
      <w:pPr>
        <w:pStyle w:val="PL"/>
      </w:pPr>
      <w:r>
        <w:t xml:space="preserve">       - $ref: '#/components/schemas/SubNetwork-Single'</w:t>
      </w:r>
    </w:p>
    <w:p w14:paraId="30998FF6" w14:textId="77777777" w:rsidR="00096B4F" w:rsidRDefault="00096B4F" w:rsidP="00096B4F">
      <w:pPr>
        <w:pStyle w:val="PL"/>
      </w:pPr>
      <w:r>
        <w:t xml:space="preserve">       - $ref: '#/components/schemas/NetworkSlice-Single'</w:t>
      </w:r>
    </w:p>
    <w:p w14:paraId="0E348FC3" w14:textId="77777777" w:rsidR="00096B4F" w:rsidRDefault="00096B4F" w:rsidP="00096B4F">
      <w:pPr>
        <w:pStyle w:val="PL"/>
      </w:pPr>
      <w:r>
        <w:t xml:space="preserve">       - $ref: '#/components/schemas/NetworkSliceSubnet-Single'</w:t>
      </w:r>
    </w:p>
    <w:p w14:paraId="117BD295" w14:textId="77777777" w:rsidR="00096B4F" w:rsidRDefault="00096B4F" w:rsidP="00096B4F">
      <w:pPr>
        <w:pStyle w:val="PL"/>
      </w:pPr>
      <w:r>
        <w:t xml:space="preserve">       - $ref: '#/components/schemas/EP_Transport-Single'</w:t>
      </w:r>
    </w:p>
    <w:p w14:paraId="5AF79438" w14:textId="77777777" w:rsidR="00096B4F" w:rsidRPr="0099127B" w:rsidRDefault="00096B4F" w:rsidP="00566FA2">
      <w:pPr>
        <w:pStyle w:val="PL"/>
      </w:pPr>
    </w:p>
    <w:p w14:paraId="53BC9651" w14:textId="77777777" w:rsidR="00566FA2" w:rsidRPr="00215D3C" w:rsidRDefault="00566FA2" w:rsidP="00566FA2">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66FA2" w14:paraId="0DA264B4"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4DF829D" w14:textId="77777777" w:rsidR="00566FA2" w:rsidRDefault="00566FA2" w:rsidP="00937859">
            <w:pPr>
              <w:snapToGrid w:val="0"/>
              <w:spacing w:line="254" w:lineRule="auto"/>
              <w:ind w:left="-21"/>
              <w:jc w:val="center"/>
              <w:rPr>
                <w:rFonts w:asciiTheme="minorHAnsi" w:hAnsiTheme="minorHAnsi" w:cstheme="minorBidi"/>
                <w:b/>
                <w:sz w:val="44"/>
                <w:szCs w:val="44"/>
              </w:rPr>
            </w:pPr>
            <w:bookmarkStart w:id="34" w:name="_Hlk140353497"/>
            <w:r>
              <w:rPr>
                <w:snapToGrid w:val="0"/>
              </w:rPr>
              <w:br w:type="page"/>
            </w:r>
            <w:r>
              <w:rPr>
                <w:b/>
                <w:sz w:val="44"/>
                <w:szCs w:val="44"/>
              </w:rPr>
              <w:t xml:space="preserve"> End of Modified Section</w:t>
            </w:r>
          </w:p>
        </w:tc>
      </w:tr>
      <w:bookmarkEnd w:id="34"/>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2F509" w14:textId="77777777" w:rsidR="000045BD" w:rsidRDefault="000045BD">
      <w:r>
        <w:separator/>
      </w:r>
    </w:p>
  </w:endnote>
  <w:endnote w:type="continuationSeparator" w:id="0">
    <w:p w14:paraId="48EEDD71" w14:textId="77777777" w:rsidR="000045BD" w:rsidRDefault="00004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A2A51" w14:textId="77777777" w:rsidR="000045BD" w:rsidRDefault="000045BD">
      <w:r>
        <w:separator/>
      </w:r>
    </w:p>
  </w:footnote>
  <w:footnote w:type="continuationSeparator" w:id="0">
    <w:p w14:paraId="514465D6" w14:textId="77777777" w:rsidR="000045BD" w:rsidRDefault="00004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4FB10ACB"/>
    <w:multiLevelType w:val="hybridMultilevel"/>
    <w:tmpl w:val="723ABF06"/>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7920546">
    <w:abstractNumId w:val="18"/>
  </w:num>
  <w:num w:numId="2" w16cid:durableId="87508496">
    <w:abstractNumId w:val="44"/>
  </w:num>
  <w:num w:numId="3" w16cid:durableId="280697613">
    <w:abstractNumId w:val="34"/>
  </w:num>
  <w:num w:numId="4" w16cid:durableId="2017075917">
    <w:abstractNumId w:val="16"/>
  </w:num>
  <w:num w:numId="5" w16cid:durableId="872614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416492">
    <w:abstractNumId w:val="36"/>
  </w:num>
  <w:num w:numId="7" w16cid:durableId="155145873">
    <w:abstractNumId w:val="10"/>
  </w:num>
  <w:num w:numId="8" w16cid:durableId="954335826">
    <w:abstractNumId w:val="38"/>
  </w:num>
  <w:num w:numId="9" w16cid:durableId="1069695379">
    <w:abstractNumId w:val="41"/>
  </w:num>
  <w:num w:numId="10" w16cid:durableId="1913083850">
    <w:abstractNumId w:val="21"/>
  </w:num>
  <w:num w:numId="11" w16cid:durableId="723455383">
    <w:abstractNumId w:val="42"/>
  </w:num>
  <w:num w:numId="12" w16cid:durableId="187105390">
    <w:abstractNumId w:val="12"/>
  </w:num>
  <w:num w:numId="13" w16cid:durableId="502011185">
    <w:abstractNumId w:val="22"/>
  </w:num>
  <w:num w:numId="14" w16cid:durableId="946935677">
    <w:abstractNumId w:val="31"/>
  </w:num>
  <w:num w:numId="15" w16cid:durableId="1071344486">
    <w:abstractNumId w:val="2"/>
  </w:num>
  <w:num w:numId="16" w16cid:durableId="2055545811">
    <w:abstractNumId w:val="0"/>
  </w:num>
  <w:num w:numId="17" w16cid:durableId="70928798">
    <w:abstractNumId w:val="9"/>
  </w:num>
  <w:num w:numId="18" w16cid:durableId="2046446961">
    <w:abstractNumId w:val="7"/>
  </w:num>
  <w:num w:numId="19" w16cid:durableId="738791315">
    <w:abstractNumId w:val="6"/>
  </w:num>
  <w:num w:numId="20" w16cid:durableId="682823755">
    <w:abstractNumId w:val="5"/>
  </w:num>
  <w:num w:numId="21" w16cid:durableId="807666318">
    <w:abstractNumId w:val="8"/>
  </w:num>
  <w:num w:numId="22" w16cid:durableId="792744933">
    <w:abstractNumId w:val="3"/>
  </w:num>
  <w:num w:numId="23" w16cid:durableId="862476027">
    <w:abstractNumId w:val="1"/>
  </w:num>
  <w:num w:numId="24" w16cid:durableId="473910693">
    <w:abstractNumId w:val="4"/>
  </w:num>
  <w:num w:numId="25" w16cid:durableId="1525553596">
    <w:abstractNumId w:val="2"/>
    <w:lvlOverride w:ilvl="0">
      <w:startOverride w:val="1"/>
    </w:lvlOverride>
  </w:num>
  <w:num w:numId="26" w16cid:durableId="343243243">
    <w:abstractNumId w:val="1"/>
    <w:lvlOverride w:ilvl="0">
      <w:startOverride w:val="1"/>
    </w:lvlOverride>
  </w:num>
  <w:num w:numId="27" w16cid:durableId="170143279">
    <w:abstractNumId w:val="0"/>
    <w:lvlOverride w:ilvl="0">
      <w:startOverride w:val="1"/>
    </w:lvlOverride>
  </w:num>
  <w:num w:numId="28" w16cid:durableId="108016048">
    <w:abstractNumId w:val="35"/>
  </w:num>
  <w:num w:numId="29" w16cid:durableId="2004430612">
    <w:abstractNumId w:val="40"/>
  </w:num>
  <w:num w:numId="30" w16cid:durableId="1362634626">
    <w:abstractNumId w:val="14"/>
  </w:num>
  <w:num w:numId="31" w16cid:durableId="1629504267">
    <w:abstractNumId w:val="27"/>
  </w:num>
  <w:num w:numId="32" w16cid:durableId="1311908207">
    <w:abstractNumId w:val="13"/>
  </w:num>
  <w:num w:numId="33" w16cid:durableId="1369599339">
    <w:abstractNumId w:val="29"/>
  </w:num>
  <w:num w:numId="34" w16cid:durableId="1931885824">
    <w:abstractNumId w:val="33"/>
  </w:num>
  <w:num w:numId="35" w16cid:durableId="1781989608">
    <w:abstractNumId w:val="17"/>
  </w:num>
  <w:num w:numId="36" w16cid:durableId="187900910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1075831">
    <w:abstractNumId w:val="39"/>
  </w:num>
  <w:num w:numId="39" w16cid:durableId="1308316294">
    <w:abstractNumId w:val="37"/>
  </w:num>
  <w:num w:numId="40" w16cid:durableId="803430185">
    <w:abstractNumId w:val="43"/>
  </w:num>
  <w:num w:numId="41" w16cid:durableId="1946956260">
    <w:abstractNumId w:val="15"/>
  </w:num>
  <w:num w:numId="42" w16cid:durableId="796416868">
    <w:abstractNumId w:val="11"/>
  </w:num>
  <w:num w:numId="43" w16cid:durableId="1329211725">
    <w:abstractNumId w:val="19"/>
  </w:num>
  <w:num w:numId="44" w16cid:durableId="800154657">
    <w:abstractNumId w:val="24"/>
  </w:num>
  <w:num w:numId="45" w16cid:durableId="407505579">
    <w:abstractNumId w:val="23"/>
  </w:num>
  <w:num w:numId="46" w16cid:durableId="1667592900">
    <w:abstractNumId w:val="28"/>
  </w:num>
  <w:num w:numId="47" w16cid:durableId="539586760">
    <w:abstractNumId w:val="26"/>
  </w:num>
  <w:num w:numId="48" w16cid:durableId="72846220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D"/>
    <w:rsid w:val="00022E4A"/>
    <w:rsid w:val="00096B4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7ED9"/>
    <w:rsid w:val="003609EF"/>
    <w:rsid w:val="0036231A"/>
    <w:rsid w:val="00374DD4"/>
    <w:rsid w:val="003848FC"/>
    <w:rsid w:val="003E1A36"/>
    <w:rsid w:val="00410371"/>
    <w:rsid w:val="004242F1"/>
    <w:rsid w:val="00453B91"/>
    <w:rsid w:val="00471A34"/>
    <w:rsid w:val="004B75B7"/>
    <w:rsid w:val="004C187D"/>
    <w:rsid w:val="004E0806"/>
    <w:rsid w:val="004F62A3"/>
    <w:rsid w:val="0051580D"/>
    <w:rsid w:val="00547111"/>
    <w:rsid w:val="00566FA2"/>
    <w:rsid w:val="00592D74"/>
    <w:rsid w:val="005E2C44"/>
    <w:rsid w:val="00621188"/>
    <w:rsid w:val="006257ED"/>
    <w:rsid w:val="00665C47"/>
    <w:rsid w:val="00695808"/>
    <w:rsid w:val="006B46FB"/>
    <w:rsid w:val="006E21FB"/>
    <w:rsid w:val="007176FF"/>
    <w:rsid w:val="00780BEC"/>
    <w:rsid w:val="00792342"/>
    <w:rsid w:val="007977A8"/>
    <w:rsid w:val="007B512A"/>
    <w:rsid w:val="007C2097"/>
    <w:rsid w:val="007D6A07"/>
    <w:rsid w:val="007F2D7F"/>
    <w:rsid w:val="007F7259"/>
    <w:rsid w:val="008040A8"/>
    <w:rsid w:val="008279FA"/>
    <w:rsid w:val="008626E7"/>
    <w:rsid w:val="00870EE7"/>
    <w:rsid w:val="008863B9"/>
    <w:rsid w:val="008A45A6"/>
    <w:rsid w:val="008F3789"/>
    <w:rsid w:val="008F686C"/>
    <w:rsid w:val="009148DE"/>
    <w:rsid w:val="0093433C"/>
    <w:rsid w:val="00941E30"/>
    <w:rsid w:val="009777D9"/>
    <w:rsid w:val="00991B88"/>
    <w:rsid w:val="009A5753"/>
    <w:rsid w:val="009A579D"/>
    <w:rsid w:val="009E3297"/>
    <w:rsid w:val="009F734F"/>
    <w:rsid w:val="00A246B6"/>
    <w:rsid w:val="00A47E70"/>
    <w:rsid w:val="00A50CF0"/>
    <w:rsid w:val="00A7671C"/>
    <w:rsid w:val="00A9427C"/>
    <w:rsid w:val="00AA2CBC"/>
    <w:rsid w:val="00AC5820"/>
    <w:rsid w:val="00AD1CD8"/>
    <w:rsid w:val="00B258BB"/>
    <w:rsid w:val="00B67B97"/>
    <w:rsid w:val="00B745A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005"/>
    <w:rsid w:val="00DE34CF"/>
    <w:rsid w:val="00E13F3D"/>
    <w:rsid w:val="00E34898"/>
    <w:rsid w:val="00EA16BC"/>
    <w:rsid w:val="00EB09B7"/>
    <w:rsid w:val="00EE7D7C"/>
    <w:rsid w:val="00F10C2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4F"/>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566FA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66FA2"/>
    <w:rPr>
      <w:rFonts w:ascii="Arial" w:hAnsi="Arial"/>
      <w:sz w:val="32"/>
      <w:lang w:val="en-GB" w:eastAsia="en-US"/>
    </w:rPr>
  </w:style>
  <w:style w:type="character" w:customStyle="1" w:styleId="Heading3Char">
    <w:name w:val="Heading 3 Char"/>
    <w:aliases w:val="h3 Char"/>
    <w:basedOn w:val="DefaultParagraphFont"/>
    <w:link w:val="Heading3"/>
    <w:rsid w:val="00566FA2"/>
    <w:rPr>
      <w:rFonts w:ascii="Arial" w:hAnsi="Arial"/>
      <w:sz w:val="28"/>
      <w:lang w:val="en-GB" w:eastAsia="en-US"/>
    </w:rPr>
  </w:style>
  <w:style w:type="character" w:customStyle="1" w:styleId="Heading4Char">
    <w:name w:val="Heading 4 Char"/>
    <w:basedOn w:val="DefaultParagraphFont"/>
    <w:link w:val="Heading4"/>
    <w:rsid w:val="00566FA2"/>
    <w:rPr>
      <w:rFonts w:ascii="Arial" w:hAnsi="Arial"/>
      <w:sz w:val="24"/>
      <w:lang w:val="en-GB" w:eastAsia="en-US"/>
    </w:rPr>
  </w:style>
  <w:style w:type="character" w:customStyle="1" w:styleId="Heading5Char">
    <w:name w:val="Heading 5 Char"/>
    <w:basedOn w:val="DefaultParagraphFont"/>
    <w:link w:val="Heading5"/>
    <w:rsid w:val="00566FA2"/>
    <w:rPr>
      <w:rFonts w:ascii="Arial" w:hAnsi="Arial"/>
      <w:sz w:val="22"/>
      <w:lang w:val="en-GB" w:eastAsia="en-US"/>
    </w:rPr>
  </w:style>
  <w:style w:type="character" w:customStyle="1" w:styleId="Heading6Char">
    <w:name w:val="Heading 6 Char"/>
    <w:basedOn w:val="DefaultParagraphFont"/>
    <w:link w:val="Heading6"/>
    <w:rsid w:val="00566FA2"/>
    <w:rPr>
      <w:rFonts w:ascii="Arial" w:hAnsi="Arial"/>
      <w:lang w:val="en-GB" w:eastAsia="en-US"/>
    </w:rPr>
  </w:style>
  <w:style w:type="character" w:customStyle="1" w:styleId="Heading7Char">
    <w:name w:val="Heading 7 Char"/>
    <w:basedOn w:val="DefaultParagraphFont"/>
    <w:link w:val="Heading7"/>
    <w:rsid w:val="00566FA2"/>
    <w:rPr>
      <w:rFonts w:ascii="Arial" w:hAnsi="Arial"/>
      <w:lang w:val="en-GB" w:eastAsia="en-US"/>
    </w:rPr>
  </w:style>
  <w:style w:type="character" w:customStyle="1" w:styleId="Heading8Char">
    <w:name w:val="Heading 8 Char"/>
    <w:basedOn w:val="DefaultParagraphFont"/>
    <w:link w:val="Heading8"/>
    <w:rsid w:val="00566FA2"/>
    <w:rPr>
      <w:rFonts w:ascii="Arial" w:hAnsi="Arial"/>
      <w:sz w:val="36"/>
      <w:lang w:val="en-GB" w:eastAsia="en-US"/>
    </w:rPr>
  </w:style>
  <w:style w:type="character" w:customStyle="1" w:styleId="Heading9Char">
    <w:name w:val="Heading 9 Char"/>
    <w:basedOn w:val="DefaultParagraphFont"/>
    <w:link w:val="Heading9"/>
    <w:rsid w:val="00566FA2"/>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566FA2"/>
    <w:rPr>
      <w:rFonts w:ascii="Arial" w:hAnsi="Arial"/>
      <w:b/>
      <w:noProof/>
      <w:sz w:val="18"/>
      <w:lang w:val="en-GB" w:eastAsia="en-US"/>
    </w:rPr>
  </w:style>
  <w:style w:type="character" w:customStyle="1" w:styleId="FooterChar">
    <w:name w:val="Footer Char"/>
    <w:basedOn w:val="DefaultParagraphFont"/>
    <w:link w:val="Footer"/>
    <w:rsid w:val="00566FA2"/>
    <w:rPr>
      <w:rFonts w:ascii="Arial" w:hAnsi="Arial"/>
      <w:b/>
      <w:i/>
      <w:noProof/>
      <w:sz w:val="18"/>
      <w:lang w:val="en-GB" w:eastAsia="en-US"/>
    </w:rPr>
  </w:style>
  <w:style w:type="character" w:customStyle="1" w:styleId="FootnoteTextChar">
    <w:name w:val="Footnote Text Char"/>
    <w:basedOn w:val="DefaultParagraphFont"/>
    <w:link w:val="FootnoteText"/>
    <w:rsid w:val="00566FA2"/>
    <w:rPr>
      <w:rFonts w:ascii="Times New Roman" w:hAnsi="Times New Roman"/>
      <w:sz w:val="16"/>
      <w:lang w:val="en-GB" w:eastAsia="en-US"/>
    </w:rPr>
  </w:style>
  <w:style w:type="character" w:customStyle="1" w:styleId="NOChar">
    <w:name w:val="NO Char"/>
    <w:link w:val="NO"/>
    <w:qFormat/>
    <w:rsid w:val="00566FA2"/>
    <w:rPr>
      <w:rFonts w:ascii="Times New Roman" w:hAnsi="Times New Roman"/>
      <w:lang w:val="en-GB" w:eastAsia="en-US"/>
    </w:rPr>
  </w:style>
  <w:style w:type="character" w:customStyle="1" w:styleId="PLChar">
    <w:name w:val="PL Char"/>
    <w:link w:val="PL"/>
    <w:qFormat/>
    <w:rsid w:val="00566FA2"/>
    <w:rPr>
      <w:rFonts w:ascii="Courier New" w:hAnsi="Courier New"/>
      <w:noProof/>
      <w:sz w:val="16"/>
      <w:lang w:val="en-GB" w:eastAsia="en-US"/>
    </w:rPr>
  </w:style>
  <w:style w:type="character" w:customStyle="1" w:styleId="TALChar">
    <w:name w:val="TAL Char"/>
    <w:link w:val="TAL"/>
    <w:qFormat/>
    <w:rsid w:val="00566FA2"/>
    <w:rPr>
      <w:rFonts w:ascii="Arial" w:hAnsi="Arial"/>
      <w:sz w:val="18"/>
      <w:lang w:val="en-GB" w:eastAsia="en-US"/>
    </w:rPr>
  </w:style>
  <w:style w:type="character" w:customStyle="1" w:styleId="TACChar">
    <w:name w:val="TAC Char"/>
    <w:link w:val="TAC"/>
    <w:rsid w:val="00566FA2"/>
    <w:rPr>
      <w:rFonts w:ascii="Arial" w:hAnsi="Arial"/>
      <w:sz w:val="18"/>
      <w:lang w:val="en-GB" w:eastAsia="en-US"/>
    </w:rPr>
  </w:style>
  <w:style w:type="character" w:customStyle="1" w:styleId="TAHChar">
    <w:name w:val="TAH Char"/>
    <w:link w:val="TAH"/>
    <w:rsid w:val="00566FA2"/>
    <w:rPr>
      <w:rFonts w:ascii="Arial" w:hAnsi="Arial"/>
      <w:b/>
      <w:sz w:val="18"/>
      <w:lang w:val="en-GB" w:eastAsia="en-US"/>
    </w:rPr>
  </w:style>
  <w:style w:type="character" w:customStyle="1" w:styleId="EXChar">
    <w:name w:val="EX Char"/>
    <w:link w:val="EX"/>
    <w:rsid w:val="00566FA2"/>
    <w:rPr>
      <w:rFonts w:ascii="Times New Roman" w:hAnsi="Times New Roman"/>
      <w:lang w:val="en-GB" w:eastAsia="en-US"/>
    </w:rPr>
  </w:style>
  <w:style w:type="character" w:customStyle="1" w:styleId="B1Char">
    <w:name w:val="B1 Char"/>
    <w:link w:val="B10"/>
    <w:qFormat/>
    <w:rsid w:val="00566FA2"/>
    <w:rPr>
      <w:rFonts w:ascii="Times New Roman" w:hAnsi="Times New Roman"/>
      <w:lang w:val="en-GB" w:eastAsia="en-US"/>
    </w:rPr>
  </w:style>
  <w:style w:type="character" w:customStyle="1" w:styleId="THChar">
    <w:name w:val="TH Char"/>
    <w:link w:val="TH"/>
    <w:qFormat/>
    <w:rsid w:val="00566FA2"/>
    <w:rPr>
      <w:rFonts w:ascii="Arial" w:hAnsi="Arial"/>
      <w:b/>
      <w:lang w:val="en-GB" w:eastAsia="en-US"/>
    </w:rPr>
  </w:style>
  <w:style w:type="character" w:customStyle="1" w:styleId="TFChar">
    <w:name w:val="TF Char"/>
    <w:link w:val="TF"/>
    <w:rsid w:val="00566FA2"/>
    <w:rPr>
      <w:rFonts w:ascii="Arial" w:hAnsi="Arial"/>
      <w:b/>
      <w:lang w:val="en-GB" w:eastAsia="en-US"/>
    </w:rPr>
  </w:style>
  <w:style w:type="paragraph" w:styleId="IndexHeading">
    <w:name w:val="index heading"/>
    <w:basedOn w:val="Normal"/>
    <w:next w:val="Normal"/>
    <w:rsid w:val="00566FA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566FA2"/>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566FA2"/>
    <w:rPr>
      <w:rFonts w:ascii="Calibri" w:eastAsia="Calibri" w:hAnsi="Calibri"/>
      <w:sz w:val="22"/>
      <w:szCs w:val="22"/>
      <w:lang w:val="en-GB" w:eastAsia="en-US"/>
    </w:rPr>
  </w:style>
  <w:style w:type="paragraph" w:customStyle="1" w:styleId="B1">
    <w:name w:val="B1+"/>
    <w:basedOn w:val="B10"/>
    <w:link w:val="B1Car"/>
    <w:rsid w:val="00566FA2"/>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566FA2"/>
    <w:rPr>
      <w:rFonts w:ascii="Times New Roman" w:eastAsia="Times New Roman" w:hAnsi="Times New Roman"/>
      <w:lang w:val="en-GB" w:eastAsia="en-US"/>
    </w:rPr>
  </w:style>
  <w:style w:type="paragraph" w:styleId="Caption">
    <w:name w:val="caption"/>
    <w:basedOn w:val="Normal"/>
    <w:next w:val="Normal"/>
    <w:qFormat/>
    <w:rsid w:val="00566FA2"/>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566FA2"/>
    <w:rPr>
      <w:rFonts w:ascii="Tahoma" w:hAnsi="Tahoma" w:cs="Tahoma"/>
      <w:shd w:val="clear" w:color="auto" w:fill="000080"/>
      <w:lang w:val="en-GB" w:eastAsia="en-US"/>
    </w:rPr>
  </w:style>
  <w:style w:type="paragraph" w:styleId="PlainText">
    <w:name w:val="Plain Text"/>
    <w:basedOn w:val="Normal"/>
    <w:link w:val="PlainTextChar"/>
    <w:uiPriority w:val="99"/>
    <w:rsid w:val="00566FA2"/>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566FA2"/>
    <w:rPr>
      <w:rFonts w:ascii="Courier New" w:eastAsia="Times New Roman" w:hAnsi="Courier New"/>
      <w:lang w:val="en-GB" w:eastAsia="en-US"/>
    </w:rPr>
  </w:style>
  <w:style w:type="paragraph" w:styleId="BodyText">
    <w:name w:val="Body Text"/>
    <w:basedOn w:val="Normal"/>
    <w:link w:val="BodyTextChar"/>
    <w:uiPriority w:val="99"/>
    <w:rsid w:val="00566FA2"/>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566FA2"/>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566FA2"/>
    <w:rPr>
      <w:rFonts w:ascii="Times New Roman" w:hAnsi="Times New Roman"/>
      <w:lang w:val="en-GB" w:eastAsia="en-US"/>
    </w:rPr>
  </w:style>
  <w:style w:type="character" w:customStyle="1" w:styleId="BalloonTextChar">
    <w:name w:val="Balloon Text Char"/>
    <w:basedOn w:val="DefaultParagraphFont"/>
    <w:link w:val="BalloonText"/>
    <w:rsid w:val="00566FA2"/>
    <w:rPr>
      <w:rFonts w:ascii="Tahoma" w:hAnsi="Tahoma" w:cs="Tahoma"/>
      <w:sz w:val="16"/>
      <w:szCs w:val="16"/>
      <w:lang w:val="en-GB" w:eastAsia="en-US"/>
    </w:rPr>
  </w:style>
  <w:style w:type="paragraph" w:styleId="Revision">
    <w:name w:val="Revision"/>
    <w:hidden/>
    <w:uiPriority w:val="99"/>
    <w:semiHidden/>
    <w:rsid w:val="00566FA2"/>
    <w:rPr>
      <w:rFonts w:ascii="Times New Roman" w:eastAsia="宋体" w:hAnsi="Times New Roman"/>
      <w:lang w:val="en-GB" w:eastAsia="en-US"/>
    </w:rPr>
  </w:style>
  <w:style w:type="character" w:customStyle="1" w:styleId="CommentSubjectChar">
    <w:name w:val="Comment Subject Char"/>
    <w:basedOn w:val="CommentTextChar"/>
    <w:link w:val="CommentSubject"/>
    <w:rsid w:val="00566FA2"/>
    <w:rPr>
      <w:rFonts w:ascii="Times New Roman" w:hAnsi="Times New Roman"/>
      <w:b/>
      <w:bCs/>
      <w:lang w:val="en-GB" w:eastAsia="en-US"/>
    </w:rPr>
  </w:style>
  <w:style w:type="character" w:customStyle="1" w:styleId="Char">
    <w:name w:val="批注主题 Char"/>
    <w:rsid w:val="00566FA2"/>
    <w:rPr>
      <w:lang w:val="en-GB" w:eastAsia="en-US"/>
    </w:rPr>
  </w:style>
  <w:style w:type="character" w:customStyle="1" w:styleId="msoins0">
    <w:name w:val="msoins"/>
    <w:basedOn w:val="DefaultParagraphFont"/>
    <w:rsid w:val="00566FA2"/>
  </w:style>
  <w:style w:type="paragraph" w:styleId="HTMLPreformatted">
    <w:name w:val="HTML Preformatted"/>
    <w:basedOn w:val="Normal"/>
    <w:link w:val="HTMLPreformattedChar"/>
    <w:uiPriority w:val="99"/>
    <w:unhideWhenUsed/>
    <w:rsid w:val="00566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566FA2"/>
    <w:rPr>
      <w:rFonts w:ascii="Courier New" w:eastAsia="Times New Roman" w:hAnsi="Courier New"/>
      <w:lang w:val="en-GB" w:eastAsia="de-DE"/>
    </w:rPr>
  </w:style>
  <w:style w:type="character" w:customStyle="1" w:styleId="fontstyle01">
    <w:name w:val="fontstyle01"/>
    <w:rsid w:val="00566FA2"/>
    <w:rPr>
      <w:rFonts w:ascii="Helvetica-Bold" w:hAnsi="Helvetica-Bold" w:hint="default"/>
      <w:b/>
      <w:bCs/>
      <w:i w:val="0"/>
      <w:iCs w:val="0"/>
      <w:color w:val="000000"/>
      <w:sz w:val="20"/>
      <w:szCs w:val="20"/>
    </w:rPr>
  </w:style>
  <w:style w:type="character" w:customStyle="1" w:styleId="TAHCar">
    <w:name w:val="TAH Car"/>
    <w:rsid w:val="00566FA2"/>
    <w:rPr>
      <w:rFonts w:ascii="Arial" w:hAnsi="Arial"/>
      <w:b/>
      <w:sz w:val="18"/>
      <w:lang w:val="en-GB" w:eastAsia="en-US"/>
    </w:rPr>
  </w:style>
  <w:style w:type="character" w:styleId="UnresolvedMention">
    <w:name w:val="Unresolved Mention"/>
    <w:uiPriority w:val="99"/>
    <w:semiHidden/>
    <w:unhideWhenUsed/>
    <w:rsid w:val="00566FA2"/>
    <w:rPr>
      <w:color w:val="808080"/>
      <w:shd w:val="clear" w:color="auto" w:fill="E6E6E6"/>
    </w:rPr>
  </w:style>
  <w:style w:type="table" w:styleId="TableGrid">
    <w:name w:val="Table Grid"/>
    <w:basedOn w:val="TableNormal"/>
    <w:rsid w:val="00566FA2"/>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66FA2"/>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566F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566FA2"/>
    <w:rPr>
      <w:color w:val="808080"/>
      <w:shd w:val="clear" w:color="auto" w:fill="E6E6E6"/>
    </w:rPr>
  </w:style>
  <w:style w:type="character" w:customStyle="1" w:styleId="ObjetducommentaireCar">
    <w:name w:val="Objet du commentaire Car"/>
    <w:rsid w:val="00566FA2"/>
    <w:rPr>
      <w:rFonts w:eastAsia="Times New Roman"/>
      <w:b/>
      <w:bCs/>
      <w:lang w:eastAsia="en-US"/>
    </w:rPr>
  </w:style>
  <w:style w:type="character" w:customStyle="1" w:styleId="1">
    <w:name w:val="未处理的提及1"/>
    <w:uiPriority w:val="99"/>
    <w:semiHidden/>
    <w:unhideWhenUsed/>
    <w:rsid w:val="00566FA2"/>
    <w:rPr>
      <w:color w:val="808080"/>
      <w:shd w:val="clear" w:color="auto" w:fill="E6E6E6"/>
    </w:rPr>
  </w:style>
  <w:style w:type="character" w:customStyle="1" w:styleId="EXCar">
    <w:name w:val="EX Car"/>
    <w:locked/>
    <w:rsid w:val="00566FA2"/>
    <w:rPr>
      <w:rFonts w:ascii="Times New Roman" w:hAnsi="Times New Roman"/>
      <w:lang w:val="en-GB" w:eastAsia="en-US"/>
    </w:rPr>
  </w:style>
  <w:style w:type="paragraph" w:customStyle="1" w:styleId="code">
    <w:name w:val="code"/>
    <w:basedOn w:val="Normal"/>
    <w:rsid w:val="00566FA2"/>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566FA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566FA2"/>
    <w:rPr>
      <w:rFonts w:ascii="Courier New" w:eastAsia="Times New Roman" w:hAnsi="Courier New"/>
      <w:sz w:val="28"/>
      <w:lang w:val="en-GB" w:eastAsia="en-US"/>
    </w:rPr>
  </w:style>
  <w:style w:type="paragraph" w:customStyle="1" w:styleId="TAJ">
    <w:name w:val="TAJ"/>
    <w:basedOn w:val="TH"/>
    <w:rsid w:val="00566FA2"/>
    <w:rPr>
      <w:rFonts w:eastAsia="宋体"/>
    </w:rPr>
  </w:style>
  <w:style w:type="paragraph" w:customStyle="1" w:styleId="INDENT1">
    <w:name w:val="INDENT1"/>
    <w:basedOn w:val="Normal"/>
    <w:rsid w:val="00566FA2"/>
    <w:pPr>
      <w:ind w:left="851"/>
    </w:pPr>
    <w:rPr>
      <w:rFonts w:eastAsia="宋体"/>
    </w:rPr>
  </w:style>
  <w:style w:type="paragraph" w:customStyle="1" w:styleId="INDENT2">
    <w:name w:val="INDENT2"/>
    <w:basedOn w:val="Normal"/>
    <w:rsid w:val="00566FA2"/>
    <w:pPr>
      <w:ind w:left="1135" w:hanging="284"/>
    </w:pPr>
    <w:rPr>
      <w:rFonts w:eastAsia="宋体"/>
    </w:rPr>
  </w:style>
  <w:style w:type="paragraph" w:customStyle="1" w:styleId="INDENT3">
    <w:name w:val="INDENT3"/>
    <w:basedOn w:val="Normal"/>
    <w:rsid w:val="00566FA2"/>
    <w:pPr>
      <w:ind w:left="1701" w:hanging="567"/>
    </w:pPr>
    <w:rPr>
      <w:rFonts w:eastAsia="宋体"/>
    </w:rPr>
  </w:style>
  <w:style w:type="paragraph" w:customStyle="1" w:styleId="FigureTitle">
    <w:name w:val="Figure_Title"/>
    <w:basedOn w:val="Normal"/>
    <w:next w:val="Normal"/>
    <w:rsid w:val="00566FA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566FA2"/>
    <w:pPr>
      <w:keepNext/>
      <w:keepLines/>
    </w:pPr>
    <w:rPr>
      <w:rFonts w:eastAsia="宋体"/>
      <w:b/>
    </w:rPr>
  </w:style>
  <w:style w:type="paragraph" w:customStyle="1" w:styleId="enumlev2">
    <w:name w:val="enumlev2"/>
    <w:basedOn w:val="Normal"/>
    <w:rsid w:val="00566FA2"/>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566FA2"/>
    <w:pPr>
      <w:keepNext/>
      <w:keepLines/>
      <w:spacing w:before="240"/>
      <w:ind w:left="1418"/>
    </w:pPr>
    <w:rPr>
      <w:rFonts w:ascii="Arial" w:eastAsia="宋体" w:hAnsi="Arial"/>
      <w:b/>
      <w:sz w:val="36"/>
    </w:rPr>
  </w:style>
  <w:style w:type="paragraph" w:customStyle="1" w:styleId="Guidance">
    <w:name w:val="Guidance"/>
    <w:basedOn w:val="Normal"/>
    <w:rsid w:val="00566FA2"/>
    <w:rPr>
      <w:rFonts w:eastAsia="宋体"/>
      <w:i/>
      <w:color w:val="0000FF"/>
    </w:rPr>
  </w:style>
  <w:style w:type="paragraph" w:customStyle="1" w:styleId="CharCharCharCharCharChar1CharCharCharCharCharChar">
    <w:name w:val="Char Char Char Char Char Char1 Char Char Char Char Char Char"/>
    <w:semiHidden/>
    <w:rsid w:val="00566FA2"/>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566F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566F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566FA2"/>
    <w:pPr>
      <w:spacing w:after="160" w:line="240" w:lineRule="exact"/>
    </w:pPr>
    <w:rPr>
      <w:rFonts w:ascii="Arial" w:eastAsia="宋体" w:hAnsi="Arial"/>
      <w:szCs w:val="22"/>
    </w:rPr>
  </w:style>
  <w:style w:type="paragraph" w:customStyle="1" w:styleId="tal0">
    <w:name w:val="tal"/>
    <w:basedOn w:val="Normal"/>
    <w:rsid w:val="00566FA2"/>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566FA2"/>
    <w:pPr>
      <w:spacing w:before="100" w:beforeAutospacing="1" w:after="100" w:afterAutospacing="1"/>
    </w:pPr>
    <w:rPr>
      <w:rFonts w:eastAsia="宋体"/>
      <w:sz w:val="24"/>
      <w:szCs w:val="24"/>
      <w:lang w:eastAsia="de-DE"/>
    </w:rPr>
  </w:style>
  <w:style w:type="character" w:styleId="Strong">
    <w:name w:val="Strong"/>
    <w:uiPriority w:val="22"/>
    <w:qFormat/>
    <w:rsid w:val="00566FA2"/>
    <w:rPr>
      <w:b/>
      <w:bCs/>
    </w:rPr>
  </w:style>
  <w:style w:type="paragraph" w:customStyle="1" w:styleId="Reference">
    <w:name w:val="Reference"/>
    <w:basedOn w:val="Normal"/>
    <w:rsid w:val="00566FA2"/>
    <w:pPr>
      <w:tabs>
        <w:tab w:val="left" w:pos="851"/>
      </w:tabs>
      <w:ind w:left="851" w:hanging="851"/>
    </w:pPr>
    <w:rPr>
      <w:rFonts w:eastAsia="宋体"/>
    </w:rPr>
  </w:style>
  <w:style w:type="character" w:customStyle="1" w:styleId="B1Char1">
    <w:name w:val="B1 Char1"/>
    <w:qFormat/>
    <w:rsid w:val="00566FA2"/>
    <w:rPr>
      <w:rFonts w:eastAsia="Times New Roman"/>
      <w:lang w:eastAsia="ja-JP"/>
    </w:rPr>
  </w:style>
  <w:style w:type="character" w:customStyle="1" w:styleId="1Char1">
    <w:name w:val="标题 1 Char1"/>
    <w:aliases w:val="Char1 Char1"/>
    <w:rsid w:val="00566FA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566FA2"/>
    <w:rPr>
      <w:rFonts w:ascii="Cambria" w:eastAsia="宋体" w:hAnsi="Cambria" w:cs="Times New Roman"/>
      <w:b/>
      <w:bCs/>
      <w:sz w:val="32"/>
      <w:szCs w:val="32"/>
      <w:lang w:val="en-GB" w:eastAsia="en-US"/>
    </w:rPr>
  </w:style>
  <w:style w:type="character" w:customStyle="1" w:styleId="3Char1">
    <w:name w:val="标题 3 Char1"/>
    <w:aliases w:val="h3 Char1"/>
    <w:semiHidden/>
    <w:rsid w:val="00566FA2"/>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566FA2"/>
    <w:rPr>
      <w:rFonts w:ascii="Times New Roman" w:eastAsia="Times New Roman" w:hAnsi="Times New Roman"/>
      <w:sz w:val="18"/>
      <w:szCs w:val="18"/>
      <w:lang w:val="en-GB" w:eastAsia="en-US"/>
    </w:rPr>
  </w:style>
  <w:style w:type="paragraph" w:customStyle="1" w:styleId="H7">
    <w:name w:val="H7"/>
    <w:basedOn w:val="H6"/>
    <w:rsid w:val="00566FA2"/>
    <w:pPr>
      <w:overflowPunct w:val="0"/>
      <w:autoSpaceDE w:val="0"/>
      <w:autoSpaceDN w:val="0"/>
      <w:adjustRightInd w:val="0"/>
      <w:textAlignment w:val="baseline"/>
    </w:pPr>
    <w:rPr>
      <w:rFonts w:eastAsia="Times New Roman"/>
    </w:rPr>
  </w:style>
  <w:style w:type="paragraph" w:customStyle="1" w:styleId="H8">
    <w:name w:val="H8"/>
    <w:basedOn w:val="H6"/>
    <w:rsid w:val="00566FA2"/>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566FA2"/>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566FA2"/>
  </w:style>
  <w:style w:type="character" w:customStyle="1" w:styleId="EditorsNoteChar">
    <w:name w:val="Editor's Note Char"/>
    <w:link w:val="EditorsNote"/>
    <w:rsid w:val="00566FA2"/>
    <w:rPr>
      <w:rFonts w:ascii="Times New Roman" w:hAnsi="Times New Roman"/>
      <w:color w:val="FF0000"/>
      <w:lang w:val="en-GB" w:eastAsia="en-US"/>
    </w:rPr>
  </w:style>
  <w:style w:type="paragraph" w:customStyle="1" w:styleId="Frontcover">
    <w:name w:val="Front_cover"/>
    <w:rsid w:val="00566FA2"/>
    <w:rPr>
      <w:rFonts w:ascii="Arial" w:eastAsia="Times New Roman" w:hAnsi="Arial"/>
      <w:lang w:val="en-GB" w:eastAsia="en-US"/>
    </w:rPr>
  </w:style>
  <w:style w:type="paragraph" w:styleId="BodyTextIndent">
    <w:name w:val="Body Text Indent"/>
    <w:basedOn w:val="Normal"/>
    <w:link w:val="BodyTextIndentChar"/>
    <w:rsid w:val="00566FA2"/>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566FA2"/>
    <w:rPr>
      <w:rFonts w:ascii="Times New Roman" w:eastAsia="Times New Roman" w:hAnsi="Times New Roman"/>
      <w:sz w:val="22"/>
      <w:lang w:val="en-GB" w:eastAsia="en-US"/>
    </w:rPr>
  </w:style>
  <w:style w:type="paragraph" w:customStyle="1" w:styleId="Lista2">
    <w:name w:val="Lista 2"/>
    <w:basedOn w:val="Normal"/>
    <w:rsid w:val="00566FA2"/>
    <w:pPr>
      <w:numPr>
        <w:ilvl w:val="1"/>
        <w:numId w:val="3"/>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566FA2"/>
    <w:pPr>
      <w:numPr>
        <w:numId w:val="4"/>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566FA2"/>
    <w:pPr>
      <w:numPr>
        <w:numId w:val="5"/>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566FA2"/>
    <w:pPr>
      <w:numPr>
        <w:ilvl w:val="1"/>
      </w:numPr>
      <w:tabs>
        <w:tab w:val="clear" w:pos="2041"/>
        <w:tab w:val="num" w:pos="360"/>
        <w:tab w:val="num" w:pos="2608"/>
      </w:tabs>
      <w:ind w:left="2608" w:hanging="567"/>
    </w:pPr>
  </w:style>
  <w:style w:type="paragraph" w:customStyle="1" w:styleId="List31">
    <w:name w:val="List 3.1"/>
    <w:basedOn w:val="List21"/>
    <w:rsid w:val="00566FA2"/>
    <w:pPr>
      <w:numPr>
        <w:ilvl w:val="2"/>
      </w:numPr>
      <w:tabs>
        <w:tab w:val="num" w:pos="360"/>
        <w:tab w:val="num" w:pos="1440"/>
        <w:tab w:val="left" w:pos="3175"/>
      </w:tabs>
      <w:ind w:left="360" w:hanging="794"/>
    </w:pPr>
  </w:style>
  <w:style w:type="paragraph" w:customStyle="1" w:styleId="List41">
    <w:name w:val="List 4.1"/>
    <w:basedOn w:val="List31"/>
    <w:rsid w:val="00566FA2"/>
    <w:pPr>
      <w:numPr>
        <w:ilvl w:val="3"/>
      </w:numPr>
      <w:tabs>
        <w:tab w:val="num" w:pos="360"/>
        <w:tab w:val="num" w:pos="1440"/>
        <w:tab w:val="left" w:pos="3742"/>
      </w:tabs>
      <w:ind w:left="3743" w:hanging="1021"/>
    </w:pPr>
  </w:style>
  <w:style w:type="paragraph" w:customStyle="1" w:styleId="List51">
    <w:name w:val="List 5.1"/>
    <w:basedOn w:val="List41"/>
    <w:rsid w:val="00566FA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66FA2"/>
    <w:pPr>
      <w:numPr>
        <w:numId w:val="6"/>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566F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66FA2"/>
    <w:pPr>
      <w:tabs>
        <w:tab w:val="clear" w:pos="794"/>
        <w:tab w:val="clear" w:pos="1191"/>
        <w:tab w:val="clear" w:pos="1588"/>
        <w:tab w:val="clear" w:pos="1985"/>
      </w:tabs>
      <w:spacing w:before="0"/>
      <w:jc w:val="left"/>
    </w:pPr>
  </w:style>
  <w:style w:type="paragraph" w:customStyle="1" w:styleId="ASN1">
    <w:name w:val="ASN.1"/>
    <w:basedOn w:val="Normal"/>
    <w:next w:val="ASN1Cont0"/>
    <w:rsid w:val="00566F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566FA2"/>
    <w:pPr>
      <w:spacing w:before="0"/>
      <w:jc w:val="left"/>
    </w:pPr>
  </w:style>
  <w:style w:type="paragraph" w:styleId="BodyTextIndent3">
    <w:name w:val="Body Text Indent 3"/>
    <w:basedOn w:val="Normal"/>
    <w:link w:val="BodyTextIndent3Char"/>
    <w:rsid w:val="00566FA2"/>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566FA2"/>
    <w:rPr>
      <w:rFonts w:ascii="Helvetica" w:eastAsia="Times New Roman" w:hAnsi="Helvetica"/>
      <w:lang w:val="en-GB" w:eastAsia="en-US"/>
    </w:rPr>
  </w:style>
  <w:style w:type="paragraph" w:styleId="BodyText3">
    <w:name w:val="Body Text 3"/>
    <w:basedOn w:val="Normal"/>
    <w:link w:val="BodyText3Char"/>
    <w:rsid w:val="00566FA2"/>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566FA2"/>
    <w:rPr>
      <w:rFonts w:ascii="Helvetica" w:eastAsia="Times New Roman" w:hAnsi="Helvetica"/>
      <w:i/>
      <w:lang w:val="en-GB" w:eastAsia="en-US"/>
    </w:rPr>
  </w:style>
  <w:style w:type="paragraph" w:styleId="BodyTextIndent2">
    <w:name w:val="Body Text Indent 2"/>
    <w:basedOn w:val="Normal"/>
    <w:link w:val="BodyTextIndent2Char"/>
    <w:rsid w:val="00566FA2"/>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566FA2"/>
    <w:rPr>
      <w:rFonts w:ascii="Arial" w:eastAsia="Times New Roman" w:hAnsi="Arial"/>
      <w:lang w:val="en-GB" w:eastAsia="en-US"/>
    </w:rPr>
  </w:style>
  <w:style w:type="paragraph" w:customStyle="1" w:styleId="GDMO">
    <w:name w:val="GDMO"/>
    <w:basedOn w:val="ASN1Cont"/>
    <w:rsid w:val="00566FA2"/>
    <w:pPr>
      <w:tabs>
        <w:tab w:val="left" w:pos="1588"/>
        <w:tab w:val="left" w:pos="2268"/>
        <w:tab w:val="left" w:pos="2892"/>
        <w:tab w:val="left" w:pos="3572"/>
      </w:tabs>
    </w:pPr>
    <w:rPr>
      <w:b w:val="0"/>
    </w:rPr>
  </w:style>
  <w:style w:type="paragraph" w:styleId="NormalIndent">
    <w:name w:val="Normal Indent"/>
    <w:basedOn w:val="Normal"/>
    <w:rsid w:val="00566FA2"/>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566FA2"/>
    <w:pPr>
      <w:numPr>
        <w:numId w:val="9"/>
      </w:numPr>
      <w:overflowPunct/>
      <w:autoSpaceDE/>
      <w:autoSpaceDN/>
      <w:adjustRightInd/>
      <w:textAlignment w:val="auto"/>
    </w:pPr>
  </w:style>
  <w:style w:type="paragraph" w:customStyle="1" w:styleId="nornal">
    <w:name w:val="nornal"/>
    <w:basedOn w:val="cpde"/>
    <w:rsid w:val="00566FA2"/>
    <w:pPr>
      <w:numPr>
        <w:numId w:val="10"/>
      </w:numPr>
      <w:overflowPunct/>
      <w:autoSpaceDE/>
      <w:autoSpaceDN/>
      <w:adjustRightInd/>
      <w:textAlignment w:val="auto"/>
    </w:pPr>
  </w:style>
  <w:style w:type="paragraph" w:customStyle="1" w:styleId="enumlev1">
    <w:name w:val="enumlev1"/>
    <w:basedOn w:val="Normal"/>
    <w:rsid w:val="00566F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566FA2"/>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566FA2"/>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566FA2"/>
    <w:rPr>
      <w:rFonts w:ascii="Helvetica" w:eastAsia="Times New Roman" w:hAnsi="Helvetica"/>
      <w:i/>
      <w:lang w:val="en-GB" w:eastAsia="en-US"/>
    </w:rPr>
  </w:style>
  <w:style w:type="paragraph" w:customStyle="1" w:styleId="Buffer">
    <w:name w:val="Buffer"/>
    <w:basedOn w:val="Normal"/>
    <w:rsid w:val="00566FA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566FA2"/>
  </w:style>
  <w:style w:type="paragraph" w:customStyle="1" w:styleId="Caption1">
    <w:name w:val="Caption1"/>
    <w:basedOn w:val="Normal"/>
    <w:next w:val="Normal"/>
    <w:rsid w:val="00566F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566F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566FA2"/>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566FA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566FA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566FA2"/>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566FA2"/>
    <w:rPr>
      <w:i/>
    </w:rPr>
  </w:style>
  <w:style w:type="paragraph" w:customStyle="1" w:styleId="DefinitionTerm">
    <w:name w:val="Definition Term"/>
    <w:basedOn w:val="Normal"/>
    <w:next w:val="DefinitionList"/>
    <w:rsid w:val="00566FA2"/>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566FA2"/>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566FA2"/>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566FA2"/>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566FA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566FA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566FA2"/>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566F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566FA2"/>
    <w:pPr>
      <w:spacing w:before="0"/>
    </w:pPr>
    <w:rPr>
      <w:b/>
    </w:rPr>
  </w:style>
  <w:style w:type="paragraph" w:customStyle="1" w:styleId="Table">
    <w:name w:val="Table_#"/>
    <w:basedOn w:val="Normal"/>
    <w:next w:val="TableTitle"/>
    <w:rsid w:val="00566F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566FA2"/>
    <w:pPr>
      <w:spacing w:before="142" w:after="142"/>
    </w:pPr>
  </w:style>
  <w:style w:type="paragraph" w:customStyle="1" w:styleId="TableLegend">
    <w:name w:val="Table_Legend"/>
    <w:basedOn w:val="Normal"/>
    <w:next w:val="Normal"/>
    <w:rsid w:val="00566F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566FA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566FA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566FA2"/>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566FA2"/>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566FA2"/>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566F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566FA2"/>
  </w:style>
  <w:style w:type="paragraph" w:styleId="NormalWeb">
    <w:name w:val="Normal (Web)"/>
    <w:basedOn w:val="Normal"/>
    <w:rsid w:val="00566F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566FA2"/>
    <w:pPr>
      <w:overflowPunct w:val="0"/>
      <w:autoSpaceDE w:val="0"/>
      <w:autoSpaceDN w:val="0"/>
      <w:adjustRightInd w:val="0"/>
      <w:textAlignment w:val="baseline"/>
    </w:pPr>
    <w:rPr>
      <w:rFonts w:eastAsia="Times New Roman"/>
    </w:rPr>
  </w:style>
  <w:style w:type="paragraph" w:customStyle="1" w:styleId="I2">
    <w:name w:val="I2"/>
    <w:basedOn w:val="List2"/>
    <w:rsid w:val="00566FA2"/>
    <w:pPr>
      <w:overflowPunct w:val="0"/>
      <w:autoSpaceDE w:val="0"/>
      <w:autoSpaceDN w:val="0"/>
      <w:adjustRightInd w:val="0"/>
      <w:textAlignment w:val="baseline"/>
    </w:pPr>
    <w:rPr>
      <w:rFonts w:eastAsia="Times New Roman"/>
    </w:rPr>
  </w:style>
  <w:style w:type="paragraph" w:customStyle="1" w:styleId="I3">
    <w:name w:val="I3"/>
    <w:basedOn w:val="List3"/>
    <w:rsid w:val="00566FA2"/>
    <w:pPr>
      <w:overflowPunct w:val="0"/>
      <w:autoSpaceDE w:val="0"/>
      <w:autoSpaceDN w:val="0"/>
      <w:adjustRightInd w:val="0"/>
      <w:textAlignment w:val="baseline"/>
    </w:pPr>
    <w:rPr>
      <w:rFonts w:eastAsia="Times New Roman"/>
    </w:rPr>
  </w:style>
  <w:style w:type="paragraph" w:customStyle="1" w:styleId="IB3">
    <w:name w:val="IB3"/>
    <w:basedOn w:val="Normal"/>
    <w:rsid w:val="00566FA2"/>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566FA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566FA2"/>
    <w:pPr>
      <w:numPr>
        <w:numId w:val="1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566FA2"/>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566FA2"/>
    <w:pPr>
      <w:numPr>
        <w:numId w:val="14"/>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566FA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566FA2"/>
    <w:pPr>
      <w:spacing w:before="120" w:after="0"/>
    </w:pPr>
    <w:rPr>
      <w:rFonts w:eastAsia="Times New Roman"/>
      <w:sz w:val="24"/>
    </w:rPr>
  </w:style>
  <w:style w:type="paragraph" w:styleId="ListNumber4">
    <w:name w:val="List Number 4"/>
    <w:basedOn w:val="Normal"/>
    <w:rsid w:val="00566FA2"/>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566FA2"/>
    <w:pPr>
      <w:spacing w:before="100" w:beforeAutospacing="1" w:after="100" w:afterAutospacing="1"/>
    </w:pPr>
    <w:rPr>
      <w:rFonts w:eastAsia="Times New Roman"/>
      <w:sz w:val="24"/>
      <w:szCs w:val="24"/>
      <w:lang w:eastAsia="en-GB"/>
    </w:rPr>
  </w:style>
  <w:style w:type="character" w:customStyle="1" w:styleId="NOZchn">
    <w:name w:val="NO Zchn"/>
    <w:locked/>
    <w:rsid w:val="00566FA2"/>
    <w:rPr>
      <w:lang w:eastAsia="en-US"/>
    </w:rPr>
  </w:style>
  <w:style w:type="paragraph" w:customStyle="1" w:styleId="a">
    <w:name w:val="表格文本"/>
    <w:basedOn w:val="Normal"/>
    <w:rsid w:val="00566FA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566FA2"/>
    <w:pPr>
      <w:overflowPunct w:val="0"/>
      <w:autoSpaceDE w:val="0"/>
      <w:autoSpaceDN w:val="0"/>
      <w:adjustRightInd w:val="0"/>
      <w:spacing w:after="0"/>
    </w:pPr>
    <w:rPr>
      <w:rFonts w:eastAsia="Times New Roman"/>
      <w:sz w:val="24"/>
      <w:szCs w:val="24"/>
    </w:rPr>
  </w:style>
  <w:style w:type="character" w:customStyle="1" w:styleId="spellingerror">
    <w:name w:val="spellingerror"/>
    <w:rsid w:val="00566FA2"/>
  </w:style>
  <w:style w:type="character" w:customStyle="1" w:styleId="eop">
    <w:name w:val="eop"/>
    <w:rsid w:val="00566FA2"/>
  </w:style>
  <w:style w:type="character" w:customStyle="1" w:styleId="desc">
    <w:name w:val="desc"/>
    <w:rsid w:val="00566FA2"/>
  </w:style>
  <w:style w:type="character" w:customStyle="1" w:styleId="hljs-tag">
    <w:name w:val="hljs-tag"/>
    <w:rsid w:val="00566FA2"/>
  </w:style>
  <w:style w:type="character" w:customStyle="1" w:styleId="hljs-name">
    <w:name w:val="hljs-name"/>
    <w:rsid w:val="00566FA2"/>
  </w:style>
  <w:style w:type="character" w:customStyle="1" w:styleId="hljs-attr">
    <w:name w:val="hljs-attr"/>
    <w:rsid w:val="00566FA2"/>
  </w:style>
  <w:style w:type="character" w:customStyle="1" w:styleId="hljs-string">
    <w:name w:val="hljs-string"/>
    <w:rsid w:val="00566FA2"/>
  </w:style>
  <w:style w:type="character" w:customStyle="1" w:styleId="TALChar1">
    <w:name w:val="TAL Char1"/>
    <w:rsid w:val="00566FA2"/>
    <w:rPr>
      <w:rFonts w:ascii="Arial" w:hAnsi="Arial"/>
      <w:sz w:val="18"/>
      <w:lang w:val="en-GB" w:eastAsia="en-US" w:bidi="ar-SA"/>
    </w:rPr>
  </w:style>
  <w:style w:type="paragraph" w:styleId="Bibliography">
    <w:name w:val="Bibliography"/>
    <w:basedOn w:val="Normal"/>
    <w:next w:val="Normal"/>
    <w:uiPriority w:val="37"/>
    <w:semiHidden/>
    <w:unhideWhenUsed/>
    <w:rsid w:val="00566FA2"/>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566FA2"/>
    <w:pPr>
      <w:ind w:firstLine="360"/>
    </w:pPr>
  </w:style>
  <w:style w:type="character" w:customStyle="1" w:styleId="BodyTextFirstIndentChar">
    <w:name w:val="Body Text First Indent Char"/>
    <w:basedOn w:val="BodyTextChar"/>
    <w:link w:val="BodyTextFirstIndent"/>
    <w:rsid w:val="00566FA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66FA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566FA2"/>
    <w:rPr>
      <w:rFonts w:ascii="Times New Roman" w:eastAsia="Times New Roman" w:hAnsi="Times New Roman"/>
      <w:sz w:val="22"/>
      <w:lang w:val="en-GB" w:eastAsia="en-US"/>
    </w:rPr>
  </w:style>
  <w:style w:type="paragraph" w:styleId="Closing">
    <w:name w:val="Closing"/>
    <w:basedOn w:val="Normal"/>
    <w:link w:val="ClosingChar"/>
    <w:rsid w:val="00566FA2"/>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566FA2"/>
    <w:rPr>
      <w:rFonts w:ascii="Times New Roman" w:eastAsia="Times New Roman" w:hAnsi="Times New Roman"/>
      <w:lang w:val="en-GB" w:eastAsia="en-US"/>
    </w:rPr>
  </w:style>
  <w:style w:type="paragraph" w:styleId="Date">
    <w:name w:val="Date"/>
    <w:basedOn w:val="Normal"/>
    <w:next w:val="Normal"/>
    <w:link w:val="DateChar"/>
    <w:rsid w:val="00566FA2"/>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566FA2"/>
    <w:rPr>
      <w:rFonts w:ascii="Times New Roman" w:eastAsia="Times New Roman" w:hAnsi="Times New Roman"/>
      <w:lang w:val="en-GB" w:eastAsia="en-US"/>
    </w:rPr>
  </w:style>
  <w:style w:type="paragraph" w:styleId="E-mailSignature">
    <w:name w:val="E-mail Signature"/>
    <w:basedOn w:val="Normal"/>
    <w:link w:val="E-mailSignatureChar"/>
    <w:rsid w:val="00566FA2"/>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566FA2"/>
    <w:rPr>
      <w:rFonts w:ascii="Times New Roman" w:eastAsia="Times New Roman" w:hAnsi="Times New Roman"/>
      <w:lang w:val="en-GB" w:eastAsia="en-US"/>
    </w:rPr>
  </w:style>
  <w:style w:type="paragraph" w:styleId="EndnoteText">
    <w:name w:val="endnote text"/>
    <w:basedOn w:val="Normal"/>
    <w:link w:val="EndnoteTextChar"/>
    <w:rsid w:val="00566FA2"/>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566FA2"/>
    <w:rPr>
      <w:rFonts w:ascii="Times New Roman" w:eastAsia="Times New Roman" w:hAnsi="Times New Roman"/>
      <w:lang w:val="en-GB" w:eastAsia="en-US"/>
    </w:rPr>
  </w:style>
  <w:style w:type="paragraph" w:styleId="EnvelopeAddress">
    <w:name w:val="envelope address"/>
    <w:basedOn w:val="Normal"/>
    <w:rsid w:val="00566FA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6FA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6FA2"/>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566FA2"/>
    <w:rPr>
      <w:rFonts w:ascii="Times New Roman" w:eastAsia="Times New Roman" w:hAnsi="Times New Roman"/>
      <w:i/>
      <w:iCs/>
      <w:lang w:val="en-GB" w:eastAsia="en-US"/>
    </w:rPr>
  </w:style>
  <w:style w:type="paragraph" w:styleId="Index3">
    <w:name w:val="index 3"/>
    <w:basedOn w:val="Normal"/>
    <w:next w:val="Normal"/>
    <w:rsid w:val="00566FA2"/>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566FA2"/>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566FA2"/>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566FA2"/>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566FA2"/>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566FA2"/>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566FA2"/>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566F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66FA2"/>
    <w:rPr>
      <w:rFonts w:ascii="Times New Roman" w:eastAsia="Times New Roman" w:hAnsi="Times New Roman"/>
      <w:i/>
      <w:iCs/>
      <w:color w:val="4F81BD" w:themeColor="accent1"/>
      <w:lang w:val="en-GB" w:eastAsia="en-US"/>
    </w:rPr>
  </w:style>
  <w:style w:type="paragraph" w:styleId="ListContinue">
    <w:name w:val="List Continue"/>
    <w:basedOn w:val="Normal"/>
    <w:rsid w:val="00566FA2"/>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566FA2"/>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566FA2"/>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566FA2"/>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566FA2"/>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566FA2"/>
    <w:pPr>
      <w:numPr>
        <w:numId w:val="15"/>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566FA2"/>
    <w:pPr>
      <w:numPr>
        <w:numId w:val="16"/>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566F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566FA2"/>
    <w:rPr>
      <w:rFonts w:ascii="Consolas" w:eastAsia="Times New Roman" w:hAnsi="Consolas"/>
      <w:lang w:val="en-GB" w:eastAsia="en-US"/>
    </w:rPr>
  </w:style>
  <w:style w:type="paragraph" w:styleId="MessageHeader">
    <w:name w:val="Message Header"/>
    <w:basedOn w:val="Normal"/>
    <w:link w:val="MessageHeaderChar"/>
    <w:rsid w:val="00566F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6FA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6FA2"/>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566FA2"/>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566FA2"/>
    <w:rPr>
      <w:rFonts w:ascii="Times New Roman" w:eastAsia="Times New Roman" w:hAnsi="Times New Roman"/>
      <w:lang w:val="en-GB" w:eastAsia="en-US"/>
    </w:rPr>
  </w:style>
  <w:style w:type="paragraph" w:styleId="Quote">
    <w:name w:val="Quote"/>
    <w:basedOn w:val="Normal"/>
    <w:next w:val="Normal"/>
    <w:link w:val="QuoteChar"/>
    <w:uiPriority w:val="29"/>
    <w:qFormat/>
    <w:rsid w:val="00566FA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566FA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66FA2"/>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566FA2"/>
    <w:rPr>
      <w:rFonts w:ascii="Times New Roman" w:eastAsia="Times New Roman" w:hAnsi="Times New Roman"/>
      <w:lang w:val="en-GB" w:eastAsia="en-US"/>
    </w:rPr>
  </w:style>
  <w:style w:type="paragraph" w:styleId="Signature">
    <w:name w:val="Signature"/>
    <w:basedOn w:val="Normal"/>
    <w:link w:val="SignatureChar"/>
    <w:rsid w:val="00566FA2"/>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566FA2"/>
    <w:rPr>
      <w:rFonts w:ascii="Times New Roman" w:eastAsia="Times New Roman" w:hAnsi="Times New Roman"/>
      <w:lang w:val="en-GB" w:eastAsia="en-US"/>
    </w:rPr>
  </w:style>
  <w:style w:type="paragraph" w:styleId="Subtitle">
    <w:name w:val="Subtitle"/>
    <w:basedOn w:val="Normal"/>
    <w:next w:val="Normal"/>
    <w:link w:val="SubtitleChar"/>
    <w:qFormat/>
    <w:rsid w:val="00566FA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6FA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6FA2"/>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566FA2"/>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566FA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6FA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6FA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566FA2"/>
    <w:rPr>
      <w:rFonts w:ascii="Courier New" w:hAnsi="Courier New" w:cstheme="minorBidi"/>
      <w:sz w:val="16"/>
      <w:szCs w:val="22"/>
      <w:lang w:val="en-US" w:eastAsia="en-US"/>
    </w:rPr>
  </w:style>
  <w:style w:type="character" w:styleId="SubtleEmphasis">
    <w:name w:val="Subtle Emphasis"/>
    <w:basedOn w:val="DefaultParagraphFont"/>
    <w:uiPriority w:val="19"/>
    <w:qFormat/>
    <w:rsid w:val="00566FA2"/>
    <w:rPr>
      <w:i/>
      <w:iCs/>
      <w:color w:val="808080" w:themeColor="text1" w:themeTint="7F"/>
    </w:rPr>
  </w:style>
  <w:style w:type="character" w:styleId="IntenseEmphasis">
    <w:name w:val="Intense Emphasis"/>
    <w:basedOn w:val="DefaultParagraphFont"/>
    <w:uiPriority w:val="21"/>
    <w:qFormat/>
    <w:rsid w:val="00566FA2"/>
    <w:rPr>
      <w:b/>
      <w:bCs/>
      <w:i/>
      <w:iCs/>
      <w:color w:val="4F81BD" w:themeColor="accent1"/>
    </w:rPr>
  </w:style>
  <w:style w:type="character" w:styleId="SubtleReference">
    <w:name w:val="Subtle Reference"/>
    <w:basedOn w:val="DefaultParagraphFont"/>
    <w:uiPriority w:val="31"/>
    <w:qFormat/>
    <w:rsid w:val="00566FA2"/>
    <w:rPr>
      <w:smallCaps/>
      <w:color w:val="C0504D" w:themeColor="accent2"/>
      <w:u w:val="single"/>
    </w:rPr>
  </w:style>
  <w:style w:type="character" w:styleId="IntenseReference">
    <w:name w:val="Intense Reference"/>
    <w:basedOn w:val="DefaultParagraphFont"/>
    <w:uiPriority w:val="32"/>
    <w:qFormat/>
    <w:rsid w:val="00566FA2"/>
    <w:rPr>
      <w:b/>
      <w:bCs/>
      <w:smallCaps/>
      <w:color w:val="C0504D" w:themeColor="accent2"/>
      <w:spacing w:val="5"/>
      <w:u w:val="single"/>
    </w:rPr>
  </w:style>
  <w:style w:type="character" w:styleId="BookTitle">
    <w:name w:val="Book Title"/>
    <w:basedOn w:val="DefaultParagraphFont"/>
    <w:uiPriority w:val="33"/>
    <w:qFormat/>
    <w:rsid w:val="00566FA2"/>
    <w:rPr>
      <w:b/>
      <w:bCs/>
      <w:smallCaps/>
      <w:spacing w:val="5"/>
    </w:rPr>
  </w:style>
  <w:style w:type="table" w:styleId="LightShading">
    <w:name w:val="Light Shading"/>
    <w:basedOn w:val="TableNormal"/>
    <w:uiPriority w:val="60"/>
    <w:rsid w:val="00566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66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66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66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66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66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66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66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66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66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66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66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66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66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66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66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66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66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566FA2"/>
    <w:rPr>
      <w:rFonts w:ascii="Courier New" w:eastAsia="Times New Roman" w:hAnsi="Courier New" w:cs="Courier New" w:hint="default"/>
      <w:sz w:val="20"/>
      <w:szCs w:val="20"/>
    </w:rPr>
  </w:style>
  <w:style w:type="character" w:customStyle="1" w:styleId="Heading3Char1">
    <w:name w:val="Heading 3 Char1"/>
    <w:semiHidden/>
    <w:rsid w:val="00566FA2"/>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566FA2"/>
    <w:rPr>
      <w:rFonts w:ascii="Times New Roman" w:hAnsi="Times New Roman"/>
      <w:lang w:val="en-GB" w:eastAsia="en-US"/>
    </w:rPr>
  </w:style>
  <w:style w:type="character" w:customStyle="1" w:styleId="idiff">
    <w:name w:val="idiff"/>
    <w:rsid w:val="00566FA2"/>
  </w:style>
  <w:style w:type="character" w:customStyle="1" w:styleId="line">
    <w:name w:val="line"/>
    <w:rsid w:val="00566FA2"/>
  </w:style>
  <w:style w:type="character" w:customStyle="1" w:styleId="HeaderChar1">
    <w:name w:val="Header Char1"/>
    <w:semiHidden/>
    <w:rsid w:val="00566FA2"/>
    <w:rPr>
      <w:lang w:eastAsia="en-US"/>
    </w:rPr>
  </w:style>
  <w:style w:type="table" w:customStyle="1" w:styleId="11">
    <w:name w:val="网格表 1 浅色1"/>
    <w:basedOn w:val="TableNormal"/>
    <w:uiPriority w:val="46"/>
    <w:rsid w:val="00566FA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86</Pages>
  <Words>34220</Words>
  <Characters>195055</Characters>
  <Application>Microsoft Office Word</Application>
  <DocSecurity>0</DocSecurity>
  <Lines>1625</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15</cp:revision>
  <cp:lastPrinted>1899-12-31T23:00:00Z</cp:lastPrinted>
  <dcterms:created xsi:type="dcterms:W3CDTF">2023-08-09T03:40:00Z</dcterms:created>
  <dcterms:modified xsi:type="dcterms:W3CDTF">2023-08-11T15:02:00Z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S5-235227</vt:lpwstr>
  </property>
  <property fmtid="{D5CDD505-2E9C-101B-9397-08002B2CF9AE}" pid="10" name="Spec#">
    <vt:lpwstr>28.541</vt:lpwstr>
  </property>
  <property fmtid="{D5CDD505-2E9C-101B-9397-08002B2CF9AE}" pid="11" name="Cr#">
    <vt:lpwstr>0971</vt:lpwstr>
  </property>
  <property fmtid="{D5CDD505-2E9C-101B-9397-08002B2CF9AE}" pid="12" name="Revision">
    <vt:lpwstr>-</vt:lpwstr>
  </property>
  <property fmtid="{D5CDD505-2E9C-101B-9397-08002B2CF9AE}" pid="13" name="Version">
    <vt:lpwstr>16.16.0</vt:lpwstr>
  </property>
  <property fmtid="{D5CDD505-2E9C-101B-9397-08002B2CF9AE}" pid="14" name="CrTitle">
    <vt:lpwstr>TS28.541 Rel16 fix small inconsistent issues in stage2, typo in stage 2 and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Rel-16</vt:lpwstr>
  </property>
</Properties>
</file>